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10FA" w:rsidRPr="00B355E6" w:rsidRDefault="00962B52" w:rsidP="003510FA">
      <w:pPr>
        <w:tabs>
          <w:tab w:val="left" w:pos="1440"/>
        </w:tabs>
        <w:spacing w:after="0"/>
        <w:jc w:val="center"/>
        <w:rPr>
          <w:rFonts w:ascii="Times New Roman" w:hAnsi="Times New Roman" w:cs="Times New Roman"/>
          <w:b/>
          <w:color w:val="FF0000"/>
          <w:sz w:val="28"/>
          <w:szCs w:val="28"/>
        </w:rPr>
      </w:pPr>
      <w:r w:rsidRPr="00B355E6">
        <w:rPr>
          <w:rFonts w:ascii="Times New Roman" w:hAnsi="Times New Roman" w:cs="Times New Roman"/>
          <w:b/>
          <w:sz w:val="28"/>
          <w:szCs w:val="28"/>
          <w:lang w:val="en-US"/>
        </w:rPr>
        <w:tab/>
      </w:r>
    </w:p>
    <w:p w:rsidR="003510FA" w:rsidRPr="003859CB" w:rsidRDefault="003510FA" w:rsidP="003859CB">
      <w:pPr>
        <w:spacing w:after="0"/>
        <w:rPr>
          <w:rFonts w:ascii="Times New Roman" w:hAnsi="Times New Roman" w:cs="Times New Roman"/>
          <w:b/>
          <w:sz w:val="28"/>
          <w:szCs w:val="28"/>
          <w:lang w:val="en-US"/>
        </w:rPr>
      </w:pPr>
    </w:p>
    <w:p w:rsidR="003510FA" w:rsidRPr="00825094" w:rsidRDefault="003510FA" w:rsidP="00825094">
      <w:pPr>
        <w:spacing w:after="0"/>
        <w:rPr>
          <w:rFonts w:ascii="Times New Roman" w:hAnsi="Times New Roman" w:cs="Times New Roman"/>
          <w:b/>
          <w:sz w:val="28"/>
          <w:szCs w:val="28"/>
          <w:lang w:val="en-US"/>
        </w:rPr>
      </w:pPr>
    </w:p>
    <w:p w:rsidR="003510FA" w:rsidRPr="00B355E6" w:rsidRDefault="003510FA" w:rsidP="003510FA">
      <w:pPr>
        <w:spacing w:after="0"/>
        <w:ind w:firstLine="709"/>
        <w:jc w:val="center"/>
        <w:rPr>
          <w:rFonts w:ascii="Times New Roman" w:hAnsi="Times New Roman" w:cs="Times New Roman"/>
          <w:b/>
          <w:sz w:val="28"/>
          <w:szCs w:val="28"/>
          <w:lang w:val="kk-KZ"/>
        </w:rPr>
      </w:pPr>
    </w:p>
    <w:p w:rsidR="009E27B2" w:rsidRPr="009E27B2" w:rsidRDefault="009E27B2" w:rsidP="003510FA">
      <w:pPr>
        <w:spacing w:after="0"/>
        <w:jc w:val="center"/>
        <w:rPr>
          <w:rFonts w:ascii="Times New Roman" w:hAnsi="Times New Roman" w:cs="Times New Roman"/>
          <w:b/>
          <w:sz w:val="44"/>
          <w:szCs w:val="44"/>
        </w:rPr>
      </w:pPr>
      <w:r>
        <w:rPr>
          <w:rFonts w:ascii="Times New Roman" w:hAnsi="Times New Roman" w:cs="Times New Roman"/>
          <w:b/>
          <w:sz w:val="44"/>
          <w:szCs w:val="44"/>
          <w:lang w:val="kk-KZ"/>
        </w:rPr>
        <w:t>ТҰРАБАЕВА Л.Қ.</w:t>
      </w:r>
    </w:p>
    <w:p w:rsidR="003510FA" w:rsidRPr="00825094" w:rsidRDefault="00825094" w:rsidP="003510FA">
      <w:pPr>
        <w:spacing w:after="0"/>
        <w:jc w:val="center"/>
        <w:rPr>
          <w:rFonts w:ascii="Times New Roman" w:hAnsi="Times New Roman" w:cs="Times New Roman"/>
          <w:b/>
          <w:sz w:val="44"/>
          <w:szCs w:val="44"/>
          <w:lang w:val="kk-KZ"/>
        </w:rPr>
      </w:pPr>
      <w:r w:rsidRPr="00825094">
        <w:rPr>
          <w:rFonts w:ascii="Times New Roman" w:hAnsi="Times New Roman" w:cs="Times New Roman"/>
          <w:b/>
          <w:sz w:val="44"/>
          <w:szCs w:val="44"/>
          <w:lang w:val="kk-KZ"/>
        </w:rPr>
        <w:t xml:space="preserve"> ЕСБОЛАЕВА И.А. </w:t>
      </w:r>
    </w:p>
    <w:p w:rsidR="003510FA" w:rsidRPr="00B355E6" w:rsidRDefault="003510FA" w:rsidP="003510FA">
      <w:pPr>
        <w:tabs>
          <w:tab w:val="left" w:pos="1440"/>
        </w:tabs>
        <w:spacing w:after="0"/>
        <w:rPr>
          <w:rFonts w:ascii="Times New Roman" w:hAnsi="Times New Roman" w:cs="Times New Roman"/>
          <w:noProof/>
          <w:sz w:val="28"/>
          <w:szCs w:val="28"/>
          <w:lang w:val="kk-KZ"/>
        </w:rPr>
      </w:pPr>
    </w:p>
    <w:p w:rsidR="003510FA" w:rsidRPr="00B355E6" w:rsidRDefault="003510FA" w:rsidP="003510FA">
      <w:pPr>
        <w:tabs>
          <w:tab w:val="left" w:pos="1440"/>
        </w:tabs>
        <w:spacing w:after="0"/>
        <w:jc w:val="center"/>
        <w:rPr>
          <w:rFonts w:ascii="Times New Roman" w:hAnsi="Times New Roman" w:cs="Times New Roman"/>
          <w:sz w:val="28"/>
          <w:szCs w:val="28"/>
          <w:lang w:val="kk-KZ"/>
        </w:rPr>
      </w:pPr>
    </w:p>
    <w:p w:rsidR="003510FA" w:rsidRPr="009E27B2" w:rsidRDefault="003510FA" w:rsidP="003510FA">
      <w:pPr>
        <w:spacing w:after="0"/>
        <w:jc w:val="center"/>
        <w:rPr>
          <w:rFonts w:ascii="Times New Roman" w:hAnsi="Times New Roman" w:cs="Times New Roman"/>
          <w:b/>
          <w:i/>
          <w:sz w:val="48"/>
          <w:szCs w:val="48"/>
          <w:lang w:val="kk-KZ"/>
        </w:rPr>
      </w:pPr>
      <w:r w:rsidRPr="009E27B2">
        <w:rPr>
          <w:rFonts w:ascii="Times New Roman" w:hAnsi="Times New Roman" w:cs="Times New Roman"/>
          <w:b/>
          <w:i/>
          <w:sz w:val="48"/>
          <w:szCs w:val="48"/>
          <w:lang w:val="kk-KZ"/>
        </w:rPr>
        <w:t>Қазақ тіліндегі сөй</w:t>
      </w:r>
      <w:r w:rsidR="009E27B2" w:rsidRPr="009E27B2">
        <w:rPr>
          <w:rFonts w:ascii="Times New Roman" w:hAnsi="Times New Roman" w:cs="Times New Roman"/>
          <w:b/>
          <w:i/>
          <w:sz w:val="48"/>
          <w:szCs w:val="48"/>
          <w:lang w:val="kk-KZ"/>
        </w:rPr>
        <w:t xml:space="preserve">леу мәдениеті және коммуникация </w:t>
      </w:r>
      <w:r w:rsidRPr="009E27B2">
        <w:rPr>
          <w:rFonts w:ascii="Times New Roman" w:hAnsi="Times New Roman" w:cs="Times New Roman"/>
          <w:b/>
          <w:i/>
          <w:sz w:val="48"/>
          <w:szCs w:val="48"/>
          <w:lang w:val="kk-KZ"/>
        </w:rPr>
        <w:t xml:space="preserve"> </w:t>
      </w:r>
    </w:p>
    <w:p w:rsidR="003510FA" w:rsidRPr="00B355E6" w:rsidRDefault="003510FA" w:rsidP="003510FA">
      <w:pPr>
        <w:spacing w:after="0"/>
        <w:jc w:val="both"/>
        <w:rPr>
          <w:rFonts w:ascii="Times New Roman" w:hAnsi="Times New Roman" w:cs="Times New Roman"/>
          <w:b/>
          <w:sz w:val="28"/>
          <w:szCs w:val="28"/>
          <w:lang w:val="kk-KZ"/>
        </w:rPr>
      </w:pPr>
    </w:p>
    <w:p w:rsidR="003510FA" w:rsidRPr="00B355E6" w:rsidRDefault="00A154D8" w:rsidP="003510FA">
      <w:pPr>
        <w:pStyle w:val="af1"/>
        <w:spacing w:line="276" w:lineRule="auto"/>
        <w:jc w:val="both"/>
        <w:rPr>
          <w:rFonts w:ascii="Times New Roman" w:hAnsi="Times New Roman"/>
          <w:iCs/>
          <w:sz w:val="28"/>
          <w:szCs w:val="28"/>
          <w:lang w:val="kk-KZ"/>
        </w:rPr>
      </w:pPr>
      <w:r>
        <w:rPr>
          <w:rFonts w:ascii="Times New Roman" w:hAnsi="Times New Roman"/>
          <w:iCs/>
          <w:noProof/>
          <w:sz w:val="28"/>
          <w:szCs w:val="28"/>
        </w:rPr>
        <w:drawing>
          <wp:anchor distT="0" distB="0" distL="114300" distR="114300" simplePos="0" relativeHeight="251763712" behindDoc="1" locked="0" layoutInCell="1" allowOverlap="1">
            <wp:simplePos x="0" y="0"/>
            <wp:positionH relativeFrom="column">
              <wp:posOffset>965835</wp:posOffset>
            </wp:positionH>
            <wp:positionV relativeFrom="paragraph">
              <wp:posOffset>33655</wp:posOffset>
            </wp:positionV>
            <wp:extent cx="4543425" cy="3552825"/>
            <wp:effectExtent l="19050" t="0" r="9525" b="0"/>
            <wp:wrapTight wrapText="bothSides">
              <wp:wrapPolygon edited="0">
                <wp:start x="-91" y="0"/>
                <wp:lineTo x="-91" y="21542"/>
                <wp:lineTo x="21645" y="21542"/>
                <wp:lineTo x="21645" y="0"/>
                <wp:lineTo x="-91" y="0"/>
              </wp:wrapPolygon>
            </wp:wrapTight>
            <wp:docPr id="5" name="Рисунок 2" descr="C:\Users\Админ\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images.jpg"/>
                    <pic:cNvPicPr>
                      <a:picLocks noChangeAspect="1" noChangeArrowheads="1"/>
                    </pic:cNvPicPr>
                  </pic:nvPicPr>
                  <pic:blipFill>
                    <a:blip r:embed="rId8"/>
                    <a:srcRect/>
                    <a:stretch>
                      <a:fillRect/>
                    </a:stretch>
                  </pic:blipFill>
                  <pic:spPr bwMode="auto">
                    <a:xfrm>
                      <a:off x="0" y="0"/>
                      <a:ext cx="4543425" cy="3552825"/>
                    </a:xfrm>
                    <a:prstGeom prst="rect">
                      <a:avLst/>
                    </a:prstGeom>
                    <a:noFill/>
                    <a:ln w="9525">
                      <a:noFill/>
                      <a:miter lim="800000"/>
                      <a:headEnd/>
                      <a:tailEnd/>
                    </a:ln>
                  </pic:spPr>
                </pic:pic>
              </a:graphicData>
            </a:graphic>
          </wp:anchor>
        </w:drawing>
      </w:r>
      <w:r w:rsidR="003510FA" w:rsidRPr="00B355E6">
        <w:rPr>
          <w:rFonts w:ascii="Times New Roman" w:hAnsi="Times New Roman"/>
          <w:iCs/>
          <w:sz w:val="28"/>
          <w:szCs w:val="28"/>
          <w:lang w:val="kk-KZ"/>
        </w:rPr>
        <w:t xml:space="preserve">           </w:t>
      </w:r>
    </w:p>
    <w:p w:rsidR="003510FA" w:rsidRPr="00B355E6" w:rsidRDefault="003510FA" w:rsidP="003510FA">
      <w:pPr>
        <w:spacing w:after="0"/>
        <w:jc w:val="both"/>
        <w:rPr>
          <w:rFonts w:ascii="Times New Roman" w:hAnsi="Times New Roman" w:cs="Times New Roman"/>
          <w:sz w:val="28"/>
          <w:szCs w:val="28"/>
          <w:lang w:val="kk-KZ"/>
        </w:rPr>
      </w:pPr>
    </w:p>
    <w:p w:rsidR="003510FA" w:rsidRPr="00B355E6" w:rsidRDefault="003510FA" w:rsidP="003510FA">
      <w:pPr>
        <w:spacing w:after="0"/>
        <w:jc w:val="both"/>
        <w:rPr>
          <w:rFonts w:ascii="Times New Roman" w:hAnsi="Times New Roman" w:cs="Times New Roman"/>
          <w:sz w:val="28"/>
          <w:szCs w:val="28"/>
          <w:lang w:val="kk-KZ"/>
        </w:rPr>
      </w:pPr>
    </w:p>
    <w:p w:rsidR="003510FA" w:rsidRPr="009E27B2" w:rsidRDefault="003510FA"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9E27B2" w:rsidRDefault="00A154D8" w:rsidP="003510FA">
      <w:pPr>
        <w:spacing w:after="0"/>
        <w:jc w:val="both"/>
        <w:rPr>
          <w:rFonts w:ascii="Times New Roman" w:hAnsi="Times New Roman" w:cs="Times New Roman"/>
          <w:sz w:val="28"/>
          <w:szCs w:val="28"/>
          <w:lang w:val="kk-KZ"/>
        </w:rPr>
      </w:pPr>
    </w:p>
    <w:p w:rsidR="00A154D8" w:rsidRPr="00A93E34" w:rsidRDefault="00A154D8" w:rsidP="003510FA">
      <w:pPr>
        <w:spacing w:after="0"/>
        <w:jc w:val="both"/>
        <w:rPr>
          <w:rFonts w:ascii="Times New Roman" w:hAnsi="Times New Roman" w:cs="Times New Roman"/>
          <w:sz w:val="28"/>
          <w:szCs w:val="28"/>
          <w:lang w:val="kk-KZ"/>
        </w:rPr>
      </w:pPr>
    </w:p>
    <w:p w:rsidR="008E60AA" w:rsidRPr="00A93E34" w:rsidRDefault="008E60AA" w:rsidP="003510FA">
      <w:pPr>
        <w:spacing w:after="0"/>
        <w:jc w:val="center"/>
        <w:rPr>
          <w:rFonts w:ascii="Times New Roman" w:hAnsi="Times New Roman" w:cs="Times New Roman"/>
          <w:b/>
          <w:sz w:val="28"/>
          <w:szCs w:val="28"/>
          <w:lang w:val="kk-KZ"/>
        </w:rPr>
      </w:pPr>
    </w:p>
    <w:p w:rsidR="008E60AA" w:rsidRPr="00A93E34" w:rsidRDefault="008E60AA" w:rsidP="003510FA">
      <w:pPr>
        <w:spacing w:after="0"/>
        <w:jc w:val="center"/>
        <w:rPr>
          <w:rFonts w:ascii="Times New Roman" w:hAnsi="Times New Roman" w:cs="Times New Roman"/>
          <w:b/>
          <w:sz w:val="28"/>
          <w:szCs w:val="28"/>
          <w:lang w:val="kk-KZ"/>
        </w:rPr>
      </w:pPr>
    </w:p>
    <w:p w:rsidR="008E60AA" w:rsidRPr="00A93E34" w:rsidRDefault="008E60AA" w:rsidP="003510FA">
      <w:pPr>
        <w:spacing w:after="0"/>
        <w:jc w:val="center"/>
        <w:rPr>
          <w:rFonts w:ascii="Times New Roman" w:hAnsi="Times New Roman" w:cs="Times New Roman"/>
          <w:b/>
          <w:sz w:val="28"/>
          <w:szCs w:val="28"/>
          <w:lang w:val="kk-KZ"/>
        </w:rPr>
      </w:pPr>
    </w:p>
    <w:p w:rsidR="008E60AA" w:rsidRPr="00A93E34" w:rsidRDefault="008E60AA" w:rsidP="003510FA">
      <w:pPr>
        <w:spacing w:after="0"/>
        <w:jc w:val="center"/>
        <w:rPr>
          <w:rFonts w:ascii="Times New Roman" w:hAnsi="Times New Roman" w:cs="Times New Roman"/>
          <w:b/>
          <w:sz w:val="28"/>
          <w:szCs w:val="28"/>
          <w:lang w:val="kk-KZ"/>
        </w:rPr>
      </w:pPr>
    </w:p>
    <w:p w:rsidR="008E60AA" w:rsidRPr="00A93E34" w:rsidRDefault="008E60AA" w:rsidP="003510FA">
      <w:pPr>
        <w:spacing w:after="0"/>
        <w:jc w:val="center"/>
        <w:rPr>
          <w:rFonts w:ascii="Times New Roman" w:hAnsi="Times New Roman" w:cs="Times New Roman"/>
          <w:b/>
          <w:sz w:val="28"/>
          <w:szCs w:val="28"/>
          <w:lang w:val="kk-KZ"/>
        </w:rPr>
      </w:pPr>
    </w:p>
    <w:p w:rsidR="003510FA" w:rsidRPr="00EB2724" w:rsidRDefault="003510FA" w:rsidP="003510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Шымкент – 2018</w:t>
      </w:r>
    </w:p>
    <w:p w:rsidR="003859CB" w:rsidRPr="00A93E34" w:rsidRDefault="00962B52" w:rsidP="00543A01">
      <w:pPr>
        <w:tabs>
          <w:tab w:val="left" w:pos="1440"/>
        </w:tabs>
        <w:spacing w:after="0"/>
        <w:jc w:val="center"/>
        <w:rPr>
          <w:rFonts w:ascii="Times New Roman" w:hAnsi="Times New Roman" w:cs="Times New Roman"/>
          <w:b/>
          <w:sz w:val="28"/>
          <w:szCs w:val="28"/>
        </w:rPr>
      </w:pPr>
      <w:r w:rsidRPr="00A93E34">
        <w:rPr>
          <w:rFonts w:ascii="Times New Roman" w:hAnsi="Times New Roman" w:cs="Times New Roman"/>
          <w:b/>
          <w:sz w:val="28"/>
          <w:szCs w:val="28"/>
        </w:rPr>
        <w:tab/>
      </w:r>
      <w:r w:rsidR="003859CB" w:rsidRPr="00A93E34">
        <w:rPr>
          <w:rFonts w:ascii="Times New Roman" w:hAnsi="Times New Roman" w:cs="Times New Roman"/>
          <w:b/>
          <w:sz w:val="28"/>
          <w:szCs w:val="28"/>
        </w:rPr>
        <w:t xml:space="preserve">                                                 </w:t>
      </w:r>
      <w:r w:rsidR="008E60AA" w:rsidRPr="00A93E34">
        <w:rPr>
          <w:rFonts w:ascii="Times New Roman" w:hAnsi="Times New Roman" w:cs="Times New Roman"/>
          <w:b/>
          <w:sz w:val="28"/>
          <w:szCs w:val="28"/>
        </w:rPr>
        <w:t xml:space="preserve">                               </w:t>
      </w:r>
    </w:p>
    <w:p w:rsidR="00543A01" w:rsidRPr="00A93E34" w:rsidRDefault="00543A01" w:rsidP="00543A01">
      <w:pPr>
        <w:tabs>
          <w:tab w:val="left" w:pos="1440"/>
        </w:tabs>
        <w:spacing w:after="0"/>
        <w:jc w:val="center"/>
        <w:rPr>
          <w:rFonts w:ascii="Times New Roman" w:hAnsi="Times New Roman" w:cs="Times New Roman"/>
          <w:b/>
          <w:sz w:val="28"/>
          <w:szCs w:val="28"/>
        </w:rPr>
      </w:pPr>
    </w:p>
    <w:p w:rsidR="003859CB" w:rsidRPr="00530F3D" w:rsidRDefault="003859CB" w:rsidP="003859CB">
      <w:pPr>
        <w:tabs>
          <w:tab w:val="left" w:pos="1440"/>
        </w:tabs>
        <w:spacing w:after="0"/>
        <w:jc w:val="center"/>
        <w:rPr>
          <w:rFonts w:ascii="Times New Roman" w:hAnsi="Times New Roman" w:cs="Times New Roman"/>
          <w:b/>
          <w:sz w:val="28"/>
          <w:szCs w:val="28"/>
        </w:rPr>
      </w:pPr>
      <w:r w:rsidRPr="00A93E34">
        <w:rPr>
          <w:rFonts w:ascii="Times New Roman" w:hAnsi="Times New Roman" w:cs="Times New Roman"/>
          <w:b/>
          <w:sz w:val="28"/>
          <w:szCs w:val="28"/>
        </w:rPr>
        <w:lastRenderedPageBreak/>
        <w:t xml:space="preserve">                                                                                             Ф.7.</w:t>
      </w:r>
      <w:r w:rsidRPr="00A93E34">
        <w:rPr>
          <w:rFonts w:ascii="Times New Roman" w:hAnsi="Times New Roman" w:cs="Times New Roman"/>
          <w:b/>
          <w:sz w:val="28"/>
          <w:szCs w:val="28"/>
          <w:lang w:val="kk-KZ"/>
        </w:rPr>
        <w:t>03</w:t>
      </w:r>
      <w:r w:rsidRPr="00A93E34">
        <w:rPr>
          <w:rFonts w:ascii="Times New Roman" w:hAnsi="Times New Roman" w:cs="Times New Roman"/>
          <w:b/>
          <w:sz w:val="28"/>
          <w:szCs w:val="28"/>
        </w:rPr>
        <w:t>-</w:t>
      </w:r>
      <w:r w:rsidR="00A93E34" w:rsidRPr="00530F3D">
        <w:rPr>
          <w:rFonts w:ascii="Times New Roman" w:hAnsi="Times New Roman" w:cs="Times New Roman"/>
          <w:b/>
          <w:sz w:val="28"/>
          <w:szCs w:val="28"/>
        </w:rPr>
        <w:t>20</w:t>
      </w:r>
    </w:p>
    <w:p w:rsidR="0094031A" w:rsidRPr="00A93E34" w:rsidRDefault="00962B52" w:rsidP="00543A01">
      <w:pPr>
        <w:tabs>
          <w:tab w:val="left" w:pos="1440"/>
        </w:tabs>
        <w:spacing w:after="0"/>
        <w:jc w:val="center"/>
        <w:rPr>
          <w:rFonts w:ascii="Times New Roman" w:hAnsi="Times New Roman" w:cs="Times New Roman"/>
          <w:b/>
          <w:sz w:val="28"/>
          <w:szCs w:val="28"/>
        </w:rPr>
      </w:pPr>
      <w:r w:rsidRPr="00A93E34">
        <w:rPr>
          <w:rFonts w:ascii="Times New Roman" w:hAnsi="Times New Roman" w:cs="Times New Roman"/>
          <w:b/>
          <w:sz w:val="28"/>
          <w:szCs w:val="28"/>
        </w:rPr>
        <w:tab/>
      </w:r>
      <w:r w:rsidRPr="00A93E34">
        <w:rPr>
          <w:rFonts w:ascii="Times New Roman" w:hAnsi="Times New Roman" w:cs="Times New Roman"/>
          <w:b/>
          <w:sz w:val="28"/>
          <w:szCs w:val="28"/>
        </w:rPr>
        <w:tab/>
      </w:r>
      <w:r w:rsidRPr="00A93E34">
        <w:rPr>
          <w:rFonts w:ascii="Times New Roman" w:hAnsi="Times New Roman" w:cs="Times New Roman"/>
          <w:b/>
          <w:sz w:val="28"/>
          <w:szCs w:val="28"/>
        </w:rPr>
        <w:tab/>
      </w:r>
      <w:r w:rsidRPr="00A93E34">
        <w:rPr>
          <w:rFonts w:ascii="Times New Roman" w:hAnsi="Times New Roman" w:cs="Times New Roman"/>
          <w:b/>
          <w:sz w:val="28"/>
          <w:szCs w:val="28"/>
        </w:rPr>
        <w:tab/>
      </w:r>
      <w:r w:rsidRPr="00A93E34">
        <w:rPr>
          <w:rFonts w:ascii="Times New Roman" w:hAnsi="Times New Roman" w:cs="Times New Roman"/>
          <w:b/>
          <w:sz w:val="28"/>
          <w:szCs w:val="28"/>
        </w:rPr>
        <w:tab/>
      </w:r>
      <w:r w:rsidRPr="00A93E34">
        <w:rPr>
          <w:rFonts w:ascii="Times New Roman" w:hAnsi="Times New Roman" w:cs="Times New Roman"/>
          <w:b/>
          <w:sz w:val="28"/>
          <w:szCs w:val="28"/>
        </w:rPr>
        <w:tab/>
      </w:r>
      <w:r w:rsidRPr="00A93E34">
        <w:rPr>
          <w:rFonts w:ascii="Times New Roman" w:hAnsi="Times New Roman" w:cs="Times New Roman"/>
          <w:b/>
          <w:sz w:val="28"/>
          <w:szCs w:val="28"/>
        </w:rPr>
        <w:tab/>
      </w:r>
      <w:r w:rsidRPr="00A93E34">
        <w:rPr>
          <w:rFonts w:ascii="Times New Roman" w:hAnsi="Times New Roman" w:cs="Times New Roman"/>
          <w:b/>
          <w:sz w:val="28"/>
          <w:szCs w:val="28"/>
        </w:rPr>
        <w:tab/>
      </w: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r w:rsidRPr="00B355E6">
        <w:rPr>
          <w:rStyle w:val="apple-converted-space"/>
          <w:rFonts w:ascii="Times New Roman" w:hAnsi="Times New Roman" w:cs="Times New Roman"/>
          <w:b/>
          <w:color w:val="000000"/>
          <w:sz w:val="28"/>
          <w:szCs w:val="28"/>
          <w:lang w:val="kk-KZ"/>
        </w:rPr>
        <w:t>Қазақстан  Республикасы</w:t>
      </w:r>
      <w:r w:rsidR="001A753B" w:rsidRPr="00B355E6">
        <w:rPr>
          <w:rStyle w:val="apple-converted-space"/>
          <w:rFonts w:ascii="Times New Roman" w:hAnsi="Times New Roman" w:cs="Times New Roman"/>
          <w:b/>
          <w:color w:val="000000"/>
          <w:sz w:val="28"/>
          <w:szCs w:val="28"/>
          <w:lang w:val="kk-KZ"/>
        </w:rPr>
        <w:t>ның</w:t>
      </w:r>
      <w:r w:rsidRPr="00B355E6">
        <w:rPr>
          <w:rStyle w:val="apple-converted-space"/>
          <w:rFonts w:ascii="Times New Roman" w:hAnsi="Times New Roman" w:cs="Times New Roman"/>
          <w:b/>
          <w:color w:val="000000"/>
          <w:sz w:val="28"/>
          <w:szCs w:val="28"/>
          <w:lang w:val="kk-KZ"/>
        </w:rPr>
        <w:t xml:space="preserve"> Білім және ғылым министрлігі</w:t>
      </w: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r w:rsidRPr="00B355E6">
        <w:rPr>
          <w:rStyle w:val="apple-converted-space"/>
          <w:rFonts w:ascii="Times New Roman" w:hAnsi="Times New Roman" w:cs="Times New Roman"/>
          <w:b/>
          <w:color w:val="000000"/>
          <w:sz w:val="28"/>
          <w:szCs w:val="28"/>
          <w:lang w:val="kk-KZ"/>
        </w:rPr>
        <w:t>М. Әуезов атындағы Оңтүстік Қазақстан мемлекеттік университеті</w:t>
      </w: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rPr>
      </w:pPr>
      <w:r w:rsidRPr="00B355E6">
        <w:rPr>
          <w:rStyle w:val="apple-converted-space"/>
          <w:rFonts w:ascii="Times New Roman" w:hAnsi="Times New Roman" w:cs="Times New Roman"/>
          <w:b/>
          <w:color w:val="000000"/>
          <w:sz w:val="28"/>
          <w:szCs w:val="28"/>
          <w:lang w:val="kk-KZ"/>
        </w:rPr>
        <w:t>Л.Қ. ТҰРАБАЕВА</w:t>
      </w:r>
    </w:p>
    <w:p w:rsidR="00D26206" w:rsidRPr="00B355E6" w:rsidRDefault="00D26206"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r w:rsidRPr="00B355E6">
        <w:rPr>
          <w:rStyle w:val="apple-converted-space"/>
          <w:rFonts w:ascii="Times New Roman" w:hAnsi="Times New Roman" w:cs="Times New Roman"/>
          <w:b/>
          <w:color w:val="000000"/>
          <w:sz w:val="28"/>
          <w:szCs w:val="28"/>
          <w:lang w:val="kk-KZ"/>
        </w:rPr>
        <w:t xml:space="preserve">И.А. ЕСБОЛАЕВА </w:t>
      </w: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A93E34"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F370E0"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r w:rsidRPr="00B355E6">
        <w:rPr>
          <w:rFonts w:ascii="Times New Roman" w:hAnsi="Times New Roman" w:cs="Times New Roman"/>
          <w:b/>
          <w:sz w:val="28"/>
          <w:szCs w:val="28"/>
          <w:lang w:val="kk-KZ"/>
        </w:rPr>
        <w:t>ҚАЗАҚ ТІЛІНДЕГІ СӨЙЛЕУ МӘДЕНИЕТІ ЖӘНЕ КОММУНИКАЦИЯ</w:t>
      </w: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r w:rsidRPr="00B355E6">
        <w:rPr>
          <w:rStyle w:val="apple-converted-space"/>
          <w:rFonts w:ascii="Times New Roman" w:hAnsi="Times New Roman" w:cs="Times New Roman"/>
          <w:b/>
          <w:color w:val="000000"/>
          <w:sz w:val="28"/>
          <w:szCs w:val="28"/>
          <w:lang w:val="kk-KZ"/>
        </w:rPr>
        <w:t>Оқу құралы</w:t>
      </w: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53653" w:rsidRPr="00A93E34" w:rsidRDefault="0035365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53653" w:rsidRPr="00A93E34" w:rsidRDefault="00353653"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543A01" w:rsidRPr="00A93E34" w:rsidRDefault="00543A01"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543A01" w:rsidRPr="00A93E34" w:rsidRDefault="00543A01"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543A01" w:rsidRPr="00A93E34" w:rsidRDefault="00543A01"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543A01" w:rsidRPr="00A93E34" w:rsidRDefault="00543A01" w:rsidP="0040689A">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r w:rsidRPr="00B355E6">
        <w:rPr>
          <w:rStyle w:val="apple-converted-space"/>
          <w:rFonts w:ascii="Times New Roman" w:hAnsi="Times New Roman" w:cs="Times New Roman"/>
          <w:b/>
          <w:color w:val="000000"/>
          <w:sz w:val="28"/>
          <w:szCs w:val="28"/>
          <w:lang w:val="kk-KZ"/>
        </w:rPr>
        <w:t>Шымкент -</w:t>
      </w:r>
      <w:r w:rsidR="00F14E8A" w:rsidRPr="00B355E6">
        <w:rPr>
          <w:rStyle w:val="apple-converted-space"/>
          <w:rFonts w:ascii="Times New Roman" w:hAnsi="Times New Roman" w:cs="Times New Roman"/>
          <w:b/>
          <w:color w:val="000000"/>
          <w:sz w:val="28"/>
          <w:szCs w:val="28"/>
          <w:lang w:val="kk-KZ"/>
        </w:rPr>
        <w:t xml:space="preserve"> 2018</w:t>
      </w:r>
    </w:p>
    <w:p w:rsidR="00F14E8A" w:rsidRPr="00B355E6" w:rsidRDefault="00F14E8A" w:rsidP="00EB2724">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p>
    <w:p w:rsidR="003000F3" w:rsidRPr="00AC1534"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sz w:val="28"/>
          <w:szCs w:val="28"/>
          <w:lang w:val="kk-KZ"/>
        </w:rPr>
      </w:pPr>
      <w:r w:rsidRPr="00AC1534">
        <w:rPr>
          <w:rStyle w:val="apple-converted-space"/>
          <w:rFonts w:ascii="Times New Roman" w:hAnsi="Times New Roman" w:cs="Times New Roman"/>
          <w:sz w:val="28"/>
          <w:szCs w:val="28"/>
          <w:lang w:val="kk-KZ"/>
        </w:rPr>
        <w:lastRenderedPageBreak/>
        <w:t>ӘОЖ</w:t>
      </w:r>
      <w:r w:rsidR="00F14E8A" w:rsidRPr="00AC1534">
        <w:rPr>
          <w:rStyle w:val="apple-converted-space"/>
          <w:rFonts w:ascii="Times New Roman" w:hAnsi="Times New Roman" w:cs="Times New Roman"/>
          <w:sz w:val="28"/>
          <w:szCs w:val="28"/>
          <w:lang w:val="kk-KZ"/>
        </w:rPr>
        <w:t xml:space="preserve">  821.512.122 </w:t>
      </w:r>
    </w:p>
    <w:p w:rsidR="003000F3" w:rsidRPr="00AC1534"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sz w:val="28"/>
          <w:szCs w:val="28"/>
          <w:lang w:val="kk-KZ"/>
        </w:rPr>
      </w:pPr>
      <w:r w:rsidRPr="00AC1534">
        <w:rPr>
          <w:rStyle w:val="apple-converted-space"/>
          <w:rFonts w:ascii="Times New Roman" w:hAnsi="Times New Roman" w:cs="Times New Roman"/>
          <w:sz w:val="28"/>
          <w:szCs w:val="28"/>
          <w:lang w:val="kk-KZ"/>
        </w:rPr>
        <w:t xml:space="preserve">Т 80  </w:t>
      </w: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000000"/>
          <w:sz w:val="28"/>
          <w:szCs w:val="28"/>
          <w:lang w:val="kk-KZ"/>
        </w:rPr>
      </w:pP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b/>
          <w:color w:val="000000"/>
          <w:sz w:val="28"/>
          <w:szCs w:val="28"/>
          <w:lang w:val="kk-KZ"/>
        </w:rPr>
      </w:pPr>
      <w:r w:rsidRPr="00B355E6">
        <w:rPr>
          <w:rStyle w:val="apple-converted-space"/>
          <w:rFonts w:ascii="Times New Roman" w:hAnsi="Times New Roman" w:cs="Times New Roman"/>
          <w:color w:val="000000"/>
          <w:sz w:val="28"/>
          <w:szCs w:val="28"/>
          <w:lang w:val="kk-KZ"/>
        </w:rPr>
        <w:t xml:space="preserve"> </w:t>
      </w:r>
      <w:r w:rsidRPr="00B355E6">
        <w:rPr>
          <w:rStyle w:val="apple-converted-space"/>
          <w:rFonts w:ascii="Times New Roman" w:hAnsi="Times New Roman" w:cs="Times New Roman"/>
          <w:b/>
          <w:color w:val="000000"/>
          <w:sz w:val="28"/>
          <w:szCs w:val="28"/>
          <w:lang w:val="kk-KZ"/>
        </w:rPr>
        <w:t xml:space="preserve">Тұрабаева  Л.Қ. </w:t>
      </w:r>
      <w:r w:rsidR="004926CA" w:rsidRPr="00B355E6">
        <w:rPr>
          <w:rStyle w:val="apple-converted-space"/>
          <w:rFonts w:ascii="Times New Roman" w:hAnsi="Times New Roman" w:cs="Times New Roman"/>
          <w:b/>
          <w:color w:val="000000"/>
          <w:sz w:val="28"/>
          <w:szCs w:val="28"/>
          <w:lang w:val="kk-KZ"/>
        </w:rPr>
        <w:t>Есболаева И.А.</w:t>
      </w:r>
    </w:p>
    <w:p w:rsidR="003000F3" w:rsidRPr="00B355E6" w:rsidRDefault="003000F3" w:rsidP="0040689A">
      <w:pPr>
        <w:pStyle w:val="af6"/>
        <w:spacing w:before="0" w:beforeAutospacing="0" w:after="0" w:afterAutospacing="0" w:line="276" w:lineRule="auto"/>
        <w:ind w:firstLine="709"/>
        <w:jc w:val="both"/>
        <w:textAlignment w:val="baseline"/>
        <w:rPr>
          <w:rStyle w:val="apple-converted-space"/>
          <w:rFonts w:ascii="Times New Roman" w:hAnsi="Times New Roman" w:cs="Times New Roman"/>
          <w:b/>
          <w:color w:val="000000"/>
          <w:sz w:val="28"/>
          <w:szCs w:val="28"/>
          <w:lang w:val="kk-KZ"/>
        </w:rPr>
      </w:pPr>
    </w:p>
    <w:p w:rsidR="003000F3" w:rsidRPr="007926D6" w:rsidRDefault="00EB2724" w:rsidP="0040689A">
      <w:pPr>
        <w:pStyle w:val="af6"/>
        <w:spacing w:before="0" w:beforeAutospacing="0" w:after="0" w:afterAutospacing="0" w:line="276" w:lineRule="auto"/>
        <w:jc w:val="both"/>
        <w:textAlignment w:val="baseline"/>
        <w:rPr>
          <w:rStyle w:val="apple-converted-space"/>
          <w:rFonts w:ascii="Times New Roman" w:hAnsi="Times New Roman" w:cs="Times New Roman"/>
          <w:sz w:val="28"/>
          <w:szCs w:val="28"/>
          <w:lang w:val="kk-KZ"/>
        </w:rPr>
      </w:pPr>
      <w:r w:rsidRPr="00B355E6">
        <w:rPr>
          <w:rFonts w:ascii="Times New Roman" w:hAnsi="Times New Roman" w:cs="Times New Roman"/>
          <w:b/>
          <w:sz w:val="28"/>
          <w:szCs w:val="28"/>
          <w:lang w:val="kk-KZ"/>
        </w:rPr>
        <w:t>Қазақ тіліндегі сөйлеу мәдениеті және коммуникация</w:t>
      </w:r>
      <w:r w:rsidR="003000F3" w:rsidRPr="007926D6">
        <w:rPr>
          <w:rStyle w:val="apple-converted-space"/>
          <w:rFonts w:ascii="Times New Roman" w:hAnsi="Times New Roman" w:cs="Times New Roman"/>
          <w:sz w:val="28"/>
          <w:szCs w:val="28"/>
          <w:lang w:val="kk-KZ"/>
        </w:rPr>
        <w:t>:  Оқу құралы.  – Шымкент: М. Әуезов атындағы ОҚМУ, 20</w:t>
      </w:r>
      <w:r w:rsidR="00A95A48" w:rsidRPr="007926D6">
        <w:rPr>
          <w:rStyle w:val="apple-converted-space"/>
          <w:rFonts w:ascii="Times New Roman" w:hAnsi="Times New Roman" w:cs="Times New Roman"/>
          <w:sz w:val="28"/>
          <w:szCs w:val="28"/>
          <w:lang w:val="kk-KZ"/>
        </w:rPr>
        <w:t>18</w:t>
      </w:r>
      <w:r w:rsidR="009A47EA" w:rsidRPr="007926D6">
        <w:rPr>
          <w:rStyle w:val="apple-converted-space"/>
          <w:rFonts w:ascii="Times New Roman" w:hAnsi="Times New Roman" w:cs="Times New Roman"/>
          <w:sz w:val="28"/>
          <w:szCs w:val="28"/>
          <w:lang w:val="kk-KZ"/>
        </w:rPr>
        <w:t>. -</w:t>
      </w:r>
      <w:r w:rsidR="009224E1" w:rsidRPr="00AC1534">
        <w:rPr>
          <w:rStyle w:val="apple-converted-space"/>
          <w:rFonts w:ascii="Times New Roman" w:hAnsi="Times New Roman" w:cs="Times New Roman"/>
          <w:sz w:val="28"/>
          <w:szCs w:val="28"/>
          <w:lang w:val="kk-KZ"/>
        </w:rPr>
        <w:t>195</w:t>
      </w:r>
      <w:r w:rsidR="003000F3" w:rsidRPr="00AC1534">
        <w:rPr>
          <w:rStyle w:val="apple-converted-space"/>
          <w:rFonts w:ascii="Times New Roman" w:hAnsi="Times New Roman" w:cs="Times New Roman"/>
          <w:sz w:val="28"/>
          <w:szCs w:val="28"/>
          <w:lang w:val="kk-KZ"/>
        </w:rPr>
        <w:t>б.</w:t>
      </w:r>
    </w:p>
    <w:p w:rsidR="00E53883"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i/>
          <w:sz w:val="28"/>
          <w:szCs w:val="28"/>
          <w:lang w:val="kk-KZ"/>
        </w:rPr>
      </w:pPr>
      <w:r w:rsidRPr="007926D6">
        <w:rPr>
          <w:rStyle w:val="apple-converted-space"/>
          <w:rFonts w:ascii="Times New Roman" w:hAnsi="Times New Roman" w:cs="Times New Roman"/>
          <w:i/>
          <w:sz w:val="28"/>
          <w:szCs w:val="28"/>
          <w:lang w:val="kk-KZ"/>
        </w:rPr>
        <w:tab/>
      </w:r>
    </w:p>
    <w:p w:rsidR="00E53883" w:rsidRDefault="00E53883" w:rsidP="0040689A">
      <w:pPr>
        <w:pStyle w:val="af6"/>
        <w:spacing w:before="0" w:beforeAutospacing="0" w:after="0" w:afterAutospacing="0" w:line="276" w:lineRule="auto"/>
        <w:jc w:val="both"/>
        <w:textAlignment w:val="baseline"/>
        <w:rPr>
          <w:rStyle w:val="apple-converted-space"/>
          <w:rFonts w:ascii="Times New Roman" w:hAnsi="Times New Roman" w:cs="Times New Roman"/>
          <w:i/>
          <w:sz w:val="28"/>
          <w:szCs w:val="28"/>
          <w:lang w:val="kk-KZ"/>
        </w:rPr>
      </w:pPr>
    </w:p>
    <w:p w:rsidR="003000F3" w:rsidRPr="007926D6" w:rsidRDefault="00081BA6" w:rsidP="00E53883">
      <w:pPr>
        <w:pStyle w:val="af6"/>
        <w:spacing w:before="0" w:beforeAutospacing="0" w:after="0" w:afterAutospacing="0" w:line="276" w:lineRule="auto"/>
        <w:ind w:firstLine="708"/>
        <w:jc w:val="both"/>
        <w:textAlignment w:val="baseline"/>
        <w:rPr>
          <w:rStyle w:val="apple-converted-space"/>
          <w:rFonts w:ascii="Times New Roman" w:hAnsi="Times New Roman" w:cs="Times New Roman"/>
          <w:sz w:val="28"/>
          <w:szCs w:val="28"/>
          <w:lang w:val="kk-KZ"/>
        </w:rPr>
      </w:pPr>
      <w:r w:rsidRPr="007926D6">
        <w:rPr>
          <w:rStyle w:val="apple-converted-space"/>
          <w:rFonts w:ascii="Times New Roman" w:hAnsi="Times New Roman" w:cs="Times New Roman"/>
          <w:sz w:val="28"/>
          <w:szCs w:val="28"/>
          <w:lang w:val="kk-KZ"/>
        </w:rPr>
        <w:t>Оқу құралында</w:t>
      </w:r>
      <w:r w:rsidR="003000F3" w:rsidRPr="007926D6">
        <w:rPr>
          <w:rStyle w:val="apple-converted-space"/>
          <w:rFonts w:ascii="Times New Roman" w:hAnsi="Times New Roman" w:cs="Times New Roman"/>
          <w:sz w:val="28"/>
          <w:szCs w:val="28"/>
          <w:lang w:val="kk-KZ"/>
        </w:rPr>
        <w:t xml:space="preserve"> практикалық сабақтар</w:t>
      </w:r>
      <w:r w:rsidRPr="007926D6">
        <w:rPr>
          <w:rStyle w:val="apple-converted-space"/>
          <w:rFonts w:ascii="Times New Roman" w:hAnsi="Times New Roman" w:cs="Times New Roman"/>
          <w:sz w:val="28"/>
          <w:szCs w:val="28"/>
          <w:lang w:val="kk-KZ"/>
        </w:rPr>
        <w:t>ды</w:t>
      </w:r>
      <w:r w:rsidR="003000F3" w:rsidRPr="007926D6">
        <w:rPr>
          <w:rStyle w:val="apple-converted-space"/>
          <w:rFonts w:ascii="Times New Roman" w:hAnsi="Times New Roman" w:cs="Times New Roman"/>
          <w:sz w:val="28"/>
          <w:szCs w:val="28"/>
          <w:lang w:val="kk-KZ"/>
        </w:rPr>
        <w:t xml:space="preserve"> өтуге арналған грам</w:t>
      </w:r>
      <w:r w:rsidR="00E53883">
        <w:rPr>
          <w:rStyle w:val="apple-converted-space"/>
          <w:rFonts w:ascii="Times New Roman" w:hAnsi="Times New Roman" w:cs="Times New Roman"/>
          <w:sz w:val="28"/>
          <w:szCs w:val="28"/>
          <w:lang w:val="kk-KZ"/>
        </w:rPr>
        <w:t>матикалық тапсырмалар мен мәтіндер,</w:t>
      </w:r>
      <w:r w:rsidRPr="007926D6">
        <w:rPr>
          <w:rStyle w:val="apple-converted-space"/>
          <w:rFonts w:ascii="Times New Roman" w:hAnsi="Times New Roman" w:cs="Times New Roman"/>
          <w:sz w:val="28"/>
          <w:szCs w:val="28"/>
          <w:lang w:val="kk-KZ"/>
        </w:rPr>
        <w:t xml:space="preserve"> түрлі тапсырма түрлері берілген</w:t>
      </w:r>
      <w:r w:rsidR="003000F3" w:rsidRPr="007926D6">
        <w:rPr>
          <w:rStyle w:val="apple-converted-space"/>
          <w:rFonts w:ascii="Times New Roman" w:hAnsi="Times New Roman" w:cs="Times New Roman"/>
          <w:sz w:val="28"/>
          <w:szCs w:val="28"/>
          <w:lang w:val="kk-KZ"/>
        </w:rPr>
        <w:t xml:space="preserve">. </w:t>
      </w:r>
      <w:r w:rsidR="00A821E9" w:rsidRPr="007926D6">
        <w:rPr>
          <w:rFonts w:ascii="Times New Roman" w:eastAsia="TimesNewRomanPSMT" w:hAnsi="Times New Roman" w:cs="Times New Roman"/>
          <w:sz w:val="28"/>
          <w:szCs w:val="28"/>
          <w:lang w:val="kk-KZ"/>
        </w:rPr>
        <w:t>Тіл мәдениеті</w:t>
      </w:r>
      <w:r w:rsidR="00095ECC">
        <w:rPr>
          <w:rFonts w:ascii="Times New Roman" w:eastAsia="TimesNewRomanPSMT" w:hAnsi="Times New Roman" w:cs="Times New Roman"/>
          <w:sz w:val="28"/>
          <w:szCs w:val="28"/>
          <w:lang w:val="kk-KZ"/>
        </w:rPr>
        <w:t>,</w:t>
      </w:r>
      <w:r w:rsidR="00A821E9" w:rsidRPr="007926D6">
        <w:rPr>
          <w:rFonts w:ascii="Times New Roman" w:eastAsia="TimesNewRomanPSMT" w:hAnsi="Times New Roman" w:cs="Times New Roman"/>
          <w:sz w:val="28"/>
          <w:szCs w:val="28"/>
          <w:lang w:val="kk-KZ"/>
        </w:rPr>
        <w:t xml:space="preserve"> әдеби тілдің орфоэпиялық айтылуы мен дұрыс жазылуы т.б. нормаларын</w:t>
      </w:r>
      <w:r w:rsidR="00D71415" w:rsidRPr="007926D6">
        <w:rPr>
          <w:rFonts w:ascii="Times New Roman" w:eastAsia="TimesNewRomanPSMT" w:hAnsi="Times New Roman" w:cs="Times New Roman"/>
          <w:sz w:val="28"/>
          <w:szCs w:val="28"/>
          <w:lang w:val="kk-KZ"/>
        </w:rPr>
        <w:t>а с</w:t>
      </w:r>
      <w:r w:rsidR="00095ECC">
        <w:rPr>
          <w:rFonts w:ascii="Times New Roman" w:eastAsia="TimesNewRomanPSMT" w:hAnsi="Times New Roman" w:cs="Times New Roman"/>
          <w:sz w:val="28"/>
          <w:szCs w:val="28"/>
          <w:lang w:val="kk-KZ"/>
        </w:rPr>
        <w:t>ә</w:t>
      </w:r>
      <w:r w:rsidR="00D71415" w:rsidRPr="007926D6">
        <w:rPr>
          <w:rFonts w:ascii="Times New Roman" w:eastAsia="TimesNewRomanPSMT" w:hAnsi="Times New Roman" w:cs="Times New Roman"/>
          <w:sz w:val="28"/>
          <w:szCs w:val="28"/>
          <w:lang w:val="kk-KZ"/>
        </w:rPr>
        <w:t xml:space="preserve">йкес мәтіндер жинақталып алынған. </w:t>
      </w:r>
      <w:r w:rsidR="00095ECC">
        <w:rPr>
          <w:rStyle w:val="apple-converted-space"/>
          <w:rFonts w:ascii="Times New Roman" w:hAnsi="Times New Roman" w:cs="Times New Roman"/>
          <w:sz w:val="28"/>
          <w:szCs w:val="28"/>
          <w:lang w:val="kk-KZ"/>
        </w:rPr>
        <w:t>М</w:t>
      </w:r>
      <w:r w:rsidR="003000F3" w:rsidRPr="007926D6">
        <w:rPr>
          <w:rStyle w:val="apple-converted-space"/>
          <w:rFonts w:ascii="Times New Roman" w:hAnsi="Times New Roman" w:cs="Times New Roman"/>
          <w:sz w:val="28"/>
          <w:szCs w:val="28"/>
          <w:lang w:val="kk-KZ"/>
        </w:rPr>
        <w:t xml:space="preserve">әтіндер қазақ тіліндегі </w:t>
      </w:r>
      <w:r w:rsidR="00095ECC">
        <w:rPr>
          <w:rStyle w:val="apple-converted-space"/>
          <w:rFonts w:ascii="Times New Roman" w:hAnsi="Times New Roman" w:cs="Times New Roman"/>
          <w:sz w:val="28"/>
          <w:szCs w:val="28"/>
          <w:lang w:val="kk-KZ"/>
        </w:rPr>
        <w:t xml:space="preserve">дұрыс сөйлеу мәдениетін </w:t>
      </w:r>
      <w:r w:rsidR="003000F3" w:rsidRPr="007926D6">
        <w:rPr>
          <w:rStyle w:val="apple-converted-space"/>
          <w:rFonts w:ascii="Times New Roman" w:hAnsi="Times New Roman" w:cs="Times New Roman"/>
          <w:sz w:val="28"/>
          <w:szCs w:val="28"/>
          <w:lang w:val="kk-KZ"/>
        </w:rPr>
        <w:t>қалыптастыруға</w:t>
      </w:r>
      <w:r w:rsidR="00095ECC">
        <w:rPr>
          <w:rStyle w:val="apple-converted-space"/>
          <w:rFonts w:ascii="Times New Roman" w:hAnsi="Times New Roman" w:cs="Times New Roman"/>
          <w:sz w:val="28"/>
          <w:szCs w:val="28"/>
          <w:lang w:val="kk-KZ"/>
        </w:rPr>
        <w:t xml:space="preserve"> негізделген. </w:t>
      </w:r>
      <w:r w:rsidR="003000F3" w:rsidRPr="007926D6">
        <w:rPr>
          <w:rStyle w:val="apple-converted-space"/>
          <w:rFonts w:ascii="Times New Roman" w:hAnsi="Times New Roman" w:cs="Times New Roman"/>
          <w:sz w:val="28"/>
          <w:szCs w:val="28"/>
          <w:lang w:val="kk-KZ"/>
        </w:rPr>
        <w:t>Оқу құралы жоғары оқу орындарының студенттеріне, магистранттарға,</w:t>
      </w:r>
      <w:r w:rsidR="00D71415" w:rsidRPr="007926D6">
        <w:rPr>
          <w:rStyle w:val="apple-converted-space"/>
          <w:rFonts w:ascii="Times New Roman" w:hAnsi="Times New Roman" w:cs="Times New Roman"/>
          <w:sz w:val="28"/>
          <w:szCs w:val="28"/>
          <w:lang w:val="kk-KZ"/>
        </w:rPr>
        <w:t xml:space="preserve"> тіл мамандарына,</w:t>
      </w:r>
      <w:r w:rsidR="003000F3" w:rsidRPr="007926D6">
        <w:rPr>
          <w:rStyle w:val="apple-converted-space"/>
          <w:rFonts w:ascii="Times New Roman" w:hAnsi="Times New Roman" w:cs="Times New Roman"/>
          <w:sz w:val="28"/>
          <w:szCs w:val="28"/>
          <w:lang w:val="kk-KZ"/>
        </w:rPr>
        <w:t xml:space="preserve"> оқытушыларға арналған. </w:t>
      </w:r>
    </w:p>
    <w:p w:rsidR="003000F3" w:rsidRPr="007926D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sz w:val="28"/>
          <w:szCs w:val="28"/>
          <w:lang w:val="kk-KZ"/>
        </w:rPr>
      </w:pP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17586D"/>
          <w:sz w:val="28"/>
          <w:szCs w:val="28"/>
          <w:lang w:val="kk-KZ"/>
        </w:rPr>
      </w:pP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17586D"/>
          <w:sz w:val="28"/>
          <w:szCs w:val="28"/>
          <w:lang w:val="kk-KZ"/>
        </w:rPr>
      </w:pP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17586D"/>
          <w:sz w:val="28"/>
          <w:szCs w:val="28"/>
          <w:lang w:val="kk-KZ"/>
        </w:rPr>
      </w:pPr>
    </w:p>
    <w:p w:rsidR="003000F3" w:rsidRPr="00B355E6" w:rsidRDefault="003000F3" w:rsidP="0040689A">
      <w:pPr>
        <w:pStyle w:val="af6"/>
        <w:spacing w:before="0" w:beforeAutospacing="0" w:after="0" w:afterAutospacing="0" w:line="276" w:lineRule="auto"/>
        <w:jc w:val="center"/>
        <w:textAlignment w:val="baseline"/>
        <w:rPr>
          <w:rStyle w:val="apple-converted-space"/>
          <w:rFonts w:ascii="Times New Roman" w:hAnsi="Times New Roman" w:cs="Times New Roman"/>
          <w:b/>
          <w:color w:val="000000"/>
          <w:sz w:val="28"/>
          <w:szCs w:val="28"/>
          <w:lang w:val="kk-KZ"/>
        </w:rPr>
      </w:pPr>
      <w:r w:rsidRPr="00B355E6">
        <w:rPr>
          <w:rStyle w:val="apple-converted-space"/>
          <w:rFonts w:ascii="Times New Roman" w:hAnsi="Times New Roman" w:cs="Times New Roman"/>
          <w:b/>
          <w:color w:val="000000"/>
          <w:sz w:val="28"/>
          <w:szCs w:val="28"/>
          <w:lang w:val="kk-KZ"/>
        </w:rPr>
        <w:t>Пікір жазғандар:</w:t>
      </w:r>
    </w:p>
    <w:p w:rsidR="003000F3" w:rsidRPr="00165CEF"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sz w:val="28"/>
          <w:szCs w:val="28"/>
          <w:lang w:val="kk-KZ"/>
        </w:rPr>
      </w:pPr>
      <w:r w:rsidRPr="00165CEF">
        <w:rPr>
          <w:rStyle w:val="apple-converted-space"/>
          <w:rFonts w:ascii="Times New Roman" w:hAnsi="Times New Roman" w:cs="Times New Roman"/>
          <w:sz w:val="28"/>
          <w:szCs w:val="28"/>
          <w:lang w:val="kk-KZ"/>
        </w:rPr>
        <w:t xml:space="preserve">Тымболова А.О. – ф.ғ.д., профессор ҚМҚПУ       </w:t>
      </w:r>
    </w:p>
    <w:p w:rsidR="003000F3" w:rsidRPr="00165CEF" w:rsidRDefault="00530F3D" w:rsidP="0040689A">
      <w:pPr>
        <w:pStyle w:val="af6"/>
        <w:spacing w:before="0" w:beforeAutospacing="0" w:after="0" w:afterAutospacing="0" w:line="276" w:lineRule="auto"/>
        <w:jc w:val="both"/>
        <w:textAlignment w:val="baseline"/>
        <w:rPr>
          <w:rStyle w:val="apple-converted-space"/>
          <w:rFonts w:ascii="Times New Roman" w:hAnsi="Times New Roman" w:cs="Times New Roman"/>
          <w:sz w:val="28"/>
          <w:szCs w:val="28"/>
          <w:lang w:val="kk-KZ"/>
        </w:rPr>
      </w:pPr>
      <w:r w:rsidRPr="00165CEF">
        <w:rPr>
          <w:rStyle w:val="apple-converted-space"/>
          <w:rFonts w:ascii="Times New Roman" w:hAnsi="Times New Roman" w:cs="Times New Roman"/>
          <w:sz w:val="28"/>
          <w:szCs w:val="28"/>
          <w:lang w:val="kk-KZ"/>
        </w:rPr>
        <w:t>Омаров Н.Қ. .  – ф.ғ.к.</w:t>
      </w:r>
      <w:r w:rsidR="003000F3" w:rsidRPr="00165CEF">
        <w:rPr>
          <w:rStyle w:val="apple-converted-space"/>
          <w:rFonts w:ascii="Times New Roman" w:hAnsi="Times New Roman" w:cs="Times New Roman"/>
          <w:sz w:val="28"/>
          <w:szCs w:val="28"/>
          <w:lang w:val="kk-KZ"/>
        </w:rPr>
        <w:t xml:space="preserve"> М.Әуезов атындағы ОҚМУ</w:t>
      </w:r>
    </w:p>
    <w:p w:rsidR="00165CEF" w:rsidRPr="00165CEF" w:rsidRDefault="00165CEF" w:rsidP="00165CEF">
      <w:pPr>
        <w:pStyle w:val="af6"/>
        <w:spacing w:before="0" w:beforeAutospacing="0" w:after="0" w:afterAutospacing="0" w:line="276" w:lineRule="auto"/>
        <w:jc w:val="both"/>
        <w:textAlignment w:val="baseline"/>
        <w:rPr>
          <w:rStyle w:val="apple-converted-space"/>
          <w:rFonts w:ascii="Times New Roman" w:hAnsi="Times New Roman" w:cs="Times New Roman"/>
          <w:sz w:val="28"/>
          <w:szCs w:val="28"/>
          <w:lang w:val="kk-KZ"/>
        </w:rPr>
      </w:pPr>
      <w:r w:rsidRPr="00165CEF">
        <w:rPr>
          <w:rStyle w:val="apple-converted-space"/>
          <w:rFonts w:ascii="Times New Roman" w:hAnsi="Times New Roman" w:cs="Times New Roman"/>
          <w:sz w:val="28"/>
          <w:szCs w:val="28"/>
          <w:lang w:val="kk-KZ"/>
        </w:rPr>
        <w:t>Әбдікерімова Г.А. .  – ф.ғ.к. М.Әуезов атындағы ОҚМУ</w:t>
      </w:r>
    </w:p>
    <w:p w:rsidR="00165CEF" w:rsidRPr="00165CEF" w:rsidRDefault="00165CEF" w:rsidP="0040689A">
      <w:pPr>
        <w:pStyle w:val="af6"/>
        <w:spacing w:before="0" w:beforeAutospacing="0" w:after="0" w:afterAutospacing="0" w:line="276" w:lineRule="auto"/>
        <w:jc w:val="both"/>
        <w:textAlignment w:val="baseline"/>
        <w:rPr>
          <w:rStyle w:val="apple-converted-space"/>
          <w:rFonts w:ascii="Times New Roman" w:hAnsi="Times New Roman" w:cs="Times New Roman"/>
          <w:sz w:val="28"/>
          <w:szCs w:val="28"/>
          <w:lang w:val="kk-KZ"/>
        </w:rPr>
      </w:pP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FF0000"/>
          <w:sz w:val="28"/>
          <w:szCs w:val="28"/>
          <w:lang w:val="kk-KZ"/>
        </w:rPr>
      </w:pP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FF0000"/>
          <w:sz w:val="28"/>
          <w:szCs w:val="28"/>
          <w:lang w:val="kk-KZ"/>
        </w:rPr>
      </w:pPr>
      <w:r w:rsidRPr="00B355E6">
        <w:rPr>
          <w:rStyle w:val="apple-converted-space"/>
          <w:rFonts w:ascii="Times New Roman" w:hAnsi="Times New Roman" w:cs="Times New Roman"/>
          <w:color w:val="FF0000"/>
          <w:sz w:val="28"/>
          <w:szCs w:val="28"/>
          <w:lang w:val="kk-KZ"/>
        </w:rPr>
        <w:t xml:space="preserve">   </w:t>
      </w: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FF0000"/>
          <w:sz w:val="28"/>
          <w:szCs w:val="28"/>
          <w:lang w:val="kk-KZ"/>
        </w:rPr>
      </w:pP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000000"/>
          <w:sz w:val="28"/>
          <w:szCs w:val="28"/>
          <w:lang w:val="kk-KZ"/>
        </w:rPr>
      </w:pP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000000"/>
          <w:sz w:val="28"/>
          <w:szCs w:val="28"/>
          <w:lang w:val="kk-KZ"/>
        </w:rPr>
      </w:pP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000000"/>
          <w:sz w:val="28"/>
          <w:szCs w:val="28"/>
          <w:lang w:val="kk-KZ"/>
        </w:rPr>
      </w:pPr>
      <w:r w:rsidRPr="00B355E6">
        <w:rPr>
          <w:rStyle w:val="apple-converted-space"/>
          <w:rFonts w:ascii="Times New Roman" w:hAnsi="Times New Roman" w:cs="Times New Roman"/>
          <w:color w:val="000000"/>
          <w:sz w:val="28"/>
          <w:szCs w:val="28"/>
          <w:lang w:val="kk-KZ"/>
        </w:rPr>
        <w:t xml:space="preserve">     Оқу құралы М.Әуезов атындағы ОҚМУ оқу-әдістемелік кеңесі, хат</w:t>
      </w:r>
      <w:r w:rsidR="000B337A">
        <w:rPr>
          <w:rStyle w:val="apple-converted-space"/>
          <w:rFonts w:ascii="Times New Roman" w:hAnsi="Times New Roman" w:cs="Times New Roman"/>
          <w:color w:val="000000"/>
          <w:sz w:val="28"/>
          <w:szCs w:val="28"/>
          <w:lang w:val="kk-KZ"/>
        </w:rPr>
        <w:t>тама    №   «__</w:t>
      </w:r>
      <w:r w:rsidR="004926CA" w:rsidRPr="00B355E6">
        <w:rPr>
          <w:rStyle w:val="apple-converted-space"/>
          <w:rFonts w:ascii="Times New Roman" w:hAnsi="Times New Roman" w:cs="Times New Roman"/>
          <w:color w:val="000000"/>
          <w:sz w:val="28"/>
          <w:szCs w:val="28"/>
          <w:lang w:val="kk-KZ"/>
        </w:rPr>
        <w:t>_»  сәуір 2018</w:t>
      </w:r>
      <w:r w:rsidRPr="00B355E6">
        <w:rPr>
          <w:rStyle w:val="apple-converted-space"/>
          <w:rFonts w:ascii="Times New Roman" w:hAnsi="Times New Roman" w:cs="Times New Roman"/>
          <w:color w:val="000000"/>
          <w:sz w:val="28"/>
          <w:szCs w:val="28"/>
          <w:lang w:val="kk-KZ"/>
        </w:rPr>
        <w:t xml:space="preserve"> жылы басуға ұсынылған.</w:t>
      </w:r>
    </w:p>
    <w:p w:rsidR="003000F3"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000000"/>
          <w:sz w:val="28"/>
          <w:szCs w:val="28"/>
          <w:lang w:val="kk-KZ"/>
        </w:rPr>
      </w:pPr>
      <w:r w:rsidRPr="00B355E6">
        <w:rPr>
          <w:rStyle w:val="apple-converted-space"/>
          <w:rFonts w:ascii="Times New Roman" w:hAnsi="Times New Roman" w:cs="Times New Roman"/>
          <w:color w:val="000000"/>
          <w:sz w:val="28"/>
          <w:szCs w:val="28"/>
          <w:lang w:val="kk-KZ"/>
        </w:rPr>
        <w:t xml:space="preserve">                                                                     </w:t>
      </w:r>
    </w:p>
    <w:p w:rsidR="004926CA" w:rsidRPr="00B355E6" w:rsidRDefault="004926CA"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000000"/>
          <w:sz w:val="28"/>
          <w:szCs w:val="28"/>
          <w:lang w:val="kk-KZ"/>
        </w:rPr>
      </w:pPr>
    </w:p>
    <w:p w:rsidR="004926CA" w:rsidRPr="00B355E6" w:rsidRDefault="004926CA" w:rsidP="0040689A">
      <w:pPr>
        <w:pStyle w:val="af6"/>
        <w:spacing w:before="0" w:beforeAutospacing="0" w:after="0" w:afterAutospacing="0" w:line="276" w:lineRule="auto"/>
        <w:jc w:val="both"/>
        <w:textAlignment w:val="baseline"/>
        <w:rPr>
          <w:rStyle w:val="apple-converted-space"/>
          <w:rFonts w:ascii="Times New Roman" w:hAnsi="Times New Roman" w:cs="Times New Roman"/>
          <w:b/>
          <w:color w:val="000000"/>
          <w:sz w:val="28"/>
          <w:szCs w:val="28"/>
          <w:lang w:val="kk-KZ"/>
        </w:rPr>
      </w:pPr>
    </w:p>
    <w:p w:rsidR="003000F3" w:rsidRPr="009A47EA"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b/>
          <w:color w:val="000000"/>
          <w:sz w:val="28"/>
          <w:szCs w:val="28"/>
          <w:lang w:val="kk-KZ"/>
        </w:rPr>
      </w:pPr>
      <w:r w:rsidRPr="00B355E6">
        <w:rPr>
          <w:rStyle w:val="apple-converted-space"/>
          <w:rFonts w:ascii="Times New Roman" w:hAnsi="Times New Roman" w:cs="Times New Roman"/>
          <w:b/>
          <w:color w:val="000000"/>
          <w:sz w:val="28"/>
          <w:szCs w:val="28"/>
          <w:lang w:val="kk-KZ"/>
        </w:rPr>
        <w:t>ISBN 9965-03-193-2</w:t>
      </w:r>
    </w:p>
    <w:p w:rsidR="004926CA" w:rsidRPr="00B355E6" w:rsidRDefault="003000F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17586D"/>
          <w:sz w:val="28"/>
          <w:szCs w:val="28"/>
          <w:lang w:val="kk-KZ"/>
        </w:rPr>
      </w:pPr>
      <w:r w:rsidRPr="00B355E6">
        <w:rPr>
          <w:rStyle w:val="apple-converted-space"/>
          <w:rFonts w:ascii="Times New Roman" w:hAnsi="Times New Roman" w:cs="Times New Roman"/>
          <w:color w:val="17586D"/>
          <w:sz w:val="28"/>
          <w:szCs w:val="28"/>
          <w:lang w:val="kk-KZ"/>
        </w:rPr>
        <w:t xml:space="preserve">                                  </w:t>
      </w:r>
      <w:r w:rsidR="009A47EA">
        <w:rPr>
          <w:rStyle w:val="apple-converted-space"/>
          <w:rFonts w:ascii="Times New Roman" w:hAnsi="Times New Roman" w:cs="Times New Roman"/>
          <w:color w:val="17586D"/>
          <w:sz w:val="28"/>
          <w:szCs w:val="28"/>
          <w:lang w:val="kk-KZ"/>
        </w:rPr>
        <w:t xml:space="preserve">       </w:t>
      </w:r>
    </w:p>
    <w:p w:rsidR="004926CA" w:rsidRPr="00B355E6" w:rsidRDefault="00353653"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000000"/>
          <w:sz w:val="28"/>
          <w:szCs w:val="28"/>
          <w:lang w:val="kk-KZ"/>
        </w:rPr>
      </w:pPr>
      <w:r w:rsidRPr="00B355E6">
        <w:rPr>
          <w:rStyle w:val="apple-converted-space"/>
          <w:rFonts w:ascii="Times New Roman" w:hAnsi="Times New Roman" w:cs="Times New Roman"/>
          <w:color w:val="17586D"/>
          <w:sz w:val="28"/>
          <w:szCs w:val="28"/>
          <w:lang w:val="kk-KZ"/>
        </w:rPr>
        <w:t xml:space="preserve">  </w:t>
      </w:r>
      <w:r w:rsidRPr="00B355E6">
        <w:rPr>
          <w:rStyle w:val="apple-converted-space"/>
          <w:rFonts w:ascii="Times New Roman" w:hAnsi="Times New Roman" w:cs="Times New Roman"/>
          <w:color w:val="17586D"/>
          <w:sz w:val="28"/>
          <w:szCs w:val="28"/>
          <w:lang w:val="kk-KZ"/>
        </w:rPr>
        <w:tab/>
      </w:r>
      <w:r w:rsidR="00273F53">
        <w:rPr>
          <w:rStyle w:val="apple-converted-space"/>
          <w:rFonts w:ascii="Times New Roman" w:hAnsi="Times New Roman" w:cs="Times New Roman"/>
          <w:color w:val="17586D"/>
          <w:sz w:val="28"/>
          <w:szCs w:val="28"/>
          <w:lang w:val="kk-KZ"/>
        </w:rPr>
        <w:tab/>
      </w:r>
      <w:r w:rsidR="00273F53">
        <w:rPr>
          <w:rStyle w:val="apple-converted-space"/>
          <w:rFonts w:ascii="Times New Roman" w:hAnsi="Times New Roman" w:cs="Times New Roman"/>
          <w:color w:val="17586D"/>
          <w:sz w:val="28"/>
          <w:szCs w:val="28"/>
          <w:lang w:val="kk-KZ"/>
        </w:rPr>
        <w:tab/>
        <w:t xml:space="preserve">              </w:t>
      </w:r>
      <w:r w:rsidR="009A47EA">
        <w:rPr>
          <w:rStyle w:val="apple-converted-space"/>
          <w:rFonts w:ascii="Times New Roman" w:hAnsi="Times New Roman" w:cs="Times New Roman"/>
          <w:color w:val="17586D"/>
          <w:sz w:val="28"/>
          <w:szCs w:val="28"/>
          <w:lang w:val="kk-KZ"/>
        </w:rPr>
        <w:t xml:space="preserve">     </w:t>
      </w:r>
      <w:r w:rsidRPr="00B355E6">
        <w:rPr>
          <w:rStyle w:val="apple-converted-space"/>
          <w:rFonts w:ascii="Times New Roman" w:hAnsi="Times New Roman" w:cs="Times New Roman"/>
          <w:color w:val="17586D"/>
          <w:sz w:val="28"/>
          <w:szCs w:val="28"/>
          <w:lang w:val="kk-KZ"/>
        </w:rPr>
        <w:t xml:space="preserve">  </w:t>
      </w:r>
      <w:r w:rsidR="003000F3" w:rsidRPr="00B355E6">
        <w:rPr>
          <w:rStyle w:val="apple-converted-space"/>
          <w:rFonts w:ascii="Times New Roman" w:hAnsi="Times New Roman" w:cs="Times New Roman"/>
          <w:color w:val="17586D"/>
          <w:sz w:val="28"/>
          <w:szCs w:val="28"/>
          <w:lang w:val="kk-KZ"/>
        </w:rPr>
        <w:t xml:space="preserve">  </w:t>
      </w:r>
      <w:r w:rsidR="004926CA" w:rsidRPr="00B355E6">
        <w:rPr>
          <w:rStyle w:val="apple-converted-space"/>
          <w:rFonts w:ascii="Times New Roman" w:hAnsi="Times New Roman" w:cs="Times New Roman"/>
          <w:color w:val="000000"/>
          <w:sz w:val="28"/>
          <w:szCs w:val="28"/>
          <w:lang w:val="kk-KZ"/>
        </w:rPr>
        <w:t xml:space="preserve">©Тұрабаева Л.Қ., Есболаева И.А. </w:t>
      </w:r>
    </w:p>
    <w:p w:rsidR="004926CA" w:rsidRPr="00B355E6" w:rsidRDefault="004926CA" w:rsidP="0040689A">
      <w:pPr>
        <w:pStyle w:val="af6"/>
        <w:spacing w:before="0" w:beforeAutospacing="0" w:after="0" w:afterAutospacing="0" w:line="276" w:lineRule="auto"/>
        <w:jc w:val="both"/>
        <w:textAlignment w:val="baseline"/>
        <w:rPr>
          <w:rStyle w:val="apple-converted-space"/>
          <w:rFonts w:ascii="Times New Roman" w:hAnsi="Times New Roman" w:cs="Times New Roman"/>
          <w:color w:val="000000"/>
          <w:sz w:val="28"/>
          <w:szCs w:val="28"/>
          <w:lang w:val="kk-KZ"/>
        </w:rPr>
      </w:pPr>
      <w:r w:rsidRPr="00B355E6">
        <w:rPr>
          <w:rStyle w:val="apple-converted-space"/>
          <w:rFonts w:ascii="Times New Roman" w:hAnsi="Times New Roman" w:cs="Times New Roman"/>
          <w:color w:val="000000"/>
          <w:sz w:val="28"/>
          <w:szCs w:val="28"/>
          <w:lang w:val="kk-KZ"/>
        </w:rPr>
        <w:t xml:space="preserve">                                  </w:t>
      </w:r>
      <w:r w:rsidR="00353653" w:rsidRPr="00B355E6">
        <w:rPr>
          <w:rStyle w:val="apple-converted-space"/>
          <w:rFonts w:ascii="Times New Roman" w:hAnsi="Times New Roman" w:cs="Times New Roman"/>
          <w:color w:val="000000"/>
          <w:sz w:val="28"/>
          <w:szCs w:val="28"/>
          <w:lang w:val="kk-KZ"/>
        </w:rPr>
        <w:t xml:space="preserve">                              </w:t>
      </w:r>
    </w:p>
    <w:p w:rsidR="00C0754E" w:rsidRPr="009A47EA" w:rsidRDefault="004926CA" w:rsidP="009A47EA">
      <w:pPr>
        <w:pStyle w:val="af6"/>
        <w:spacing w:before="0" w:beforeAutospacing="0" w:after="0" w:afterAutospacing="0" w:line="276" w:lineRule="auto"/>
        <w:jc w:val="both"/>
        <w:textAlignment w:val="baseline"/>
        <w:rPr>
          <w:rFonts w:ascii="Times New Roman" w:hAnsi="Times New Roman" w:cs="Times New Roman"/>
          <w:color w:val="000000"/>
          <w:sz w:val="28"/>
          <w:szCs w:val="28"/>
          <w:lang w:val="kk-KZ"/>
        </w:rPr>
      </w:pPr>
      <w:r w:rsidRPr="00B355E6">
        <w:rPr>
          <w:rStyle w:val="apple-converted-space"/>
          <w:rFonts w:ascii="Times New Roman" w:hAnsi="Times New Roman" w:cs="Times New Roman"/>
          <w:color w:val="000000"/>
          <w:sz w:val="28"/>
          <w:szCs w:val="28"/>
          <w:lang w:val="kk-KZ"/>
        </w:rPr>
        <w:t xml:space="preserve">                                                        2018</w:t>
      </w:r>
      <w:r w:rsidR="003000F3" w:rsidRPr="00B355E6">
        <w:rPr>
          <w:rStyle w:val="apple-converted-space"/>
          <w:rFonts w:ascii="Times New Roman" w:hAnsi="Times New Roman" w:cs="Times New Roman"/>
          <w:color w:val="000000"/>
          <w:sz w:val="28"/>
          <w:szCs w:val="28"/>
          <w:lang w:val="kk-KZ"/>
        </w:rPr>
        <w:t>ж</w:t>
      </w:r>
    </w:p>
    <w:p w:rsidR="00543A01" w:rsidRPr="00A93E34" w:rsidRDefault="00543A01" w:rsidP="0040689A">
      <w:pPr>
        <w:spacing w:after="0"/>
        <w:jc w:val="center"/>
        <w:rPr>
          <w:rFonts w:ascii="Times New Roman" w:hAnsi="Times New Roman" w:cs="Times New Roman"/>
          <w:b/>
          <w:sz w:val="28"/>
          <w:szCs w:val="28"/>
          <w:lang w:val="kk-KZ"/>
        </w:rPr>
      </w:pPr>
    </w:p>
    <w:p w:rsidR="00C02433" w:rsidRPr="00B355E6" w:rsidRDefault="00C02433"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АЛҒЫ СӨЗ</w:t>
      </w:r>
    </w:p>
    <w:p w:rsidR="00C02433" w:rsidRPr="00B355E6" w:rsidRDefault="00C02433" w:rsidP="0040689A">
      <w:pPr>
        <w:tabs>
          <w:tab w:val="left" w:pos="0"/>
        </w:tabs>
        <w:spacing w:after="0"/>
        <w:rPr>
          <w:rFonts w:ascii="Times New Roman" w:hAnsi="Times New Roman" w:cs="Times New Roman"/>
          <w:b/>
          <w:sz w:val="28"/>
          <w:szCs w:val="28"/>
          <w:lang w:val="sr-Cyrl-CS"/>
        </w:rPr>
      </w:pPr>
    </w:p>
    <w:p w:rsidR="00573466" w:rsidRPr="0094430A" w:rsidRDefault="00573466" w:rsidP="00573466">
      <w:pPr>
        <w:pStyle w:val="af6"/>
        <w:spacing w:before="0" w:beforeAutospacing="0" w:after="0" w:afterAutospacing="0"/>
        <w:ind w:firstLine="709"/>
        <w:jc w:val="both"/>
        <w:rPr>
          <w:rFonts w:ascii="Times New Roman" w:hAnsi="Times New Roman" w:cs="Times New Roman"/>
          <w:sz w:val="28"/>
          <w:szCs w:val="28"/>
          <w:lang w:val="kk-KZ"/>
        </w:rPr>
      </w:pPr>
      <w:r w:rsidRPr="0094430A">
        <w:rPr>
          <w:rFonts w:ascii="Times New Roman" w:hAnsi="Times New Roman" w:cs="Times New Roman"/>
          <w:sz w:val="28"/>
          <w:szCs w:val="28"/>
          <w:lang w:val="kk-KZ"/>
        </w:rPr>
        <w:t>Тіл мәдениетіне барар жолдың бастауы – сөйлей білу. Тіл адамзаттың бір-бірімен пікірлесуін, түсінісуін қамтамасыз ете келіп, тілдік қарым-қатынасты іс жүзіне асырады. Тілдік қатынас – адамның ойлау, пайымдау, сөйлеу, тыңдау, түсінісу, айту, пікірлесу, т.б. әрекетіне тікелей қатысты құбылыс.</w:t>
      </w:r>
      <w:r w:rsidRPr="0094430A">
        <w:rPr>
          <w:rFonts w:ascii="Times New Roman" w:hAnsi="Times New Roman" w:cs="Times New Roman"/>
          <w:sz w:val="28"/>
          <w:szCs w:val="28"/>
          <w:lang w:val="kk-KZ"/>
        </w:rPr>
        <w:br/>
        <w:t>      Ойдың тілі – сөз. Біз сөз арқылы ғана неше түрлі ойларымызды сыртқа білдіре аламыз. Сөзді қабылдау және оны ұғыну бір-бірімен тығыз байланысты. Адам баласының сана-сезімінің дамуында дыбысты тілдің пайда болуының маңызы зор болды.</w:t>
      </w:r>
    </w:p>
    <w:p w:rsidR="00C94F2C" w:rsidRPr="0094430A" w:rsidRDefault="00573466" w:rsidP="00273F53">
      <w:pPr>
        <w:autoSpaceDE w:val="0"/>
        <w:autoSpaceDN w:val="0"/>
        <w:adjustRightInd w:val="0"/>
        <w:spacing w:after="0" w:line="240" w:lineRule="auto"/>
        <w:ind w:firstLine="709"/>
        <w:jc w:val="both"/>
        <w:rPr>
          <w:rFonts w:ascii="Times New Roman" w:eastAsia="TimesNewRomanPSMT" w:hAnsi="Times New Roman" w:cs="Times New Roman"/>
          <w:sz w:val="28"/>
          <w:szCs w:val="28"/>
          <w:lang w:val="kk-KZ"/>
        </w:rPr>
      </w:pPr>
      <w:r w:rsidRPr="0094430A">
        <w:rPr>
          <w:rFonts w:ascii="Times New Roman" w:eastAsia="TimesNewRomanPSMT" w:hAnsi="Times New Roman" w:cs="Times New Roman"/>
          <w:sz w:val="28"/>
          <w:szCs w:val="28"/>
          <w:lang w:val="kk-KZ"/>
        </w:rPr>
        <w:t xml:space="preserve">Тіл – адам санасында шындықты бейнелеу мен жинақтау құралы болса, сөйлеу – адамның интеллектуалдық әрекетінің ерекше түрі. Бұл тіл үйренушінің тілдік, әлеуметтік, қатысымдық, этикалық дағдыларын дара тұлға мәдениетімен бірлікте дамытудың маңыздылығын көрсетеді. Қоғамның тарихи белгіленген даму деңгейі, адамның сөйлеу қарым-қатынастарында, өмірі мен іс-әрекеттерін ұйымдастырумен оның материалдық және рухани құндылықтарды құрастыруында көрінген шығармашылық қабілеттерінің бейнесі. Біз онда тіл мәдениетінің ерекшеліктері туралы факторларды қазіргі қоғамның арасында насихаттауымыз керек. Сондықтан болашақ ұрпағымыздың мәдениеті, өркениеті, діні, тілі жеке тұлға болып қалыптасуы үшін сөйлеу өнерін қалыптастыру қажет. </w:t>
      </w:r>
    </w:p>
    <w:p w:rsidR="00273F53" w:rsidRPr="0094430A" w:rsidRDefault="00344931" w:rsidP="0094430A">
      <w:pPr>
        <w:autoSpaceDE w:val="0"/>
        <w:autoSpaceDN w:val="0"/>
        <w:adjustRightInd w:val="0"/>
        <w:spacing w:after="0" w:line="240" w:lineRule="auto"/>
        <w:ind w:firstLine="708"/>
        <w:jc w:val="both"/>
        <w:rPr>
          <w:rFonts w:ascii="Times New Roman" w:eastAsia="TimesNewRomanPSMT" w:hAnsi="Times New Roman" w:cs="Times New Roman"/>
          <w:sz w:val="28"/>
          <w:szCs w:val="28"/>
          <w:lang w:val="kk-KZ"/>
        </w:rPr>
      </w:pPr>
      <w:r w:rsidRPr="0094430A">
        <w:rPr>
          <w:rFonts w:ascii="Times New Roman" w:eastAsia="TimesNewRomanPSMT" w:hAnsi="Times New Roman" w:cs="Times New Roman"/>
          <w:sz w:val="28"/>
          <w:szCs w:val="28"/>
          <w:lang w:val="kk-KZ"/>
        </w:rPr>
        <w:t>Тіл мәдениетін меңгертуде басты міндеттердің бірі адамның бойында ұлттық тілді қалыптастыру болып саналады. Мәдениет, ойлау, тіл секілді ең негізгі құндылықтар халықтың рухани дамуының түп қазығы, тірегі ретінде тіл мәдениетінің ішкі мазмұны мен жалпы болмысында өзара тығыз ұштасып жатыр. Сондықтан тіл мәдениеті: біріншіден, оның өзге адамдармен қатынас деңгейін көтеруге қызмет етеді; екіншіден, тіл мәдениеті табиғи түрде адамның ойлау мәдениетін жетілдіруге жол ашады; үшіншіден, тіл мәдениетінің қатысымдық сапасын меңгерту білім алушының тілін дамытудан, тілін ұстартудан басталып, нәтижесінде тілді түйсінуге, құрметтеуге, талғампаздықпен қолдануға әкеледі.</w:t>
      </w:r>
    </w:p>
    <w:p w:rsidR="00273F53" w:rsidRPr="0094430A" w:rsidRDefault="00273F53" w:rsidP="0094430A">
      <w:pPr>
        <w:pStyle w:val="af6"/>
        <w:spacing w:before="0" w:beforeAutospacing="0" w:after="0" w:afterAutospacing="0"/>
        <w:ind w:firstLine="708"/>
        <w:jc w:val="both"/>
        <w:textAlignment w:val="baseline"/>
        <w:rPr>
          <w:rStyle w:val="apple-converted-space"/>
          <w:rFonts w:ascii="Times New Roman" w:hAnsi="Times New Roman" w:cs="Times New Roman"/>
          <w:sz w:val="28"/>
          <w:szCs w:val="28"/>
          <w:lang w:val="kk-KZ"/>
        </w:rPr>
      </w:pPr>
      <w:r w:rsidRPr="0094430A">
        <w:rPr>
          <w:rStyle w:val="apple-converted-space"/>
          <w:rFonts w:ascii="Times New Roman" w:hAnsi="Times New Roman" w:cs="Times New Roman"/>
          <w:sz w:val="28"/>
          <w:szCs w:val="28"/>
          <w:lang w:val="kk-KZ"/>
        </w:rPr>
        <w:t xml:space="preserve">Оқу құралында берілген мәтіндер мен тапсырмалар студенттердің сөйлеу мәдениетін арттырумен қатар олардың ой-өрісін дамытуға, қызығушылығын арттыруға және </w:t>
      </w:r>
      <w:r w:rsidR="00BF7300">
        <w:rPr>
          <w:rStyle w:val="apple-converted-space"/>
          <w:rFonts w:ascii="Times New Roman" w:hAnsi="Times New Roman" w:cs="Times New Roman"/>
          <w:sz w:val="28"/>
          <w:szCs w:val="28"/>
          <w:lang w:val="kk-KZ"/>
        </w:rPr>
        <w:t>тіл</w:t>
      </w:r>
      <w:r w:rsidR="0094430A">
        <w:rPr>
          <w:rStyle w:val="apple-converted-space"/>
          <w:rFonts w:ascii="Times New Roman" w:hAnsi="Times New Roman" w:cs="Times New Roman"/>
          <w:sz w:val="28"/>
          <w:szCs w:val="28"/>
          <w:lang w:val="kk-KZ"/>
        </w:rPr>
        <w:t xml:space="preserve"> мәдениетін </w:t>
      </w:r>
      <w:r w:rsidRPr="0094430A">
        <w:rPr>
          <w:rStyle w:val="apple-converted-space"/>
          <w:rFonts w:ascii="Times New Roman" w:hAnsi="Times New Roman" w:cs="Times New Roman"/>
          <w:sz w:val="28"/>
          <w:szCs w:val="28"/>
          <w:lang w:val="kk-KZ"/>
        </w:rPr>
        <w:t>дамытуға септігін тигізеді. Тілдегі қатысымдық құзыреттілікті қалыптастыру үшін мәтінге қатысты алынған тапсырмаларды орындауда, олардың сөйлесім әрекетінің түрлері бойынша меңгеру талаптары орындалады.</w:t>
      </w:r>
    </w:p>
    <w:p w:rsidR="008E10E8" w:rsidRPr="0094430A" w:rsidRDefault="008E10E8" w:rsidP="0094430A">
      <w:pPr>
        <w:spacing w:after="0" w:line="240" w:lineRule="auto"/>
        <w:rPr>
          <w:rFonts w:ascii="Times New Roman" w:hAnsi="Times New Roman" w:cs="Times New Roman"/>
          <w:sz w:val="28"/>
          <w:szCs w:val="28"/>
          <w:lang w:val="kk-KZ"/>
        </w:rPr>
      </w:pPr>
    </w:p>
    <w:p w:rsidR="008E10E8" w:rsidRPr="0094430A" w:rsidRDefault="008E10E8" w:rsidP="0040689A">
      <w:pPr>
        <w:rPr>
          <w:rFonts w:ascii="Times New Roman" w:hAnsi="Times New Roman" w:cs="Times New Roman"/>
          <w:sz w:val="28"/>
          <w:szCs w:val="28"/>
          <w:lang w:val="kk-KZ"/>
        </w:rPr>
      </w:pPr>
    </w:p>
    <w:p w:rsidR="008E10E8" w:rsidRPr="0094430A" w:rsidRDefault="008E10E8" w:rsidP="0040689A">
      <w:pPr>
        <w:rPr>
          <w:rFonts w:ascii="Times New Roman" w:hAnsi="Times New Roman" w:cs="Times New Roman"/>
          <w:sz w:val="28"/>
          <w:szCs w:val="28"/>
          <w:lang w:val="kk-KZ"/>
        </w:rPr>
      </w:pPr>
    </w:p>
    <w:p w:rsidR="008E10E8" w:rsidRPr="0094430A" w:rsidRDefault="008E10E8" w:rsidP="0040689A">
      <w:pPr>
        <w:rPr>
          <w:rFonts w:ascii="Times New Roman" w:hAnsi="Times New Roman" w:cs="Times New Roman"/>
          <w:sz w:val="28"/>
          <w:szCs w:val="28"/>
          <w:lang w:val="kk-KZ"/>
        </w:rPr>
      </w:pPr>
    </w:p>
    <w:p w:rsidR="008E10E8" w:rsidRPr="00B355E6" w:rsidRDefault="008E10E8" w:rsidP="0040689A">
      <w:pPr>
        <w:rPr>
          <w:rFonts w:ascii="Times New Roman" w:hAnsi="Times New Roman" w:cs="Times New Roman"/>
          <w:sz w:val="28"/>
          <w:szCs w:val="28"/>
          <w:lang w:val="kk-KZ"/>
        </w:rPr>
      </w:pPr>
    </w:p>
    <w:p w:rsidR="008E10E8" w:rsidRPr="00B355E6" w:rsidRDefault="008E10E8" w:rsidP="0040689A">
      <w:pPr>
        <w:rPr>
          <w:rFonts w:ascii="Times New Roman" w:hAnsi="Times New Roman" w:cs="Times New Roman"/>
          <w:sz w:val="28"/>
          <w:szCs w:val="28"/>
          <w:lang w:val="kk-KZ"/>
        </w:rPr>
      </w:pPr>
    </w:p>
    <w:p w:rsidR="00CF36D2" w:rsidRPr="00B355E6" w:rsidRDefault="00CF36D2" w:rsidP="00CF36D2">
      <w:pPr>
        <w:pStyle w:val="af6"/>
        <w:shd w:val="clear" w:color="auto" w:fill="FFFFFF"/>
        <w:spacing w:before="0" w:beforeAutospacing="0" w:after="0" w:afterAutospacing="0" w:line="276" w:lineRule="auto"/>
        <w:ind w:firstLine="708"/>
        <w:jc w:val="both"/>
        <w:rPr>
          <w:rFonts w:ascii="Times New Roman" w:hAnsi="Times New Roman" w:cs="Times New Roman"/>
          <w:sz w:val="28"/>
          <w:szCs w:val="28"/>
          <w:lang w:val="kk-KZ"/>
        </w:rPr>
      </w:pPr>
      <w:r w:rsidRPr="00B355E6">
        <w:rPr>
          <w:rFonts w:ascii="Times New Roman" w:hAnsi="Times New Roman" w:cs="Times New Roman"/>
          <w:noProof/>
          <w:sz w:val="28"/>
          <w:szCs w:val="28"/>
        </w:rPr>
        <w:drawing>
          <wp:anchor distT="0" distB="0" distL="114300" distR="114300" simplePos="0" relativeHeight="251759616" behindDoc="1" locked="0" layoutInCell="1" allowOverlap="1">
            <wp:simplePos x="0" y="0"/>
            <wp:positionH relativeFrom="column">
              <wp:posOffset>4328160</wp:posOffset>
            </wp:positionH>
            <wp:positionV relativeFrom="paragraph">
              <wp:posOffset>84455</wp:posOffset>
            </wp:positionV>
            <wp:extent cx="1600200" cy="1524000"/>
            <wp:effectExtent l="19050" t="0" r="0" b="0"/>
            <wp:wrapTight wrapText="bothSides">
              <wp:wrapPolygon edited="0">
                <wp:start x="-257" y="0"/>
                <wp:lineTo x="-257" y="21330"/>
                <wp:lineTo x="21600" y="21330"/>
                <wp:lineTo x="21600" y="0"/>
                <wp:lineTo x="-257" y="0"/>
              </wp:wrapPolygon>
            </wp:wrapTight>
            <wp:docPr id="17" name="Рисунок 2" descr="C:\Users\Админ\Desktop\56\dokl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56\doklad.jpg"/>
                    <pic:cNvPicPr>
                      <a:picLocks noChangeAspect="1" noChangeArrowheads="1"/>
                    </pic:cNvPicPr>
                  </pic:nvPicPr>
                  <pic:blipFill>
                    <a:blip r:embed="rId9"/>
                    <a:srcRect/>
                    <a:stretch>
                      <a:fillRect/>
                    </a:stretch>
                  </pic:blipFill>
                  <pic:spPr bwMode="auto">
                    <a:xfrm>
                      <a:off x="0" y="0"/>
                      <a:ext cx="1600200" cy="1524000"/>
                    </a:xfrm>
                    <a:prstGeom prst="rect">
                      <a:avLst/>
                    </a:prstGeom>
                    <a:noFill/>
                    <a:ln w="9525">
                      <a:noFill/>
                      <a:miter lim="800000"/>
                      <a:headEnd/>
                      <a:tailEnd/>
                    </a:ln>
                  </pic:spPr>
                </pic:pic>
              </a:graphicData>
            </a:graphic>
          </wp:anchor>
        </w:drawing>
      </w:r>
      <w:hyperlink r:id="rId10" w:tgtFrame="_blank" w:history="1">
        <w:r w:rsidRPr="00B355E6">
          <w:rPr>
            <w:rStyle w:val="a3"/>
            <w:rFonts w:ascii="Times New Roman" w:eastAsiaTheme="majorEastAsia" w:hAnsi="Times New Roman" w:cs="Times New Roman"/>
            <w:b/>
            <w:color w:val="auto"/>
            <w:sz w:val="28"/>
            <w:szCs w:val="28"/>
            <w:u w:val="none"/>
            <w:lang w:val="kk-KZ"/>
          </w:rPr>
          <w:t>Баяндау</w:t>
        </w:r>
      </w:hyperlink>
      <w:r w:rsidRPr="00B355E6">
        <w:rPr>
          <w:rFonts w:ascii="Times New Roman" w:hAnsi="Times New Roman" w:cs="Times New Roman"/>
          <w:sz w:val="28"/>
          <w:szCs w:val="28"/>
          <w:lang w:val="kk-KZ"/>
        </w:rPr>
        <w:t> </w:t>
      </w:r>
      <w:r>
        <w:rPr>
          <w:rFonts w:ascii="Times New Roman" w:hAnsi="Times New Roman" w:cs="Times New Roman"/>
          <w:sz w:val="28"/>
          <w:szCs w:val="28"/>
          <w:lang w:val="kk-KZ"/>
        </w:rPr>
        <w:t>–</w:t>
      </w:r>
      <w:r w:rsidRPr="00B355E6">
        <w:rPr>
          <w:rFonts w:ascii="Times New Roman" w:hAnsi="Times New Roman" w:cs="Times New Roman"/>
          <w:sz w:val="28"/>
          <w:szCs w:val="28"/>
          <w:lang w:val="kk-KZ"/>
        </w:rPr>
        <w:t xml:space="preserve"> әң</w:t>
      </w:r>
      <w:r>
        <w:rPr>
          <w:rFonts w:ascii="Times New Roman" w:hAnsi="Times New Roman" w:cs="Times New Roman"/>
          <w:sz w:val="28"/>
          <w:szCs w:val="28"/>
          <w:lang w:val="kk-KZ"/>
        </w:rPr>
        <w:t xml:space="preserve">гімешінің, жазушының оқиғаны өз  </w:t>
      </w:r>
      <w:r w:rsidRPr="00B355E6">
        <w:rPr>
          <w:rFonts w:ascii="Times New Roman" w:hAnsi="Times New Roman" w:cs="Times New Roman"/>
          <w:sz w:val="28"/>
          <w:szCs w:val="28"/>
          <w:lang w:val="kk-KZ"/>
        </w:rPr>
        <w:t>атынан айтып беруі. Баяндау ұтымды әдіс ретінде көркем әдебиетте және әдістеме ғылымында қолданылады. Көркем әдебиеттегі баяндау жазушының шеберлігіне, тілінің табиғилығы мен ойнақылығына байланысты ұтымды көркемдік әдіс болып қалыптасқан. Әсіресе, ұлттық қазақ прозасындағы бұл әдіс шығармаға дәстүрлі әңгімешілдік сипат дарытатын пішім ретінде бағаланып жүр. </w:t>
      </w:r>
    </w:p>
    <w:p w:rsidR="00CF36D2" w:rsidRPr="00B355E6" w:rsidRDefault="00CF36D2" w:rsidP="00CF36D2">
      <w:pPr>
        <w:pStyle w:val="af6"/>
        <w:shd w:val="clear" w:color="auto" w:fill="FFFFFF"/>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 xml:space="preserve">       </w:t>
      </w:r>
      <w:hyperlink r:id="rId11" w:tgtFrame="_blank" w:history="1">
        <w:r w:rsidRPr="00B355E6">
          <w:rPr>
            <w:rStyle w:val="a3"/>
            <w:rFonts w:ascii="Times New Roman" w:eastAsiaTheme="majorEastAsia" w:hAnsi="Times New Roman" w:cs="Times New Roman"/>
            <w:b/>
            <w:color w:val="auto"/>
            <w:sz w:val="28"/>
            <w:szCs w:val="28"/>
            <w:u w:val="none"/>
            <w:lang w:val="kk-KZ"/>
          </w:rPr>
          <w:t>Әңгімелеу</w:t>
        </w:r>
      </w:hyperlink>
      <w:r w:rsidRPr="00B355E6">
        <w:rPr>
          <w:rStyle w:val="apple-converted-space"/>
          <w:rFonts w:ascii="Times New Roman" w:hAnsi="Times New Roman" w:cs="Times New Roman"/>
          <w:sz w:val="28"/>
          <w:szCs w:val="28"/>
          <w:lang w:val="kk-KZ"/>
        </w:rPr>
        <w:t> </w:t>
      </w:r>
      <w:r w:rsidRPr="00B355E6">
        <w:rPr>
          <w:rFonts w:ascii="Times New Roman" w:hAnsi="Times New Roman" w:cs="Times New Roman"/>
          <w:sz w:val="28"/>
          <w:szCs w:val="28"/>
          <w:lang w:val="kk-KZ"/>
        </w:rPr>
        <w:t>– тұтасым, байласым және мағыналық аяқталғандық, ақпарат беру категорияларына ие композициялық-сөйлеу формаларының бірі. Шығарма мазмұнын құраушы бірлік ретінде әңгімелеу мәтіні өз бойына қатысымдық, логика-семантикалық, психолингвистикалық, құрылымдық-композициялық қасиет-сапаларды жинақтаған категория.</w:t>
      </w:r>
    </w:p>
    <w:p w:rsidR="00CF36D2" w:rsidRPr="00B355E6" w:rsidRDefault="00CF36D2" w:rsidP="00CF36D2">
      <w:pPr>
        <w:pStyle w:val="af6"/>
        <w:shd w:val="clear" w:color="auto" w:fill="FFFFFF"/>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noProof/>
          <w:sz w:val="28"/>
          <w:szCs w:val="28"/>
        </w:rPr>
        <w:drawing>
          <wp:anchor distT="0" distB="0" distL="114300" distR="114300" simplePos="0" relativeHeight="251760640" behindDoc="1" locked="0" layoutInCell="1" allowOverlap="1">
            <wp:simplePos x="0" y="0"/>
            <wp:positionH relativeFrom="column">
              <wp:posOffset>4177665</wp:posOffset>
            </wp:positionH>
            <wp:positionV relativeFrom="paragraph">
              <wp:posOffset>90170</wp:posOffset>
            </wp:positionV>
            <wp:extent cx="1685925" cy="1619250"/>
            <wp:effectExtent l="19050" t="0" r="9525" b="0"/>
            <wp:wrapTight wrapText="bothSides">
              <wp:wrapPolygon edited="0">
                <wp:start x="-244" y="0"/>
                <wp:lineTo x="-244" y="21346"/>
                <wp:lineTo x="21722" y="21346"/>
                <wp:lineTo x="21722" y="0"/>
                <wp:lineTo x="-244" y="0"/>
              </wp:wrapPolygon>
            </wp:wrapTight>
            <wp:docPr id="19" name="Рисунок 3" descr="C:\Users\Админ\Desktop\56\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esktop\56\index.jpg"/>
                    <pic:cNvPicPr>
                      <a:picLocks noChangeAspect="1" noChangeArrowheads="1"/>
                    </pic:cNvPicPr>
                  </pic:nvPicPr>
                  <pic:blipFill>
                    <a:blip r:embed="rId12"/>
                    <a:srcRect/>
                    <a:stretch>
                      <a:fillRect/>
                    </a:stretch>
                  </pic:blipFill>
                  <pic:spPr bwMode="auto">
                    <a:xfrm>
                      <a:off x="0" y="0"/>
                      <a:ext cx="1685925" cy="1619250"/>
                    </a:xfrm>
                    <a:prstGeom prst="rect">
                      <a:avLst/>
                    </a:prstGeom>
                    <a:noFill/>
                    <a:ln w="9525">
                      <a:noFill/>
                      <a:miter lim="800000"/>
                      <a:headEnd/>
                      <a:tailEnd/>
                    </a:ln>
                  </pic:spPr>
                </pic:pic>
              </a:graphicData>
            </a:graphic>
          </wp:anchor>
        </w:drawing>
      </w:r>
      <w:r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ab/>
      </w:r>
      <w:hyperlink r:id="rId13" w:tgtFrame="_blank" w:history="1">
        <w:r w:rsidRPr="00B355E6">
          <w:rPr>
            <w:rStyle w:val="a3"/>
            <w:rFonts w:ascii="Times New Roman" w:eastAsiaTheme="majorEastAsia" w:hAnsi="Times New Roman" w:cs="Times New Roman"/>
            <w:b/>
            <w:color w:val="auto"/>
            <w:sz w:val="28"/>
            <w:szCs w:val="28"/>
            <w:u w:val="none"/>
            <w:lang w:val="kk-KZ"/>
          </w:rPr>
          <w:t>Суреттеу</w:t>
        </w:r>
      </w:hyperlink>
      <w:r w:rsidRPr="00B355E6">
        <w:rPr>
          <w:rStyle w:val="apple-converted-space"/>
          <w:rFonts w:ascii="Times New Roman" w:hAnsi="Times New Roman" w:cs="Times New Roman"/>
          <w:sz w:val="28"/>
          <w:szCs w:val="28"/>
          <w:lang w:val="kk-KZ"/>
        </w:rPr>
        <w:t> </w:t>
      </w:r>
      <w:r>
        <w:rPr>
          <w:rFonts w:ascii="Times New Roman" w:hAnsi="Times New Roman" w:cs="Times New Roman"/>
          <w:sz w:val="28"/>
          <w:szCs w:val="28"/>
          <w:lang w:val="kk-KZ"/>
        </w:rPr>
        <w:t>–</w:t>
      </w:r>
      <w:r w:rsidRPr="00B355E6">
        <w:rPr>
          <w:rFonts w:ascii="Times New Roman" w:hAnsi="Times New Roman" w:cs="Times New Roman"/>
          <w:sz w:val="28"/>
          <w:szCs w:val="28"/>
          <w:lang w:val="kk-KZ"/>
        </w:rPr>
        <w:t xml:space="preserve"> әр түрлі жануарларды, табиғат құбылыстарын немесе жансыз нәрселерді адам кейпіне келтіріп суреттейтін көркемдік тәсіл. Қазақ халқының бірқатар эпостық жырларында атқа тіл бітіп, адамша ойлап, сезетіндей етіп бейнеленеді. Ертегілер мен сықақ-мысалдарда қасқыр, түлкі, қоян,тағы басқа жануарлар адам кейпінде суреттеледі. Жазба әдебиетте кейіптеудің жаңа үлгілері мол ұшырасады.</w:t>
      </w:r>
      <w:r w:rsidRPr="00B355E6">
        <w:rPr>
          <w:rFonts w:ascii="Times New Roman" w:eastAsia="Times New Roman" w:hAnsi="Times New Roman" w:cs="Times New Roman"/>
          <w:snapToGrid w:val="0"/>
          <w:color w:val="000000"/>
          <w:w w:val="0"/>
          <w:sz w:val="28"/>
          <w:szCs w:val="28"/>
          <w:u w:color="000000"/>
          <w:bdr w:val="none" w:sz="0" w:space="0" w:color="000000"/>
          <w:shd w:val="clear" w:color="000000" w:fill="000000"/>
          <w:lang w:val="kk-KZ"/>
        </w:rPr>
        <w:t xml:space="preserve"> </w:t>
      </w:r>
    </w:p>
    <w:p w:rsidR="00CF36D2" w:rsidRDefault="00CF36D2" w:rsidP="0040689A">
      <w:pPr>
        <w:rPr>
          <w:rFonts w:ascii="Times New Roman" w:hAnsi="Times New Roman" w:cs="Times New Roman"/>
          <w:b/>
          <w:sz w:val="28"/>
          <w:szCs w:val="28"/>
          <w:lang w:val="kk-KZ"/>
        </w:rPr>
      </w:pPr>
    </w:p>
    <w:p w:rsidR="002D35B3" w:rsidRPr="00B355E6" w:rsidRDefault="00B27392" w:rsidP="0040689A">
      <w:pPr>
        <w:rPr>
          <w:rFonts w:ascii="Times New Roman" w:hAnsi="Times New Roman" w:cs="Times New Roman"/>
          <w:b/>
          <w:i/>
          <w:sz w:val="28"/>
          <w:szCs w:val="28"/>
          <w:u w:val="single"/>
          <w:lang w:val="kk-KZ" w:eastAsia="ko-KR"/>
        </w:rPr>
      </w:pPr>
      <w:r w:rsidRPr="00B355E6">
        <w:rPr>
          <w:rFonts w:ascii="Times New Roman" w:hAnsi="Times New Roman" w:cs="Times New Roman"/>
          <w:b/>
          <w:sz w:val="28"/>
          <w:szCs w:val="28"/>
          <w:lang w:val="kk-KZ"/>
        </w:rPr>
        <w:t xml:space="preserve">Тапсырма. Берілген сұрақтарға жауап жазыңыз. </w:t>
      </w:r>
    </w:p>
    <w:p w:rsidR="00837405" w:rsidRPr="00B355E6" w:rsidRDefault="00B27392" w:rsidP="0040689A">
      <w:pPr>
        <w:widowControl w:val="0"/>
        <w:numPr>
          <w:ilvl w:val="0"/>
          <w:numId w:val="8"/>
        </w:numPr>
        <w:shd w:val="clear" w:color="auto" w:fill="FFFFFF"/>
        <w:tabs>
          <w:tab w:val="left" w:pos="-2552"/>
          <w:tab w:val="left" w:pos="-2038"/>
        </w:tabs>
        <w:suppressAutoHyphens/>
        <w:autoSpaceDE w:val="0"/>
        <w:spacing w:after="0"/>
        <w:ind w:right="10" w:firstLine="709"/>
        <w:jc w:val="both"/>
        <w:rPr>
          <w:rFonts w:ascii="Times New Roman" w:hAnsi="Times New Roman" w:cs="Times New Roman"/>
          <w:iCs/>
          <w:sz w:val="28"/>
          <w:szCs w:val="28"/>
          <w:lang w:val="kk-KZ"/>
        </w:rPr>
      </w:pPr>
      <w:r w:rsidRPr="00B355E6">
        <w:rPr>
          <w:rFonts w:ascii="Times New Roman" w:hAnsi="Times New Roman" w:cs="Times New Roman"/>
          <w:sz w:val="28"/>
          <w:szCs w:val="28"/>
          <w:lang w:val="kk-KZ"/>
        </w:rPr>
        <w:t xml:space="preserve"> </w:t>
      </w:r>
      <w:r w:rsidR="00837405" w:rsidRPr="00B355E6">
        <w:rPr>
          <w:rFonts w:ascii="Times New Roman" w:hAnsi="Times New Roman" w:cs="Times New Roman"/>
          <w:iCs/>
          <w:sz w:val="28"/>
          <w:szCs w:val="28"/>
          <w:lang w:val="kk-KZ"/>
        </w:rPr>
        <w:t>«Тіл мәдениеті» нені зерттейді, оның алдына қоятын басты мақсаты қандай?</w:t>
      </w:r>
    </w:p>
    <w:p w:rsidR="00837405" w:rsidRPr="00B355E6" w:rsidRDefault="00837405" w:rsidP="0040689A">
      <w:pPr>
        <w:widowControl w:val="0"/>
        <w:numPr>
          <w:ilvl w:val="0"/>
          <w:numId w:val="8"/>
        </w:numPr>
        <w:shd w:val="clear" w:color="auto" w:fill="FFFFFF"/>
        <w:tabs>
          <w:tab w:val="left" w:pos="-2552"/>
          <w:tab w:val="left" w:pos="-2038"/>
        </w:tabs>
        <w:suppressAutoHyphens/>
        <w:autoSpaceDE w:val="0"/>
        <w:spacing w:after="0"/>
        <w:ind w:right="10" w:firstLine="709"/>
        <w:jc w:val="both"/>
        <w:rPr>
          <w:rFonts w:ascii="Times New Roman" w:hAnsi="Times New Roman" w:cs="Times New Roman"/>
          <w:iCs/>
          <w:sz w:val="28"/>
          <w:szCs w:val="28"/>
        </w:rPr>
      </w:pPr>
      <w:r w:rsidRPr="00B355E6">
        <w:rPr>
          <w:rFonts w:ascii="Times New Roman" w:hAnsi="Times New Roman" w:cs="Times New Roman"/>
          <w:iCs/>
          <w:sz w:val="28"/>
          <w:szCs w:val="28"/>
          <w:lang w:val="kk-KZ"/>
        </w:rPr>
        <w:t xml:space="preserve"> Тілді қадірлейтін халқымыз тіл құдіретіне байланысты қандай қанатты сөздер, мақал-мәтелдер, нақыл сөздер қолданған? Мұндай қанатты сөздердің ішкі сырына үңіліп көріңдер, оның тәрбиелік мәні, мағынасын қалай түсінесіңдер? </w:t>
      </w:r>
      <w:r w:rsidRPr="00B355E6">
        <w:rPr>
          <w:rFonts w:ascii="Times New Roman" w:hAnsi="Times New Roman" w:cs="Times New Roman"/>
          <w:iCs/>
          <w:sz w:val="28"/>
          <w:szCs w:val="28"/>
        </w:rPr>
        <w:t>Оны өз сөздеріңмен, өз ойларыңмен дәлелдеп көріңдер.</w:t>
      </w:r>
    </w:p>
    <w:p w:rsidR="00837405" w:rsidRPr="00B355E6" w:rsidRDefault="00837405" w:rsidP="0040689A">
      <w:pPr>
        <w:widowControl w:val="0"/>
        <w:numPr>
          <w:ilvl w:val="0"/>
          <w:numId w:val="8"/>
        </w:numPr>
        <w:shd w:val="clear" w:color="auto" w:fill="FFFFFF"/>
        <w:tabs>
          <w:tab w:val="left" w:pos="-2552"/>
          <w:tab w:val="left" w:pos="-2038"/>
        </w:tabs>
        <w:suppressAutoHyphens/>
        <w:autoSpaceDE w:val="0"/>
        <w:spacing w:after="0"/>
        <w:ind w:right="10" w:firstLine="709"/>
        <w:jc w:val="both"/>
        <w:rPr>
          <w:rFonts w:ascii="Times New Roman" w:hAnsi="Times New Roman" w:cs="Times New Roman"/>
          <w:iCs/>
          <w:sz w:val="28"/>
          <w:szCs w:val="28"/>
        </w:rPr>
      </w:pPr>
      <w:r w:rsidRPr="00B355E6">
        <w:rPr>
          <w:rFonts w:ascii="Times New Roman" w:hAnsi="Times New Roman" w:cs="Times New Roman"/>
          <w:iCs/>
          <w:sz w:val="28"/>
          <w:szCs w:val="28"/>
        </w:rPr>
        <w:t xml:space="preserve"> «Тіл м</w:t>
      </w:r>
      <w:r w:rsidRPr="00B355E6">
        <w:rPr>
          <w:rFonts w:ascii="Times New Roman" w:hAnsi="Times New Roman" w:cs="Times New Roman"/>
          <w:iCs/>
          <w:sz w:val="28"/>
          <w:szCs w:val="28"/>
          <w:lang w:val="kk-KZ"/>
        </w:rPr>
        <w:t>ә</w:t>
      </w:r>
      <w:r w:rsidRPr="00B355E6">
        <w:rPr>
          <w:rFonts w:ascii="Times New Roman" w:hAnsi="Times New Roman" w:cs="Times New Roman"/>
          <w:iCs/>
          <w:sz w:val="28"/>
          <w:szCs w:val="28"/>
        </w:rPr>
        <w:t>дениеті», «</w:t>
      </w:r>
      <w:r w:rsidRPr="00B355E6">
        <w:rPr>
          <w:rFonts w:ascii="Times New Roman" w:hAnsi="Times New Roman" w:cs="Times New Roman"/>
          <w:iCs/>
          <w:sz w:val="28"/>
          <w:szCs w:val="28"/>
          <w:lang w:val="kk-KZ"/>
        </w:rPr>
        <w:t>с</w:t>
      </w:r>
      <w:r w:rsidRPr="00B355E6">
        <w:rPr>
          <w:rFonts w:ascii="Times New Roman" w:hAnsi="Times New Roman" w:cs="Times New Roman"/>
          <w:iCs/>
          <w:sz w:val="28"/>
          <w:szCs w:val="28"/>
        </w:rPr>
        <w:t>өз м</w:t>
      </w:r>
      <w:r w:rsidRPr="00B355E6">
        <w:rPr>
          <w:rFonts w:ascii="Times New Roman" w:hAnsi="Times New Roman" w:cs="Times New Roman"/>
          <w:iCs/>
          <w:sz w:val="28"/>
          <w:szCs w:val="28"/>
          <w:lang w:val="kk-KZ"/>
        </w:rPr>
        <w:t>ә</w:t>
      </w:r>
      <w:r w:rsidRPr="00B355E6">
        <w:rPr>
          <w:rFonts w:ascii="Times New Roman" w:hAnsi="Times New Roman" w:cs="Times New Roman"/>
          <w:iCs/>
          <w:sz w:val="28"/>
          <w:szCs w:val="28"/>
        </w:rPr>
        <w:t>дениеті» деген тіркестердің арасында қандай таби</w:t>
      </w:r>
      <w:r w:rsidRPr="00B355E6">
        <w:rPr>
          <w:rFonts w:ascii="Times New Roman" w:hAnsi="Times New Roman" w:cs="Times New Roman"/>
          <w:iCs/>
          <w:sz w:val="28"/>
          <w:szCs w:val="28"/>
          <w:lang w:val="kk-KZ"/>
        </w:rPr>
        <w:t>ғ</w:t>
      </w:r>
      <w:r w:rsidRPr="00B355E6">
        <w:rPr>
          <w:rFonts w:ascii="Times New Roman" w:hAnsi="Times New Roman" w:cs="Times New Roman"/>
          <w:iCs/>
          <w:sz w:val="28"/>
          <w:szCs w:val="28"/>
        </w:rPr>
        <w:t>и байланыс бар, оны басқаша атау м</w:t>
      </w:r>
      <w:r w:rsidRPr="00B355E6">
        <w:rPr>
          <w:rFonts w:ascii="Times New Roman" w:hAnsi="Times New Roman" w:cs="Times New Roman"/>
          <w:iCs/>
          <w:sz w:val="28"/>
          <w:szCs w:val="28"/>
          <w:lang w:val="kk-KZ"/>
        </w:rPr>
        <w:t>ү</w:t>
      </w:r>
      <w:r w:rsidRPr="00B355E6">
        <w:rPr>
          <w:rFonts w:ascii="Times New Roman" w:hAnsi="Times New Roman" w:cs="Times New Roman"/>
          <w:iCs/>
          <w:sz w:val="28"/>
          <w:szCs w:val="28"/>
        </w:rPr>
        <w:t>мкін бе?</w:t>
      </w:r>
    </w:p>
    <w:p w:rsidR="00837405" w:rsidRPr="00B355E6" w:rsidRDefault="00837405" w:rsidP="0040689A">
      <w:pPr>
        <w:widowControl w:val="0"/>
        <w:numPr>
          <w:ilvl w:val="0"/>
          <w:numId w:val="7"/>
        </w:numPr>
        <w:shd w:val="clear" w:color="auto" w:fill="FFFFFF"/>
        <w:tabs>
          <w:tab w:val="left" w:pos="-2552"/>
          <w:tab w:val="left" w:pos="-2034"/>
        </w:tabs>
        <w:suppressAutoHyphens/>
        <w:autoSpaceDE w:val="0"/>
        <w:spacing w:after="0"/>
        <w:ind w:right="5" w:firstLine="709"/>
        <w:jc w:val="both"/>
        <w:rPr>
          <w:rFonts w:ascii="Times New Roman" w:hAnsi="Times New Roman" w:cs="Times New Roman"/>
          <w:iCs/>
          <w:sz w:val="28"/>
          <w:szCs w:val="28"/>
        </w:rPr>
      </w:pPr>
      <w:r w:rsidRPr="00B355E6">
        <w:rPr>
          <w:rFonts w:ascii="Times New Roman" w:hAnsi="Times New Roman" w:cs="Times New Roman"/>
          <w:iCs/>
          <w:spacing w:val="-3"/>
          <w:sz w:val="28"/>
          <w:szCs w:val="28"/>
        </w:rPr>
        <w:t xml:space="preserve"> Тіл мәдениеті дегеніміз не, оны қалай т</w:t>
      </w:r>
      <w:r w:rsidRPr="00B355E6">
        <w:rPr>
          <w:rFonts w:ascii="Times New Roman" w:hAnsi="Times New Roman" w:cs="Times New Roman"/>
          <w:iCs/>
          <w:spacing w:val="-3"/>
          <w:sz w:val="28"/>
          <w:szCs w:val="28"/>
          <w:lang w:val="kk-KZ"/>
        </w:rPr>
        <w:t>ү</w:t>
      </w:r>
      <w:r w:rsidRPr="00B355E6">
        <w:rPr>
          <w:rFonts w:ascii="Times New Roman" w:hAnsi="Times New Roman" w:cs="Times New Roman"/>
          <w:iCs/>
          <w:spacing w:val="-3"/>
          <w:sz w:val="28"/>
          <w:szCs w:val="28"/>
        </w:rPr>
        <w:t>сіндірер едің</w:t>
      </w:r>
      <w:r w:rsidRPr="00B355E6">
        <w:rPr>
          <w:rFonts w:ascii="Times New Roman" w:hAnsi="Times New Roman" w:cs="Times New Roman"/>
          <w:iCs/>
          <w:spacing w:val="-2"/>
          <w:sz w:val="28"/>
          <w:szCs w:val="28"/>
        </w:rPr>
        <w:t xml:space="preserve">дер? Тіл мәдениеті өз алдына </w:t>
      </w:r>
      <w:r w:rsidRPr="00B355E6">
        <w:rPr>
          <w:rFonts w:ascii="Times New Roman" w:hAnsi="Times New Roman" w:cs="Times New Roman"/>
          <w:iCs/>
          <w:spacing w:val="-2"/>
          <w:sz w:val="28"/>
          <w:szCs w:val="28"/>
          <w:lang w:val="kk-KZ"/>
        </w:rPr>
        <w:t>қ</w:t>
      </w:r>
      <w:r w:rsidRPr="00B355E6">
        <w:rPr>
          <w:rFonts w:ascii="Times New Roman" w:hAnsi="Times New Roman" w:cs="Times New Roman"/>
          <w:iCs/>
          <w:spacing w:val="-2"/>
          <w:sz w:val="28"/>
          <w:szCs w:val="28"/>
        </w:rPr>
        <w:t xml:space="preserve">андай талаптар, міндеттер </w:t>
      </w:r>
      <w:r w:rsidRPr="00B355E6">
        <w:rPr>
          <w:rFonts w:ascii="Times New Roman" w:hAnsi="Times New Roman" w:cs="Times New Roman"/>
          <w:iCs/>
          <w:sz w:val="28"/>
          <w:szCs w:val="28"/>
          <w:lang w:val="kk-KZ"/>
        </w:rPr>
        <w:t>қ</w:t>
      </w:r>
      <w:r w:rsidRPr="00B355E6">
        <w:rPr>
          <w:rFonts w:ascii="Times New Roman" w:hAnsi="Times New Roman" w:cs="Times New Roman"/>
          <w:iCs/>
          <w:sz w:val="28"/>
          <w:szCs w:val="28"/>
        </w:rPr>
        <w:t>ояды?</w:t>
      </w:r>
    </w:p>
    <w:p w:rsidR="00837405" w:rsidRPr="00B355E6" w:rsidRDefault="00837405" w:rsidP="0040689A">
      <w:pPr>
        <w:widowControl w:val="0"/>
        <w:numPr>
          <w:ilvl w:val="0"/>
          <w:numId w:val="7"/>
        </w:numPr>
        <w:shd w:val="clear" w:color="auto" w:fill="FFFFFF"/>
        <w:tabs>
          <w:tab w:val="left" w:pos="-2552"/>
          <w:tab w:val="left" w:pos="-2034"/>
        </w:tabs>
        <w:suppressAutoHyphens/>
        <w:autoSpaceDE w:val="0"/>
        <w:spacing w:after="0"/>
        <w:ind w:right="5" w:firstLine="709"/>
        <w:jc w:val="both"/>
        <w:rPr>
          <w:rFonts w:ascii="Times New Roman" w:hAnsi="Times New Roman" w:cs="Times New Roman"/>
          <w:iCs/>
          <w:sz w:val="28"/>
          <w:szCs w:val="28"/>
        </w:rPr>
      </w:pPr>
      <w:r w:rsidRPr="00B355E6">
        <w:rPr>
          <w:rFonts w:ascii="Times New Roman" w:hAnsi="Times New Roman" w:cs="Times New Roman"/>
          <w:iCs/>
          <w:spacing w:val="-4"/>
          <w:sz w:val="28"/>
          <w:szCs w:val="28"/>
        </w:rPr>
        <w:t xml:space="preserve"> Тіл мәдениеті мен мәдениетті, ой-өрісі жо</w:t>
      </w:r>
      <w:r w:rsidRPr="00B355E6">
        <w:rPr>
          <w:rFonts w:ascii="Times New Roman" w:hAnsi="Times New Roman" w:cs="Times New Roman"/>
          <w:iCs/>
          <w:spacing w:val="-4"/>
          <w:sz w:val="28"/>
          <w:szCs w:val="28"/>
          <w:lang w:val="kk-KZ"/>
        </w:rPr>
        <w:t>ғ</w:t>
      </w:r>
      <w:r w:rsidRPr="00B355E6">
        <w:rPr>
          <w:rFonts w:ascii="Times New Roman" w:hAnsi="Times New Roman" w:cs="Times New Roman"/>
          <w:iCs/>
          <w:spacing w:val="-4"/>
          <w:sz w:val="28"/>
          <w:szCs w:val="28"/>
        </w:rPr>
        <w:t>ары, пара</w:t>
      </w:r>
      <w:r w:rsidRPr="00B355E6">
        <w:rPr>
          <w:rFonts w:ascii="Times New Roman" w:hAnsi="Times New Roman" w:cs="Times New Roman"/>
          <w:iCs/>
          <w:spacing w:val="-2"/>
          <w:sz w:val="28"/>
          <w:szCs w:val="28"/>
        </w:rPr>
        <w:t>сатты адамдарды бір-</w:t>
      </w:r>
      <w:r w:rsidRPr="00B355E6">
        <w:rPr>
          <w:rFonts w:ascii="Times New Roman" w:hAnsi="Times New Roman" w:cs="Times New Roman"/>
          <w:iCs/>
          <w:spacing w:val="-2"/>
          <w:sz w:val="28"/>
          <w:szCs w:val="28"/>
        </w:rPr>
        <w:lastRenderedPageBreak/>
        <w:t xml:space="preserve">бірінен бөліп алып </w:t>
      </w:r>
      <w:r w:rsidRPr="00B355E6">
        <w:rPr>
          <w:rFonts w:ascii="Times New Roman" w:hAnsi="Times New Roman" w:cs="Times New Roman"/>
          <w:iCs/>
          <w:spacing w:val="-2"/>
          <w:sz w:val="28"/>
          <w:szCs w:val="28"/>
          <w:lang w:val="kk-KZ"/>
        </w:rPr>
        <w:t>қ</w:t>
      </w:r>
      <w:r w:rsidRPr="00B355E6">
        <w:rPr>
          <w:rFonts w:ascii="Times New Roman" w:hAnsi="Times New Roman" w:cs="Times New Roman"/>
          <w:iCs/>
          <w:spacing w:val="-2"/>
          <w:sz w:val="28"/>
          <w:szCs w:val="28"/>
        </w:rPr>
        <w:t>арау</w:t>
      </w:r>
      <w:r w:rsidRPr="00B355E6">
        <w:rPr>
          <w:rFonts w:ascii="Times New Roman" w:hAnsi="Times New Roman" w:cs="Times New Roman"/>
          <w:iCs/>
          <w:spacing w:val="-2"/>
          <w:sz w:val="28"/>
          <w:szCs w:val="28"/>
          <w:lang w:val="kk-KZ"/>
        </w:rPr>
        <w:t>ғ</w:t>
      </w:r>
      <w:r w:rsidRPr="00B355E6">
        <w:rPr>
          <w:rFonts w:ascii="Times New Roman" w:hAnsi="Times New Roman" w:cs="Times New Roman"/>
          <w:iCs/>
          <w:spacing w:val="-2"/>
          <w:sz w:val="28"/>
          <w:szCs w:val="28"/>
        </w:rPr>
        <w:t>а бола ма? Болса оны қалай т</w:t>
      </w:r>
      <w:r w:rsidRPr="00B355E6">
        <w:rPr>
          <w:rFonts w:ascii="Times New Roman" w:hAnsi="Times New Roman" w:cs="Times New Roman"/>
          <w:iCs/>
          <w:spacing w:val="-2"/>
          <w:sz w:val="28"/>
          <w:szCs w:val="28"/>
          <w:lang w:val="kk-KZ"/>
        </w:rPr>
        <w:t>ү</w:t>
      </w:r>
      <w:r w:rsidRPr="00B355E6">
        <w:rPr>
          <w:rFonts w:ascii="Times New Roman" w:hAnsi="Times New Roman" w:cs="Times New Roman"/>
          <w:iCs/>
          <w:spacing w:val="-2"/>
          <w:sz w:val="28"/>
          <w:szCs w:val="28"/>
        </w:rPr>
        <w:t>сіндірер едіңдер, о</w:t>
      </w:r>
      <w:r w:rsidRPr="00B355E6">
        <w:rPr>
          <w:rFonts w:ascii="Times New Roman" w:hAnsi="Times New Roman" w:cs="Times New Roman"/>
          <w:iCs/>
          <w:spacing w:val="-2"/>
          <w:sz w:val="28"/>
          <w:szCs w:val="28"/>
          <w:lang w:val="kk-KZ"/>
        </w:rPr>
        <w:t>ғ</w:t>
      </w:r>
      <w:r w:rsidRPr="00B355E6">
        <w:rPr>
          <w:rFonts w:ascii="Times New Roman" w:hAnsi="Times New Roman" w:cs="Times New Roman"/>
          <w:iCs/>
          <w:spacing w:val="-2"/>
          <w:sz w:val="28"/>
          <w:szCs w:val="28"/>
        </w:rPr>
        <w:t xml:space="preserve">ан өз орталарыңнан </w:t>
      </w:r>
      <w:r w:rsidRPr="00B355E6">
        <w:rPr>
          <w:rFonts w:ascii="Times New Roman" w:hAnsi="Times New Roman" w:cs="Times New Roman"/>
          <w:iCs/>
          <w:sz w:val="28"/>
          <w:szCs w:val="28"/>
        </w:rPr>
        <w:t>мысалдар келтіріп дәлелдеңдер.</w:t>
      </w:r>
    </w:p>
    <w:p w:rsidR="008E10E8" w:rsidRPr="00B355E6" w:rsidRDefault="00360710" w:rsidP="0040689A">
      <w:pPr>
        <w:widowControl w:val="0"/>
        <w:numPr>
          <w:ilvl w:val="0"/>
          <w:numId w:val="7"/>
        </w:numPr>
        <w:shd w:val="clear" w:color="auto" w:fill="FFFFFF"/>
        <w:tabs>
          <w:tab w:val="left" w:pos="-2552"/>
          <w:tab w:val="left" w:pos="-2034"/>
        </w:tabs>
        <w:suppressAutoHyphens/>
        <w:autoSpaceDE w:val="0"/>
        <w:spacing w:after="0"/>
        <w:ind w:right="5" w:firstLine="709"/>
        <w:jc w:val="both"/>
        <w:rPr>
          <w:rFonts w:ascii="Times New Roman" w:hAnsi="Times New Roman" w:cs="Times New Roman"/>
          <w:iCs/>
          <w:sz w:val="28"/>
          <w:szCs w:val="28"/>
          <w:lang w:val="kk-KZ"/>
        </w:rPr>
      </w:pPr>
      <w:r w:rsidRPr="00B355E6">
        <w:rPr>
          <w:rFonts w:ascii="Times New Roman" w:hAnsi="Times New Roman" w:cs="Times New Roman"/>
          <w:iCs/>
          <w:sz w:val="28"/>
          <w:szCs w:val="28"/>
          <w:lang w:val="kk-KZ"/>
        </w:rPr>
        <w:t xml:space="preserve"> Тіл мәдениетіне қатысты жазбаша пікіріңізді жазыңыз.</w:t>
      </w:r>
    </w:p>
    <w:p w:rsidR="00360710" w:rsidRPr="00B355E6" w:rsidRDefault="00360710" w:rsidP="0040689A">
      <w:pPr>
        <w:widowControl w:val="0"/>
        <w:shd w:val="clear" w:color="auto" w:fill="FFFFFF"/>
        <w:tabs>
          <w:tab w:val="left" w:pos="-2552"/>
          <w:tab w:val="left" w:pos="-2034"/>
        </w:tabs>
        <w:suppressAutoHyphens/>
        <w:autoSpaceDE w:val="0"/>
        <w:spacing w:after="0"/>
        <w:ind w:left="709" w:right="5"/>
        <w:jc w:val="both"/>
        <w:rPr>
          <w:rFonts w:ascii="Times New Roman" w:hAnsi="Times New Roman" w:cs="Times New Roman"/>
          <w:iCs/>
          <w:sz w:val="28"/>
          <w:szCs w:val="28"/>
          <w:lang w:val="kk-KZ"/>
        </w:rPr>
      </w:pPr>
    </w:p>
    <w:p w:rsidR="00A56EF4" w:rsidRPr="00B355E6" w:rsidRDefault="00A56EF4" w:rsidP="0040689A">
      <w:pPr>
        <w:rPr>
          <w:rFonts w:ascii="Times New Roman" w:hAnsi="Times New Roman" w:cs="Times New Roman"/>
          <w:b/>
          <w:i/>
          <w:sz w:val="28"/>
          <w:szCs w:val="28"/>
          <w:u w:val="single"/>
          <w:lang w:val="kk-KZ" w:eastAsia="ko-KR"/>
        </w:rPr>
      </w:pPr>
      <w:r w:rsidRPr="00B355E6">
        <w:rPr>
          <w:rFonts w:ascii="Times New Roman" w:hAnsi="Times New Roman" w:cs="Times New Roman"/>
          <w:b/>
          <w:sz w:val="28"/>
          <w:szCs w:val="28"/>
          <w:lang w:val="kk-KZ"/>
        </w:rPr>
        <w:t>Тапсырма.  Өз ойыңызды білдіріңіз</w:t>
      </w:r>
    </w:p>
    <w:p w:rsidR="00A56EF4" w:rsidRPr="00B355E6" w:rsidRDefault="00A56EF4" w:rsidP="0040689A">
      <w:pPr>
        <w:shd w:val="clear" w:color="auto" w:fill="FFFFFF"/>
        <w:tabs>
          <w:tab w:val="left" w:pos="-4537"/>
        </w:tabs>
        <w:spacing w:after="0"/>
        <w:ind w:firstLine="709"/>
        <w:jc w:val="both"/>
        <w:rPr>
          <w:rFonts w:ascii="Times New Roman" w:hAnsi="Times New Roman" w:cs="Times New Roman"/>
          <w:sz w:val="28"/>
          <w:szCs w:val="28"/>
          <w:lang w:val="kk-KZ"/>
        </w:rPr>
      </w:pPr>
      <w:r w:rsidRPr="00B355E6">
        <w:rPr>
          <w:rFonts w:ascii="Times New Roman" w:hAnsi="Times New Roman" w:cs="Times New Roman"/>
          <w:spacing w:val="-4"/>
          <w:sz w:val="28"/>
          <w:szCs w:val="28"/>
          <w:lang w:val="kk-KZ"/>
        </w:rPr>
        <w:t>а)</w:t>
      </w:r>
      <w:r w:rsidRPr="00B355E6">
        <w:rPr>
          <w:rFonts w:ascii="Times New Roman" w:hAnsi="Times New Roman" w:cs="Times New Roman"/>
          <w:sz w:val="28"/>
          <w:szCs w:val="28"/>
          <w:lang w:val="kk-KZ"/>
        </w:rPr>
        <w:t xml:space="preserve"> Басқа ұлттың баласына бауырмал бол, ол сенің досың әрі көршің, қонағың. Қиналғанда қол ұшын бер, бірақ өзің сұраншақ болма. Көп ұлтты әлеумет ортасында өмір сүре біл...</w:t>
      </w:r>
    </w:p>
    <w:p w:rsidR="00A56EF4" w:rsidRPr="00B355E6" w:rsidRDefault="00A56EF4" w:rsidP="0040689A">
      <w:pPr>
        <w:shd w:val="clear" w:color="auto" w:fill="FFFFFF"/>
        <w:spacing w:after="0"/>
        <w:ind w:firstLine="709"/>
        <w:jc w:val="both"/>
        <w:rPr>
          <w:rFonts w:ascii="Times New Roman" w:hAnsi="Times New Roman" w:cs="Times New Roman"/>
          <w:sz w:val="28"/>
          <w:szCs w:val="28"/>
          <w:lang w:val="kk-KZ"/>
        </w:rPr>
      </w:pPr>
      <w:r w:rsidRPr="00B355E6">
        <w:rPr>
          <w:rFonts w:ascii="Times New Roman" w:hAnsi="Times New Roman" w:cs="Times New Roman"/>
          <w:spacing w:val="-9"/>
          <w:sz w:val="28"/>
          <w:szCs w:val="28"/>
          <w:lang w:val="kk-KZ"/>
        </w:rPr>
        <w:t>б)</w:t>
      </w:r>
      <w:r w:rsidRPr="00B355E6">
        <w:rPr>
          <w:rFonts w:ascii="Times New Roman" w:hAnsi="Times New Roman" w:cs="Times New Roman"/>
          <w:sz w:val="28"/>
          <w:szCs w:val="28"/>
          <w:lang w:val="kk-KZ"/>
        </w:rPr>
        <w:tab/>
        <w:t>Құдайға құлшылық еткен пенденің көңілін кірлетпе. Өз сенімі бар адамды сыйла, еш нәрсеге сенбейтін, ешкімді сыйламайтын кісіден қорық.</w:t>
      </w:r>
    </w:p>
    <w:p w:rsidR="00A56EF4" w:rsidRPr="00B355E6" w:rsidRDefault="00A56EF4" w:rsidP="0040689A">
      <w:pPr>
        <w:shd w:val="clear" w:color="auto" w:fill="FFFFFF"/>
        <w:tabs>
          <w:tab w:val="left" w:pos="-4537"/>
        </w:tabs>
        <w:spacing w:after="0"/>
        <w:ind w:firstLine="709"/>
        <w:jc w:val="both"/>
        <w:rPr>
          <w:rFonts w:ascii="Times New Roman" w:hAnsi="Times New Roman" w:cs="Times New Roman"/>
          <w:sz w:val="28"/>
          <w:szCs w:val="28"/>
          <w:lang w:val="kk-KZ"/>
        </w:rPr>
      </w:pPr>
      <w:r w:rsidRPr="00B355E6">
        <w:rPr>
          <w:rFonts w:ascii="Times New Roman" w:hAnsi="Times New Roman" w:cs="Times New Roman"/>
          <w:spacing w:val="-3"/>
          <w:sz w:val="28"/>
          <w:szCs w:val="28"/>
          <w:lang w:val="kk-KZ"/>
        </w:rPr>
        <w:t>в)</w:t>
      </w:r>
      <w:r w:rsidRPr="00B355E6">
        <w:rPr>
          <w:rFonts w:ascii="Times New Roman" w:hAnsi="Times New Roman" w:cs="Times New Roman"/>
          <w:sz w:val="28"/>
          <w:szCs w:val="28"/>
          <w:lang w:val="kk-KZ"/>
        </w:rPr>
        <w:t xml:space="preserve"> Ұлым, ата-анаңа мейірімді, халқыңа қайырымды бол. Қарындасқа «сен» деп сызданбай, «сіз» деп ілтипат көрсет. «Сіз» деп сөйлеу кішіліктің емес, кісіліктің белгісі.</w:t>
      </w:r>
    </w:p>
    <w:p w:rsidR="009873C7" w:rsidRPr="00B355E6" w:rsidRDefault="00DC6B9E"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9873C7" w:rsidRPr="00B355E6" w:rsidRDefault="009873C7" w:rsidP="0040689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 xml:space="preserve">Тапсырма. </w:t>
      </w:r>
      <w:r w:rsidR="00C96653" w:rsidRPr="00B355E6">
        <w:rPr>
          <w:rFonts w:ascii="Times New Roman" w:hAnsi="Times New Roman" w:cs="Times New Roman"/>
          <w:b/>
          <w:sz w:val="28"/>
          <w:szCs w:val="28"/>
          <w:lang w:val="kk-KZ"/>
        </w:rPr>
        <w:t>Сөз мәдениетіне байланысты сөздік түзіңіз</w:t>
      </w:r>
      <w:r w:rsidR="00C96653" w:rsidRPr="00B355E6">
        <w:rPr>
          <w:rFonts w:ascii="Times New Roman" w:hAnsi="Times New Roman" w:cs="Times New Roman"/>
          <w:sz w:val="28"/>
          <w:szCs w:val="28"/>
          <w:lang w:val="kk-KZ"/>
        </w:rPr>
        <w:t>.</w:t>
      </w:r>
    </w:p>
    <w:p w:rsidR="009873C7" w:rsidRPr="00B355E6" w:rsidRDefault="009873C7" w:rsidP="0040689A">
      <w:pPr>
        <w:spacing w:after="0"/>
        <w:ind w:firstLine="397"/>
        <w:jc w:val="both"/>
        <w:rPr>
          <w:rFonts w:ascii="Times New Roman" w:hAnsi="Times New Roman" w:cs="Times New Roman"/>
          <w:sz w:val="28"/>
          <w:szCs w:val="28"/>
          <w:lang w:val="kk-KZ"/>
        </w:rPr>
      </w:pPr>
      <w:r w:rsidRPr="00B355E6">
        <w:rPr>
          <w:rFonts w:ascii="Times New Roman" w:hAnsi="Times New Roman" w:cs="Times New Roman"/>
          <w:b/>
          <w:bCs/>
          <w:sz w:val="28"/>
          <w:szCs w:val="28"/>
          <w:lang w:val="kk-KZ"/>
        </w:rPr>
        <w:t xml:space="preserve">    </w:t>
      </w: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Мәтін бойынша пікір бөлісіңіз.</w:t>
      </w:r>
    </w:p>
    <w:p w:rsidR="009873C7"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Берілген мәтінге қатысты сұрақтар түзіңіз.</w:t>
      </w:r>
    </w:p>
    <w:p w:rsidR="003A4AC2" w:rsidRDefault="003A4AC2" w:rsidP="003A4AC2">
      <w:pPr>
        <w:tabs>
          <w:tab w:val="left" w:pos="0"/>
          <w:tab w:val="left" w:pos="284"/>
          <w:tab w:val="left" w:pos="426"/>
        </w:tabs>
        <w:spacing w:after="0"/>
        <w:jc w:val="center"/>
        <w:rPr>
          <w:rFonts w:ascii="Times New Roman" w:hAnsi="Times New Roman" w:cs="Times New Roman"/>
          <w:b/>
          <w:sz w:val="28"/>
          <w:szCs w:val="28"/>
          <w:lang w:val="kk-KZ"/>
        </w:rPr>
      </w:pPr>
    </w:p>
    <w:p w:rsidR="003A4AC2" w:rsidRDefault="003A4AC2" w:rsidP="003A4AC2">
      <w:pPr>
        <w:tabs>
          <w:tab w:val="left" w:pos="0"/>
          <w:tab w:val="left" w:pos="284"/>
          <w:tab w:val="left" w:pos="426"/>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Монолог</w:t>
      </w:r>
    </w:p>
    <w:p w:rsidR="003A4AC2" w:rsidRPr="00B355E6" w:rsidRDefault="003A4AC2"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Pr="00B355E6" w:rsidRDefault="009547E6" w:rsidP="0040689A">
      <w:pPr>
        <w:pStyle w:val="af6"/>
        <w:shd w:val="clear" w:color="auto" w:fill="FFFFFF"/>
        <w:spacing w:before="0" w:beforeAutospacing="0" w:after="0" w:afterAutospacing="0" w:line="276" w:lineRule="auto"/>
        <w:jc w:val="both"/>
        <w:rPr>
          <w:rFonts w:ascii="Times New Roman" w:hAnsi="Times New Roman" w:cs="Times New Roman"/>
          <w:sz w:val="28"/>
          <w:szCs w:val="28"/>
        </w:rPr>
      </w:pPr>
      <w:r w:rsidRPr="00B355E6">
        <w:rPr>
          <w:rFonts w:ascii="Times New Roman" w:hAnsi="Times New Roman" w:cs="Times New Roman"/>
          <w:b/>
          <w:noProof/>
          <w:sz w:val="28"/>
          <w:szCs w:val="28"/>
        </w:rPr>
        <w:drawing>
          <wp:anchor distT="0" distB="0" distL="114300" distR="114300" simplePos="0" relativeHeight="251663360" behindDoc="1" locked="0" layoutInCell="1" allowOverlap="1">
            <wp:simplePos x="0" y="0"/>
            <wp:positionH relativeFrom="column">
              <wp:posOffset>2910840</wp:posOffset>
            </wp:positionH>
            <wp:positionV relativeFrom="paragraph">
              <wp:posOffset>13970</wp:posOffset>
            </wp:positionV>
            <wp:extent cx="3114675" cy="2076450"/>
            <wp:effectExtent l="19050" t="0" r="9525" b="0"/>
            <wp:wrapTight wrapText="bothSides">
              <wp:wrapPolygon edited="0">
                <wp:start x="-132" y="0"/>
                <wp:lineTo x="-132" y="21402"/>
                <wp:lineTo x="21666" y="21402"/>
                <wp:lineTo x="21666" y="0"/>
                <wp:lineTo x="-132" y="0"/>
              </wp:wrapPolygon>
            </wp:wrapTight>
            <wp:docPr id="6" name="Рисунок 4" descr="C:\Users\Админ\Desktop\56\выбор-монолога-1024x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Desktop\56\выбор-монолога-1024x683.jpg"/>
                    <pic:cNvPicPr>
                      <a:picLocks noChangeAspect="1" noChangeArrowheads="1"/>
                    </pic:cNvPicPr>
                  </pic:nvPicPr>
                  <pic:blipFill>
                    <a:blip r:embed="rId14" cstate="print"/>
                    <a:srcRect/>
                    <a:stretch>
                      <a:fillRect/>
                    </a:stretch>
                  </pic:blipFill>
                  <pic:spPr bwMode="auto">
                    <a:xfrm>
                      <a:off x="0" y="0"/>
                      <a:ext cx="3114675" cy="2076450"/>
                    </a:xfrm>
                    <a:prstGeom prst="rect">
                      <a:avLst/>
                    </a:prstGeom>
                    <a:noFill/>
                    <a:ln w="9525">
                      <a:noFill/>
                      <a:miter lim="800000"/>
                      <a:headEnd/>
                      <a:tailEnd/>
                    </a:ln>
                  </pic:spPr>
                </pic:pic>
              </a:graphicData>
            </a:graphic>
          </wp:anchor>
        </w:drawing>
      </w:r>
      <w:r w:rsidR="009873C7" w:rsidRPr="00B355E6">
        <w:rPr>
          <w:rFonts w:ascii="Times New Roman" w:hAnsi="Times New Roman" w:cs="Times New Roman"/>
          <w:b/>
          <w:sz w:val="28"/>
          <w:szCs w:val="28"/>
          <w:lang w:val="kk-KZ"/>
        </w:rPr>
        <w:t xml:space="preserve">       </w:t>
      </w:r>
      <w:hyperlink r:id="rId15" w:tgtFrame="_blank" w:history="1">
        <w:r w:rsidR="009873C7" w:rsidRPr="00B355E6">
          <w:rPr>
            <w:rStyle w:val="a3"/>
            <w:rFonts w:ascii="Times New Roman" w:eastAsiaTheme="majorEastAsia" w:hAnsi="Times New Roman" w:cs="Times New Roman"/>
            <w:b/>
            <w:color w:val="auto"/>
            <w:sz w:val="28"/>
            <w:szCs w:val="28"/>
            <w:u w:val="none"/>
            <w:lang w:val="kk-KZ"/>
          </w:rPr>
          <w:t>Монолог</w:t>
        </w:r>
      </w:hyperlink>
      <w:r w:rsidR="005305EF">
        <w:rPr>
          <w:rFonts w:ascii="Times New Roman" w:hAnsi="Times New Roman" w:cs="Times New Roman"/>
          <w:sz w:val="28"/>
          <w:szCs w:val="28"/>
          <w:lang w:val="kk-KZ"/>
        </w:rPr>
        <w:t xml:space="preserve"> – </w:t>
      </w:r>
      <w:r w:rsidR="009873C7" w:rsidRPr="00B355E6">
        <w:rPr>
          <w:rFonts w:ascii="Times New Roman" w:hAnsi="Times New Roman" w:cs="Times New Roman"/>
          <w:sz w:val="28"/>
          <w:szCs w:val="28"/>
          <w:lang w:val="kk-KZ"/>
        </w:rPr>
        <w:t xml:space="preserve">сөз өнерінде кейіпкердің ішкі жай-күйін, толғаныс-тебіренісін бейнелеу мақсатында қолданылатын тәсіл. Монологтың ерекшелігі бір адамның ойы, сөзі көрініс табады. Сахналық Монологта кейіпкер өзімен-өзі сырласқандай болып, тыңдаушы не көрерменнен жауап күтпейді. Монологта кейіпкердің ой-тұжырымдары айтылып, оның жай-күйі айқын аңғарылады. Монологты ғылыми тұрғыда интраперсоналды сөйлеу деп те атайды. Монолог сөйлеудің жанрлық сипатына байланысты, қызметтік-коммуникативтік жағдайға қатысты (хабарлау, пайымдау, үгіттеу, т.б.) кейіпкердің төл сөзі, ғылыми баяндама, насихаттық сөздер болып бөлінеді. </w:t>
      </w:r>
      <w:r w:rsidR="009873C7" w:rsidRPr="00B355E6">
        <w:rPr>
          <w:rFonts w:ascii="Times New Roman" w:hAnsi="Times New Roman" w:cs="Times New Roman"/>
          <w:sz w:val="28"/>
          <w:szCs w:val="28"/>
        </w:rPr>
        <w:t>Мәтінде монолог диалог үлгісінде де, диалогпен араласып та келе береді. Соңғы жағдайда диалогтық, монологтық сөз кестелері араласып, әрекеттесіп қолданылады.</w:t>
      </w:r>
    </w:p>
    <w:p w:rsidR="009873C7" w:rsidRPr="00B355E6" w:rsidRDefault="009873C7" w:rsidP="0040689A">
      <w:pPr>
        <w:pStyle w:val="af6"/>
        <w:shd w:val="clear" w:color="auto" w:fill="FFFFFF"/>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lastRenderedPageBreak/>
        <w:t xml:space="preserve">      </w:t>
      </w:r>
      <w:hyperlink r:id="rId16" w:tgtFrame="_blank" w:history="1">
        <w:r w:rsidRPr="00B355E6">
          <w:rPr>
            <w:rStyle w:val="a3"/>
            <w:rFonts w:ascii="Times New Roman" w:eastAsiaTheme="majorEastAsia" w:hAnsi="Times New Roman" w:cs="Times New Roman"/>
            <w:b/>
            <w:color w:val="auto"/>
            <w:sz w:val="28"/>
            <w:szCs w:val="28"/>
            <w:u w:val="none"/>
            <w:lang w:val="kk-KZ"/>
          </w:rPr>
          <w:t>Диалог</w:t>
        </w:r>
      </w:hyperlink>
      <w:r w:rsidRPr="00B355E6">
        <w:rPr>
          <w:rFonts w:ascii="Times New Roman" w:hAnsi="Times New Roman" w:cs="Times New Roman"/>
          <w:sz w:val="28"/>
          <w:szCs w:val="28"/>
          <w:lang w:val="kk-KZ"/>
        </w:rPr>
        <w:t> – (гр. </w:t>
      </w:r>
      <w:r w:rsidRPr="00B355E6">
        <w:rPr>
          <w:rFonts w:ascii="Times New Roman" w:hAnsi="Times New Roman" w:cs="Times New Roman"/>
          <w:sz w:val="28"/>
          <w:szCs w:val="28"/>
        </w:rPr>
        <w:t>διάλογος</w:t>
      </w:r>
      <w:r w:rsidRPr="00B355E6">
        <w:rPr>
          <w:rFonts w:ascii="Times New Roman" w:hAnsi="Times New Roman" w:cs="Times New Roman"/>
          <w:sz w:val="28"/>
          <w:szCs w:val="28"/>
          <w:lang w:val="kk-KZ"/>
        </w:rPr>
        <w:t>) екі не бірнеше адамның кезектесіп сөйлесуі арқылы берілетін ауызекі тілдегі ерекше форма. </w:t>
      </w:r>
    </w:p>
    <w:p w:rsidR="000E2EEE" w:rsidRPr="00B355E6" w:rsidRDefault="000E2EEE" w:rsidP="0040689A">
      <w:pPr>
        <w:pStyle w:val="af6"/>
        <w:shd w:val="clear" w:color="auto" w:fill="FFFFFF"/>
        <w:spacing w:before="0" w:beforeAutospacing="0" w:after="0" w:afterAutospacing="0" w:line="276" w:lineRule="auto"/>
        <w:jc w:val="both"/>
        <w:rPr>
          <w:rFonts w:ascii="Times New Roman" w:hAnsi="Times New Roman" w:cs="Times New Roman"/>
          <w:sz w:val="28"/>
          <w:szCs w:val="28"/>
          <w:lang w:val="kk-KZ"/>
        </w:rPr>
      </w:pPr>
    </w:p>
    <w:p w:rsidR="00502985" w:rsidRPr="00B355E6" w:rsidRDefault="000E2EEE" w:rsidP="0040689A">
      <w:pPr>
        <w:rPr>
          <w:rFonts w:ascii="Times New Roman" w:hAnsi="Times New Roman" w:cs="Times New Roman"/>
          <w:b/>
          <w:i/>
          <w:sz w:val="28"/>
          <w:szCs w:val="28"/>
          <w:u w:val="single"/>
          <w:lang w:val="kk-KZ" w:eastAsia="ko-KR"/>
        </w:rPr>
      </w:pPr>
      <w:r w:rsidRPr="00B355E6">
        <w:rPr>
          <w:rFonts w:ascii="Times New Roman" w:hAnsi="Times New Roman" w:cs="Times New Roman"/>
          <w:b/>
          <w:sz w:val="28"/>
          <w:szCs w:val="28"/>
          <w:lang w:val="kk-KZ"/>
        </w:rPr>
        <w:t xml:space="preserve">Тапсырма. Берілген сұрақтарға жауап жазыңыз. </w:t>
      </w:r>
    </w:p>
    <w:p w:rsidR="000E2EEE" w:rsidRPr="00B355E6" w:rsidRDefault="000E2EEE" w:rsidP="0040689A">
      <w:pPr>
        <w:widowControl w:val="0"/>
        <w:numPr>
          <w:ilvl w:val="0"/>
          <w:numId w:val="9"/>
        </w:numPr>
        <w:shd w:val="clear" w:color="auto" w:fill="FFFFFF"/>
        <w:tabs>
          <w:tab w:val="left" w:pos="-3119"/>
          <w:tab w:val="left" w:pos="-2067"/>
        </w:tabs>
        <w:suppressAutoHyphens/>
        <w:autoSpaceDE w:val="0"/>
        <w:spacing w:after="0"/>
        <w:ind w:right="14"/>
        <w:jc w:val="both"/>
        <w:rPr>
          <w:rFonts w:ascii="Times New Roman" w:hAnsi="Times New Roman" w:cs="Times New Roman"/>
          <w:iCs/>
          <w:sz w:val="28"/>
          <w:szCs w:val="28"/>
          <w:lang w:val="kk-KZ"/>
        </w:rPr>
      </w:pPr>
      <w:r w:rsidRPr="00B355E6">
        <w:rPr>
          <w:rFonts w:ascii="Times New Roman" w:hAnsi="Times New Roman" w:cs="Times New Roman"/>
          <w:iCs/>
          <w:sz w:val="28"/>
          <w:szCs w:val="28"/>
          <w:lang w:val="kk-KZ"/>
        </w:rPr>
        <w:t>Ауызша сөйлеу мәдениеті дегенді қалай түсінесіңдер, оның жазба тілден қандай айырмашылыгы бар?</w:t>
      </w:r>
    </w:p>
    <w:p w:rsidR="000E2EEE" w:rsidRPr="00B355E6" w:rsidRDefault="000E2EEE" w:rsidP="0040689A">
      <w:pPr>
        <w:widowControl w:val="0"/>
        <w:numPr>
          <w:ilvl w:val="0"/>
          <w:numId w:val="9"/>
        </w:numPr>
        <w:shd w:val="clear" w:color="auto" w:fill="FFFFFF"/>
        <w:tabs>
          <w:tab w:val="left" w:pos="-3119"/>
          <w:tab w:val="left" w:pos="-2067"/>
        </w:tabs>
        <w:suppressAutoHyphens/>
        <w:autoSpaceDE w:val="0"/>
        <w:spacing w:after="0"/>
        <w:ind w:right="5"/>
        <w:jc w:val="both"/>
        <w:rPr>
          <w:rFonts w:ascii="Times New Roman" w:hAnsi="Times New Roman" w:cs="Times New Roman"/>
          <w:iCs/>
          <w:sz w:val="28"/>
          <w:szCs w:val="28"/>
        </w:rPr>
      </w:pPr>
      <w:r w:rsidRPr="00B355E6">
        <w:rPr>
          <w:rFonts w:ascii="Times New Roman" w:hAnsi="Times New Roman" w:cs="Times New Roman"/>
          <w:iCs/>
          <w:sz w:val="28"/>
          <w:szCs w:val="28"/>
          <w:lang w:val="kk-KZ"/>
        </w:rPr>
        <w:t xml:space="preserve"> Ауызша сөйлеу мәдениетіне дыбыс тілінің қандай қатынасы бар, оны қалай түсіндірер едіңдер? </w:t>
      </w:r>
      <w:r w:rsidRPr="00B355E6">
        <w:rPr>
          <w:rFonts w:ascii="Times New Roman" w:hAnsi="Times New Roman" w:cs="Times New Roman"/>
          <w:iCs/>
          <w:sz w:val="28"/>
          <w:szCs w:val="28"/>
        </w:rPr>
        <w:t>Орфоэпиялық да</w:t>
      </w:r>
      <w:r w:rsidRPr="00B355E6">
        <w:rPr>
          <w:rFonts w:ascii="Times New Roman" w:hAnsi="Times New Roman" w:cs="Times New Roman"/>
          <w:iCs/>
          <w:sz w:val="28"/>
          <w:szCs w:val="28"/>
          <w:lang w:val="kk-KZ"/>
        </w:rPr>
        <w:t>ғ</w:t>
      </w:r>
      <w:r w:rsidRPr="00B355E6">
        <w:rPr>
          <w:rFonts w:ascii="Times New Roman" w:hAnsi="Times New Roman" w:cs="Times New Roman"/>
          <w:iCs/>
          <w:sz w:val="28"/>
          <w:szCs w:val="28"/>
        </w:rPr>
        <w:t>дының ауызекі тілге әсері қандай, мысалдармен д</w:t>
      </w:r>
      <w:r w:rsidRPr="00B355E6">
        <w:rPr>
          <w:rFonts w:ascii="Times New Roman" w:hAnsi="Times New Roman" w:cs="Times New Roman"/>
          <w:iCs/>
          <w:sz w:val="28"/>
          <w:szCs w:val="28"/>
          <w:lang w:val="kk-KZ"/>
        </w:rPr>
        <w:t>ә</w:t>
      </w:r>
      <w:r w:rsidRPr="00B355E6">
        <w:rPr>
          <w:rFonts w:ascii="Times New Roman" w:hAnsi="Times New Roman" w:cs="Times New Roman"/>
          <w:iCs/>
          <w:sz w:val="28"/>
          <w:szCs w:val="28"/>
        </w:rPr>
        <w:t>лелдеңдер.</w:t>
      </w:r>
    </w:p>
    <w:p w:rsidR="000E2EEE" w:rsidRPr="00B355E6" w:rsidRDefault="000E2EEE" w:rsidP="0040689A">
      <w:pPr>
        <w:widowControl w:val="0"/>
        <w:numPr>
          <w:ilvl w:val="0"/>
          <w:numId w:val="9"/>
        </w:numPr>
        <w:shd w:val="clear" w:color="auto" w:fill="FFFFFF"/>
        <w:tabs>
          <w:tab w:val="left" w:pos="-3119"/>
          <w:tab w:val="left" w:pos="-2067"/>
        </w:tabs>
        <w:suppressAutoHyphens/>
        <w:autoSpaceDE w:val="0"/>
        <w:spacing w:after="0"/>
        <w:ind w:right="10"/>
        <w:jc w:val="both"/>
        <w:rPr>
          <w:rFonts w:ascii="Times New Roman" w:hAnsi="Times New Roman" w:cs="Times New Roman"/>
          <w:iCs/>
          <w:sz w:val="28"/>
          <w:szCs w:val="28"/>
        </w:rPr>
      </w:pPr>
      <w:r w:rsidRPr="00B355E6">
        <w:rPr>
          <w:rFonts w:ascii="Times New Roman" w:hAnsi="Times New Roman" w:cs="Times New Roman"/>
          <w:iCs/>
          <w:sz w:val="28"/>
          <w:szCs w:val="28"/>
          <w:lang w:val="kk-KZ"/>
        </w:rPr>
        <w:t xml:space="preserve"> Тіл мәдениетін қалыпқа келтіру үшін қандай жагдайлар керек, оны әдеби нормага қалай жеткіземіз? </w:t>
      </w:r>
      <w:r w:rsidRPr="00B355E6">
        <w:rPr>
          <w:rFonts w:ascii="Times New Roman" w:hAnsi="Times New Roman" w:cs="Times New Roman"/>
          <w:iCs/>
          <w:sz w:val="28"/>
          <w:szCs w:val="28"/>
        </w:rPr>
        <w:t>Әдеби тіл дегеніміз не?</w:t>
      </w:r>
    </w:p>
    <w:p w:rsidR="000E2EEE" w:rsidRPr="00B355E6" w:rsidRDefault="000E2EEE" w:rsidP="0040689A">
      <w:pPr>
        <w:widowControl w:val="0"/>
        <w:numPr>
          <w:ilvl w:val="0"/>
          <w:numId w:val="9"/>
        </w:numPr>
        <w:shd w:val="clear" w:color="auto" w:fill="FFFFFF"/>
        <w:tabs>
          <w:tab w:val="left" w:pos="-3119"/>
          <w:tab w:val="left" w:pos="-2067"/>
        </w:tabs>
        <w:suppressAutoHyphens/>
        <w:autoSpaceDE w:val="0"/>
        <w:spacing w:after="0"/>
        <w:ind w:right="5"/>
        <w:jc w:val="both"/>
        <w:rPr>
          <w:rFonts w:ascii="Times New Roman" w:hAnsi="Times New Roman" w:cs="Times New Roman"/>
          <w:iCs/>
          <w:sz w:val="28"/>
          <w:szCs w:val="28"/>
        </w:rPr>
      </w:pPr>
      <w:r w:rsidRPr="00B355E6">
        <w:rPr>
          <w:rFonts w:ascii="Times New Roman" w:hAnsi="Times New Roman" w:cs="Times New Roman"/>
          <w:iCs/>
          <w:sz w:val="28"/>
          <w:szCs w:val="28"/>
          <w:lang w:val="kk-KZ"/>
        </w:rPr>
        <w:t xml:space="preserve"> Ақпарат құралдары: радио, теледидар тілдерінің дыбыстық ерекшелігі, ортага бейімделуі, көпшілік қауымды өздеріне тарта білетін қасиеттері неге байланысты? </w:t>
      </w:r>
      <w:r w:rsidRPr="00B355E6">
        <w:rPr>
          <w:rFonts w:ascii="Times New Roman" w:hAnsi="Times New Roman" w:cs="Times New Roman"/>
          <w:iCs/>
          <w:sz w:val="28"/>
          <w:szCs w:val="28"/>
        </w:rPr>
        <w:t xml:space="preserve">Оны қандай </w:t>
      </w:r>
      <w:r w:rsidRPr="00B355E6">
        <w:rPr>
          <w:rFonts w:ascii="Times New Roman" w:hAnsi="Times New Roman" w:cs="Times New Roman"/>
          <w:iCs/>
          <w:sz w:val="28"/>
          <w:szCs w:val="28"/>
          <w:lang w:val="kk-KZ"/>
        </w:rPr>
        <w:t>ғ</w:t>
      </w:r>
      <w:r w:rsidRPr="00B355E6">
        <w:rPr>
          <w:rFonts w:ascii="Times New Roman" w:hAnsi="Times New Roman" w:cs="Times New Roman"/>
          <w:iCs/>
          <w:sz w:val="28"/>
          <w:szCs w:val="28"/>
        </w:rPr>
        <w:t>ылыммен тікелей байланыстыруга болады?</w:t>
      </w:r>
    </w:p>
    <w:p w:rsidR="000E2EEE" w:rsidRPr="00B355E6" w:rsidRDefault="000E2EEE" w:rsidP="0040689A">
      <w:pPr>
        <w:widowControl w:val="0"/>
        <w:numPr>
          <w:ilvl w:val="0"/>
          <w:numId w:val="9"/>
        </w:numPr>
        <w:shd w:val="clear" w:color="auto" w:fill="FFFFFF"/>
        <w:tabs>
          <w:tab w:val="left" w:pos="-3119"/>
          <w:tab w:val="left" w:pos="-2067"/>
        </w:tabs>
        <w:suppressAutoHyphens/>
        <w:autoSpaceDE w:val="0"/>
        <w:spacing w:after="0"/>
        <w:ind w:right="10"/>
        <w:jc w:val="both"/>
        <w:rPr>
          <w:rFonts w:ascii="Times New Roman" w:hAnsi="Times New Roman" w:cs="Times New Roman"/>
          <w:iCs/>
          <w:sz w:val="28"/>
          <w:szCs w:val="28"/>
          <w:lang w:val="kk-KZ"/>
        </w:rPr>
      </w:pPr>
      <w:r w:rsidRPr="00B355E6">
        <w:rPr>
          <w:rFonts w:ascii="Times New Roman" w:hAnsi="Times New Roman" w:cs="Times New Roman"/>
          <w:iCs/>
          <w:sz w:val="28"/>
          <w:szCs w:val="28"/>
          <w:lang w:val="kk-KZ"/>
        </w:rPr>
        <w:t xml:space="preserve"> Әдеби тіл нормасы бай болса да оның сезімге, ой-санага әсер етпеуін қалай түсінеміз? Дауыс ырғағы, интонация, мимика, дикция сияқты ұгымдардың, ерекшеліктердің ауызша сөйлеу мәдениетіне қатысы бар ма, мысалдармен дәлелдеңдер.</w:t>
      </w:r>
    </w:p>
    <w:p w:rsidR="000E2EEE" w:rsidRPr="00B355E6" w:rsidRDefault="000E2EEE" w:rsidP="0040689A">
      <w:pPr>
        <w:widowControl w:val="0"/>
        <w:numPr>
          <w:ilvl w:val="0"/>
          <w:numId w:val="9"/>
        </w:numPr>
        <w:shd w:val="clear" w:color="auto" w:fill="FFFFFF"/>
        <w:tabs>
          <w:tab w:val="left" w:pos="-3119"/>
          <w:tab w:val="left" w:pos="-2067"/>
        </w:tabs>
        <w:suppressAutoHyphens/>
        <w:autoSpaceDE w:val="0"/>
        <w:spacing w:after="0"/>
        <w:jc w:val="both"/>
        <w:rPr>
          <w:rFonts w:ascii="Times New Roman" w:hAnsi="Times New Roman" w:cs="Times New Roman"/>
          <w:iCs/>
          <w:sz w:val="28"/>
          <w:szCs w:val="28"/>
          <w:lang w:val="kk-KZ"/>
        </w:rPr>
      </w:pPr>
      <w:r w:rsidRPr="00B355E6">
        <w:rPr>
          <w:rFonts w:ascii="Times New Roman" w:hAnsi="Times New Roman" w:cs="Times New Roman"/>
          <w:iCs/>
          <w:sz w:val="28"/>
          <w:szCs w:val="28"/>
          <w:lang w:val="kk-KZ"/>
        </w:rPr>
        <w:t xml:space="preserve"> Ритмикалық топ деген не, ауызша сөйлеу мәдениетіне оның әсері туралы айт, шешендік сөздерден, поэзиялық шыгармалардан мысалдар келтіріп айтып көріңдер. Сөз бен сөз аралыгында кездесетін «элизия», «протеза», «редукция» құбылысына әдеби шыгармалардан мысалдар келтір, мәнеріне, дыбыстың ерекшелігіне көңіл бөл.</w:t>
      </w:r>
    </w:p>
    <w:p w:rsidR="000E2EEE" w:rsidRPr="00B355E6" w:rsidRDefault="000E2EEE" w:rsidP="0040689A">
      <w:pPr>
        <w:pStyle w:val="af6"/>
        <w:shd w:val="clear" w:color="auto" w:fill="FFFFFF"/>
        <w:spacing w:before="0" w:beforeAutospacing="0" w:after="0" w:afterAutospacing="0" w:line="276" w:lineRule="auto"/>
        <w:jc w:val="both"/>
        <w:rPr>
          <w:rFonts w:ascii="Times New Roman" w:hAnsi="Times New Roman" w:cs="Times New Roman"/>
          <w:sz w:val="28"/>
          <w:szCs w:val="28"/>
          <w:lang w:val="kk-KZ"/>
        </w:rPr>
      </w:pPr>
    </w:p>
    <w:p w:rsidR="00B25060" w:rsidRPr="00B355E6" w:rsidRDefault="00EB2921" w:rsidP="0040689A">
      <w:pPr>
        <w:spacing w:after="0"/>
        <w:rPr>
          <w:rFonts w:ascii="Times New Roman" w:hAnsi="Times New Roman" w:cs="Times New Roman"/>
          <w:sz w:val="28"/>
          <w:szCs w:val="28"/>
          <w:lang w:val="kk-KZ"/>
        </w:rPr>
      </w:pPr>
      <w:r w:rsidRPr="00B355E6">
        <w:rPr>
          <w:rFonts w:ascii="Times New Roman" w:hAnsi="Times New Roman" w:cs="Times New Roman"/>
          <w:b/>
          <w:sz w:val="28"/>
          <w:szCs w:val="28"/>
          <w:lang w:val="kk-KZ"/>
        </w:rPr>
        <w:t xml:space="preserve">Тапсырма. </w:t>
      </w:r>
      <w:r w:rsidR="00B25060" w:rsidRPr="00B355E6">
        <w:rPr>
          <w:rFonts w:ascii="Times New Roman" w:hAnsi="Times New Roman" w:cs="Times New Roman"/>
          <w:b/>
          <w:sz w:val="28"/>
          <w:szCs w:val="28"/>
          <w:lang w:val="kk-KZ"/>
        </w:rPr>
        <w:t>Берілген сөздердің мағынасын түсіндіріңіз.</w:t>
      </w:r>
    </w:p>
    <w:p w:rsidR="00B25060" w:rsidRPr="00B355E6" w:rsidRDefault="000C583E" w:rsidP="0040689A">
      <w:pPr>
        <w:tabs>
          <w:tab w:val="left" w:pos="2235"/>
        </w:tabs>
        <w:spacing w:after="0"/>
        <w:rPr>
          <w:rFonts w:ascii="Times New Roman" w:hAnsi="Times New Roman" w:cs="Times New Roman"/>
          <w:sz w:val="28"/>
          <w:szCs w:val="28"/>
          <w:lang w:val="kk-KZ"/>
        </w:rPr>
      </w:pPr>
      <w:r>
        <w:rPr>
          <w:rFonts w:ascii="Times New Roman" w:hAnsi="Times New Roman" w:cs="Times New Roman"/>
          <w:noProof/>
          <w:sz w:val="28"/>
          <w:szCs w:val="28"/>
        </w:rPr>
        <w:pict>
          <v:line id="_x0000_s1026" style="position:absolute;z-index:251655168" from="63pt,7.1pt" to="108pt,7.1pt">
            <v:stroke endarrow="block"/>
          </v:line>
        </w:pict>
      </w:r>
      <w:r w:rsidR="00B25060" w:rsidRPr="00B355E6">
        <w:rPr>
          <w:rFonts w:ascii="Times New Roman" w:hAnsi="Times New Roman" w:cs="Times New Roman"/>
          <w:sz w:val="28"/>
          <w:szCs w:val="28"/>
          <w:lang w:val="kk-KZ"/>
        </w:rPr>
        <w:t xml:space="preserve">Отан  </w:t>
      </w:r>
      <w:r w:rsidR="00B25060" w:rsidRPr="00B355E6">
        <w:rPr>
          <w:rFonts w:ascii="Times New Roman" w:hAnsi="Times New Roman" w:cs="Times New Roman"/>
          <w:sz w:val="28"/>
          <w:szCs w:val="28"/>
          <w:lang w:val="kk-KZ"/>
        </w:rPr>
        <w:tab/>
        <w:t xml:space="preserve"> менің отаным</w:t>
      </w:r>
    </w:p>
    <w:p w:rsidR="00B25060" w:rsidRPr="00B355E6" w:rsidRDefault="000C583E" w:rsidP="0040689A">
      <w:pPr>
        <w:tabs>
          <w:tab w:val="left" w:pos="2235"/>
        </w:tabs>
        <w:spacing w:after="0"/>
        <w:rPr>
          <w:rFonts w:ascii="Times New Roman" w:hAnsi="Times New Roman" w:cs="Times New Roman"/>
          <w:sz w:val="28"/>
          <w:szCs w:val="28"/>
          <w:lang w:val="kk-KZ"/>
        </w:rPr>
      </w:pPr>
      <w:r>
        <w:rPr>
          <w:rFonts w:ascii="Times New Roman" w:hAnsi="Times New Roman" w:cs="Times New Roman"/>
          <w:noProof/>
          <w:sz w:val="28"/>
          <w:szCs w:val="28"/>
        </w:rPr>
        <w:pict>
          <v:line id="_x0000_s1027" style="position:absolute;flip:y;z-index:251656192" from="63pt,6.2pt" to="99pt,7.1pt">
            <v:stroke endarrow="block"/>
          </v:line>
        </w:pict>
      </w:r>
      <w:r w:rsidR="00B25060" w:rsidRPr="00B355E6">
        <w:rPr>
          <w:rFonts w:ascii="Times New Roman" w:hAnsi="Times New Roman" w:cs="Times New Roman"/>
          <w:sz w:val="28"/>
          <w:szCs w:val="28"/>
          <w:lang w:val="kk-KZ"/>
        </w:rPr>
        <w:t xml:space="preserve">дәстүр    </w:t>
      </w:r>
      <w:r w:rsidR="00B25060" w:rsidRPr="00B355E6">
        <w:rPr>
          <w:rFonts w:ascii="Times New Roman" w:hAnsi="Times New Roman" w:cs="Times New Roman"/>
          <w:sz w:val="28"/>
          <w:szCs w:val="28"/>
          <w:lang w:val="kk-KZ"/>
        </w:rPr>
        <w:tab/>
        <w:t>ұлттық дәстүр</w:t>
      </w:r>
    </w:p>
    <w:p w:rsidR="00B25060" w:rsidRPr="00B355E6" w:rsidRDefault="000C583E" w:rsidP="0040689A">
      <w:pPr>
        <w:tabs>
          <w:tab w:val="left" w:pos="2235"/>
        </w:tabs>
        <w:spacing w:after="0"/>
        <w:rPr>
          <w:rFonts w:ascii="Times New Roman" w:hAnsi="Times New Roman" w:cs="Times New Roman"/>
          <w:sz w:val="28"/>
          <w:szCs w:val="28"/>
          <w:lang w:val="kk-KZ"/>
        </w:rPr>
      </w:pPr>
      <w:r>
        <w:rPr>
          <w:rFonts w:ascii="Times New Roman" w:hAnsi="Times New Roman" w:cs="Times New Roman"/>
          <w:noProof/>
          <w:sz w:val="28"/>
          <w:szCs w:val="28"/>
        </w:rPr>
        <w:pict>
          <v:line id="_x0000_s1028" style="position:absolute;z-index:251657216" from="63pt,7.1pt" to="108pt,7.1pt">
            <v:stroke endarrow="block"/>
          </v:line>
        </w:pict>
      </w:r>
      <w:r w:rsidR="00B25060" w:rsidRPr="00B355E6">
        <w:rPr>
          <w:rFonts w:ascii="Times New Roman" w:hAnsi="Times New Roman" w:cs="Times New Roman"/>
          <w:sz w:val="28"/>
          <w:szCs w:val="28"/>
          <w:lang w:val="kk-KZ"/>
        </w:rPr>
        <w:t xml:space="preserve">парыз      </w:t>
      </w:r>
      <w:r w:rsidR="00B25060" w:rsidRPr="00B355E6">
        <w:rPr>
          <w:rFonts w:ascii="Times New Roman" w:hAnsi="Times New Roman" w:cs="Times New Roman"/>
          <w:sz w:val="28"/>
          <w:szCs w:val="28"/>
          <w:lang w:val="kk-KZ"/>
        </w:rPr>
        <w:tab/>
        <w:t xml:space="preserve">  ата-ана парызы</w:t>
      </w:r>
    </w:p>
    <w:p w:rsidR="00B25060" w:rsidRPr="00B355E6" w:rsidRDefault="000C583E" w:rsidP="0040689A">
      <w:pPr>
        <w:tabs>
          <w:tab w:val="left" w:pos="2235"/>
        </w:tabs>
        <w:spacing w:after="0"/>
        <w:rPr>
          <w:rFonts w:ascii="Times New Roman" w:hAnsi="Times New Roman" w:cs="Times New Roman"/>
          <w:sz w:val="28"/>
          <w:szCs w:val="28"/>
          <w:lang w:val="kk-KZ"/>
        </w:rPr>
      </w:pPr>
      <w:r>
        <w:rPr>
          <w:rFonts w:ascii="Times New Roman" w:hAnsi="Times New Roman" w:cs="Times New Roman"/>
          <w:noProof/>
          <w:sz w:val="28"/>
          <w:szCs w:val="28"/>
        </w:rPr>
        <w:pict>
          <v:line id="_x0000_s1029" style="position:absolute;z-index:251658240" from="63pt,7.1pt" to="108pt,7.1pt">
            <v:stroke endarrow="block"/>
          </v:line>
        </w:pict>
      </w:r>
      <w:r w:rsidR="00B25060" w:rsidRPr="00B355E6">
        <w:rPr>
          <w:rFonts w:ascii="Times New Roman" w:hAnsi="Times New Roman" w:cs="Times New Roman"/>
          <w:sz w:val="28"/>
          <w:szCs w:val="28"/>
          <w:lang w:val="kk-KZ"/>
        </w:rPr>
        <w:t xml:space="preserve">үлгілі      </w:t>
      </w:r>
      <w:r w:rsidR="00B25060" w:rsidRPr="00B355E6">
        <w:rPr>
          <w:rFonts w:ascii="Times New Roman" w:hAnsi="Times New Roman" w:cs="Times New Roman"/>
          <w:sz w:val="28"/>
          <w:szCs w:val="28"/>
          <w:lang w:val="kk-KZ"/>
        </w:rPr>
        <w:tab/>
        <w:t xml:space="preserve">  үлгілі азамат</w:t>
      </w:r>
    </w:p>
    <w:p w:rsidR="00B25060" w:rsidRPr="00B355E6" w:rsidRDefault="000C583E" w:rsidP="0040689A">
      <w:pPr>
        <w:tabs>
          <w:tab w:val="left" w:pos="2235"/>
        </w:tabs>
        <w:spacing w:after="0"/>
        <w:rPr>
          <w:rFonts w:ascii="Times New Roman" w:hAnsi="Times New Roman" w:cs="Times New Roman"/>
          <w:sz w:val="28"/>
          <w:szCs w:val="28"/>
          <w:lang w:val="kk-KZ"/>
        </w:rPr>
      </w:pPr>
      <w:r>
        <w:rPr>
          <w:rFonts w:ascii="Times New Roman" w:hAnsi="Times New Roman" w:cs="Times New Roman"/>
          <w:noProof/>
          <w:sz w:val="28"/>
          <w:szCs w:val="28"/>
        </w:rPr>
        <w:pict>
          <v:line id="_x0000_s1030" style="position:absolute;z-index:251659264" from="63pt,7.1pt" to="108pt,7.1pt">
            <v:stroke endarrow="block"/>
          </v:line>
        </w:pict>
      </w:r>
      <w:r w:rsidR="00B25060" w:rsidRPr="00B355E6">
        <w:rPr>
          <w:rFonts w:ascii="Times New Roman" w:hAnsi="Times New Roman" w:cs="Times New Roman"/>
          <w:sz w:val="28"/>
          <w:szCs w:val="28"/>
          <w:lang w:val="kk-KZ"/>
        </w:rPr>
        <w:t xml:space="preserve">сенім      </w:t>
      </w:r>
      <w:r w:rsidR="00B25060" w:rsidRPr="00B355E6">
        <w:rPr>
          <w:rFonts w:ascii="Times New Roman" w:hAnsi="Times New Roman" w:cs="Times New Roman"/>
          <w:sz w:val="28"/>
          <w:szCs w:val="28"/>
          <w:lang w:val="kk-KZ"/>
        </w:rPr>
        <w:tab/>
        <w:t xml:space="preserve">   сенім білдіру</w:t>
      </w:r>
    </w:p>
    <w:p w:rsidR="00B25060" w:rsidRPr="00B355E6" w:rsidRDefault="000C583E" w:rsidP="0040689A">
      <w:pPr>
        <w:tabs>
          <w:tab w:val="left" w:pos="2235"/>
        </w:tabs>
        <w:spacing w:after="0"/>
        <w:rPr>
          <w:rFonts w:ascii="Times New Roman" w:hAnsi="Times New Roman" w:cs="Times New Roman"/>
          <w:sz w:val="28"/>
          <w:szCs w:val="28"/>
          <w:lang w:val="kk-KZ"/>
        </w:rPr>
      </w:pPr>
      <w:r>
        <w:rPr>
          <w:rFonts w:ascii="Times New Roman" w:hAnsi="Times New Roman" w:cs="Times New Roman"/>
          <w:noProof/>
          <w:sz w:val="28"/>
          <w:szCs w:val="28"/>
        </w:rPr>
        <w:pict>
          <v:line id="_x0000_s1031" style="position:absolute;z-index:251660288" from="63pt,7.1pt" to="108pt,7.1pt">
            <v:stroke endarrow="block"/>
          </v:line>
        </w:pict>
      </w:r>
      <w:r w:rsidR="00B25060" w:rsidRPr="00B355E6">
        <w:rPr>
          <w:rFonts w:ascii="Times New Roman" w:hAnsi="Times New Roman" w:cs="Times New Roman"/>
          <w:sz w:val="28"/>
          <w:szCs w:val="28"/>
          <w:lang w:val="kk-KZ"/>
        </w:rPr>
        <w:t xml:space="preserve">құрмет       </w:t>
      </w:r>
      <w:r w:rsidR="00B25060" w:rsidRPr="00B355E6">
        <w:rPr>
          <w:rFonts w:ascii="Times New Roman" w:hAnsi="Times New Roman" w:cs="Times New Roman"/>
          <w:sz w:val="28"/>
          <w:szCs w:val="28"/>
          <w:lang w:val="kk-KZ"/>
        </w:rPr>
        <w:tab/>
        <w:t xml:space="preserve">  халқын құрметтеу</w:t>
      </w: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Тілдік норма туралы сіздің ойыңыз.</w:t>
      </w:r>
    </w:p>
    <w:p w:rsidR="0049440F" w:rsidRPr="00B355E6" w:rsidRDefault="0049440F" w:rsidP="0049440F">
      <w:pPr>
        <w:tabs>
          <w:tab w:val="left" w:pos="0"/>
          <w:tab w:val="left" w:pos="284"/>
          <w:tab w:val="left" w:pos="426"/>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Тілдік норма</w:t>
      </w:r>
    </w:p>
    <w:p w:rsidR="009873C7" w:rsidRPr="00B355E6" w:rsidRDefault="009873C7" w:rsidP="0040689A">
      <w:pPr>
        <w:spacing w:after="0"/>
        <w:ind w:firstLine="708"/>
        <w:jc w:val="both"/>
        <w:rPr>
          <w:rFonts w:ascii="Times New Roman" w:hAnsi="Times New Roman" w:cs="Times New Roman"/>
          <w:sz w:val="28"/>
          <w:szCs w:val="28"/>
          <w:shd w:val="clear" w:color="auto" w:fill="FFFFFF"/>
          <w:lang w:val="kk-KZ"/>
        </w:rPr>
      </w:pPr>
      <w:r w:rsidRPr="00B355E6">
        <w:rPr>
          <w:rFonts w:ascii="Times New Roman" w:hAnsi="Times New Roman" w:cs="Times New Roman"/>
          <w:b/>
          <w:bCs/>
          <w:sz w:val="28"/>
          <w:szCs w:val="28"/>
          <w:shd w:val="clear" w:color="auto" w:fill="FFFFFF"/>
          <w:lang w:val="kk-KZ"/>
        </w:rPr>
        <w:t>Тіл нормалары</w:t>
      </w:r>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sz w:val="28"/>
          <w:szCs w:val="28"/>
          <w:shd w:val="clear" w:color="auto" w:fill="FFFFFF"/>
          <w:lang w:val="kk-KZ"/>
        </w:rPr>
        <w:t xml:space="preserve">белгілі бір лингвистік ұғымның тіл дербестігін айқындаушы барлық сөйленіс тәжірибелері мен дағдыларының, ерекшелік белгілерінің жиынтығы. Табиғи болмысы тұрақтылыққа, бір қалыпты орнықтылыққа негізделе тұрып, ол әр түрлі себептіліктерге сай ішкі өзгерістерді </w:t>
      </w:r>
      <w:r w:rsidRPr="00B355E6">
        <w:rPr>
          <w:rFonts w:ascii="Times New Roman" w:hAnsi="Times New Roman" w:cs="Times New Roman"/>
          <w:sz w:val="28"/>
          <w:szCs w:val="28"/>
          <w:shd w:val="clear" w:color="auto" w:fill="FFFFFF"/>
          <w:lang w:val="kk-KZ"/>
        </w:rPr>
        <w:lastRenderedPageBreak/>
        <w:t>де атынан кешіреді. Өйткені, бұның өзі әлеуметтік құбылыс болып табылатын тілдің әрі жасаушысы, әрі тұтынушысы - адамзат қоғамының үздіксіз өзгеріп, өсіп дамып отыру заңдылығымен тікелей байланысты. Тіл нормаларының осы біршама икемшілдігі нәтижесінде сөйленіс машықтарының қайсыбір тәсілдері белгілі бір замана сәттерінде тез бірегеилігінен айрылып, жарыспалы жаңа мүмкіндіктермен молығады. Басқаша айтқанда, ежелгі норма әлі өз күшін жоймай тұрып-ақ, жаңа норманың нышандары</w:t>
      </w:r>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i/>
          <w:iCs/>
          <w:sz w:val="28"/>
          <w:szCs w:val="28"/>
          <w:shd w:val="clear" w:color="auto" w:fill="FFFFFF"/>
          <w:lang w:val="kk-KZ"/>
        </w:rPr>
        <w:t>«сөз жұмсау»</w:t>
      </w:r>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sz w:val="28"/>
          <w:szCs w:val="28"/>
          <w:shd w:val="clear" w:color="auto" w:fill="FFFFFF"/>
          <w:lang w:val="kk-KZ"/>
        </w:rPr>
        <w:t>қажеттілігіне айнала бастайды. Сөйтіп, тілде жарыстас сөздер, мәндес тіркестер, әртүрлі нұсқадағы қолданыстар пайда болады. Олардың өміршең, ұтымды түрлері уақыт талабына ілесіп, тіл ағымын бойлап кете береді, ал белсенділік таныта алмағандары бірте-бірте бәсеңсіп, тіл қазынасының бұйығы қорын жасаушы тарихаят дүниеліктерге айналады. Бірақ, кезеңі келгенде олардың қайта серпіліп, қарым-қатынастың өткір де өтімді кұрамына айналып кетуі әбден ықтимал.</w:t>
      </w:r>
    </w:p>
    <w:p w:rsidR="009C370C" w:rsidRPr="00B355E6" w:rsidRDefault="009C370C" w:rsidP="0040689A">
      <w:pPr>
        <w:spacing w:after="0"/>
        <w:ind w:firstLine="708"/>
        <w:jc w:val="both"/>
        <w:rPr>
          <w:rFonts w:ascii="Times New Roman" w:hAnsi="Times New Roman" w:cs="Times New Roman"/>
          <w:color w:val="222222"/>
          <w:sz w:val="28"/>
          <w:szCs w:val="28"/>
          <w:shd w:val="clear" w:color="auto" w:fill="FFFFFF"/>
          <w:lang w:val="kk-KZ"/>
        </w:rPr>
      </w:pPr>
    </w:p>
    <w:p w:rsidR="009C370C" w:rsidRPr="00B355E6" w:rsidRDefault="009C370C"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Мәтін бойынша өзіндік</w:t>
      </w:r>
      <w:r w:rsidR="001A3A35" w:rsidRPr="00B355E6">
        <w:rPr>
          <w:rFonts w:ascii="Times New Roman" w:hAnsi="Times New Roman" w:cs="Times New Roman"/>
          <w:b/>
          <w:sz w:val="28"/>
          <w:szCs w:val="28"/>
          <w:lang w:val="kk-KZ"/>
        </w:rPr>
        <w:t xml:space="preserve"> </w:t>
      </w:r>
      <w:r w:rsidRPr="00B355E6">
        <w:rPr>
          <w:rFonts w:ascii="Times New Roman" w:hAnsi="Times New Roman" w:cs="Times New Roman"/>
          <w:b/>
          <w:sz w:val="28"/>
          <w:szCs w:val="28"/>
          <w:lang w:val="kk-KZ"/>
        </w:rPr>
        <w:t xml:space="preserve"> көзқарасыңызды білдіріңіз.</w:t>
      </w:r>
    </w:p>
    <w:p w:rsidR="009C370C" w:rsidRPr="00B355E6" w:rsidRDefault="00814B6C" w:rsidP="0040689A">
      <w:pPr>
        <w:shd w:val="clear" w:color="auto" w:fill="FFFFFF"/>
        <w:spacing w:after="0"/>
        <w:ind w:firstLine="720"/>
        <w:jc w:val="both"/>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64384" behindDoc="1" locked="0" layoutInCell="1" allowOverlap="1">
            <wp:simplePos x="0" y="0"/>
            <wp:positionH relativeFrom="column">
              <wp:posOffset>3556635</wp:posOffset>
            </wp:positionH>
            <wp:positionV relativeFrom="paragraph">
              <wp:posOffset>75565</wp:posOffset>
            </wp:positionV>
            <wp:extent cx="2333625" cy="1762125"/>
            <wp:effectExtent l="19050" t="0" r="9525" b="0"/>
            <wp:wrapTight wrapText="bothSides">
              <wp:wrapPolygon edited="0">
                <wp:start x="-176" y="0"/>
                <wp:lineTo x="-176" y="21483"/>
                <wp:lineTo x="21688" y="21483"/>
                <wp:lineTo x="21688" y="0"/>
                <wp:lineTo x="-176" y="0"/>
              </wp:wrapPolygon>
            </wp:wrapTight>
            <wp:docPr id="7" name="Рисунок 5" descr="C:\Users\Админ\Desktop\56\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Desktop\56\images.jpg"/>
                    <pic:cNvPicPr>
                      <a:picLocks noChangeAspect="1" noChangeArrowheads="1"/>
                    </pic:cNvPicPr>
                  </pic:nvPicPr>
                  <pic:blipFill>
                    <a:blip r:embed="rId17"/>
                    <a:srcRect/>
                    <a:stretch>
                      <a:fillRect/>
                    </a:stretch>
                  </pic:blipFill>
                  <pic:spPr bwMode="auto">
                    <a:xfrm>
                      <a:off x="0" y="0"/>
                      <a:ext cx="2333625" cy="1762125"/>
                    </a:xfrm>
                    <a:prstGeom prst="rect">
                      <a:avLst/>
                    </a:prstGeom>
                    <a:noFill/>
                    <a:ln w="9525">
                      <a:noFill/>
                      <a:miter lim="800000"/>
                      <a:headEnd/>
                      <a:tailEnd/>
                    </a:ln>
                  </pic:spPr>
                </pic:pic>
              </a:graphicData>
            </a:graphic>
          </wp:anchor>
        </w:drawing>
      </w:r>
      <w:r w:rsidR="009C370C" w:rsidRPr="00B355E6">
        <w:rPr>
          <w:rFonts w:ascii="Times New Roman" w:hAnsi="Times New Roman" w:cs="Times New Roman"/>
          <w:sz w:val="28"/>
          <w:szCs w:val="28"/>
          <w:lang w:val="kk-KZ"/>
        </w:rPr>
        <w:t xml:space="preserve">Сөздік қоры мол, әдеби тілі жатық, өз ойын анық та көркем түрде жеткізе білетін адамды - сөз байлығы мол, тілі оралымды, жан-жақты жетіліп, дамыған деп айтуымызға болады. Сөзді орынсыз қайталау тілдің </w:t>
      </w:r>
      <w:r w:rsidR="00587515" w:rsidRPr="00B355E6">
        <w:rPr>
          <w:rFonts w:ascii="Times New Roman" w:hAnsi="Times New Roman" w:cs="Times New Roman"/>
          <w:sz w:val="28"/>
          <w:szCs w:val="28"/>
          <w:lang w:val="kk-KZ"/>
        </w:rPr>
        <w:t>коммуникациялық қызметін күрт тө</w:t>
      </w:r>
      <w:r w:rsidR="009C370C" w:rsidRPr="00B355E6">
        <w:rPr>
          <w:rFonts w:ascii="Times New Roman" w:hAnsi="Times New Roman" w:cs="Times New Roman"/>
          <w:sz w:val="28"/>
          <w:szCs w:val="28"/>
          <w:lang w:val="kk-KZ"/>
        </w:rPr>
        <w:t xml:space="preserve">мендетеді, ойды дәлме-дәл, мазмұнды жеткізуге кедергі болады. Аз сөзбен көп мағына беру принципі бұзылады. Кейде белгілі бір мәтінде, не бір әдеби шығарманы оқып отырған кезде сол автордың сөздік қоры қаншалықты мол немесе қаншалықты кедей екенін түсініп отырамыз. Сөзді орынды қолдана білу жөнінде профессор Қ. Жұбанов былай дейді: «Қиюын тауып қаламасаң, байлауын тауып ұстатпасаң, сөз бөлшектері де сөгіліп кетеді. Ондай сөгіліп кеткен сөз </w:t>
      </w:r>
      <w:r w:rsidR="000F4404" w:rsidRPr="00B355E6">
        <w:rPr>
          <w:rFonts w:ascii="Times New Roman" w:hAnsi="Times New Roman" w:cs="Times New Roman"/>
          <w:sz w:val="28"/>
          <w:szCs w:val="28"/>
          <w:lang w:val="kk-KZ"/>
        </w:rPr>
        <w:t>–</w:t>
      </w:r>
      <w:r w:rsidR="009C370C" w:rsidRPr="00B355E6">
        <w:rPr>
          <w:rFonts w:ascii="Times New Roman" w:hAnsi="Times New Roman" w:cs="Times New Roman"/>
          <w:sz w:val="28"/>
          <w:szCs w:val="28"/>
          <w:lang w:val="kk-KZ"/>
        </w:rPr>
        <w:t xml:space="preserve"> </w:t>
      </w:r>
      <w:r w:rsidR="000F4404" w:rsidRPr="00B355E6">
        <w:rPr>
          <w:rFonts w:ascii="Times New Roman" w:hAnsi="Times New Roman" w:cs="Times New Roman"/>
          <w:sz w:val="28"/>
          <w:szCs w:val="28"/>
          <w:lang w:val="kk-KZ"/>
        </w:rPr>
        <w:t xml:space="preserve">сөз </w:t>
      </w:r>
      <w:r w:rsidR="009C370C" w:rsidRPr="00B355E6">
        <w:rPr>
          <w:rFonts w:ascii="Times New Roman" w:hAnsi="Times New Roman" w:cs="Times New Roman"/>
          <w:sz w:val="28"/>
          <w:szCs w:val="28"/>
          <w:lang w:val="kk-KZ"/>
        </w:rPr>
        <w:t>болмай шығады немесе адамға арнап салған үйің құстың күркесі болып шыққандай керекті сөз болмай, басқа бір сөз болып шығады».</w:t>
      </w:r>
      <w:r w:rsidR="00211E84" w:rsidRPr="00B355E6">
        <w:rPr>
          <w:rFonts w:ascii="Times New Roman" w:eastAsia="Times New Roman" w:hAnsi="Times New Roman" w:cs="Times New Roman"/>
          <w:snapToGrid w:val="0"/>
          <w:color w:val="000000"/>
          <w:w w:val="0"/>
          <w:sz w:val="28"/>
          <w:szCs w:val="28"/>
          <w:u w:color="000000"/>
          <w:bdr w:val="none" w:sz="0" w:space="0" w:color="000000"/>
          <w:shd w:val="clear" w:color="000000" w:fill="000000"/>
          <w:lang w:val="kk-KZ"/>
        </w:rPr>
        <w:t xml:space="preserve"> </w:t>
      </w:r>
    </w:p>
    <w:p w:rsidR="009C370C" w:rsidRPr="00B355E6" w:rsidRDefault="009C370C" w:rsidP="0040689A">
      <w:pPr>
        <w:shd w:val="clear" w:color="auto" w:fill="FFFFFF"/>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Ой айқындығының қамқоршысы болғысы келген кісі сөзді саралап талғап, әдемі сөз оралымдарын дәл қолдана, жеткізе білуі керек. Кейбір зерттеушілер белгілі бір жазушының тілі жайында сөз қозғай қалса, «қаламгер тілге бай, халық тіл байлығын мейлінше мол пайдаланған» тәрізді тұжырымдарды жиі қолданатынын байқаймыз. Мұның барлығы да жалпылама түрде жай айтыла салған ойлар сияқты. Әйтсе де, әрбір жазушының қанша сөз қолданғанын, қандай тұлғалармен қаншалықты түрлендіре түскенін нақтылап, санап шыққан ешкім жоқ. Мұндайда болжаммен қорытынды жасаудан гөрі нақтылы дерекке табан тіреу тиімдірек екендігі белгілі. Мәселен, «Абай жолы» эпопеясының сөз шұрайы, </w:t>
      </w:r>
      <w:r w:rsidRPr="00B355E6">
        <w:rPr>
          <w:rFonts w:ascii="Times New Roman" w:hAnsi="Times New Roman" w:cs="Times New Roman"/>
          <w:sz w:val="28"/>
          <w:szCs w:val="28"/>
          <w:lang w:val="kk-KZ"/>
        </w:rPr>
        <w:lastRenderedPageBreak/>
        <w:t>тіл кестесі келісті, өрнекті сөз адамдарына мейлінше бай туынды екендігі әлдеқашан мәлім болған. Жазушы «Абай жолында» 16983 сөз қолданған. Орыс халқының белгілі ақыны А.С. Пушкин сөз шығармашылығында 21197, В.Шекспир 15000 сөзді өз қажетіне жарата білген.</w:t>
      </w:r>
    </w:p>
    <w:p w:rsidR="009C370C" w:rsidRPr="00B355E6" w:rsidRDefault="009C370C" w:rsidP="0040689A">
      <w:pPr>
        <w:shd w:val="clear" w:color="auto" w:fill="FFFFFF"/>
        <w:spacing w:after="0"/>
        <w:ind w:firstLine="567"/>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«Абай жолы» эпопеясында бір және екі рет қолданылған сөз саны 8698. Пушкин шығармаларындағы мұндай сөздердің саны 9301. Бұл - тіл байлығы деп аталатын коммуникациялық сапаның обьективті құбылысы екендігін көрсетеді. Бұл айтылған әңгімелерге қарағанда, тіл байлығы тек лексикамен ұштасып жатады деуге болмайды, тіл байлығы ана тілінің синтаксистік, морфологиялық жүйелерін де қамтиды. Тілдің морфологиялық, синтаксистік амал-тәсілдері, лексикалық қазынасы бір-бірімен астаса, ынтымақтаса, тіл табыса келіп, тіл байлығын құрайды.</w:t>
      </w:r>
    </w:p>
    <w:p w:rsidR="009C370C" w:rsidRPr="00B355E6" w:rsidRDefault="009C370C" w:rsidP="0040689A">
      <w:pPr>
        <w:shd w:val="clear" w:color="auto" w:fill="FFFFFF"/>
        <w:spacing w:after="0"/>
        <w:ind w:firstLine="567"/>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xml:space="preserve">Тілдегі сөздер аспан әлеміндегі жұлдыздар тәрізді. Жарығы бар, көмескісі бар, қас-қағым сәтте пайда болып, қас пен көздің арасында ғайып болатын келтелері де бар. Қазақ тіліндегі сөздердің саны қанша? Оның дәл санын ешкім айта алмайды. Ешбір тілде сөздің санын математикалық дәлдікпен айту мүмкін емес. Бірақ тіліміздегі сөздердің мыңдап, жүз мыңдап саналатыны белгілі. Оның үстіне кейбір сөздердің 20-30-дан астам мағынасы бар. Сөздің контекстегі мағынасын түп-түгел қамтыған сөздік лингвистика тарихында әлі жасала қойған жоқ. Кейде тілді теңіздей терең деу оның осындай сарқылмас байлығына байланысты айтылса керек. Тілімізде өлі де болса көпшілік қауымға бейтаныс мынадай сөздер кездеседі. Жеке айтыла қалар болса, оны әркім тура мағынасында түсінеді. Мысалы: </w:t>
      </w:r>
      <w:r w:rsidRPr="00B355E6">
        <w:rPr>
          <w:rFonts w:ascii="Times New Roman" w:hAnsi="Times New Roman" w:cs="Times New Roman"/>
          <w:i/>
          <w:sz w:val="28"/>
          <w:szCs w:val="28"/>
          <w:lang w:val="kk-KZ"/>
        </w:rPr>
        <w:t>Ақыр - малға шөп салатын орын, зәңгі - басқыш, баспалдақ; сыпыра - дастархан, еспекті - икемді, мазалырақ - аздап, жағабыз - дарынды, өнерлі; мәлік - балықтың мәлігі, жас өскіні.</w:t>
      </w:r>
    </w:p>
    <w:p w:rsidR="009C370C" w:rsidRPr="00B355E6" w:rsidRDefault="009C370C" w:rsidP="0040689A">
      <w:pPr>
        <w:shd w:val="clear" w:color="auto" w:fill="FFFFFF"/>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Шындығында, көркем сөз зергерінің қаламына ілінгенше мұндай сөздердің талайымызға бейтаныс болғандығы рас. «Теңіз суының тұзы көбейген сайын балықтың ұрығы - уылдырығы мен жас ұрпағы мәлігіне бірден-бір қырғын апат» (Ғ.М.).</w:t>
      </w:r>
    </w:p>
    <w:p w:rsidR="009C370C" w:rsidRPr="00B355E6" w:rsidRDefault="009C370C" w:rsidP="0040689A">
      <w:pPr>
        <w:shd w:val="clear" w:color="auto" w:fill="FFFFFF"/>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Әдеби тіл мүддесіне аса қажет, бірақ жеткілікті тіл аясынан шыға алмай немесе бір мағынада ғана жұмсалып жүрген сөздер қаншама?! Сондай сөздердің бірі - «қарындас». «Қарындас» сөзінің осы күнгі әдеби және актив мағынасы - ер адамның жасы кіші әйел жынысты туысқаны және ер адамға байланысты айтылғандағы жасы кіші әйелдің атауы. Бұл сөздің түпкі көне түркі жазба нұсқаларында көрсетілген мағынасы «туысқан адам, бір жұрттың адамы». Қазақ тілінде де бұл сөз бұрын жалпы «туысқандар, руластар, аға-інілер» деген ұғымда кеңірек қолданылған. Мысалы, </w:t>
      </w:r>
      <w:r w:rsidRPr="00B355E6">
        <w:rPr>
          <w:rFonts w:ascii="Times New Roman" w:hAnsi="Times New Roman" w:cs="Times New Roman"/>
          <w:i/>
          <w:sz w:val="28"/>
          <w:szCs w:val="28"/>
          <w:lang w:val="kk-KZ"/>
        </w:rPr>
        <w:t>Асанқайғының:</w:t>
      </w:r>
      <w:r w:rsidRPr="00B355E6">
        <w:rPr>
          <w:rFonts w:ascii="Times New Roman" w:hAnsi="Times New Roman" w:cs="Times New Roman"/>
          <w:sz w:val="28"/>
          <w:szCs w:val="28"/>
          <w:lang w:val="kk-KZ"/>
        </w:rPr>
        <w:t xml:space="preserve"> Ол күнде қарындастан қайырым кетер, - дегенінде де, </w:t>
      </w:r>
      <w:r w:rsidRPr="00B355E6">
        <w:rPr>
          <w:rFonts w:ascii="Times New Roman" w:hAnsi="Times New Roman" w:cs="Times New Roman"/>
          <w:i/>
          <w:sz w:val="28"/>
          <w:szCs w:val="28"/>
          <w:lang w:val="kk-KZ"/>
        </w:rPr>
        <w:t>Шалкиіздің:</w:t>
      </w:r>
      <w:r w:rsidRPr="00B355E6">
        <w:rPr>
          <w:rFonts w:ascii="Times New Roman" w:hAnsi="Times New Roman" w:cs="Times New Roman"/>
          <w:sz w:val="28"/>
          <w:szCs w:val="28"/>
          <w:lang w:val="kk-KZ"/>
        </w:rPr>
        <w:t xml:space="preserve"> Жайыңды білген қарындас. Ол қарындас әлі </w:t>
      </w:r>
      <w:r w:rsidRPr="00B355E6">
        <w:rPr>
          <w:rFonts w:ascii="Times New Roman" w:hAnsi="Times New Roman" w:cs="Times New Roman"/>
          <w:sz w:val="28"/>
          <w:szCs w:val="28"/>
          <w:lang w:val="kk-KZ"/>
        </w:rPr>
        <w:lastRenderedPageBreak/>
        <w:t>жолдас, - дегенінде де бұл сөз әйел жынысты адам туралы емес, жалпы туысқан жақын туралы айтылған.</w:t>
      </w:r>
    </w:p>
    <w:p w:rsidR="00692919" w:rsidRPr="00B355E6" w:rsidRDefault="00692919" w:rsidP="0040689A">
      <w:pPr>
        <w:spacing w:after="0"/>
        <w:jc w:val="both"/>
        <w:rPr>
          <w:rFonts w:ascii="Times New Roman" w:hAnsi="Times New Roman" w:cs="Times New Roman"/>
          <w:color w:val="222222"/>
          <w:sz w:val="28"/>
          <w:szCs w:val="28"/>
          <w:shd w:val="clear" w:color="auto" w:fill="FFFFFF"/>
          <w:lang w:val="kk-KZ"/>
        </w:rPr>
      </w:pPr>
    </w:p>
    <w:p w:rsidR="004962EA" w:rsidRPr="00B355E6" w:rsidRDefault="004962EA"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Ұлттық әдет-ғұрып бойынша сөйлеу мәдениетін дамытыңыз.</w:t>
      </w:r>
    </w:p>
    <w:p w:rsidR="004962EA" w:rsidRPr="00B355E6" w:rsidRDefault="004962EA"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Төмендегі мәтінге өз пікіріңізді қосыңыз.</w:t>
      </w:r>
    </w:p>
    <w:p w:rsidR="004962EA" w:rsidRPr="00B355E6" w:rsidRDefault="004962EA" w:rsidP="0040689A">
      <w:pPr>
        <w:spacing w:after="0"/>
        <w:jc w:val="both"/>
        <w:rPr>
          <w:rFonts w:ascii="Times New Roman" w:hAnsi="Times New Roman" w:cs="Times New Roman"/>
          <w:b/>
          <w:bCs/>
          <w:sz w:val="28"/>
          <w:szCs w:val="28"/>
          <w:lang w:val="kk-KZ"/>
        </w:rPr>
      </w:pPr>
    </w:p>
    <w:p w:rsidR="004962EA" w:rsidRPr="00B355E6" w:rsidRDefault="004962EA" w:rsidP="0040689A">
      <w:pPr>
        <w:spacing w:after="0"/>
        <w:jc w:val="center"/>
        <w:rPr>
          <w:rFonts w:ascii="Times New Roman" w:hAnsi="Times New Roman" w:cs="Times New Roman"/>
          <w:sz w:val="28"/>
          <w:szCs w:val="28"/>
          <w:lang w:val="kk-KZ"/>
        </w:rPr>
      </w:pPr>
      <w:r w:rsidRPr="00B355E6">
        <w:rPr>
          <w:rFonts w:ascii="Times New Roman" w:hAnsi="Times New Roman" w:cs="Times New Roman"/>
          <w:b/>
          <w:bCs/>
          <w:sz w:val="28"/>
          <w:szCs w:val="28"/>
          <w:lang w:val="kk-KZ"/>
        </w:rPr>
        <w:t>Әдет-ғұрып энциклопедиясы</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Сәби өз үйіне «Ассалаумағалейкум» деп кірсе, ол үйге көп кешікпей қонақ келеді.</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Сәбиге көз тимес үшін бетіне күйе жағып қояды.</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Ас үстінде көп сөйлеуге болмайды.</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Біреуді алдап әдеттенбе.</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Қыдырымпаз болма, уақытты босқа өткізбе.</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Әркімді бір келемеждеп, мұқатпа.</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Төсек-орныңды өзің жина, үйден әрқашан ертерек шық.</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Киімді жасыңа қарай киінген жөн.</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Сұраншақ болма.</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Біреудің киімін киюге әуес болма.</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Тамақты сораптамай іш.</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Үлкеннің алдын кеспе, жол бер.</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Аспан   әлемін  ай, жұлдыздарды және моланы саусақ шошайтып нұсқама.</w:t>
      </w:r>
    </w:p>
    <w:p w:rsidR="004962EA" w:rsidRPr="00B355E6" w:rsidRDefault="004962EA"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Көшеде қатты дабырлап сөйлеме.</w:t>
      </w: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Мәтінді оқып, өз түсінігіңізді баяндаңыз.</w:t>
      </w:r>
    </w:p>
    <w:p w:rsidR="009873C7" w:rsidRPr="00B355E6" w:rsidRDefault="009873C7" w:rsidP="0040689A">
      <w:pPr>
        <w:spacing w:after="0"/>
        <w:ind w:firstLine="708"/>
        <w:jc w:val="both"/>
        <w:rPr>
          <w:rFonts w:ascii="Times New Roman" w:hAnsi="Times New Roman" w:cs="Times New Roman"/>
          <w:sz w:val="28"/>
          <w:szCs w:val="28"/>
          <w:shd w:val="clear" w:color="auto" w:fill="FFFFFF"/>
          <w:lang w:val="kk-KZ"/>
        </w:rPr>
      </w:pPr>
      <w:r w:rsidRPr="00B355E6">
        <w:rPr>
          <w:rFonts w:ascii="Times New Roman" w:hAnsi="Times New Roman" w:cs="Times New Roman"/>
          <w:b/>
          <w:bCs/>
          <w:sz w:val="28"/>
          <w:szCs w:val="28"/>
          <w:shd w:val="clear" w:color="auto" w:fill="FFFFFF"/>
          <w:lang w:val="kk-KZ"/>
        </w:rPr>
        <w:t>Тілдік тұлға</w:t>
      </w:r>
      <w:r w:rsidR="00B7099F" w:rsidRPr="00B355E6">
        <w:rPr>
          <w:rStyle w:val="apple-converted-space"/>
          <w:rFonts w:ascii="Times New Roman" w:hAnsi="Times New Roman" w:cs="Times New Roman"/>
          <w:sz w:val="28"/>
          <w:szCs w:val="28"/>
          <w:shd w:val="clear" w:color="auto" w:fill="FFFFFF"/>
          <w:lang w:val="kk-KZ"/>
        </w:rPr>
        <w:t xml:space="preserve"> –</w:t>
      </w:r>
      <w:r w:rsidRPr="00B355E6">
        <w:rPr>
          <w:rFonts w:ascii="Times New Roman" w:hAnsi="Times New Roman" w:cs="Times New Roman"/>
          <w:sz w:val="28"/>
          <w:szCs w:val="28"/>
          <w:shd w:val="clear" w:color="auto" w:fill="FFFFFF"/>
          <w:lang w:val="kk-KZ"/>
        </w:rPr>
        <w:t xml:space="preserve"> тіл жүйесінде бір-бірінен</w:t>
      </w:r>
      <w:r w:rsidRPr="00B355E6">
        <w:rPr>
          <w:rStyle w:val="apple-converted-space"/>
          <w:rFonts w:ascii="Times New Roman" w:hAnsi="Times New Roman" w:cs="Times New Roman"/>
          <w:sz w:val="28"/>
          <w:szCs w:val="28"/>
          <w:shd w:val="clear" w:color="auto" w:fill="FFFFFF"/>
          <w:lang w:val="kk-KZ"/>
        </w:rPr>
        <w:t> </w:t>
      </w:r>
      <w:hyperlink r:id="rId18" w:tooltip="Қызмет" w:history="1">
        <w:r w:rsidRPr="00B355E6">
          <w:rPr>
            <w:rStyle w:val="a3"/>
            <w:rFonts w:ascii="Times New Roman" w:hAnsi="Times New Roman" w:cs="Times New Roman"/>
            <w:color w:val="auto"/>
            <w:sz w:val="28"/>
            <w:szCs w:val="28"/>
            <w:u w:val="none"/>
            <w:shd w:val="clear" w:color="auto" w:fill="FFFFFF"/>
            <w:lang w:val="kk-KZ"/>
          </w:rPr>
          <w:t>қызметі</w:t>
        </w:r>
      </w:hyperlink>
      <w:r w:rsidRPr="00B355E6">
        <w:rPr>
          <w:rFonts w:ascii="Times New Roman" w:hAnsi="Times New Roman" w:cs="Times New Roman"/>
          <w:sz w:val="28"/>
          <w:szCs w:val="28"/>
          <w:shd w:val="clear" w:color="auto" w:fill="FFFFFF"/>
          <w:lang w:val="kk-KZ"/>
        </w:rPr>
        <w:t>, құрылысы, орны жағынан дараланатын тұрақты тілдік элементтер. Тілдік тұлға тілдің негізгі қызметін атқаратын материалды-заттық мағыналық атауыш сөздер. Сөздер Тілдік тұлға ретінде жеке айтылғанда заттар мен құбылыстардың аты, түр-түсі, саны мен сапасы, қимыл-әрекеті сияқты алуан түрлі мағаналарды білдіреді (</w:t>
      </w:r>
      <w:hyperlink r:id="rId19" w:tooltip="Адам" w:history="1">
        <w:r w:rsidRPr="00B355E6">
          <w:rPr>
            <w:rStyle w:val="a3"/>
            <w:rFonts w:ascii="Times New Roman" w:hAnsi="Times New Roman" w:cs="Times New Roman"/>
            <w:color w:val="auto"/>
            <w:sz w:val="28"/>
            <w:szCs w:val="28"/>
            <w:u w:val="none"/>
            <w:shd w:val="clear" w:color="auto" w:fill="FFDADA"/>
            <w:lang w:val="kk-KZ"/>
          </w:rPr>
          <w:t>адам</w:t>
        </w:r>
      </w:hyperlink>
      <w:r w:rsidRPr="00B355E6">
        <w:rPr>
          <w:rFonts w:ascii="Times New Roman" w:hAnsi="Times New Roman" w:cs="Times New Roman"/>
          <w:sz w:val="28"/>
          <w:szCs w:val="28"/>
          <w:shd w:val="clear" w:color="auto" w:fill="FFFFFF"/>
          <w:lang w:val="kk-KZ"/>
        </w:rPr>
        <w:t xml:space="preserve">, жақсы, терт, кел, бүгін). Тілдік тұлға, жаппы алғанда, тілдің </w:t>
      </w:r>
      <w:r w:rsidR="00966365" w:rsidRPr="00B355E6">
        <w:rPr>
          <w:rFonts w:ascii="Times New Roman" w:hAnsi="Times New Roman" w:cs="Times New Roman"/>
          <w:noProof/>
          <w:sz w:val="28"/>
          <w:szCs w:val="28"/>
        </w:rPr>
        <w:drawing>
          <wp:anchor distT="0" distB="0" distL="114300" distR="114300" simplePos="0" relativeHeight="251665408" behindDoc="1" locked="0" layoutInCell="1" allowOverlap="1">
            <wp:simplePos x="0" y="0"/>
            <wp:positionH relativeFrom="column">
              <wp:posOffset>2280920</wp:posOffset>
            </wp:positionH>
            <wp:positionV relativeFrom="paragraph">
              <wp:posOffset>70485</wp:posOffset>
            </wp:positionV>
            <wp:extent cx="3639185" cy="1428750"/>
            <wp:effectExtent l="19050" t="0" r="0" b="0"/>
            <wp:wrapTight wrapText="bothSides">
              <wp:wrapPolygon edited="0">
                <wp:start x="-113" y="0"/>
                <wp:lineTo x="-113" y="21312"/>
                <wp:lineTo x="21596" y="21312"/>
                <wp:lineTo x="21596" y="0"/>
                <wp:lineTo x="-113" y="0"/>
              </wp:wrapPolygon>
            </wp:wrapTight>
            <wp:docPr id="8" name="Рисунок 6" descr="C:\Users\Админ\Desktop\56\lbl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Desktop\56\lblbanner.png"/>
                    <pic:cNvPicPr>
                      <a:picLocks noChangeAspect="1" noChangeArrowheads="1"/>
                    </pic:cNvPicPr>
                  </pic:nvPicPr>
                  <pic:blipFill>
                    <a:blip r:embed="rId20" cstate="print"/>
                    <a:srcRect/>
                    <a:stretch>
                      <a:fillRect/>
                    </a:stretch>
                  </pic:blipFill>
                  <pic:spPr bwMode="auto">
                    <a:xfrm>
                      <a:off x="0" y="0"/>
                      <a:ext cx="3639185" cy="1428750"/>
                    </a:xfrm>
                    <a:prstGeom prst="rect">
                      <a:avLst/>
                    </a:prstGeom>
                    <a:noFill/>
                    <a:ln w="9525">
                      <a:noFill/>
                      <a:miter lim="800000"/>
                      <a:headEnd/>
                      <a:tailEnd/>
                    </a:ln>
                  </pic:spPr>
                </pic:pic>
              </a:graphicData>
            </a:graphic>
          </wp:anchor>
        </w:drawing>
      </w:r>
      <w:r w:rsidRPr="00B355E6">
        <w:rPr>
          <w:rFonts w:ascii="Times New Roman" w:hAnsi="Times New Roman" w:cs="Times New Roman"/>
          <w:sz w:val="28"/>
          <w:szCs w:val="28"/>
          <w:shd w:val="clear" w:color="auto" w:fill="FFFFFF"/>
          <w:lang w:val="kk-KZ"/>
        </w:rPr>
        <w:t>сөздік құрамын (лексикасын) құрайды да, сөйлемдер мен сөз тіркестерінің құрамында айтылып, бір-бірімен қарым-қатынасқа түскенде,</w:t>
      </w:r>
      <w:r w:rsidR="00DE11E3" w:rsidRPr="00B355E6">
        <w:rPr>
          <w:rFonts w:ascii="Times New Roman" w:hAnsi="Times New Roman" w:cs="Times New Roman"/>
          <w:sz w:val="28"/>
          <w:szCs w:val="28"/>
          <w:shd w:val="clear" w:color="auto" w:fill="FFFFFF"/>
          <w:lang w:val="kk-KZ"/>
        </w:rPr>
        <w:t xml:space="preserve"> </w:t>
      </w:r>
      <w:r w:rsidRPr="00B355E6">
        <w:rPr>
          <w:rFonts w:ascii="Times New Roman" w:hAnsi="Times New Roman" w:cs="Times New Roman"/>
          <w:sz w:val="28"/>
          <w:szCs w:val="28"/>
          <w:shd w:val="clear" w:color="auto" w:fill="FFFFFF"/>
          <w:lang w:val="kk-KZ"/>
        </w:rPr>
        <w:t>тілдің грамматикалық құрлысын жасайды. Ондайда Тілдік тұлға қолданылу ретіне қарай тұр-тұрпаты, тулғасы жағынан әр түрлі морфологиялық езгерістерге түсіп, әр апуан</w:t>
      </w:r>
      <w:r w:rsidRPr="00B355E6">
        <w:rPr>
          <w:rStyle w:val="apple-converted-space"/>
          <w:rFonts w:ascii="Times New Roman" w:hAnsi="Times New Roman" w:cs="Times New Roman"/>
          <w:sz w:val="28"/>
          <w:szCs w:val="28"/>
          <w:shd w:val="clear" w:color="auto" w:fill="FFFFFF"/>
          <w:lang w:val="kk-KZ"/>
        </w:rPr>
        <w:t> </w:t>
      </w:r>
      <w:hyperlink r:id="rId21" w:tooltip="Синтаксистік талдау" w:history="1">
        <w:r w:rsidRPr="00B355E6">
          <w:rPr>
            <w:rStyle w:val="a3"/>
            <w:rFonts w:ascii="Times New Roman" w:hAnsi="Times New Roman" w:cs="Times New Roman"/>
            <w:color w:val="auto"/>
            <w:sz w:val="28"/>
            <w:szCs w:val="28"/>
            <w:u w:val="none"/>
            <w:shd w:val="clear" w:color="auto" w:fill="FFFFFF"/>
            <w:lang w:val="kk-KZ"/>
          </w:rPr>
          <w:t>синтаксистік</w:t>
        </w:r>
      </w:hyperlink>
      <w:r w:rsidRPr="00B355E6">
        <w:rPr>
          <w:rFonts w:ascii="Times New Roman" w:hAnsi="Times New Roman" w:cs="Times New Roman"/>
          <w:sz w:val="28"/>
          <w:szCs w:val="28"/>
          <w:shd w:val="clear" w:color="auto" w:fill="FFFFFF"/>
          <w:lang w:val="kk-KZ"/>
        </w:rPr>
        <w:t xml:space="preserve">қарым-қатынастарға ие </w:t>
      </w:r>
      <w:r w:rsidRPr="00B355E6">
        <w:rPr>
          <w:rFonts w:ascii="Times New Roman" w:hAnsi="Times New Roman" w:cs="Times New Roman"/>
          <w:sz w:val="28"/>
          <w:szCs w:val="28"/>
          <w:shd w:val="clear" w:color="auto" w:fill="FFFFFF"/>
          <w:lang w:val="kk-KZ"/>
        </w:rPr>
        <w:lastRenderedPageBreak/>
        <w:t>болады. Тілдік тұлғалар атауыш,</w:t>
      </w:r>
      <w:r w:rsidRPr="00B355E6">
        <w:rPr>
          <w:rStyle w:val="apple-converted-space"/>
          <w:rFonts w:ascii="Times New Roman" w:hAnsi="Times New Roman" w:cs="Times New Roman"/>
          <w:sz w:val="28"/>
          <w:szCs w:val="28"/>
          <w:shd w:val="clear" w:color="auto" w:fill="FFFFFF"/>
          <w:lang w:val="kk-KZ"/>
        </w:rPr>
        <w:t> </w:t>
      </w:r>
      <w:hyperlink r:id="rId22" w:tooltip="Коммуникативтілік" w:history="1">
        <w:r w:rsidRPr="00B355E6">
          <w:rPr>
            <w:rStyle w:val="a3"/>
            <w:rFonts w:ascii="Times New Roman" w:hAnsi="Times New Roman" w:cs="Times New Roman"/>
            <w:color w:val="auto"/>
            <w:sz w:val="28"/>
            <w:szCs w:val="28"/>
            <w:u w:val="none"/>
            <w:shd w:val="clear" w:color="auto" w:fill="FFFFFF"/>
            <w:lang w:val="kk-KZ"/>
          </w:rPr>
          <w:t>коммуникативтік</w:t>
        </w:r>
      </w:hyperlink>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sz w:val="28"/>
          <w:szCs w:val="28"/>
          <w:shd w:val="clear" w:color="auto" w:fill="FFFFFF"/>
          <w:lang w:val="kk-KZ"/>
        </w:rPr>
        <w:t>және құрылымдық болып бөлінеді. Атауыш Тілдік тұлға жеке-ұғым, түсінік, заттарды атайды. Негізгі атауыш Тілдік тұлға сөз. Негізгі</w:t>
      </w:r>
      <w:r w:rsidRPr="00B355E6">
        <w:rPr>
          <w:rStyle w:val="apple-converted-space"/>
          <w:rFonts w:ascii="Times New Roman" w:hAnsi="Times New Roman" w:cs="Times New Roman"/>
          <w:sz w:val="28"/>
          <w:szCs w:val="28"/>
          <w:shd w:val="clear" w:color="auto" w:fill="FFFFFF"/>
          <w:lang w:val="kk-KZ"/>
        </w:rPr>
        <w:t> </w:t>
      </w:r>
      <w:hyperlink r:id="rId23" w:tooltip="Коммуникативтілік" w:history="1">
        <w:r w:rsidRPr="00B355E6">
          <w:rPr>
            <w:rStyle w:val="a3"/>
            <w:rFonts w:ascii="Times New Roman" w:hAnsi="Times New Roman" w:cs="Times New Roman"/>
            <w:color w:val="auto"/>
            <w:sz w:val="28"/>
            <w:szCs w:val="28"/>
            <w:u w:val="none"/>
            <w:shd w:val="clear" w:color="auto" w:fill="FFFFFF"/>
            <w:lang w:val="kk-KZ"/>
          </w:rPr>
          <w:t>коммуникативтік</w:t>
        </w:r>
      </w:hyperlink>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sz w:val="28"/>
          <w:szCs w:val="28"/>
          <w:shd w:val="clear" w:color="auto" w:fill="FFFFFF"/>
          <w:lang w:val="kk-KZ"/>
        </w:rPr>
        <w:t>Тілдік тұлға — сөйлем. Негізгі құрылымдық Тілдік тұлға —</w:t>
      </w:r>
      <w:r w:rsidRPr="00B355E6">
        <w:rPr>
          <w:rStyle w:val="apple-converted-space"/>
          <w:rFonts w:ascii="Times New Roman" w:hAnsi="Times New Roman" w:cs="Times New Roman"/>
          <w:sz w:val="28"/>
          <w:szCs w:val="28"/>
          <w:shd w:val="clear" w:color="auto" w:fill="FFFFFF"/>
          <w:lang w:val="kk-KZ"/>
        </w:rPr>
        <w:t> </w:t>
      </w:r>
      <w:hyperlink r:id="rId24" w:tooltip="Фонема" w:history="1">
        <w:r w:rsidRPr="00B355E6">
          <w:rPr>
            <w:rStyle w:val="a3"/>
            <w:rFonts w:ascii="Times New Roman" w:hAnsi="Times New Roman" w:cs="Times New Roman"/>
            <w:color w:val="auto"/>
            <w:sz w:val="28"/>
            <w:szCs w:val="28"/>
            <w:u w:val="none"/>
            <w:shd w:val="clear" w:color="auto" w:fill="FFFFFF"/>
            <w:lang w:val="kk-KZ"/>
          </w:rPr>
          <w:t>фонема</w:t>
        </w:r>
      </w:hyperlink>
      <w:r w:rsidRPr="00B355E6">
        <w:rPr>
          <w:rFonts w:ascii="Times New Roman" w:hAnsi="Times New Roman" w:cs="Times New Roman"/>
          <w:sz w:val="28"/>
          <w:szCs w:val="28"/>
          <w:shd w:val="clear" w:color="auto" w:fill="FFFFFF"/>
          <w:lang w:val="kk-KZ"/>
        </w:rPr>
        <w:t>,</w:t>
      </w:r>
      <w:r w:rsidRPr="00B355E6">
        <w:rPr>
          <w:rStyle w:val="apple-converted-space"/>
          <w:rFonts w:ascii="Times New Roman" w:hAnsi="Times New Roman" w:cs="Times New Roman"/>
          <w:sz w:val="28"/>
          <w:szCs w:val="28"/>
          <w:shd w:val="clear" w:color="auto" w:fill="FFFFFF"/>
          <w:lang w:val="kk-KZ"/>
        </w:rPr>
        <w:t> </w:t>
      </w:r>
      <w:hyperlink r:id="rId25" w:tooltip="Морфема" w:history="1">
        <w:r w:rsidRPr="00B355E6">
          <w:rPr>
            <w:rStyle w:val="a3"/>
            <w:rFonts w:ascii="Times New Roman" w:hAnsi="Times New Roman" w:cs="Times New Roman"/>
            <w:color w:val="auto"/>
            <w:sz w:val="28"/>
            <w:szCs w:val="28"/>
            <w:u w:val="none"/>
            <w:shd w:val="clear" w:color="auto" w:fill="FFFFFF"/>
            <w:lang w:val="kk-KZ"/>
          </w:rPr>
          <w:t>морфема</w:t>
        </w:r>
      </w:hyperlink>
      <w:r w:rsidRPr="00B355E6">
        <w:rPr>
          <w:rFonts w:ascii="Times New Roman" w:hAnsi="Times New Roman" w:cs="Times New Roman"/>
          <w:sz w:val="28"/>
          <w:szCs w:val="28"/>
          <w:shd w:val="clear" w:color="auto" w:fill="FFFFFF"/>
          <w:lang w:val="kk-KZ"/>
        </w:rPr>
        <w:t>. Ол тілде сөзжасам,</w:t>
      </w:r>
      <w:r w:rsidRPr="00B355E6">
        <w:rPr>
          <w:rStyle w:val="apple-converted-space"/>
          <w:rFonts w:ascii="Times New Roman" w:hAnsi="Times New Roman" w:cs="Times New Roman"/>
          <w:sz w:val="28"/>
          <w:szCs w:val="28"/>
          <w:shd w:val="clear" w:color="auto" w:fill="FFFFFF"/>
          <w:lang w:val="kk-KZ"/>
        </w:rPr>
        <w:t> </w:t>
      </w:r>
      <w:hyperlink r:id="rId26" w:tooltip="Сөз" w:history="1">
        <w:r w:rsidRPr="00B355E6">
          <w:rPr>
            <w:rStyle w:val="a3"/>
            <w:rFonts w:ascii="Times New Roman" w:hAnsi="Times New Roman" w:cs="Times New Roman"/>
            <w:color w:val="auto"/>
            <w:sz w:val="28"/>
            <w:szCs w:val="28"/>
            <w:u w:val="none"/>
            <w:shd w:val="clear" w:color="auto" w:fill="FFFFFF"/>
            <w:lang w:val="kk-KZ"/>
          </w:rPr>
          <w:t>сөз</w:t>
        </w:r>
      </w:hyperlink>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sz w:val="28"/>
          <w:szCs w:val="28"/>
          <w:shd w:val="clear" w:color="auto" w:fill="FFFFFF"/>
          <w:lang w:val="kk-KZ"/>
        </w:rPr>
        <w:t>тіркесі, сөйлем модельдері арқылы</w:t>
      </w:r>
      <w:r w:rsidR="003B0EE6" w:rsidRPr="00B355E6">
        <w:rPr>
          <w:rFonts w:ascii="Times New Roman" w:hAnsi="Times New Roman" w:cs="Times New Roman"/>
          <w:sz w:val="28"/>
          <w:szCs w:val="28"/>
          <w:shd w:val="clear" w:color="auto" w:fill="FFFFFF"/>
          <w:lang w:val="kk-KZ"/>
        </w:rPr>
        <w:t xml:space="preserve"> </w:t>
      </w:r>
      <w:r w:rsidRPr="00B355E6">
        <w:rPr>
          <w:rFonts w:ascii="Times New Roman" w:hAnsi="Times New Roman" w:cs="Times New Roman"/>
          <w:sz w:val="28"/>
          <w:szCs w:val="28"/>
          <w:shd w:val="clear" w:color="auto" w:fill="FFFFFF"/>
          <w:lang w:val="kk-KZ"/>
        </w:rPr>
        <w:t>атауыш,</w:t>
      </w:r>
      <w:r w:rsidRPr="00B355E6">
        <w:rPr>
          <w:rStyle w:val="apple-converted-space"/>
          <w:rFonts w:ascii="Times New Roman" w:hAnsi="Times New Roman" w:cs="Times New Roman"/>
          <w:sz w:val="28"/>
          <w:szCs w:val="28"/>
          <w:shd w:val="clear" w:color="auto" w:fill="FFFFFF"/>
          <w:lang w:val="kk-KZ"/>
        </w:rPr>
        <w:t> </w:t>
      </w:r>
      <w:hyperlink r:id="rId27" w:tooltip="Коммуникативтілік" w:history="1">
        <w:r w:rsidRPr="00B355E6">
          <w:rPr>
            <w:rStyle w:val="a3"/>
            <w:rFonts w:ascii="Times New Roman" w:hAnsi="Times New Roman" w:cs="Times New Roman"/>
            <w:color w:val="auto"/>
            <w:sz w:val="28"/>
            <w:szCs w:val="28"/>
            <w:u w:val="none"/>
            <w:shd w:val="clear" w:color="auto" w:fill="FFFFFF"/>
            <w:lang w:val="kk-KZ"/>
          </w:rPr>
          <w:t>коммуникативтік</w:t>
        </w:r>
      </w:hyperlink>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sz w:val="28"/>
          <w:szCs w:val="28"/>
          <w:shd w:val="clear" w:color="auto" w:fill="FFFFFF"/>
          <w:lang w:val="kk-KZ"/>
        </w:rPr>
        <w:t>Тілдік тұлға құрайды.</w:t>
      </w: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Термин сөздермен сөздік түзіңіз.</w:t>
      </w:r>
    </w:p>
    <w:p w:rsidR="007D53B1" w:rsidRPr="00B355E6" w:rsidRDefault="007D53B1" w:rsidP="0040689A">
      <w:pPr>
        <w:tabs>
          <w:tab w:val="left" w:pos="0"/>
          <w:tab w:val="left" w:pos="284"/>
          <w:tab w:val="left" w:pos="426"/>
        </w:tabs>
        <w:spacing w:after="0"/>
        <w:jc w:val="both"/>
        <w:rPr>
          <w:rFonts w:ascii="Times New Roman" w:hAnsi="Times New Roman" w:cs="Times New Roman"/>
          <w:b/>
          <w:sz w:val="28"/>
          <w:szCs w:val="28"/>
          <w:lang w:val="kk-KZ"/>
        </w:rPr>
      </w:pPr>
    </w:p>
    <w:p w:rsidR="001A3A35" w:rsidRPr="00B355E6" w:rsidRDefault="007D53B1" w:rsidP="0040689A">
      <w:pPr>
        <w:spacing w:after="0"/>
        <w:rPr>
          <w:rFonts w:ascii="Times New Roman" w:hAnsi="Times New Roman" w:cs="Times New Roman"/>
          <w:i/>
          <w:sz w:val="28"/>
          <w:szCs w:val="28"/>
          <w:lang w:val="kk-KZ"/>
        </w:rPr>
      </w:pPr>
      <w:r w:rsidRPr="00B355E6">
        <w:rPr>
          <w:rFonts w:ascii="Times New Roman" w:hAnsi="Times New Roman" w:cs="Times New Roman"/>
          <w:b/>
          <w:sz w:val="28"/>
          <w:szCs w:val="28"/>
          <w:lang w:val="kk-KZ"/>
        </w:rPr>
        <w:t xml:space="preserve">Тапсырма. </w:t>
      </w:r>
      <w:r w:rsidR="00E00012" w:rsidRPr="00B355E6">
        <w:rPr>
          <w:rFonts w:ascii="Times New Roman" w:hAnsi="Times New Roman" w:cs="Times New Roman"/>
          <w:b/>
          <w:sz w:val="28"/>
          <w:szCs w:val="28"/>
          <w:lang w:val="kk-KZ"/>
        </w:rPr>
        <w:t>Төмендегі сұрақтарға жауап жазыңыз</w:t>
      </w:r>
      <w:r w:rsidR="00E00012" w:rsidRPr="00B355E6">
        <w:rPr>
          <w:rFonts w:ascii="Times New Roman" w:hAnsi="Times New Roman" w:cs="Times New Roman"/>
          <w:i/>
          <w:sz w:val="28"/>
          <w:szCs w:val="28"/>
          <w:lang w:val="kk-KZ"/>
        </w:rPr>
        <w:t>.</w:t>
      </w:r>
    </w:p>
    <w:p w:rsidR="00E00012" w:rsidRPr="00B355E6" w:rsidRDefault="00E00012" w:rsidP="0040689A">
      <w:pPr>
        <w:spacing w:after="0"/>
        <w:rPr>
          <w:rFonts w:ascii="Times New Roman" w:hAnsi="Times New Roman" w:cs="Times New Roman"/>
          <w:i/>
          <w:sz w:val="28"/>
          <w:szCs w:val="28"/>
          <w:lang w:val="kk-KZ"/>
        </w:rPr>
      </w:pPr>
      <w:r w:rsidRPr="00B355E6">
        <w:rPr>
          <w:rStyle w:val="question-number"/>
          <w:rFonts w:ascii="Times New Roman" w:hAnsi="Times New Roman" w:cs="Times New Roman"/>
          <w:sz w:val="28"/>
          <w:szCs w:val="28"/>
          <w:lang w:val="kk-KZ"/>
        </w:rPr>
        <w:t xml:space="preserve">1. </w:t>
      </w:r>
      <w:r w:rsidRPr="00B355E6">
        <w:rPr>
          <w:rStyle w:val="user-generated"/>
          <w:rFonts w:ascii="Times New Roman" w:hAnsi="Times New Roman" w:cs="Times New Roman"/>
          <w:sz w:val="28"/>
          <w:szCs w:val="28"/>
          <w:lang w:val="kk-KZ"/>
        </w:rPr>
        <w:t>Саламатсыз ба, қадірлі дос! Ұрпақтан-ұрпаққа жалғасын тауып келе жатқан салт-дәстүрлеріміз туралы білгеніңізбен бөлісе аласыз ба?</w:t>
      </w:r>
    </w:p>
    <w:p w:rsidR="00E00012" w:rsidRPr="00B355E6" w:rsidRDefault="00E00012" w:rsidP="0040689A">
      <w:pPr>
        <w:pStyle w:val="4"/>
        <w:spacing w:before="0" w:after="0" w:line="276" w:lineRule="auto"/>
        <w:jc w:val="both"/>
        <w:rPr>
          <w:b w:val="0"/>
          <w:lang w:val="kk-KZ"/>
        </w:rPr>
      </w:pPr>
      <w:r w:rsidRPr="00B355E6">
        <w:rPr>
          <w:rStyle w:val="question-number"/>
          <w:b w:val="0"/>
          <w:lang w:val="kk-KZ"/>
        </w:rPr>
        <w:t xml:space="preserve">2. </w:t>
      </w:r>
      <w:r w:rsidRPr="00B355E6">
        <w:rPr>
          <w:rStyle w:val="user-generated"/>
          <w:b w:val="0"/>
          <w:lang w:val="kk-KZ"/>
        </w:rPr>
        <w:t xml:space="preserve">Ұлттық салт-дәстүрлеріміз сақталып жүр ма? Сіздің көзқарасыңыз қандай? </w:t>
      </w:r>
    </w:p>
    <w:p w:rsidR="00E00012" w:rsidRPr="00B355E6" w:rsidRDefault="00E00012" w:rsidP="0040689A">
      <w:pPr>
        <w:pStyle w:val="4"/>
        <w:spacing w:before="0" w:after="0" w:line="276" w:lineRule="auto"/>
        <w:jc w:val="both"/>
        <w:rPr>
          <w:b w:val="0"/>
          <w:lang w:val="kk-KZ"/>
        </w:rPr>
      </w:pPr>
      <w:r w:rsidRPr="00B355E6">
        <w:rPr>
          <w:rStyle w:val="user-generated"/>
          <w:b w:val="0"/>
          <w:lang w:val="kk-KZ"/>
        </w:rPr>
        <w:t>3. Сіздің отбасыңыздағы сақталып келе жатқан салт-дәстүрлеріміздің түрлеріне тоқтала кетсеңіз.</w:t>
      </w:r>
    </w:p>
    <w:p w:rsidR="00E00012" w:rsidRPr="00B355E6" w:rsidRDefault="00E00012" w:rsidP="0040689A">
      <w:pPr>
        <w:pStyle w:val="4"/>
        <w:spacing w:before="0" w:after="0" w:line="276" w:lineRule="auto"/>
        <w:jc w:val="both"/>
        <w:rPr>
          <w:b w:val="0"/>
          <w:lang w:val="kk-KZ"/>
        </w:rPr>
      </w:pPr>
      <w:r w:rsidRPr="00B355E6">
        <w:rPr>
          <w:rStyle w:val="question-number"/>
          <w:b w:val="0"/>
          <w:lang w:val="kk-KZ"/>
        </w:rPr>
        <w:t xml:space="preserve">4. </w:t>
      </w:r>
      <w:r w:rsidRPr="00B355E6">
        <w:rPr>
          <w:rStyle w:val="user-generated"/>
          <w:b w:val="0"/>
          <w:lang w:val="kk-KZ"/>
        </w:rPr>
        <w:t>Өзіңізге ең жақсы ұнайтын салт-дәстүрлеріміз туралы жазыңыз.</w:t>
      </w:r>
    </w:p>
    <w:p w:rsidR="00E00012" w:rsidRPr="00B355E6" w:rsidRDefault="00E00012" w:rsidP="0040689A">
      <w:pPr>
        <w:pStyle w:val="4"/>
        <w:spacing w:before="0" w:after="0" w:line="276" w:lineRule="auto"/>
        <w:jc w:val="both"/>
        <w:rPr>
          <w:b w:val="0"/>
          <w:lang w:val="kk-KZ"/>
        </w:rPr>
      </w:pPr>
      <w:r w:rsidRPr="00B355E6">
        <w:rPr>
          <w:rStyle w:val="user-generated"/>
          <w:b w:val="0"/>
          <w:lang w:val="kk-KZ"/>
        </w:rPr>
        <w:t>5. Ұлттық салт-дәстүрлерімізге қатысты отбасыңызға, мектебімізге, жалпы қоғамға айтар қандай ұсынысыңыз бар?</w:t>
      </w:r>
    </w:p>
    <w:p w:rsidR="00E00012" w:rsidRPr="00B355E6" w:rsidRDefault="00E00012" w:rsidP="0040689A">
      <w:pPr>
        <w:pStyle w:val="4"/>
        <w:spacing w:before="0" w:after="0" w:line="276" w:lineRule="auto"/>
        <w:jc w:val="both"/>
        <w:rPr>
          <w:b w:val="0"/>
          <w:lang w:val="kk-KZ"/>
        </w:rPr>
      </w:pPr>
      <w:r w:rsidRPr="00B355E6">
        <w:rPr>
          <w:rStyle w:val="user-generated"/>
          <w:b w:val="0"/>
          <w:lang w:val="kk-KZ"/>
        </w:rPr>
        <w:t>6. Ұлттық құндылықтарымызға, ата-ана, бауырларымызға қатысты сүйіп тыңдайтын қандай әндеріңіз, сүйікті шығармаларыңыз бар?</w:t>
      </w:r>
    </w:p>
    <w:p w:rsidR="00E00012" w:rsidRPr="00B355E6" w:rsidRDefault="00E00012" w:rsidP="0040689A">
      <w:pPr>
        <w:pStyle w:val="4"/>
        <w:spacing w:before="0" w:after="0" w:line="276" w:lineRule="auto"/>
        <w:jc w:val="both"/>
        <w:rPr>
          <w:b w:val="0"/>
          <w:lang w:val="kk-KZ"/>
        </w:rPr>
      </w:pPr>
      <w:r w:rsidRPr="00B355E6">
        <w:rPr>
          <w:rStyle w:val="user-generated"/>
          <w:b w:val="0"/>
          <w:lang w:val="kk-KZ"/>
        </w:rPr>
        <w:t>7. Ұлттық құндылықтарымызға байланысты қандай мақал-мәтелдер мен қанатты сөздерді басты назарда ұстайсыз?</w:t>
      </w:r>
    </w:p>
    <w:p w:rsidR="007D53B1" w:rsidRPr="00B355E6" w:rsidRDefault="007D53B1"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Default="009873C7"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Мәтін бойынша пікір бөлісіңіз.</w:t>
      </w:r>
    </w:p>
    <w:p w:rsidR="00430915" w:rsidRPr="00B355E6" w:rsidRDefault="00430915" w:rsidP="00430915">
      <w:pPr>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Семантика</w:t>
      </w:r>
    </w:p>
    <w:p w:rsidR="009873C7" w:rsidRPr="00B355E6" w:rsidRDefault="009873C7" w:rsidP="0040689A">
      <w:pPr>
        <w:shd w:val="clear" w:color="auto" w:fill="FFFFFF"/>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sz w:val="28"/>
          <w:szCs w:val="28"/>
          <w:lang w:val="kk-KZ"/>
        </w:rPr>
        <w:t xml:space="preserve">       </w:t>
      </w:r>
      <w:r w:rsidRPr="00B355E6">
        <w:rPr>
          <w:rFonts w:ascii="Times New Roman" w:eastAsia="Times New Roman" w:hAnsi="Times New Roman" w:cs="Times New Roman"/>
          <w:b/>
          <w:bCs/>
          <w:sz w:val="28"/>
          <w:szCs w:val="28"/>
          <w:lang w:val="kk-KZ"/>
        </w:rPr>
        <w:t>Семантика</w:t>
      </w:r>
      <w:r w:rsidRPr="00B355E6">
        <w:rPr>
          <w:rFonts w:ascii="Times New Roman" w:eastAsia="Times New Roman" w:hAnsi="Times New Roman" w:cs="Times New Roman"/>
          <w:sz w:val="28"/>
          <w:szCs w:val="28"/>
          <w:lang w:val="kk-KZ"/>
        </w:rPr>
        <w:t> </w:t>
      </w:r>
      <w:hyperlink r:id="rId28" w:tooltip="Тіл білімі" w:history="1">
        <w:r w:rsidRPr="00B355E6">
          <w:rPr>
            <w:rFonts w:ascii="Times New Roman" w:eastAsia="Times New Roman" w:hAnsi="Times New Roman" w:cs="Times New Roman"/>
            <w:sz w:val="28"/>
            <w:szCs w:val="28"/>
            <w:lang w:val="kk-KZ"/>
          </w:rPr>
          <w:t>тіл білімінің</w:t>
        </w:r>
      </w:hyperlink>
      <w:r w:rsidRPr="00B355E6">
        <w:rPr>
          <w:rFonts w:ascii="Times New Roman" w:eastAsia="Times New Roman" w:hAnsi="Times New Roman" w:cs="Times New Roman"/>
          <w:sz w:val="28"/>
          <w:szCs w:val="28"/>
          <w:lang w:val="kk-KZ"/>
        </w:rPr>
        <w:t> бір тарауы ретінде эр түрде сипатталады.</w:t>
      </w:r>
    </w:p>
    <w:p w:rsidR="009873C7" w:rsidRPr="00B355E6" w:rsidRDefault="009873C7" w:rsidP="0040689A">
      <w:pPr>
        <w:numPr>
          <w:ilvl w:val="0"/>
          <w:numId w:val="2"/>
        </w:numPr>
        <w:shd w:val="clear" w:color="auto" w:fill="FFFFFF"/>
        <w:spacing w:after="0"/>
        <w:ind w:left="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Парадигматикалық сипатта</w:t>
      </w:r>
      <w:r w:rsidRPr="00B355E6">
        <w:rPr>
          <w:rFonts w:ascii="Times New Roman" w:eastAsia="Times New Roman" w:hAnsi="Times New Roman" w:cs="Times New Roman"/>
          <w:sz w:val="28"/>
          <w:szCs w:val="28"/>
          <w:lang w:val="kk-KZ"/>
        </w:rPr>
        <w:t>, оған тіл жүйесінде топтасқан оппозициялық сөздер тобы: </w:t>
      </w:r>
      <w:hyperlink r:id="rId29" w:tooltip="Синоним" w:history="1">
        <w:r w:rsidRPr="00B355E6">
          <w:rPr>
            <w:rFonts w:ascii="Times New Roman" w:eastAsia="Times New Roman" w:hAnsi="Times New Roman" w:cs="Times New Roman"/>
            <w:sz w:val="28"/>
            <w:szCs w:val="28"/>
            <w:lang w:val="kk-KZ"/>
          </w:rPr>
          <w:t>синонимдер</w:t>
        </w:r>
      </w:hyperlink>
      <w:r w:rsidRPr="00B355E6">
        <w:rPr>
          <w:rFonts w:ascii="Times New Roman" w:eastAsia="Times New Roman" w:hAnsi="Times New Roman" w:cs="Times New Roman"/>
          <w:sz w:val="28"/>
          <w:szCs w:val="28"/>
          <w:lang w:val="kk-KZ"/>
        </w:rPr>
        <w:t>, </w:t>
      </w:r>
      <w:hyperlink r:id="rId30" w:tooltip="Антоним" w:history="1">
        <w:r w:rsidRPr="00B355E6">
          <w:rPr>
            <w:rFonts w:ascii="Times New Roman" w:eastAsia="Times New Roman" w:hAnsi="Times New Roman" w:cs="Times New Roman"/>
            <w:sz w:val="28"/>
            <w:szCs w:val="28"/>
            <w:lang w:val="kk-KZ"/>
          </w:rPr>
          <w:t>антонимдер</w:t>
        </w:r>
      </w:hyperlink>
      <w:r w:rsidRPr="00B355E6">
        <w:rPr>
          <w:rFonts w:ascii="Times New Roman" w:eastAsia="Times New Roman" w:hAnsi="Times New Roman" w:cs="Times New Roman"/>
          <w:sz w:val="28"/>
          <w:szCs w:val="28"/>
          <w:lang w:val="kk-KZ"/>
        </w:rPr>
        <w:t>, </w:t>
      </w:r>
      <w:hyperlink r:id="rId31" w:tooltip="Гипоним (мұндай бет жоқ)" w:history="1">
        <w:r w:rsidRPr="00B355E6">
          <w:rPr>
            <w:rFonts w:ascii="Times New Roman" w:eastAsia="Times New Roman" w:hAnsi="Times New Roman" w:cs="Times New Roman"/>
            <w:sz w:val="28"/>
            <w:szCs w:val="28"/>
            <w:lang w:val="kk-KZ"/>
          </w:rPr>
          <w:t>гипонимдер</w:t>
        </w:r>
      </w:hyperlink>
      <w:r w:rsidRPr="00B355E6">
        <w:rPr>
          <w:rFonts w:ascii="Times New Roman" w:eastAsia="Times New Roman" w:hAnsi="Times New Roman" w:cs="Times New Roman"/>
          <w:sz w:val="28"/>
          <w:szCs w:val="28"/>
          <w:lang w:val="kk-KZ"/>
        </w:rPr>
        <w:t>, </w:t>
      </w:r>
      <w:hyperlink r:id="rId32" w:tooltip="Пароним (мұндай бет жоқ)" w:history="1">
        <w:r w:rsidRPr="00B355E6">
          <w:rPr>
            <w:rFonts w:ascii="Times New Roman" w:eastAsia="Times New Roman" w:hAnsi="Times New Roman" w:cs="Times New Roman"/>
            <w:sz w:val="28"/>
            <w:szCs w:val="28"/>
            <w:lang w:val="kk-KZ"/>
          </w:rPr>
          <w:t>паронимдер</w:t>
        </w:r>
      </w:hyperlink>
      <w:r w:rsidRPr="00B355E6">
        <w:rPr>
          <w:rFonts w:ascii="Times New Roman" w:eastAsia="Times New Roman" w:hAnsi="Times New Roman" w:cs="Times New Roman"/>
          <w:sz w:val="28"/>
          <w:szCs w:val="28"/>
          <w:lang w:val="kk-KZ"/>
        </w:rPr>
        <w:t>, сөздік уя сияқты </w:t>
      </w:r>
      <w:hyperlink r:id="rId33" w:tooltip="Лексика-семантикалық топтар (мұндай бет жоқ)" w:history="1">
        <w:r w:rsidRPr="00B355E6">
          <w:rPr>
            <w:rFonts w:ascii="Times New Roman" w:eastAsia="Times New Roman" w:hAnsi="Times New Roman" w:cs="Times New Roman"/>
            <w:sz w:val="28"/>
            <w:szCs w:val="28"/>
            <w:lang w:val="kk-KZ"/>
          </w:rPr>
          <w:t>лексика-семантикалық топтар</w:t>
        </w:r>
      </w:hyperlink>
      <w:r w:rsidRPr="00B355E6">
        <w:rPr>
          <w:rFonts w:ascii="Times New Roman" w:eastAsia="Times New Roman" w:hAnsi="Times New Roman" w:cs="Times New Roman"/>
          <w:sz w:val="28"/>
          <w:szCs w:val="28"/>
          <w:lang w:val="kk-KZ"/>
        </w:rPr>
        <w:t> және сөздердің </w:t>
      </w:r>
      <w:r w:rsidRPr="00B355E6">
        <w:rPr>
          <w:rFonts w:ascii="Times New Roman" w:eastAsia="Times New Roman" w:hAnsi="Times New Roman" w:cs="Times New Roman"/>
          <w:i/>
          <w:iCs/>
          <w:sz w:val="28"/>
          <w:szCs w:val="28"/>
          <w:lang w:val="kk-KZ"/>
        </w:rPr>
        <w:t>өpic</w:t>
      </w:r>
      <w:r w:rsidRPr="00B355E6">
        <w:rPr>
          <w:rFonts w:ascii="Times New Roman" w:eastAsia="Times New Roman" w:hAnsi="Times New Roman" w:cs="Times New Roman"/>
          <w:sz w:val="28"/>
          <w:szCs w:val="28"/>
          <w:lang w:val="kk-KZ"/>
        </w:rPr>
        <w:t> деп аталатын жалпы тобы жатады.</w:t>
      </w:r>
    </w:p>
    <w:p w:rsidR="009873C7" w:rsidRPr="00B355E6" w:rsidRDefault="009873C7" w:rsidP="0040689A">
      <w:pPr>
        <w:numPr>
          <w:ilvl w:val="0"/>
          <w:numId w:val="2"/>
        </w:numPr>
        <w:shd w:val="clear" w:color="auto" w:fill="FFFFFF"/>
        <w:spacing w:after="0"/>
        <w:ind w:left="0"/>
        <w:jc w:val="both"/>
        <w:rPr>
          <w:rFonts w:ascii="Times New Roman" w:eastAsia="Times New Roman" w:hAnsi="Times New Roman" w:cs="Times New Roman"/>
          <w:sz w:val="28"/>
          <w:szCs w:val="28"/>
        </w:rPr>
      </w:pPr>
      <w:r w:rsidRPr="00B355E6">
        <w:rPr>
          <w:rFonts w:ascii="Times New Roman" w:eastAsia="Times New Roman" w:hAnsi="Times New Roman" w:cs="Times New Roman"/>
          <w:b/>
          <w:bCs/>
          <w:sz w:val="28"/>
          <w:szCs w:val="28"/>
          <w:lang w:val="kk-KZ"/>
        </w:rPr>
        <w:t>Синтагматикалық сипатта</w:t>
      </w:r>
      <w:r w:rsidRPr="00B355E6">
        <w:rPr>
          <w:rFonts w:ascii="Times New Roman" w:eastAsia="Times New Roman" w:hAnsi="Times New Roman" w:cs="Times New Roman"/>
          <w:sz w:val="28"/>
          <w:szCs w:val="28"/>
          <w:lang w:val="kk-KZ"/>
        </w:rPr>
        <w:t xml:space="preserve">, оған сөйлеу кезіндегі сөздердің бір-біріне қатынасына қарай орналасуын білдіретін тобы (тіркесімділік) жатады. </w:t>
      </w:r>
      <w:r w:rsidRPr="00B355E6">
        <w:rPr>
          <w:rFonts w:ascii="Times New Roman" w:eastAsia="Times New Roman" w:hAnsi="Times New Roman" w:cs="Times New Roman"/>
          <w:sz w:val="28"/>
          <w:szCs w:val="28"/>
        </w:rPr>
        <w:t>Бұл қатынастардың негізінде </w:t>
      </w:r>
      <w:hyperlink r:id="rId34" w:tooltip="Дистрибуция (мұндай бет жоқ)" w:history="1">
        <w:r w:rsidRPr="00B355E6">
          <w:rPr>
            <w:rFonts w:ascii="Times New Roman" w:eastAsia="Times New Roman" w:hAnsi="Times New Roman" w:cs="Times New Roman"/>
            <w:sz w:val="28"/>
            <w:szCs w:val="28"/>
          </w:rPr>
          <w:t>дистрибуция</w:t>
        </w:r>
      </w:hyperlink>
      <w:r w:rsidRPr="00B355E6">
        <w:rPr>
          <w:rFonts w:ascii="Times New Roman" w:eastAsia="Times New Roman" w:hAnsi="Times New Roman" w:cs="Times New Roman"/>
          <w:sz w:val="28"/>
          <w:szCs w:val="28"/>
        </w:rPr>
        <w:t> (</w:t>
      </w:r>
      <w:hyperlink r:id="rId35" w:tooltip="Дистрибутивтік талдау" w:history="1">
        <w:r w:rsidRPr="00B355E6">
          <w:rPr>
            <w:rFonts w:ascii="Times New Roman" w:eastAsia="Times New Roman" w:hAnsi="Times New Roman" w:cs="Times New Roman"/>
            <w:sz w:val="28"/>
            <w:szCs w:val="28"/>
          </w:rPr>
          <w:t>дистрибутивтік талдау</w:t>
        </w:r>
      </w:hyperlink>
      <w:r w:rsidRPr="00B355E6">
        <w:rPr>
          <w:rFonts w:ascii="Times New Roman" w:eastAsia="Times New Roman" w:hAnsi="Times New Roman" w:cs="Times New Roman"/>
          <w:sz w:val="28"/>
          <w:szCs w:val="28"/>
        </w:rPr>
        <w:t>) жатыр.</w:t>
      </w:r>
    </w:p>
    <w:p w:rsidR="007922B2" w:rsidRPr="00B355E6" w:rsidRDefault="009873C7" w:rsidP="0040689A">
      <w:pPr>
        <w:shd w:val="clear" w:color="auto" w:fill="FFFFFF"/>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 xml:space="preserve">         Семантика</w:t>
      </w:r>
      <w:r w:rsidRPr="00B355E6">
        <w:rPr>
          <w:rFonts w:ascii="Times New Roman" w:eastAsia="Times New Roman" w:hAnsi="Times New Roman" w:cs="Times New Roman"/>
          <w:sz w:val="28"/>
          <w:szCs w:val="28"/>
          <w:lang w:val="kk-KZ"/>
        </w:rPr>
        <w:t> ғылым ретінде 19 ғасырдың 2-жартысынан бері </w:t>
      </w:r>
      <w:hyperlink r:id="rId36" w:tooltip="В. фон Гумбольдт (мұндай бет жоқ)" w:history="1">
        <w:r w:rsidRPr="00B355E6">
          <w:rPr>
            <w:rFonts w:ascii="Times New Roman" w:eastAsia="Times New Roman" w:hAnsi="Times New Roman" w:cs="Times New Roman"/>
            <w:sz w:val="28"/>
            <w:szCs w:val="28"/>
            <w:lang w:val="kk-KZ"/>
          </w:rPr>
          <w:t>В. Фон Гумбольдт</w:t>
        </w:r>
      </w:hyperlink>
      <w:r w:rsidRPr="00B355E6">
        <w:rPr>
          <w:rFonts w:ascii="Times New Roman" w:eastAsia="Times New Roman" w:hAnsi="Times New Roman" w:cs="Times New Roman"/>
          <w:sz w:val="28"/>
          <w:szCs w:val="28"/>
          <w:lang w:val="kk-KZ"/>
        </w:rPr>
        <w:t> идеясының</w:t>
      </w:r>
      <w:r w:rsidR="00045372" w:rsidRPr="00B355E6">
        <w:rPr>
          <w:rFonts w:ascii="Times New Roman" w:eastAsia="Times New Roman" w:hAnsi="Times New Roman" w:cs="Times New Roman"/>
          <w:sz w:val="28"/>
          <w:szCs w:val="28"/>
          <w:lang w:val="kk-KZ"/>
        </w:rPr>
        <w:t xml:space="preserve"> негізінде </w:t>
      </w:r>
      <w:r w:rsidRPr="00B355E6">
        <w:rPr>
          <w:rFonts w:ascii="Times New Roman" w:eastAsia="Times New Roman" w:hAnsi="Times New Roman" w:cs="Times New Roman"/>
          <w:sz w:val="28"/>
          <w:szCs w:val="28"/>
          <w:lang w:val="kk-KZ"/>
        </w:rPr>
        <w:t> </w:t>
      </w:r>
      <w:hyperlink r:id="rId37" w:tooltip="X. Штейнталь (мұндай бет жоқ)" w:history="1">
        <w:r w:rsidRPr="00B355E6">
          <w:rPr>
            <w:rFonts w:ascii="Times New Roman" w:eastAsia="Times New Roman" w:hAnsi="Times New Roman" w:cs="Times New Roman"/>
            <w:sz w:val="28"/>
            <w:szCs w:val="28"/>
            <w:lang w:val="kk-KZ"/>
          </w:rPr>
          <w:t>X.Штейнталь</w:t>
        </w:r>
      </w:hyperlink>
      <w:r w:rsidRPr="00B355E6">
        <w:rPr>
          <w:rFonts w:ascii="Times New Roman" w:eastAsia="Times New Roman" w:hAnsi="Times New Roman" w:cs="Times New Roman"/>
          <w:sz w:val="28"/>
          <w:szCs w:val="28"/>
          <w:lang w:val="kk-KZ"/>
        </w:rPr>
        <w:t>, </w:t>
      </w:r>
      <w:hyperlink r:id="rId38" w:tooltip="А. А. Потебня (мұндай бет жоқ)" w:history="1">
        <w:r w:rsidRPr="00B355E6">
          <w:rPr>
            <w:rFonts w:ascii="Times New Roman" w:eastAsia="Times New Roman" w:hAnsi="Times New Roman" w:cs="Times New Roman"/>
            <w:sz w:val="28"/>
            <w:szCs w:val="28"/>
            <w:lang w:val="kk-KZ"/>
          </w:rPr>
          <w:t>А.А.Потебня</w:t>
        </w:r>
      </w:hyperlink>
      <w:r w:rsidRPr="00B355E6">
        <w:rPr>
          <w:rFonts w:ascii="Times New Roman" w:eastAsia="Times New Roman" w:hAnsi="Times New Roman" w:cs="Times New Roman"/>
          <w:sz w:val="28"/>
          <w:szCs w:val="28"/>
          <w:lang w:val="kk-KZ"/>
        </w:rPr>
        <w:t>, </w:t>
      </w:r>
      <w:hyperlink r:id="rId39" w:tooltip="В. Вундт (мұндай бет жоқ)" w:history="1">
        <w:r w:rsidRPr="00B355E6">
          <w:rPr>
            <w:rFonts w:ascii="Times New Roman" w:eastAsia="Times New Roman" w:hAnsi="Times New Roman" w:cs="Times New Roman"/>
            <w:sz w:val="28"/>
            <w:szCs w:val="28"/>
            <w:lang w:val="kk-KZ"/>
          </w:rPr>
          <w:t>В.Вундттың</w:t>
        </w:r>
      </w:hyperlink>
      <w:r w:rsidR="007922B2" w:rsidRPr="00B355E6">
        <w:rPr>
          <w:rFonts w:ascii="Times New Roman" w:eastAsia="Times New Roman" w:hAnsi="Times New Roman" w:cs="Times New Roman"/>
          <w:sz w:val="28"/>
          <w:szCs w:val="28"/>
          <w:lang w:val="kk-KZ"/>
        </w:rPr>
        <w:t> күр</w:t>
      </w:r>
      <w:r w:rsidRPr="00B355E6">
        <w:rPr>
          <w:rFonts w:ascii="Times New Roman" w:eastAsia="Times New Roman" w:hAnsi="Times New Roman" w:cs="Times New Roman"/>
          <w:sz w:val="28"/>
          <w:szCs w:val="28"/>
          <w:lang w:val="kk-KZ"/>
        </w:rPr>
        <w:t>дел</w:t>
      </w:r>
      <w:r w:rsidR="00492448" w:rsidRPr="00B355E6">
        <w:rPr>
          <w:rFonts w:ascii="Times New Roman" w:eastAsia="Times New Roman" w:hAnsi="Times New Roman" w:cs="Times New Roman"/>
          <w:sz w:val="28"/>
          <w:szCs w:val="28"/>
          <w:lang w:val="kk-KZ"/>
        </w:rPr>
        <w:t>і еңбектері жарық көре</w:t>
      </w:r>
      <w:r w:rsidRPr="00B355E6">
        <w:rPr>
          <w:rFonts w:ascii="Times New Roman" w:eastAsia="Times New Roman" w:hAnsi="Times New Roman" w:cs="Times New Roman"/>
          <w:sz w:val="28"/>
          <w:szCs w:val="28"/>
          <w:lang w:val="kk-KZ"/>
        </w:rPr>
        <w:t xml:space="preserve"> бастады. </w:t>
      </w:r>
    </w:p>
    <w:p w:rsidR="00C47342" w:rsidRDefault="00C47342" w:rsidP="0040689A">
      <w:pPr>
        <w:shd w:val="clear" w:color="auto" w:fill="FFFFFF"/>
        <w:spacing w:after="0"/>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simplePos x="0" y="0"/>
            <wp:positionH relativeFrom="column">
              <wp:posOffset>1489710</wp:posOffset>
            </wp:positionH>
            <wp:positionV relativeFrom="paragraph">
              <wp:posOffset>118110</wp:posOffset>
            </wp:positionV>
            <wp:extent cx="3324225" cy="1381125"/>
            <wp:effectExtent l="19050" t="0" r="9525" b="0"/>
            <wp:wrapTight wrapText="bothSides">
              <wp:wrapPolygon edited="0">
                <wp:start x="-124" y="0"/>
                <wp:lineTo x="-124" y="21451"/>
                <wp:lineTo x="21662" y="21451"/>
                <wp:lineTo x="21662" y="0"/>
                <wp:lineTo x="-124" y="0"/>
              </wp:wrapPolygon>
            </wp:wrapTight>
            <wp:docPr id="9" name="Рисунок 7" descr="C:\Users\Админ\Desktop\56\wpid-N7pVbsdOxD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Desktop\56\wpid-N7pVbsdOxDw.jpg"/>
                    <pic:cNvPicPr>
                      <a:picLocks noChangeAspect="1" noChangeArrowheads="1"/>
                    </pic:cNvPicPr>
                  </pic:nvPicPr>
                  <pic:blipFill>
                    <a:blip r:embed="rId40"/>
                    <a:srcRect/>
                    <a:stretch>
                      <a:fillRect/>
                    </a:stretch>
                  </pic:blipFill>
                  <pic:spPr bwMode="auto">
                    <a:xfrm>
                      <a:off x="0" y="0"/>
                      <a:ext cx="3324225" cy="1381125"/>
                    </a:xfrm>
                    <a:prstGeom prst="rect">
                      <a:avLst/>
                    </a:prstGeom>
                    <a:noFill/>
                    <a:ln w="9525">
                      <a:noFill/>
                      <a:miter lim="800000"/>
                      <a:headEnd/>
                      <a:tailEnd/>
                    </a:ln>
                  </pic:spPr>
                </pic:pic>
              </a:graphicData>
            </a:graphic>
          </wp:anchor>
        </w:drawing>
      </w:r>
      <w:r w:rsidR="00492448" w:rsidRPr="00B355E6">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 xml:space="preserve">             </w:t>
      </w:r>
      <w:r w:rsidR="009873C7" w:rsidRPr="00B355E6">
        <w:rPr>
          <w:rFonts w:ascii="Times New Roman" w:eastAsia="Times New Roman" w:hAnsi="Times New Roman" w:cs="Times New Roman"/>
          <w:sz w:val="28"/>
          <w:szCs w:val="28"/>
          <w:lang w:val="kk-KZ"/>
        </w:rPr>
        <w:t xml:space="preserve">Бұл еңбектерде </w:t>
      </w:r>
    </w:p>
    <w:p w:rsidR="00C47342" w:rsidRDefault="00C47342" w:rsidP="0040689A">
      <w:pPr>
        <w:shd w:val="clear" w:color="auto" w:fill="FFFFFF"/>
        <w:spacing w:after="0"/>
        <w:jc w:val="both"/>
        <w:rPr>
          <w:rFonts w:ascii="Times New Roman" w:eastAsia="Times New Roman" w:hAnsi="Times New Roman" w:cs="Times New Roman"/>
          <w:sz w:val="28"/>
          <w:szCs w:val="28"/>
          <w:lang w:val="kk-KZ"/>
        </w:rPr>
      </w:pPr>
    </w:p>
    <w:p w:rsidR="00C47342" w:rsidRDefault="00C47342" w:rsidP="0040689A">
      <w:pPr>
        <w:shd w:val="clear" w:color="auto" w:fill="FFFFFF"/>
        <w:spacing w:after="0"/>
        <w:jc w:val="both"/>
        <w:rPr>
          <w:rFonts w:ascii="Times New Roman" w:eastAsia="Times New Roman" w:hAnsi="Times New Roman" w:cs="Times New Roman"/>
          <w:sz w:val="28"/>
          <w:szCs w:val="28"/>
          <w:lang w:val="kk-KZ"/>
        </w:rPr>
      </w:pPr>
    </w:p>
    <w:p w:rsidR="001743E6" w:rsidRDefault="009873C7" w:rsidP="0040689A">
      <w:pPr>
        <w:shd w:val="clear" w:color="auto" w:fill="FFFFFF"/>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lastRenderedPageBreak/>
        <w:t>Семантиканың </w:t>
      </w:r>
      <w:hyperlink r:id="rId41" w:tooltip="Психология" w:history="1">
        <w:r w:rsidRPr="00B355E6">
          <w:rPr>
            <w:rFonts w:ascii="Times New Roman" w:eastAsia="Times New Roman" w:hAnsi="Times New Roman" w:cs="Times New Roman"/>
            <w:sz w:val="28"/>
            <w:szCs w:val="28"/>
            <w:lang w:val="kk-KZ"/>
          </w:rPr>
          <w:t>психологиялық</w:t>
        </w:r>
      </w:hyperlink>
      <w:r w:rsidRPr="00B355E6">
        <w:rPr>
          <w:rFonts w:ascii="Times New Roman" w:eastAsia="Times New Roman" w:hAnsi="Times New Roman" w:cs="Times New Roman"/>
          <w:sz w:val="28"/>
          <w:szCs w:val="28"/>
          <w:lang w:val="kk-KZ"/>
        </w:rPr>
        <w:t> және </w:t>
      </w:r>
      <w:hyperlink r:id="rId42" w:tooltip="Эволюция" w:history="1">
        <w:r w:rsidRPr="00B355E6">
          <w:rPr>
            <w:rFonts w:ascii="Times New Roman" w:eastAsia="Times New Roman" w:hAnsi="Times New Roman" w:cs="Times New Roman"/>
            <w:sz w:val="28"/>
            <w:szCs w:val="28"/>
            <w:lang w:val="kk-KZ"/>
          </w:rPr>
          <w:t>эволюциялық</w:t>
        </w:r>
      </w:hyperlink>
      <w:r w:rsidRPr="00B355E6">
        <w:rPr>
          <w:rFonts w:ascii="Times New Roman" w:eastAsia="Times New Roman" w:hAnsi="Times New Roman" w:cs="Times New Roman"/>
          <w:sz w:val="28"/>
          <w:szCs w:val="28"/>
          <w:lang w:val="kk-KZ"/>
        </w:rPr>
        <w:t> деп аталатын бірі</w:t>
      </w:r>
      <w:r w:rsidR="00492448" w:rsidRPr="00B355E6">
        <w:rPr>
          <w:rFonts w:ascii="Times New Roman" w:eastAsia="Times New Roman" w:hAnsi="Times New Roman" w:cs="Times New Roman"/>
          <w:sz w:val="28"/>
          <w:szCs w:val="28"/>
          <w:lang w:val="kk-KZ"/>
        </w:rPr>
        <w:t>нші кезені айқындалған. Ол кезең</w:t>
      </w:r>
      <w:r w:rsidRPr="00B355E6">
        <w:rPr>
          <w:rFonts w:ascii="Times New Roman" w:eastAsia="Times New Roman" w:hAnsi="Times New Roman" w:cs="Times New Roman"/>
          <w:sz w:val="28"/>
          <w:szCs w:val="28"/>
          <w:lang w:val="kk-KZ"/>
        </w:rPr>
        <w:t xml:space="preserve">нің басты ерекшелігі </w:t>
      </w:r>
      <w:r w:rsidR="00492448" w:rsidRPr="00B355E6">
        <w:rPr>
          <w:rFonts w:ascii="Times New Roman" w:eastAsia="Times New Roman" w:hAnsi="Times New Roman" w:cs="Times New Roman"/>
          <w:sz w:val="28"/>
          <w:szCs w:val="28"/>
          <w:lang w:val="kk-KZ"/>
        </w:rPr>
        <w:t>–</w:t>
      </w:r>
      <w:r w:rsidRPr="00B355E6">
        <w:rPr>
          <w:rFonts w:ascii="Times New Roman" w:eastAsia="Times New Roman" w:hAnsi="Times New Roman" w:cs="Times New Roman"/>
          <w:sz w:val="28"/>
          <w:szCs w:val="28"/>
          <w:lang w:val="kk-KZ"/>
        </w:rPr>
        <w:t xml:space="preserve"> онда </w:t>
      </w:r>
      <w:hyperlink r:id="rId43" w:tooltip="Мәдениет" w:history="1">
        <w:r w:rsidRPr="00B355E6">
          <w:rPr>
            <w:rFonts w:ascii="Times New Roman" w:eastAsia="Times New Roman" w:hAnsi="Times New Roman" w:cs="Times New Roman"/>
            <w:sz w:val="28"/>
            <w:szCs w:val="28"/>
            <w:lang w:val="kk-KZ"/>
          </w:rPr>
          <w:t>мәдениетке</w:t>
        </w:r>
      </w:hyperlink>
      <w:r w:rsidR="00492448" w:rsidRPr="00B355E6">
        <w:rPr>
          <w:rFonts w:ascii="Times New Roman" w:eastAsia="Times New Roman" w:hAnsi="Times New Roman" w:cs="Times New Roman"/>
          <w:sz w:val="28"/>
          <w:szCs w:val="28"/>
          <w:lang w:val="kk-KZ"/>
        </w:rPr>
        <w:t> кең</w:t>
      </w:r>
      <w:r w:rsidRPr="00B355E6">
        <w:rPr>
          <w:rFonts w:ascii="Times New Roman" w:eastAsia="Times New Roman" w:hAnsi="Times New Roman" w:cs="Times New Roman"/>
          <w:sz w:val="28"/>
          <w:szCs w:val="28"/>
          <w:lang w:val="kk-KZ"/>
        </w:rPr>
        <w:t> </w:t>
      </w:r>
      <w:hyperlink r:id="rId44" w:tooltip="Эволюция" w:history="1">
        <w:r w:rsidRPr="00B355E6">
          <w:rPr>
            <w:rFonts w:ascii="Times New Roman" w:eastAsia="Times New Roman" w:hAnsi="Times New Roman" w:cs="Times New Roman"/>
            <w:sz w:val="28"/>
            <w:szCs w:val="28"/>
            <w:lang w:val="kk-KZ"/>
          </w:rPr>
          <w:t>эволюциялық</w:t>
        </w:r>
      </w:hyperlink>
      <w:r w:rsidRPr="00B355E6">
        <w:rPr>
          <w:rFonts w:ascii="Times New Roman" w:eastAsia="Times New Roman" w:hAnsi="Times New Roman" w:cs="Times New Roman"/>
          <w:sz w:val="28"/>
          <w:szCs w:val="28"/>
          <w:lang w:val="kk-KZ"/>
        </w:rPr>
        <w:t xml:space="preserve"> көзқарас пайда болды және тіл </w:t>
      </w:r>
      <w:r w:rsidR="00492448" w:rsidRPr="00B355E6">
        <w:rPr>
          <w:rFonts w:ascii="Times New Roman" w:eastAsia="Times New Roman" w:hAnsi="Times New Roman" w:cs="Times New Roman"/>
          <w:sz w:val="28"/>
          <w:szCs w:val="28"/>
          <w:lang w:val="kk-KZ"/>
        </w:rPr>
        <w:t>с</w:t>
      </w:r>
      <w:r w:rsidRPr="00B355E6">
        <w:rPr>
          <w:rFonts w:ascii="Times New Roman" w:eastAsia="Times New Roman" w:hAnsi="Times New Roman" w:cs="Times New Roman"/>
          <w:sz w:val="28"/>
          <w:szCs w:val="28"/>
          <w:lang w:val="kk-KZ"/>
        </w:rPr>
        <w:t xml:space="preserve">емантикасы халық психологиясына жақындастырылып қаралды. </w:t>
      </w:r>
    </w:p>
    <w:p w:rsidR="009873C7" w:rsidRPr="00B355E6" w:rsidRDefault="009873C7" w:rsidP="001743E6">
      <w:pPr>
        <w:shd w:val="clear" w:color="auto" w:fill="FFFFFF"/>
        <w:spacing w:after="0"/>
        <w:ind w:firstLine="708"/>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Семантиканың </w:t>
      </w:r>
      <w:r w:rsidRPr="00B355E6">
        <w:rPr>
          <w:rFonts w:ascii="Times New Roman" w:eastAsia="Times New Roman" w:hAnsi="Times New Roman" w:cs="Times New Roman"/>
          <w:b/>
          <w:bCs/>
          <w:sz w:val="28"/>
          <w:szCs w:val="28"/>
          <w:lang w:val="kk-KZ"/>
        </w:rPr>
        <w:t>салыстырмалы-тарихи</w:t>
      </w:r>
      <w:r w:rsidR="00037743" w:rsidRPr="00B355E6">
        <w:rPr>
          <w:rFonts w:ascii="Times New Roman" w:eastAsia="Times New Roman" w:hAnsi="Times New Roman" w:cs="Times New Roman"/>
          <w:sz w:val="28"/>
          <w:szCs w:val="28"/>
          <w:lang w:val="kk-KZ"/>
        </w:rPr>
        <w:t> деп аталатын 2-кезең</w:t>
      </w:r>
      <w:r w:rsidRPr="00B355E6">
        <w:rPr>
          <w:rFonts w:ascii="Times New Roman" w:eastAsia="Times New Roman" w:hAnsi="Times New Roman" w:cs="Times New Roman"/>
          <w:sz w:val="28"/>
          <w:szCs w:val="28"/>
          <w:lang w:val="kk-KZ"/>
        </w:rPr>
        <w:t>іңде ол "</w:t>
      </w:r>
      <w:hyperlink r:id="rId45" w:tooltip="Семасиология" w:history="1">
        <w:r w:rsidRPr="00B355E6">
          <w:rPr>
            <w:rFonts w:ascii="Times New Roman" w:eastAsia="Times New Roman" w:hAnsi="Times New Roman" w:cs="Times New Roman"/>
            <w:sz w:val="28"/>
            <w:szCs w:val="28"/>
            <w:lang w:val="kk-KZ"/>
          </w:rPr>
          <w:t>семасиология</w:t>
        </w:r>
      </w:hyperlink>
      <w:r w:rsidRPr="00B355E6">
        <w:rPr>
          <w:rFonts w:ascii="Times New Roman" w:eastAsia="Times New Roman" w:hAnsi="Times New Roman" w:cs="Times New Roman"/>
          <w:sz w:val="28"/>
          <w:szCs w:val="28"/>
          <w:lang w:val="kk-KZ"/>
        </w:rPr>
        <w:t>" деген атпен </w:t>
      </w:r>
      <w:hyperlink r:id="rId46" w:tooltip="Тіл білімі" w:history="1">
        <w:r w:rsidRPr="00B355E6">
          <w:rPr>
            <w:rFonts w:ascii="Times New Roman" w:eastAsia="Times New Roman" w:hAnsi="Times New Roman" w:cs="Times New Roman"/>
            <w:sz w:val="28"/>
            <w:szCs w:val="28"/>
            <w:lang w:val="kk-KZ"/>
          </w:rPr>
          <w:t>тіл білімінің</w:t>
        </w:r>
      </w:hyperlink>
      <w:r w:rsidRPr="00B355E6">
        <w:rPr>
          <w:rFonts w:ascii="Times New Roman" w:eastAsia="Times New Roman" w:hAnsi="Times New Roman" w:cs="Times New Roman"/>
          <w:sz w:val="28"/>
          <w:szCs w:val="28"/>
          <w:lang w:val="kk-KZ"/>
        </w:rPr>
        <w:t> жеке саласы ретінде бөлініп шықты. Бұл кезенде нақты тарихи салыстырмалы зерттеу принциптері н</w:t>
      </w:r>
      <w:r w:rsidR="00037743" w:rsidRPr="00B355E6">
        <w:rPr>
          <w:rFonts w:ascii="Times New Roman" w:eastAsia="Times New Roman" w:hAnsi="Times New Roman" w:cs="Times New Roman"/>
          <w:sz w:val="28"/>
          <w:szCs w:val="28"/>
          <w:lang w:val="kk-KZ"/>
        </w:rPr>
        <w:t>егізінде Семантиканың тарихи заң</w:t>
      </w:r>
      <w:r w:rsidRPr="00B355E6">
        <w:rPr>
          <w:rFonts w:ascii="Times New Roman" w:eastAsia="Times New Roman" w:hAnsi="Times New Roman" w:cs="Times New Roman"/>
          <w:sz w:val="28"/>
          <w:szCs w:val="28"/>
          <w:lang w:val="kk-KZ"/>
        </w:rPr>
        <w:t>дылықтары қалыптаса бастады, салыстырмалы-тарихи көзқарас </w:t>
      </w:r>
      <w:hyperlink r:id="rId47" w:tooltip="Этимология" w:history="1">
        <w:r w:rsidRPr="00B355E6">
          <w:rPr>
            <w:rFonts w:ascii="Times New Roman" w:eastAsia="Times New Roman" w:hAnsi="Times New Roman" w:cs="Times New Roman"/>
            <w:sz w:val="28"/>
            <w:szCs w:val="28"/>
            <w:lang w:val="kk-KZ"/>
          </w:rPr>
          <w:t>этимологиялық</w:t>
        </w:r>
      </w:hyperlink>
      <w:r w:rsidRPr="00B355E6">
        <w:rPr>
          <w:rFonts w:ascii="Times New Roman" w:eastAsia="Times New Roman" w:hAnsi="Times New Roman" w:cs="Times New Roman"/>
          <w:sz w:val="28"/>
          <w:szCs w:val="28"/>
          <w:lang w:val="kk-KZ"/>
        </w:rPr>
        <w:t xml:space="preserve"> зерттеулерде айқын көрінді. </w:t>
      </w:r>
    </w:p>
    <w:p w:rsidR="00F86256" w:rsidRPr="00B355E6" w:rsidRDefault="00F86256" w:rsidP="0040689A">
      <w:pPr>
        <w:tabs>
          <w:tab w:val="left" w:pos="0"/>
          <w:tab w:val="left" w:pos="284"/>
          <w:tab w:val="left" w:pos="426"/>
        </w:tabs>
        <w:spacing w:after="0"/>
        <w:jc w:val="both"/>
        <w:rPr>
          <w:rFonts w:ascii="Times New Roman" w:hAnsi="Times New Roman" w:cs="Times New Roman"/>
          <w:b/>
          <w:sz w:val="28"/>
          <w:szCs w:val="28"/>
          <w:lang w:val="kk-KZ"/>
        </w:rPr>
      </w:pPr>
    </w:p>
    <w:p w:rsidR="00F86256" w:rsidRPr="00B355E6" w:rsidRDefault="00F86256"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Қазақ тілінің «Түсіндірме сөздігін» пайдалана отырып, төмендегі сөздер мен сөз тіркестерінің мағынасына талдау жасаңыз. </w:t>
      </w:r>
    </w:p>
    <w:p w:rsidR="00802BE8" w:rsidRPr="00B355E6" w:rsidRDefault="00F86256" w:rsidP="0040689A">
      <w:pPr>
        <w:shd w:val="clear" w:color="auto" w:fill="FFFFFF"/>
        <w:tabs>
          <w:tab w:val="left" w:pos="0"/>
        </w:tabs>
        <w:ind w:right="14"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Қара орман, қара орын, қаттану, құрсану, қырқарлану, сақ</w:t>
      </w:r>
      <w:r w:rsidR="00037743"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етер, сақсыр, сыбай, кетбоғы, жер болу, жер қылу, дем тарту, аса жұрт, байсал табу, айпарадай, несібе, таңуа, бажайына келтіру, медет тілеу, күстәнәлау т.б.</w:t>
      </w: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00E85B39" w:rsidRPr="00B355E6">
        <w:rPr>
          <w:rFonts w:ascii="Times New Roman" w:hAnsi="Times New Roman" w:cs="Times New Roman"/>
          <w:b/>
          <w:sz w:val="28"/>
          <w:szCs w:val="28"/>
          <w:lang w:val="kk-KZ"/>
        </w:rPr>
        <w:t>«Тіл мәдениеті» тақырыбына  шағын эссе жазыңыз.</w:t>
      </w:r>
    </w:p>
    <w:p w:rsidR="009873C7" w:rsidRPr="00B355E6" w:rsidRDefault="009873C7" w:rsidP="0040689A">
      <w:pPr>
        <w:spacing w:after="0"/>
        <w:jc w:val="both"/>
        <w:rPr>
          <w:rFonts w:ascii="Times New Roman" w:eastAsia="Times New Roman" w:hAnsi="Times New Roman" w:cs="Times New Roman"/>
          <w:b/>
          <w:sz w:val="28"/>
          <w:szCs w:val="28"/>
          <w:lang w:val="kk-KZ"/>
        </w:rPr>
      </w:pPr>
    </w:p>
    <w:p w:rsidR="009873C7" w:rsidRPr="00B355E6" w:rsidRDefault="009873C7" w:rsidP="0040689A">
      <w:pPr>
        <w:pStyle w:val="1"/>
        <w:shd w:val="clear" w:color="auto" w:fill="FFFFFF"/>
        <w:spacing w:before="0" w:after="0" w:line="276" w:lineRule="auto"/>
        <w:jc w:val="both"/>
        <w:rPr>
          <w:rFonts w:ascii="Times New Roman" w:hAnsi="Times New Roman" w:cs="Times New Roman"/>
          <w:b w:val="0"/>
          <w:sz w:val="28"/>
          <w:szCs w:val="28"/>
          <w:lang w:val="kk-KZ"/>
        </w:rPr>
      </w:pPr>
      <w:r w:rsidRPr="00B355E6">
        <w:rPr>
          <w:rFonts w:ascii="Times New Roman" w:hAnsi="Times New Roman" w:cs="Times New Roman"/>
          <w:bCs w:val="0"/>
          <w:color w:val="000000"/>
          <w:sz w:val="28"/>
          <w:szCs w:val="28"/>
          <w:lang w:val="kk-KZ"/>
        </w:rPr>
        <w:t>Тапсырма.</w:t>
      </w:r>
      <w:r w:rsidRPr="00B355E6">
        <w:rPr>
          <w:rFonts w:ascii="Times New Roman" w:hAnsi="Times New Roman" w:cs="Times New Roman"/>
          <w:sz w:val="28"/>
          <w:szCs w:val="28"/>
          <w:lang w:val="kk-KZ"/>
        </w:rPr>
        <w:t xml:space="preserve"> Мәтін</w:t>
      </w:r>
      <w:r w:rsidR="00E85B39" w:rsidRPr="00B355E6">
        <w:rPr>
          <w:rFonts w:ascii="Times New Roman" w:hAnsi="Times New Roman" w:cs="Times New Roman"/>
          <w:sz w:val="28"/>
          <w:szCs w:val="28"/>
          <w:lang w:val="kk-KZ"/>
        </w:rPr>
        <w:t xml:space="preserve"> бойынша сіздің көзқарасыңыз.</w:t>
      </w:r>
    </w:p>
    <w:p w:rsidR="009873C7" w:rsidRPr="00B355E6" w:rsidRDefault="009873C7" w:rsidP="0040689A">
      <w:pPr>
        <w:shd w:val="clear" w:color="auto" w:fill="FFFFFF"/>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sz w:val="28"/>
          <w:szCs w:val="28"/>
          <w:lang w:val="kk-KZ"/>
        </w:rPr>
        <w:t xml:space="preserve">       Сөйлеу мәдениеті</w:t>
      </w:r>
      <w:r w:rsidRPr="00B355E6">
        <w:rPr>
          <w:rFonts w:ascii="Times New Roman" w:eastAsia="Times New Roman" w:hAnsi="Times New Roman" w:cs="Times New Roman"/>
          <w:sz w:val="28"/>
          <w:szCs w:val="28"/>
          <w:lang w:val="kk-KZ"/>
        </w:rPr>
        <w:t xml:space="preserve"> орфоэпиялық нормаға негізделеді. Орфоэпиялық норма – сөздерді дұрыс айту, лексикалық норма – сөздерді іріктеп, сұрыптап, талғаммен қолдану болса, грамматикалық норма сөйлеу мәдениетінде біршама тұрақталып, қалыптасқан норма саналады. Сөйлеу мәдениетінде ойдың дәлдігі, сөздің анықтығы, тазалығы, көңіл күйге әсер ететін шынайылығы (ол қарапайым сөзден немесе бейнелі образды сөздерден құралуына қарамастан), көркемдігі маңызды рөл атқарады.</w:t>
      </w:r>
      <w:r w:rsidR="0009017A" w:rsidRPr="00B355E6">
        <w:rPr>
          <w:rFonts w:ascii="Times New Roman" w:eastAsia="Times New Roman" w:hAnsi="Times New Roman" w:cs="Times New Roman"/>
          <w:snapToGrid w:val="0"/>
          <w:color w:val="000000"/>
          <w:w w:val="0"/>
          <w:sz w:val="28"/>
          <w:szCs w:val="28"/>
          <w:u w:color="000000"/>
          <w:bdr w:val="none" w:sz="0" w:space="0" w:color="000000"/>
          <w:shd w:val="clear" w:color="000000" w:fill="000000"/>
          <w:lang w:val="kk-KZ"/>
        </w:rPr>
        <w:t xml:space="preserve"> </w:t>
      </w:r>
    </w:p>
    <w:p w:rsidR="009873C7" w:rsidRPr="00B355E6" w:rsidRDefault="0009017A" w:rsidP="0040689A">
      <w:pPr>
        <w:shd w:val="clear" w:color="auto" w:fill="FFFFFF"/>
        <w:spacing w:after="0"/>
        <w:ind w:firstLine="708"/>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noProof/>
          <w:sz w:val="28"/>
          <w:szCs w:val="28"/>
        </w:rPr>
        <w:drawing>
          <wp:anchor distT="0" distB="0" distL="114300" distR="114300" simplePos="0" relativeHeight="251667456" behindDoc="1" locked="0" layoutInCell="1" allowOverlap="1">
            <wp:simplePos x="0" y="0"/>
            <wp:positionH relativeFrom="column">
              <wp:posOffset>3404235</wp:posOffset>
            </wp:positionH>
            <wp:positionV relativeFrom="paragraph">
              <wp:posOffset>349250</wp:posOffset>
            </wp:positionV>
            <wp:extent cx="2619375" cy="2257425"/>
            <wp:effectExtent l="19050" t="0" r="9525" b="0"/>
            <wp:wrapTight wrapText="bothSides">
              <wp:wrapPolygon edited="0">
                <wp:start x="-157" y="0"/>
                <wp:lineTo x="-157" y="21509"/>
                <wp:lineTo x="21679" y="21509"/>
                <wp:lineTo x="21679" y="0"/>
                <wp:lineTo x="-157" y="0"/>
              </wp:wrapPolygon>
            </wp:wrapTight>
            <wp:docPr id="10" name="Рисунок 8" descr="C:\Users\Админ\Desktop\56\162-300x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дмин\Desktop\56\162-300x247.jpg"/>
                    <pic:cNvPicPr>
                      <a:picLocks noChangeAspect="1" noChangeArrowheads="1"/>
                    </pic:cNvPicPr>
                  </pic:nvPicPr>
                  <pic:blipFill>
                    <a:blip r:embed="rId48"/>
                    <a:srcRect/>
                    <a:stretch>
                      <a:fillRect/>
                    </a:stretch>
                  </pic:blipFill>
                  <pic:spPr bwMode="auto">
                    <a:xfrm>
                      <a:off x="0" y="0"/>
                      <a:ext cx="2619375" cy="2257425"/>
                    </a:xfrm>
                    <a:prstGeom prst="rect">
                      <a:avLst/>
                    </a:prstGeom>
                    <a:noFill/>
                    <a:ln w="9525">
                      <a:noFill/>
                      <a:miter lim="800000"/>
                      <a:headEnd/>
                      <a:tailEnd/>
                    </a:ln>
                  </pic:spPr>
                </pic:pic>
              </a:graphicData>
            </a:graphic>
          </wp:anchor>
        </w:drawing>
      </w:r>
      <w:r w:rsidR="009873C7" w:rsidRPr="00B355E6">
        <w:rPr>
          <w:rFonts w:ascii="Times New Roman" w:eastAsia="Times New Roman" w:hAnsi="Times New Roman" w:cs="Times New Roman"/>
          <w:sz w:val="28"/>
          <w:szCs w:val="28"/>
          <w:lang w:val="kk-KZ"/>
        </w:rPr>
        <w:t xml:space="preserve">Сөз мәдениетін қалыптастыруға қажетті лингвистикалық орталықтар қатарына лингвистикалық болжау орталығы жатады. Лингвистикалық алдын ала болжау орталығы дәстүрлі тіл жүйесінің сапалық және сандық бағыттарын кешенді түрде зерттеу міндеттерін, сөз, сөйлеу қызметінің дәстүрін қалыптастыру мәселесін қарастырады. Сөз мәдениетіне қатысты лингвистикалық экология тіл және сөз мәдениетінің экологиясы деп аталады. Сөз мәдениетінің экологиясына тілдік ситуация, тілдік сана, тілдік орта, тілдік ортаның тазалығы, сөз қызметіндегі </w:t>
      </w:r>
      <w:r w:rsidR="009873C7" w:rsidRPr="00B355E6">
        <w:rPr>
          <w:rFonts w:ascii="Times New Roman" w:eastAsia="Times New Roman" w:hAnsi="Times New Roman" w:cs="Times New Roman"/>
          <w:sz w:val="28"/>
          <w:szCs w:val="28"/>
          <w:lang w:val="kk-KZ"/>
        </w:rPr>
        <w:lastRenderedPageBreak/>
        <w:t>стилистикалық қатынастардың бұзылуы, сөйлеу этикасы мәселелері, сөз мәдениеті және мониторинг, т.б. мәселелер жатады.</w:t>
      </w:r>
    </w:p>
    <w:p w:rsidR="009873C7" w:rsidRPr="00B355E6" w:rsidRDefault="009873C7" w:rsidP="0040689A">
      <w:pPr>
        <w:spacing w:after="0"/>
        <w:rPr>
          <w:rFonts w:ascii="Times New Roman" w:hAnsi="Times New Roman" w:cs="Times New Roman"/>
          <w:sz w:val="28"/>
          <w:szCs w:val="28"/>
          <w:lang w:val="kk-KZ"/>
        </w:rPr>
      </w:pPr>
    </w:p>
    <w:p w:rsidR="000F3243" w:rsidRPr="00B355E6" w:rsidRDefault="00E00012"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w:t>
      </w:r>
      <w:r w:rsidR="000F3243" w:rsidRPr="00B355E6">
        <w:rPr>
          <w:rFonts w:ascii="Times New Roman" w:hAnsi="Times New Roman" w:cs="Times New Roman"/>
          <w:i/>
          <w:sz w:val="28"/>
          <w:szCs w:val="28"/>
          <w:lang w:val="kk-KZ"/>
        </w:rPr>
        <w:t xml:space="preserve"> </w:t>
      </w:r>
      <w:r w:rsidR="000F3243" w:rsidRPr="00B355E6">
        <w:rPr>
          <w:rFonts w:ascii="Times New Roman" w:hAnsi="Times New Roman" w:cs="Times New Roman"/>
          <w:b/>
          <w:sz w:val="28"/>
          <w:szCs w:val="28"/>
          <w:lang w:val="kk-KZ"/>
        </w:rPr>
        <w:t>Көп нүктенің орнына тауып жазыңыз.</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1.Туған жерге ... тік.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2. Отансыз адам,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Ормансыз ...  .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3. Басқа елде ... болғанша,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Өз еліңде ұлтан бол.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4. Отан ... басталады .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5. Ел үмітін ...  ақтар.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6. Туған жерім, алтын ...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7. Өз үйім өлең ...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8. Туған жердей ...  болмас, </w:t>
      </w:r>
    </w:p>
    <w:p w:rsidR="000F3243" w:rsidRPr="00B355E6" w:rsidRDefault="000F3243"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Туған ...  ел болмас. </w:t>
      </w:r>
    </w:p>
    <w:p w:rsidR="00E00012" w:rsidRPr="00B355E6" w:rsidRDefault="00E00012" w:rsidP="0040689A">
      <w:pPr>
        <w:spacing w:after="0"/>
        <w:rPr>
          <w:rFonts w:ascii="Times New Roman" w:hAnsi="Times New Roman" w:cs="Times New Roman"/>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Мәтіндегі негізгі ойды табыңыз.</w:t>
      </w:r>
    </w:p>
    <w:p w:rsidR="00595E76" w:rsidRDefault="00C20102" w:rsidP="00595E76">
      <w:pPr>
        <w:pStyle w:val="af6"/>
        <w:shd w:val="clear" w:color="auto" w:fill="FFFFFF"/>
        <w:spacing w:before="0" w:beforeAutospacing="0" w:after="0" w:afterAutospacing="0" w:line="276" w:lineRule="auto"/>
        <w:ind w:firstLine="708"/>
        <w:jc w:val="both"/>
        <w:rPr>
          <w:rFonts w:ascii="Times New Roman" w:hAnsi="Times New Roman" w:cs="Times New Roman"/>
          <w:sz w:val="28"/>
          <w:szCs w:val="28"/>
          <w:lang w:val="kk-KZ"/>
        </w:rPr>
      </w:pPr>
      <w:r w:rsidRPr="00B355E6">
        <w:rPr>
          <w:rFonts w:ascii="Times New Roman" w:hAnsi="Times New Roman" w:cs="Times New Roman"/>
          <w:b/>
          <w:bCs/>
          <w:noProof/>
          <w:sz w:val="28"/>
          <w:szCs w:val="28"/>
        </w:rPr>
        <w:drawing>
          <wp:anchor distT="0" distB="0" distL="114300" distR="114300" simplePos="0" relativeHeight="251668480" behindDoc="1" locked="0" layoutInCell="1" allowOverlap="1">
            <wp:simplePos x="0" y="0"/>
            <wp:positionH relativeFrom="column">
              <wp:posOffset>965835</wp:posOffset>
            </wp:positionH>
            <wp:positionV relativeFrom="paragraph">
              <wp:posOffset>662305</wp:posOffset>
            </wp:positionV>
            <wp:extent cx="4619625" cy="2190750"/>
            <wp:effectExtent l="19050" t="0" r="9525" b="0"/>
            <wp:wrapTight wrapText="bothSides">
              <wp:wrapPolygon edited="0">
                <wp:start x="-89" y="0"/>
                <wp:lineTo x="-89" y="21412"/>
                <wp:lineTo x="21645" y="21412"/>
                <wp:lineTo x="21645" y="0"/>
                <wp:lineTo x="-89" y="0"/>
              </wp:wrapPolygon>
            </wp:wrapTight>
            <wp:docPr id="11" name="Рисунок 9" descr="C:\Users\Админ\Desktop\56\semiologiya_ili_semiotik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н\Desktop\56\semiologiya_ili_semiotika_1.jpg"/>
                    <pic:cNvPicPr>
                      <a:picLocks noChangeAspect="1" noChangeArrowheads="1"/>
                    </pic:cNvPicPr>
                  </pic:nvPicPr>
                  <pic:blipFill>
                    <a:blip r:embed="rId49"/>
                    <a:srcRect/>
                    <a:stretch>
                      <a:fillRect/>
                    </a:stretch>
                  </pic:blipFill>
                  <pic:spPr bwMode="auto">
                    <a:xfrm>
                      <a:off x="0" y="0"/>
                      <a:ext cx="4619625" cy="2190750"/>
                    </a:xfrm>
                    <a:prstGeom prst="rect">
                      <a:avLst/>
                    </a:prstGeom>
                    <a:noFill/>
                    <a:ln w="9525">
                      <a:noFill/>
                      <a:miter lim="800000"/>
                      <a:headEnd/>
                      <a:tailEnd/>
                    </a:ln>
                  </pic:spPr>
                </pic:pic>
              </a:graphicData>
            </a:graphic>
          </wp:anchor>
        </w:drawing>
      </w:r>
      <w:r w:rsidR="009873C7" w:rsidRPr="00B355E6">
        <w:rPr>
          <w:rFonts w:ascii="Times New Roman" w:hAnsi="Times New Roman" w:cs="Times New Roman"/>
          <w:b/>
          <w:bCs/>
          <w:sz w:val="28"/>
          <w:szCs w:val="28"/>
          <w:lang w:val="kk-KZ"/>
        </w:rPr>
        <w:t>Семиотика</w:t>
      </w:r>
      <w:r w:rsidR="009873C7" w:rsidRPr="00B355E6">
        <w:rPr>
          <w:rFonts w:ascii="Times New Roman" w:hAnsi="Times New Roman" w:cs="Times New Roman"/>
          <w:sz w:val="28"/>
          <w:szCs w:val="28"/>
          <w:lang w:val="kk-KZ"/>
        </w:rPr>
        <w:t> (</w:t>
      </w:r>
      <w:hyperlink r:id="rId50" w:tooltip="Грек тілі" w:history="1">
        <w:r w:rsidR="009873C7" w:rsidRPr="00B355E6">
          <w:rPr>
            <w:rFonts w:ascii="Times New Roman" w:hAnsi="Times New Roman" w:cs="Times New Roman"/>
            <w:sz w:val="28"/>
            <w:szCs w:val="28"/>
            <w:lang w:val="kk-KZ"/>
          </w:rPr>
          <w:t>гр.</w:t>
        </w:r>
      </w:hyperlink>
      <w:r w:rsidR="009873C7" w:rsidRPr="00B355E6">
        <w:rPr>
          <w:rFonts w:ascii="Times New Roman" w:hAnsi="Times New Roman" w:cs="Times New Roman"/>
          <w:sz w:val="28"/>
          <w:szCs w:val="28"/>
          <w:lang w:val="kk-KZ"/>
        </w:rPr>
        <w:t> </w:t>
      </w:r>
      <w:r w:rsidR="009873C7" w:rsidRPr="00B355E6">
        <w:rPr>
          <w:rFonts w:ascii="Times New Roman" w:hAnsi="Times New Roman" w:cs="Times New Roman"/>
          <w:i/>
          <w:iCs/>
          <w:sz w:val="28"/>
          <w:szCs w:val="28"/>
          <w:lang w:val="el-GR"/>
        </w:rPr>
        <w:t>semeion</w:t>
      </w:r>
      <w:r w:rsidR="002918F6">
        <w:rPr>
          <w:rFonts w:ascii="Times New Roman" w:hAnsi="Times New Roman" w:cs="Times New Roman"/>
          <w:sz w:val="28"/>
          <w:szCs w:val="28"/>
          <w:lang w:val="kk-KZ"/>
        </w:rPr>
        <w:t xml:space="preserve"> - белгі, танба) (семиология) – </w:t>
      </w:r>
      <w:hyperlink r:id="rId51" w:tooltip="Таңба" w:history="1">
        <w:r w:rsidR="009873C7" w:rsidRPr="00B355E6">
          <w:rPr>
            <w:rFonts w:ascii="Times New Roman" w:hAnsi="Times New Roman" w:cs="Times New Roman"/>
            <w:sz w:val="28"/>
            <w:szCs w:val="28"/>
            <w:lang w:val="kk-KZ"/>
          </w:rPr>
          <w:t>таңбалық</w:t>
        </w:r>
      </w:hyperlink>
      <w:r w:rsidR="009873C7" w:rsidRPr="00B355E6">
        <w:rPr>
          <w:rFonts w:ascii="Times New Roman" w:hAnsi="Times New Roman" w:cs="Times New Roman"/>
          <w:sz w:val="28"/>
          <w:szCs w:val="28"/>
          <w:lang w:val="kk-KZ"/>
        </w:rPr>
        <w:t> белгілер</w:t>
      </w:r>
      <w:r w:rsidR="008578CB" w:rsidRPr="00B355E6">
        <w:rPr>
          <w:rFonts w:ascii="Times New Roman" w:hAnsi="Times New Roman" w:cs="Times New Roman"/>
          <w:sz w:val="28"/>
          <w:szCs w:val="28"/>
          <w:lang w:val="kk-KZ"/>
        </w:rPr>
        <w:t xml:space="preserve"> </w:t>
      </w:r>
      <w:r w:rsidR="009873C7" w:rsidRPr="00B355E6">
        <w:rPr>
          <w:rFonts w:ascii="Times New Roman" w:hAnsi="Times New Roman" w:cs="Times New Roman"/>
          <w:sz w:val="28"/>
          <w:szCs w:val="28"/>
          <w:lang w:val="kk-KZ"/>
        </w:rPr>
        <w:t xml:space="preserve"> жүйесі туралы ғылым, адамзат қоғ</w:t>
      </w:r>
      <w:r w:rsidR="00A77EFA" w:rsidRPr="00B355E6">
        <w:rPr>
          <w:rFonts w:ascii="Times New Roman" w:hAnsi="Times New Roman" w:cs="Times New Roman"/>
          <w:sz w:val="28"/>
          <w:szCs w:val="28"/>
          <w:lang w:val="kk-KZ"/>
        </w:rPr>
        <w:t xml:space="preserve">амына қызмет ететін </w:t>
      </w:r>
      <w:r w:rsidR="007E68AE" w:rsidRPr="00B355E6">
        <w:rPr>
          <w:rFonts w:ascii="Times New Roman" w:hAnsi="Times New Roman" w:cs="Times New Roman"/>
          <w:sz w:val="28"/>
          <w:szCs w:val="28"/>
          <w:lang w:val="kk-KZ"/>
        </w:rPr>
        <w:t>салалардағы</w:t>
      </w:r>
      <w:r w:rsidR="00595E76">
        <w:rPr>
          <w:rFonts w:ascii="Times New Roman" w:hAnsi="Times New Roman" w:cs="Times New Roman"/>
          <w:sz w:val="28"/>
          <w:szCs w:val="28"/>
          <w:lang w:val="kk-KZ"/>
        </w:rPr>
        <w:t xml:space="preserve"> </w:t>
      </w:r>
      <w:r w:rsidR="009873C7" w:rsidRPr="00B355E6">
        <w:rPr>
          <w:rFonts w:ascii="Times New Roman" w:hAnsi="Times New Roman" w:cs="Times New Roman"/>
          <w:sz w:val="28"/>
          <w:szCs w:val="28"/>
          <w:lang w:val="kk-KZ"/>
        </w:rPr>
        <w:t>(</w:t>
      </w:r>
      <w:hyperlink r:id="rId52" w:tooltip="Тіл" w:history="1">
        <w:r w:rsidR="009873C7" w:rsidRPr="00B355E6">
          <w:rPr>
            <w:rFonts w:ascii="Times New Roman" w:hAnsi="Times New Roman" w:cs="Times New Roman"/>
            <w:sz w:val="28"/>
            <w:szCs w:val="28"/>
            <w:lang w:val="kk-KZ"/>
          </w:rPr>
          <w:t>тіл</w:t>
        </w:r>
      </w:hyperlink>
      <w:r w:rsidR="009873C7" w:rsidRPr="00B355E6">
        <w:rPr>
          <w:rFonts w:ascii="Times New Roman" w:hAnsi="Times New Roman" w:cs="Times New Roman"/>
          <w:sz w:val="28"/>
          <w:szCs w:val="28"/>
          <w:lang w:val="kk-KZ"/>
        </w:rPr>
        <w:t>,</w:t>
      </w:r>
      <w:hyperlink r:id="rId53" w:tooltip="Мәдениет" w:history="1">
        <w:r w:rsidR="009873C7" w:rsidRPr="00B355E6">
          <w:rPr>
            <w:rFonts w:ascii="Times New Roman" w:hAnsi="Times New Roman" w:cs="Times New Roman"/>
            <w:sz w:val="28"/>
            <w:szCs w:val="28"/>
            <w:lang w:val="kk-KZ"/>
          </w:rPr>
          <w:t>мәдениет</w:t>
        </w:r>
      </w:hyperlink>
      <w:r w:rsidR="009873C7" w:rsidRPr="00B355E6">
        <w:rPr>
          <w:rFonts w:ascii="Times New Roman" w:hAnsi="Times New Roman" w:cs="Times New Roman"/>
          <w:sz w:val="28"/>
          <w:szCs w:val="28"/>
          <w:lang w:val="kk-KZ"/>
        </w:rPr>
        <w:t>, </w:t>
      </w:r>
      <w:hyperlink r:id="rId54" w:tooltip="Салт-дәстүр" w:history="1">
        <w:r w:rsidR="009873C7" w:rsidRPr="00B355E6">
          <w:rPr>
            <w:rFonts w:ascii="Times New Roman" w:hAnsi="Times New Roman" w:cs="Times New Roman"/>
            <w:sz w:val="28"/>
            <w:szCs w:val="28"/>
            <w:lang w:val="kk-KZ"/>
          </w:rPr>
          <w:t>салт,дәстүр</w:t>
        </w:r>
      </w:hyperlink>
      <w:r w:rsidR="009873C7" w:rsidRPr="00B355E6">
        <w:rPr>
          <w:rFonts w:ascii="Times New Roman" w:hAnsi="Times New Roman" w:cs="Times New Roman"/>
          <w:sz w:val="28"/>
          <w:szCs w:val="28"/>
          <w:lang w:val="kk-KZ"/>
        </w:rPr>
        <w:t>, </w:t>
      </w:r>
      <w:hyperlink r:id="rId55" w:tooltip="Кино" w:history="1">
        <w:r w:rsidR="009873C7" w:rsidRPr="00B355E6">
          <w:rPr>
            <w:rFonts w:ascii="Times New Roman" w:hAnsi="Times New Roman" w:cs="Times New Roman"/>
            <w:sz w:val="28"/>
            <w:szCs w:val="28"/>
            <w:lang w:val="kk-KZ"/>
          </w:rPr>
          <w:t>кино</w:t>
        </w:r>
      </w:hyperlink>
      <w:r w:rsidR="009873C7" w:rsidRPr="00B355E6">
        <w:rPr>
          <w:rFonts w:ascii="Times New Roman" w:hAnsi="Times New Roman" w:cs="Times New Roman"/>
          <w:sz w:val="28"/>
          <w:szCs w:val="28"/>
          <w:lang w:val="kk-KZ"/>
        </w:rPr>
        <w:t> т.б.),</w:t>
      </w:r>
      <w:r w:rsidR="00595E76">
        <w:rPr>
          <w:rFonts w:ascii="Times New Roman" w:hAnsi="Times New Roman" w:cs="Times New Roman"/>
          <w:sz w:val="28"/>
          <w:szCs w:val="28"/>
          <w:lang w:val="kk-KZ"/>
        </w:rPr>
        <w:t xml:space="preserve"> </w:t>
      </w:r>
      <w:hyperlink r:id="rId56" w:tooltip="Табиғат" w:history="1">
        <w:r w:rsidR="009873C7" w:rsidRPr="00B355E6">
          <w:rPr>
            <w:rFonts w:ascii="Times New Roman" w:hAnsi="Times New Roman" w:cs="Times New Roman"/>
            <w:sz w:val="28"/>
            <w:szCs w:val="28"/>
            <w:lang w:val="kk-KZ"/>
          </w:rPr>
          <w:t>табиғаттағы</w:t>
        </w:r>
      </w:hyperlink>
      <w:r w:rsidR="009873C7" w:rsidRPr="00B355E6">
        <w:rPr>
          <w:rFonts w:ascii="Times New Roman" w:hAnsi="Times New Roman" w:cs="Times New Roman"/>
          <w:sz w:val="28"/>
          <w:szCs w:val="28"/>
          <w:lang w:val="kk-KZ"/>
        </w:rPr>
        <w:t> (жануарлар дүниесіндегі </w:t>
      </w:r>
      <w:hyperlink r:id="rId57" w:tooltip="Коммуникация" w:history="1">
        <w:r w:rsidR="009873C7" w:rsidRPr="00B355E6">
          <w:rPr>
            <w:rFonts w:ascii="Times New Roman" w:hAnsi="Times New Roman" w:cs="Times New Roman"/>
            <w:sz w:val="28"/>
            <w:szCs w:val="28"/>
            <w:lang w:val="kk-KZ"/>
          </w:rPr>
          <w:t>коммуникация</w:t>
        </w:r>
      </w:hyperlink>
      <w:r w:rsidR="008578CB" w:rsidRPr="00B355E6">
        <w:rPr>
          <w:rFonts w:ascii="Times New Roman" w:hAnsi="Times New Roman" w:cs="Times New Roman"/>
          <w:sz w:val="28"/>
          <w:szCs w:val="28"/>
          <w:lang w:val="kk-KZ"/>
        </w:rPr>
        <w:t xml:space="preserve">) </w:t>
      </w:r>
      <w:r w:rsidR="009873C7" w:rsidRPr="00B355E6">
        <w:rPr>
          <w:rFonts w:ascii="Times New Roman" w:hAnsi="Times New Roman" w:cs="Times New Roman"/>
          <w:sz w:val="28"/>
          <w:szCs w:val="28"/>
          <w:lang w:val="kk-KZ"/>
        </w:rPr>
        <w:t>немесе </w:t>
      </w:r>
      <w:hyperlink r:id="rId58" w:tooltip="Адам" w:history="1">
        <w:r w:rsidR="009873C7" w:rsidRPr="00B355E6">
          <w:rPr>
            <w:rFonts w:ascii="Times New Roman" w:hAnsi="Times New Roman" w:cs="Times New Roman"/>
            <w:sz w:val="28"/>
            <w:szCs w:val="28"/>
            <w:lang w:val="kk-KZ"/>
          </w:rPr>
          <w:t>адамның</w:t>
        </w:r>
      </w:hyperlink>
      <w:r w:rsidR="009873C7" w:rsidRPr="00B355E6">
        <w:rPr>
          <w:rFonts w:ascii="Times New Roman" w:hAnsi="Times New Roman" w:cs="Times New Roman"/>
          <w:sz w:val="28"/>
          <w:szCs w:val="28"/>
          <w:lang w:val="kk-KZ"/>
        </w:rPr>
        <w:t> өз қызмет-қабілетіндегі (заттарды көру, есту арқылы қабылдау, </w:t>
      </w:r>
      <w:hyperlink r:id="rId59" w:tooltip="Логикалық пайымдау (мұндай бет жоқ)" w:history="1">
        <w:r w:rsidR="009873C7" w:rsidRPr="00B355E6">
          <w:rPr>
            <w:rFonts w:ascii="Times New Roman" w:hAnsi="Times New Roman" w:cs="Times New Roman"/>
            <w:sz w:val="28"/>
            <w:szCs w:val="28"/>
            <w:lang w:val="kk-KZ"/>
          </w:rPr>
          <w:t>логикалық пайымдау</w:t>
        </w:r>
      </w:hyperlink>
      <w:r w:rsidR="009873C7" w:rsidRPr="00B355E6">
        <w:rPr>
          <w:rFonts w:ascii="Times New Roman" w:hAnsi="Times New Roman" w:cs="Times New Roman"/>
          <w:sz w:val="28"/>
          <w:szCs w:val="28"/>
          <w:lang w:val="kk-KZ"/>
        </w:rPr>
        <w:t>) </w:t>
      </w:r>
      <w:hyperlink r:id="rId60" w:tooltip="Ақпарат" w:history="1">
        <w:r w:rsidR="009873C7" w:rsidRPr="00B355E6">
          <w:rPr>
            <w:rFonts w:ascii="Times New Roman" w:hAnsi="Times New Roman" w:cs="Times New Roman"/>
            <w:sz w:val="28"/>
            <w:szCs w:val="28"/>
            <w:lang w:val="kk-KZ"/>
          </w:rPr>
          <w:t>ақпараттың</w:t>
        </w:r>
      </w:hyperlink>
      <w:r w:rsidR="009873C7" w:rsidRPr="00B355E6">
        <w:rPr>
          <w:rFonts w:ascii="Times New Roman" w:hAnsi="Times New Roman" w:cs="Times New Roman"/>
          <w:sz w:val="28"/>
          <w:szCs w:val="28"/>
          <w:lang w:val="kk-KZ"/>
        </w:rPr>
        <w:t> сақталуы мен қабылдануына қатысты әр түрлі таңбалық жүйелердің құрылымы мен қызметінің жалпы мәселелерін зерттейтін ғылыми </w:t>
      </w:r>
      <w:hyperlink r:id="rId61" w:tooltip="Пән (мұндай бет жоқ)" w:history="1">
        <w:r w:rsidR="009873C7" w:rsidRPr="00B355E6">
          <w:rPr>
            <w:rFonts w:ascii="Times New Roman" w:hAnsi="Times New Roman" w:cs="Times New Roman"/>
            <w:sz w:val="28"/>
            <w:szCs w:val="28"/>
            <w:lang w:val="kk-KZ"/>
          </w:rPr>
          <w:t>пән</w:t>
        </w:r>
      </w:hyperlink>
      <w:r w:rsidR="009873C7" w:rsidRPr="00B355E6">
        <w:rPr>
          <w:rFonts w:ascii="Times New Roman" w:hAnsi="Times New Roman" w:cs="Times New Roman"/>
          <w:sz w:val="28"/>
          <w:szCs w:val="28"/>
          <w:lang w:val="kk-KZ"/>
        </w:rPr>
        <w:t>. "Таңбалар жайындағы ғылым" ретінде </w:t>
      </w:r>
      <w:r w:rsidR="009873C7" w:rsidRPr="00B355E6">
        <w:rPr>
          <w:rFonts w:ascii="Times New Roman" w:hAnsi="Times New Roman" w:cs="Times New Roman"/>
          <w:bCs/>
          <w:sz w:val="28"/>
          <w:szCs w:val="28"/>
          <w:lang w:val="kk-KZ"/>
        </w:rPr>
        <w:t>семиотиканың</w:t>
      </w:r>
      <w:r w:rsidR="009873C7" w:rsidRPr="00B355E6">
        <w:rPr>
          <w:rFonts w:ascii="Times New Roman" w:hAnsi="Times New Roman" w:cs="Times New Roman"/>
          <w:sz w:val="28"/>
          <w:szCs w:val="28"/>
          <w:lang w:val="kk-KZ"/>
        </w:rPr>
        <w:t> алғашқы негіз</w:t>
      </w:r>
      <w:r w:rsidR="0018744C" w:rsidRPr="00B355E6">
        <w:rPr>
          <w:rFonts w:ascii="Times New Roman" w:hAnsi="Times New Roman" w:cs="Times New Roman"/>
          <w:sz w:val="28"/>
          <w:szCs w:val="28"/>
          <w:lang w:val="kk-KZ"/>
        </w:rPr>
        <w:t>гі ұстанымдары табиғи тілді байқ</w:t>
      </w:r>
      <w:r w:rsidR="009873C7" w:rsidRPr="00B355E6">
        <w:rPr>
          <w:rFonts w:ascii="Times New Roman" w:hAnsi="Times New Roman" w:cs="Times New Roman"/>
          <w:sz w:val="28"/>
          <w:szCs w:val="28"/>
          <w:lang w:val="kk-KZ"/>
        </w:rPr>
        <w:t>ауға байланысты </w:t>
      </w:r>
      <w:hyperlink r:id="rId62" w:tooltip="Ч. С. Прис (мұндай бет жоқ)" w:history="1">
        <w:r w:rsidR="0018744C" w:rsidRPr="00B355E6">
          <w:rPr>
            <w:rFonts w:ascii="Times New Roman" w:hAnsi="Times New Roman" w:cs="Times New Roman"/>
            <w:sz w:val="28"/>
            <w:szCs w:val="28"/>
            <w:lang w:val="kk-KZ"/>
          </w:rPr>
          <w:t>Ч.</w:t>
        </w:r>
        <w:r w:rsidR="009873C7" w:rsidRPr="00B355E6">
          <w:rPr>
            <w:rFonts w:ascii="Times New Roman" w:hAnsi="Times New Roman" w:cs="Times New Roman"/>
            <w:sz w:val="28"/>
            <w:szCs w:val="28"/>
            <w:lang w:val="kk-KZ"/>
          </w:rPr>
          <w:t>С. Прис</w:t>
        </w:r>
      </w:hyperlink>
      <w:r w:rsidR="009873C7" w:rsidRPr="00B355E6">
        <w:rPr>
          <w:rFonts w:ascii="Times New Roman" w:hAnsi="Times New Roman" w:cs="Times New Roman"/>
          <w:sz w:val="28"/>
          <w:szCs w:val="28"/>
          <w:lang w:val="kk-KZ"/>
        </w:rPr>
        <w:t> пен </w:t>
      </w:r>
      <w:hyperlink r:id="rId63" w:tooltip="Ф. де Соссюр (мұндай бет жоқ)" w:history="1">
        <w:r w:rsidR="0018744C" w:rsidRPr="00B355E6">
          <w:rPr>
            <w:rFonts w:ascii="Times New Roman" w:hAnsi="Times New Roman" w:cs="Times New Roman"/>
            <w:sz w:val="28"/>
            <w:szCs w:val="28"/>
            <w:lang w:val="kk-KZ"/>
          </w:rPr>
          <w:t>Ф.Д</w:t>
        </w:r>
        <w:r w:rsidR="009873C7" w:rsidRPr="00B355E6">
          <w:rPr>
            <w:rFonts w:ascii="Times New Roman" w:hAnsi="Times New Roman" w:cs="Times New Roman"/>
            <w:sz w:val="28"/>
            <w:szCs w:val="28"/>
            <w:lang w:val="kk-KZ"/>
          </w:rPr>
          <w:t>е Соссюрдің</w:t>
        </w:r>
      </w:hyperlink>
      <w:r w:rsidR="009873C7" w:rsidRPr="00B355E6">
        <w:rPr>
          <w:rFonts w:ascii="Times New Roman" w:hAnsi="Times New Roman" w:cs="Times New Roman"/>
          <w:sz w:val="28"/>
          <w:szCs w:val="28"/>
          <w:lang w:val="kk-KZ"/>
        </w:rPr>
        <w:t xml:space="preserve"> еңбектерінде айтылған.      </w:t>
      </w:r>
    </w:p>
    <w:p w:rsidR="009873C7" w:rsidRPr="002918F6" w:rsidRDefault="009873C7" w:rsidP="00595E76">
      <w:pPr>
        <w:pStyle w:val="af6"/>
        <w:shd w:val="clear" w:color="auto" w:fill="FFFFFF"/>
        <w:spacing w:before="0" w:beforeAutospacing="0" w:after="0" w:afterAutospacing="0" w:line="276" w:lineRule="auto"/>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w:t>
      </w:r>
      <w:r w:rsidRPr="00595E76">
        <w:rPr>
          <w:rFonts w:ascii="Times New Roman" w:hAnsi="Times New Roman" w:cs="Times New Roman"/>
          <w:bCs/>
          <w:sz w:val="28"/>
          <w:szCs w:val="28"/>
          <w:lang w:val="kk-KZ"/>
        </w:rPr>
        <w:t>Семиотика</w:t>
      </w:r>
      <w:r w:rsidRPr="00595E76">
        <w:rPr>
          <w:rFonts w:ascii="Times New Roman" w:hAnsi="Times New Roman" w:cs="Times New Roman"/>
          <w:sz w:val="28"/>
          <w:szCs w:val="28"/>
          <w:lang w:val="kk-KZ"/>
        </w:rPr>
        <w:t>"</w:t>
      </w:r>
      <w:r w:rsidRPr="00B355E6">
        <w:rPr>
          <w:rFonts w:ascii="Times New Roman" w:hAnsi="Times New Roman" w:cs="Times New Roman"/>
          <w:sz w:val="28"/>
          <w:szCs w:val="28"/>
          <w:lang w:val="kk-KZ"/>
        </w:rPr>
        <w:t xml:space="preserve"> термині алғашкы кезде </w:t>
      </w:r>
      <w:hyperlink r:id="rId64" w:tooltip="Формал (мұндай бет жоқ)" w:history="1">
        <w:r w:rsidRPr="00B355E6">
          <w:rPr>
            <w:rFonts w:ascii="Times New Roman" w:hAnsi="Times New Roman" w:cs="Times New Roman"/>
            <w:sz w:val="28"/>
            <w:szCs w:val="28"/>
            <w:lang w:val="kk-KZ"/>
          </w:rPr>
          <w:t>формалды</w:t>
        </w:r>
      </w:hyperlink>
      <w:r w:rsidRPr="00B355E6">
        <w:rPr>
          <w:rFonts w:ascii="Times New Roman" w:hAnsi="Times New Roman" w:cs="Times New Roman"/>
          <w:sz w:val="28"/>
          <w:szCs w:val="28"/>
          <w:lang w:val="kk-KZ"/>
        </w:rPr>
        <w:t> </w:t>
      </w:r>
      <w:hyperlink r:id="rId65" w:tooltip="Логика" w:history="1">
        <w:r w:rsidRPr="00B355E6">
          <w:rPr>
            <w:rFonts w:ascii="Times New Roman" w:hAnsi="Times New Roman" w:cs="Times New Roman"/>
            <w:sz w:val="28"/>
            <w:szCs w:val="28"/>
            <w:lang w:val="kk-KZ"/>
          </w:rPr>
          <w:t>логика</w:t>
        </w:r>
      </w:hyperlink>
      <w:r w:rsidRPr="00B355E6">
        <w:rPr>
          <w:rFonts w:ascii="Times New Roman" w:hAnsi="Times New Roman" w:cs="Times New Roman"/>
          <w:sz w:val="28"/>
          <w:szCs w:val="28"/>
          <w:lang w:val="kk-KZ"/>
        </w:rPr>
        <w:t>-</w:t>
      </w:r>
      <w:hyperlink r:id="rId66" w:tooltip="Математика" w:history="1">
        <w:r w:rsidRPr="00B355E6">
          <w:rPr>
            <w:rFonts w:ascii="Times New Roman" w:hAnsi="Times New Roman" w:cs="Times New Roman"/>
            <w:sz w:val="28"/>
            <w:szCs w:val="28"/>
            <w:lang w:val="kk-KZ"/>
          </w:rPr>
          <w:t>математика</w:t>
        </w:r>
      </w:hyperlink>
      <w:r w:rsidRPr="00B355E6">
        <w:rPr>
          <w:rFonts w:ascii="Times New Roman" w:hAnsi="Times New Roman" w:cs="Times New Roman"/>
          <w:sz w:val="28"/>
          <w:szCs w:val="28"/>
          <w:lang w:val="kk-KZ"/>
        </w:rPr>
        <w:t> саласы үшін қолданылған, ал оның заттық-мазмұндық жағы </w:t>
      </w:r>
      <w:hyperlink r:id="rId67" w:tooltip="Еуропа" w:history="1">
        <w:r w:rsidRPr="00B355E6">
          <w:rPr>
            <w:rFonts w:ascii="Times New Roman" w:hAnsi="Times New Roman" w:cs="Times New Roman"/>
            <w:sz w:val="28"/>
            <w:szCs w:val="28"/>
            <w:lang w:val="kk-KZ"/>
          </w:rPr>
          <w:t>Еуропа</w:t>
        </w:r>
      </w:hyperlink>
      <w:r w:rsidRPr="00B355E6">
        <w:rPr>
          <w:rFonts w:ascii="Times New Roman" w:hAnsi="Times New Roman" w:cs="Times New Roman"/>
          <w:sz w:val="28"/>
          <w:szCs w:val="28"/>
          <w:lang w:val="kk-KZ"/>
        </w:rPr>
        <w:t> дәстүрі бойынша </w:t>
      </w:r>
      <w:hyperlink r:id="rId68" w:tooltip="Семасиология" w:history="1">
        <w:r w:rsidRPr="00B355E6">
          <w:rPr>
            <w:rFonts w:ascii="Times New Roman" w:hAnsi="Times New Roman" w:cs="Times New Roman"/>
            <w:bCs/>
            <w:sz w:val="28"/>
            <w:szCs w:val="28"/>
            <w:lang w:val="kk-KZ"/>
          </w:rPr>
          <w:t>семасиология</w:t>
        </w:r>
      </w:hyperlink>
      <w:r w:rsidRPr="00B355E6">
        <w:rPr>
          <w:rFonts w:ascii="Times New Roman" w:hAnsi="Times New Roman" w:cs="Times New Roman"/>
          <w:sz w:val="28"/>
          <w:szCs w:val="28"/>
          <w:lang w:val="kk-KZ"/>
        </w:rPr>
        <w:t> деп аталған, кейін бұл екі термин </w:t>
      </w:r>
      <w:hyperlink r:id="rId69" w:tooltip="Синоним" w:history="1">
        <w:r w:rsidRPr="00B355E6">
          <w:rPr>
            <w:rFonts w:ascii="Times New Roman" w:hAnsi="Times New Roman" w:cs="Times New Roman"/>
            <w:sz w:val="28"/>
            <w:szCs w:val="28"/>
            <w:lang w:val="kk-KZ"/>
          </w:rPr>
          <w:t>синоним</w:t>
        </w:r>
      </w:hyperlink>
      <w:r w:rsidRPr="00B355E6">
        <w:rPr>
          <w:rFonts w:ascii="Times New Roman" w:hAnsi="Times New Roman" w:cs="Times New Roman"/>
          <w:sz w:val="28"/>
          <w:szCs w:val="28"/>
          <w:lang w:val="kk-KZ"/>
        </w:rPr>
        <w:t> ретінде қолданылатын болды. </w:t>
      </w:r>
      <w:r w:rsidRPr="00B355E6">
        <w:rPr>
          <w:rFonts w:ascii="Times New Roman" w:hAnsi="Times New Roman" w:cs="Times New Roman"/>
          <w:bCs/>
          <w:sz w:val="28"/>
          <w:szCs w:val="28"/>
          <w:lang w:val="kk-KZ"/>
        </w:rPr>
        <w:t>Семиотиканың</w:t>
      </w:r>
      <w:r w:rsidRPr="00B355E6">
        <w:rPr>
          <w:rFonts w:ascii="Times New Roman" w:hAnsi="Times New Roman" w:cs="Times New Roman"/>
          <w:sz w:val="28"/>
          <w:szCs w:val="28"/>
          <w:lang w:val="kk-KZ"/>
        </w:rPr>
        <w:t> көлемді объектілерінің ішінде неғұрлым ортақ сипат тіл мен көркем әдебиеттің арасында айқын байкалады. Сол себепті </w:t>
      </w:r>
      <w:hyperlink r:id="rId70" w:tooltip="Тіл" w:history="1">
        <w:r w:rsidRPr="00B355E6">
          <w:rPr>
            <w:rFonts w:ascii="Times New Roman" w:hAnsi="Times New Roman" w:cs="Times New Roman"/>
            <w:sz w:val="28"/>
            <w:szCs w:val="28"/>
            <w:lang w:val="kk-KZ"/>
          </w:rPr>
          <w:t>тіл</w:t>
        </w:r>
      </w:hyperlink>
      <w:r w:rsidRPr="00B355E6">
        <w:rPr>
          <w:rFonts w:ascii="Times New Roman" w:hAnsi="Times New Roman" w:cs="Times New Roman"/>
          <w:sz w:val="28"/>
          <w:szCs w:val="28"/>
          <w:lang w:val="kk-KZ"/>
        </w:rPr>
        <w:t xml:space="preserve"> мен </w:t>
      </w:r>
      <w:hyperlink r:id="rId71" w:tooltip="Әдебиет" w:history="1">
        <w:r w:rsidRPr="00B355E6">
          <w:rPr>
            <w:rFonts w:ascii="Times New Roman" w:hAnsi="Times New Roman" w:cs="Times New Roman"/>
            <w:sz w:val="28"/>
            <w:szCs w:val="28"/>
            <w:lang w:val="kk-KZ"/>
          </w:rPr>
          <w:t>әдебиет</w:t>
        </w:r>
      </w:hyperlink>
      <w:r w:rsidRPr="00B355E6">
        <w:rPr>
          <w:rFonts w:ascii="Times New Roman" w:hAnsi="Times New Roman" w:cs="Times New Roman"/>
          <w:sz w:val="28"/>
          <w:szCs w:val="28"/>
          <w:lang w:val="kk-KZ"/>
        </w:rPr>
        <w:t> </w:t>
      </w:r>
      <w:r w:rsidRPr="00B355E6">
        <w:rPr>
          <w:rFonts w:ascii="Times New Roman" w:hAnsi="Times New Roman" w:cs="Times New Roman"/>
          <w:bCs/>
          <w:sz w:val="28"/>
          <w:szCs w:val="28"/>
          <w:lang w:val="kk-KZ"/>
        </w:rPr>
        <w:t>семиотикасы</w:t>
      </w:r>
      <w:r w:rsidRPr="00B355E6">
        <w:rPr>
          <w:rFonts w:ascii="Times New Roman" w:hAnsi="Times New Roman" w:cs="Times New Roman"/>
          <w:sz w:val="28"/>
          <w:szCs w:val="28"/>
          <w:lang w:val="kk-KZ"/>
        </w:rPr>
        <w:t> гуманитарлық </w:t>
      </w:r>
      <w:r w:rsidRPr="00B355E6">
        <w:rPr>
          <w:rFonts w:ascii="Times New Roman" w:hAnsi="Times New Roman" w:cs="Times New Roman"/>
          <w:bCs/>
          <w:sz w:val="28"/>
          <w:szCs w:val="28"/>
          <w:lang w:val="kk-KZ"/>
        </w:rPr>
        <w:t>семиотика</w:t>
      </w:r>
      <w:r w:rsidRPr="00B355E6">
        <w:rPr>
          <w:rFonts w:ascii="Times New Roman" w:hAnsi="Times New Roman" w:cs="Times New Roman"/>
          <w:sz w:val="28"/>
          <w:szCs w:val="28"/>
          <w:lang w:val="kk-KZ"/>
        </w:rPr>
        <w:t>сының өзегі болып табылады. </w:t>
      </w:r>
      <w:r w:rsidRPr="00B355E6">
        <w:rPr>
          <w:rFonts w:ascii="Times New Roman" w:hAnsi="Times New Roman" w:cs="Times New Roman"/>
          <w:b/>
          <w:bCs/>
          <w:sz w:val="28"/>
          <w:szCs w:val="28"/>
          <w:lang w:val="kk-KZ"/>
        </w:rPr>
        <w:t xml:space="preserve"> </w:t>
      </w:r>
      <w:r w:rsidRPr="00B355E6">
        <w:rPr>
          <w:rFonts w:ascii="Times New Roman" w:hAnsi="Times New Roman" w:cs="Times New Roman"/>
          <w:bCs/>
          <w:sz w:val="28"/>
          <w:szCs w:val="28"/>
          <w:lang w:val="kk-KZ"/>
        </w:rPr>
        <w:t>Семиотиканың</w:t>
      </w:r>
      <w:r w:rsidRPr="00B355E6">
        <w:rPr>
          <w:rFonts w:ascii="Times New Roman" w:hAnsi="Times New Roman" w:cs="Times New Roman"/>
          <w:sz w:val="28"/>
          <w:szCs w:val="28"/>
          <w:lang w:val="kk-KZ"/>
        </w:rPr>
        <w:t> тағы бір саласы </w:t>
      </w:r>
      <w:hyperlink r:id="rId72" w:tooltip="Формал (мұндай бет жоқ)" w:history="1">
        <w:r w:rsidRPr="00B355E6">
          <w:rPr>
            <w:rFonts w:ascii="Times New Roman" w:hAnsi="Times New Roman" w:cs="Times New Roman"/>
            <w:sz w:val="28"/>
            <w:szCs w:val="28"/>
            <w:lang w:val="kk-KZ"/>
          </w:rPr>
          <w:t>формалды</w:t>
        </w:r>
      </w:hyperlink>
      <w:r w:rsidRPr="00B355E6">
        <w:rPr>
          <w:rFonts w:ascii="Times New Roman" w:hAnsi="Times New Roman" w:cs="Times New Roman"/>
          <w:sz w:val="28"/>
          <w:szCs w:val="28"/>
          <w:lang w:val="kk-KZ"/>
        </w:rPr>
        <w:t> </w:t>
      </w:r>
      <w:hyperlink r:id="rId73" w:tooltip="Логика" w:history="1">
        <w:r w:rsidRPr="00B355E6">
          <w:rPr>
            <w:rFonts w:ascii="Times New Roman" w:hAnsi="Times New Roman" w:cs="Times New Roman"/>
            <w:sz w:val="28"/>
            <w:szCs w:val="28"/>
            <w:lang w:val="kk-KZ"/>
          </w:rPr>
          <w:t>логика</w:t>
        </w:r>
      </w:hyperlink>
      <w:r w:rsidRPr="00B355E6">
        <w:rPr>
          <w:rFonts w:ascii="Times New Roman" w:hAnsi="Times New Roman" w:cs="Times New Roman"/>
          <w:sz w:val="28"/>
          <w:szCs w:val="28"/>
          <w:lang w:val="kk-KZ"/>
        </w:rPr>
        <w:t>-</w:t>
      </w:r>
      <w:hyperlink r:id="rId74" w:tooltip="Математика" w:history="1">
        <w:r w:rsidRPr="00B355E6">
          <w:rPr>
            <w:rFonts w:ascii="Times New Roman" w:hAnsi="Times New Roman" w:cs="Times New Roman"/>
            <w:sz w:val="28"/>
            <w:szCs w:val="28"/>
            <w:lang w:val="kk-KZ"/>
          </w:rPr>
          <w:t>математика</w:t>
        </w:r>
      </w:hyperlink>
      <w:r w:rsidRPr="00B355E6">
        <w:rPr>
          <w:rFonts w:ascii="Times New Roman" w:hAnsi="Times New Roman" w:cs="Times New Roman"/>
          <w:sz w:val="28"/>
          <w:szCs w:val="28"/>
          <w:lang w:val="kk-KZ"/>
        </w:rPr>
        <w:t xml:space="preserve"> деп аталады. </w:t>
      </w:r>
    </w:p>
    <w:p w:rsidR="009873C7" w:rsidRPr="00B355E6" w:rsidRDefault="009873C7" w:rsidP="0040689A">
      <w:pPr>
        <w:shd w:val="clear" w:color="auto" w:fill="FFFFFF"/>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w:t>
      </w:r>
    </w:p>
    <w:p w:rsidR="00E85B39"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00125CE3" w:rsidRPr="00B355E6">
        <w:rPr>
          <w:rFonts w:ascii="Times New Roman" w:hAnsi="Times New Roman" w:cs="Times New Roman"/>
          <w:sz w:val="28"/>
          <w:szCs w:val="28"/>
          <w:lang w:val="kk-KZ"/>
        </w:rPr>
        <w:t>.</w:t>
      </w:r>
      <w:r w:rsidR="00E85B39" w:rsidRPr="00B355E6">
        <w:rPr>
          <w:rFonts w:ascii="Times New Roman" w:hAnsi="Times New Roman" w:cs="Times New Roman"/>
          <w:sz w:val="28"/>
          <w:szCs w:val="28"/>
          <w:lang w:val="kk-KZ"/>
        </w:rPr>
        <w:t xml:space="preserve"> </w:t>
      </w:r>
      <w:r w:rsidR="00E85B39" w:rsidRPr="00B355E6">
        <w:rPr>
          <w:rFonts w:ascii="Times New Roman" w:hAnsi="Times New Roman" w:cs="Times New Roman"/>
          <w:b/>
          <w:sz w:val="28"/>
          <w:szCs w:val="28"/>
          <w:lang w:val="kk-KZ"/>
        </w:rPr>
        <w:t>Сөйлеу дағдыларына қатысты термин сөздерді тауып жазыңыз.</w:t>
      </w:r>
    </w:p>
    <w:p w:rsidR="006557F6" w:rsidRPr="00B355E6" w:rsidRDefault="006557F6" w:rsidP="0040689A">
      <w:pPr>
        <w:tabs>
          <w:tab w:val="left" w:pos="0"/>
          <w:tab w:val="left" w:pos="284"/>
          <w:tab w:val="left" w:pos="426"/>
        </w:tabs>
        <w:spacing w:after="0"/>
        <w:jc w:val="both"/>
        <w:rPr>
          <w:rFonts w:ascii="Times New Roman" w:hAnsi="Times New Roman" w:cs="Times New Roman"/>
          <w:sz w:val="28"/>
          <w:szCs w:val="28"/>
          <w:lang w:val="kk-KZ"/>
        </w:rPr>
      </w:pPr>
    </w:p>
    <w:p w:rsidR="009873C7" w:rsidRPr="00B355E6" w:rsidRDefault="00E85B39" w:rsidP="0040689A">
      <w:pPr>
        <w:spacing w:after="0"/>
        <w:jc w:val="both"/>
        <w:rPr>
          <w:rFonts w:ascii="Times New Roman" w:hAnsi="Times New Roman" w:cs="Times New Roman"/>
          <w:sz w:val="28"/>
          <w:szCs w:val="28"/>
          <w:shd w:val="clear" w:color="auto" w:fill="FFFFFF"/>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009873C7" w:rsidRPr="00B355E6">
        <w:rPr>
          <w:rFonts w:ascii="Times New Roman" w:hAnsi="Times New Roman" w:cs="Times New Roman"/>
          <w:sz w:val="28"/>
          <w:szCs w:val="28"/>
          <w:shd w:val="clear" w:color="auto" w:fill="FFFFFF"/>
          <w:lang w:val="kk-KZ"/>
        </w:rPr>
        <w:t xml:space="preserve">Ым-ишара қатынасы алғашқы кезде қорқыныш үрейді, қуанып мерейленуді, тоқтатып тиым салуды немесе ұйғарып қолдауды меңзеген жалпылама түрде </w:t>
      </w:r>
      <w:r w:rsidRPr="00B355E6">
        <w:rPr>
          <w:rFonts w:ascii="Times New Roman" w:hAnsi="Times New Roman" w:cs="Times New Roman"/>
          <w:sz w:val="28"/>
          <w:szCs w:val="28"/>
          <w:shd w:val="clear" w:color="auto" w:fill="FFFFFF"/>
          <w:lang w:val="kk-KZ"/>
        </w:rPr>
        <w:t xml:space="preserve"> қолданылатын сөздерге мысалдар келтіріңіз.</w:t>
      </w:r>
    </w:p>
    <w:p w:rsidR="009873C7" w:rsidRPr="00B355E6" w:rsidRDefault="009873C7" w:rsidP="0040689A">
      <w:pPr>
        <w:tabs>
          <w:tab w:val="left" w:pos="0"/>
          <w:tab w:val="left" w:pos="284"/>
          <w:tab w:val="left" w:pos="426"/>
        </w:tabs>
        <w:spacing w:after="0"/>
        <w:jc w:val="both"/>
        <w:rPr>
          <w:rFonts w:ascii="Times New Roman" w:eastAsia="Times New Roman" w:hAnsi="Times New Roman" w:cs="Times New Roman"/>
          <w:b/>
          <w:sz w:val="28"/>
          <w:szCs w:val="28"/>
          <w:lang w:val="kk-KZ"/>
        </w:rPr>
      </w:pPr>
    </w:p>
    <w:p w:rsidR="00C80BFA" w:rsidRPr="00B355E6" w:rsidRDefault="00C80BFA" w:rsidP="0040689A">
      <w:pPr>
        <w:shd w:val="clear" w:color="auto" w:fill="FFFFFF"/>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Көп нүктенің орнына тиісті сөзді қойып көшіріңдер.</w:t>
      </w:r>
      <w:r w:rsidR="00462FC7" w:rsidRPr="00B355E6">
        <w:rPr>
          <w:rFonts w:ascii="Times New Roman" w:hAnsi="Times New Roman" w:cs="Times New Roman"/>
          <w:sz w:val="28"/>
          <w:szCs w:val="28"/>
          <w:lang w:val="kk-KZ"/>
        </w:rPr>
        <w:t xml:space="preserve"> Мәтіндегі «а</w:t>
      </w:r>
      <w:r w:rsidRPr="00B355E6">
        <w:rPr>
          <w:rFonts w:ascii="Times New Roman" w:hAnsi="Times New Roman" w:cs="Times New Roman"/>
          <w:sz w:val="28"/>
          <w:szCs w:val="28"/>
          <w:lang w:val="kk-KZ"/>
        </w:rPr>
        <w:t>р-ождан»,«ұят»,«әдептілік» деген сөздерге түсінік беріп, осы сөздерге байланысты мақал-мәтелдерден, қанатты сөздерден, ақын-жазушылардың ұлағатты сөздерінен мысал келтіріңдер.</w:t>
      </w:r>
    </w:p>
    <w:p w:rsidR="00462FC7" w:rsidRPr="00B355E6" w:rsidRDefault="00462FC7" w:rsidP="0040689A">
      <w:pPr>
        <w:shd w:val="clear" w:color="auto" w:fill="FFFFFF"/>
        <w:spacing w:after="0"/>
        <w:ind w:firstLine="709"/>
        <w:jc w:val="center"/>
        <w:rPr>
          <w:rFonts w:ascii="Times New Roman" w:hAnsi="Times New Roman" w:cs="Times New Roman"/>
          <w:b/>
          <w:sz w:val="28"/>
          <w:szCs w:val="28"/>
          <w:lang w:val="kk-KZ"/>
        </w:rPr>
      </w:pPr>
    </w:p>
    <w:p w:rsidR="00786A59" w:rsidRPr="00B355E6" w:rsidRDefault="00786A59" w:rsidP="0040689A">
      <w:pPr>
        <w:shd w:val="clear" w:color="auto" w:fill="FFFFFF"/>
        <w:spacing w:after="0"/>
        <w:ind w:firstLine="709"/>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Ар-ождан</w:t>
      </w:r>
    </w:p>
    <w:p w:rsidR="00786A59" w:rsidRPr="00B355E6" w:rsidRDefault="00786A59" w:rsidP="0040689A">
      <w:pPr>
        <w:shd w:val="clear" w:color="auto" w:fill="FFFFFF"/>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Бұл істеген істеріңе жауапкершілікпен қарайтын бір ғана жан иесі бар. Ол - ... Өйткені, оның дана ақылы, ұшқыр сана сезімі және кісілігі оған... жүктейді. Міне, ол осы тұрғыдан алғанда ғана өзін жан-жануарлардан бөлектеп... үстемдігін көрсете алады.</w:t>
      </w:r>
    </w:p>
    <w:p w:rsidR="00786A59" w:rsidRPr="00B355E6" w:rsidRDefault="00786A59" w:rsidP="0040689A">
      <w:pPr>
        <w:shd w:val="clear" w:color="auto" w:fill="FFFFFF"/>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 өзінің әрбір. осы жауапкершілік сезімі арқылы дұрыс орындауға тырысып бағады. Әлдебір жасаған. іштей күйініп, дұрыс істеріне сүйсінеді. Тіпті кейде орынсыз істері үшін өзін-өзі іштей жәбірлеп, екінші олай жасамауға сөз береді.</w:t>
      </w:r>
    </w:p>
    <w:p w:rsidR="00786A59" w:rsidRPr="00B355E6" w:rsidRDefault="00786A59" w:rsidP="0040689A">
      <w:pPr>
        <w:shd w:val="clear" w:color="auto" w:fill="FFFFFF"/>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Иә, адамның ішінде оны. осындай бір құдіретті күш бар екені рас. Ол - ар-ождан.</w:t>
      </w:r>
    </w:p>
    <w:p w:rsidR="00786A59" w:rsidRPr="00B355E6" w:rsidRDefault="00786A59" w:rsidP="0040689A">
      <w:pPr>
        <w:shd w:val="clear" w:color="auto" w:fill="FFFFFF"/>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Міне, кісі адамдармен. жасағанда өзінде осындай жауапкешілікті, яғни,. - .сезінуі керек.</w:t>
      </w:r>
      <w:r w:rsidRPr="00B355E6">
        <w:rPr>
          <w:rFonts w:ascii="Times New Roman" w:hAnsi="Times New Roman" w:cs="Times New Roman"/>
          <w:i/>
          <w:iCs/>
          <w:sz w:val="28"/>
          <w:szCs w:val="28"/>
          <w:lang w:val="kk-KZ"/>
        </w:rPr>
        <w:t xml:space="preserve"> ( «Әдептілік кағидалары» кітабынан)</w:t>
      </w:r>
    </w:p>
    <w:p w:rsidR="00786A59" w:rsidRPr="00B355E6" w:rsidRDefault="00786A59" w:rsidP="0040689A">
      <w:pPr>
        <w:shd w:val="clear" w:color="auto" w:fill="FFFFFF"/>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Көп нүктенің орнына қоятын сөздер мен сөз тіркестері:</w:t>
      </w:r>
    </w:p>
    <w:p w:rsidR="00786A59" w:rsidRPr="00B355E6" w:rsidRDefault="00786A59" w:rsidP="0040689A">
      <w:pPr>
        <w:shd w:val="clear" w:color="auto" w:fill="FFFFFF"/>
        <w:spacing w:after="0"/>
        <w:ind w:firstLine="709"/>
        <w:rPr>
          <w:rFonts w:ascii="Times New Roman" w:hAnsi="Times New Roman" w:cs="Times New Roman"/>
          <w:sz w:val="28"/>
          <w:szCs w:val="28"/>
          <w:lang w:val="kk-KZ"/>
        </w:rPr>
      </w:pPr>
      <w:r w:rsidRPr="00B355E6">
        <w:rPr>
          <w:rFonts w:ascii="Times New Roman" w:hAnsi="Times New Roman" w:cs="Times New Roman"/>
          <w:sz w:val="28"/>
          <w:szCs w:val="28"/>
          <w:lang w:val="kk-KZ"/>
        </w:rPr>
        <w:t>...қарым-қатынас, жазалайтын, оқыс қылықтарына, ар-ожданды, әрекетін, жауапкершілік, табиғаттағы, адам, ғаламда.</w:t>
      </w:r>
    </w:p>
    <w:p w:rsidR="00D2555D" w:rsidRPr="00B355E6" w:rsidRDefault="00D2555D" w:rsidP="0040689A">
      <w:pPr>
        <w:tabs>
          <w:tab w:val="left" w:pos="0"/>
          <w:tab w:val="left" w:pos="284"/>
          <w:tab w:val="left" w:pos="426"/>
        </w:tabs>
        <w:spacing w:after="0"/>
        <w:jc w:val="both"/>
        <w:rPr>
          <w:rFonts w:ascii="Times New Roman" w:eastAsia="Times New Roman" w:hAnsi="Times New Roman" w:cs="Times New Roman"/>
          <w:b/>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00E85B39" w:rsidRPr="00B355E6">
        <w:rPr>
          <w:rFonts w:ascii="Times New Roman" w:hAnsi="Times New Roman" w:cs="Times New Roman"/>
          <w:b/>
          <w:sz w:val="28"/>
          <w:szCs w:val="28"/>
          <w:lang w:val="kk-KZ"/>
        </w:rPr>
        <w:t>«Сөйлеу тембры»</w:t>
      </w:r>
      <w:r w:rsidR="00E85B39" w:rsidRPr="00B355E6">
        <w:rPr>
          <w:rFonts w:ascii="Times New Roman" w:hAnsi="Times New Roman" w:cs="Times New Roman"/>
          <w:sz w:val="28"/>
          <w:szCs w:val="28"/>
          <w:lang w:val="kk-KZ"/>
        </w:rPr>
        <w:t xml:space="preserve"> </w:t>
      </w:r>
      <w:r w:rsidR="00E85B39" w:rsidRPr="00B355E6">
        <w:rPr>
          <w:rFonts w:ascii="Times New Roman" w:hAnsi="Times New Roman" w:cs="Times New Roman"/>
          <w:b/>
          <w:sz w:val="28"/>
          <w:szCs w:val="28"/>
          <w:lang w:val="kk-KZ"/>
        </w:rPr>
        <w:t>тақырыбына диалог құрастырыңыз.</w:t>
      </w:r>
    </w:p>
    <w:p w:rsidR="00E85B39" w:rsidRPr="00B355E6" w:rsidRDefault="00E85B39" w:rsidP="0040689A">
      <w:pPr>
        <w:tabs>
          <w:tab w:val="left" w:pos="0"/>
          <w:tab w:val="left" w:pos="284"/>
          <w:tab w:val="left" w:pos="426"/>
        </w:tabs>
        <w:spacing w:after="0"/>
        <w:jc w:val="both"/>
        <w:rPr>
          <w:rFonts w:ascii="Times New Roman" w:hAnsi="Times New Roman" w:cs="Times New Roman"/>
          <w:sz w:val="28"/>
          <w:szCs w:val="28"/>
          <w:shd w:val="clear" w:color="auto" w:fill="FFFFFF"/>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lastRenderedPageBreak/>
        <w:t>Тапсырма</w:t>
      </w:r>
      <w:r w:rsidR="00595E76">
        <w:rPr>
          <w:rFonts w:ascii="Times New Roman" w:hAnsi="Times New Roman" w:cs="Times New Roman"/>
          <w:sz w:val="28"/>
          <w:szCs w:val="28"/>
          <w:lang w:val="kk-KZ"/>
        </w:rPr>
        <w:t xml:space="preserve">. </w:t>
      </w:r>
      <w:r w:rsidRPr="00595E76">
        <w:rPr>
          <w:rFonts w:ascii="Times New Roman" w:hAnsi="Times New Roman" w:cs="Times New Roman"/>
          <w:b/>
          <w:sz w:val="28"/>
          <w:szCs w:val="28"/>
          <w:lang w:val="kk-KZ"/>
        </w:rPr>
        <w:t>Мәтін мазмұнын нақтылайтын қорытындыны табыңыз.</w:t>
      </w:r>
    </w:p>
    <w:p w:rsidR="00595E76" w:rsidRDefault="000D55D3"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noProof/>
          <w:sz w:val="28"/>
          <w:szCs w:val="28"/>
        </w:rPr>
        <w:drawing>
          <wp:anchor distT="0" distB="0" distL="114300" distR="114300" simplePos="0" relativeHeight="251669504" behindDoc="1" locked="0" layoutInCell="1" allowOverlap="1">
            <wp:simplePos x="0" y="0"/>
            <wp:positionH relativeFrom="column">
              <wp:posOffset>3196590</wp:posOffset>
            </wp:positionH>
            <wp:positionV relativeFrom="paragraph">
              <wp:posOffset>405130</wp:posOffset>
            </wp:positionV>
            <wp:extent cx="2724150" cy="1943100"/>
            <wp:effectExtent l="19050" t="0" r="0" b="0"/>
            <wp:wrapTight wrapText="bothSides">
              <wp:wrapPolygon edited="0">
                <wp:start x="-151" y="0"/>
                <wp:lineTo x="-151" y="21388"/>
                <wp:lineTo x="21600" y="21388"/>
                <wp:lineTo x="21600" y="0"/>
                <wp:lineTo x="-151" y="0"/>
              </wp:wrapPolygon>
            </wp:wrapTight>
            <wp:docPr id="12" name="Рисунок 10" descr="C:\Users\Админ\Desktop\56\sochinenie_eti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Desktop\56\sochinenie_etiket.jpg"/>
                    <pic:cNvPicPr>
                      <a:picLocks noChangeAspect="1" noChangeArrowheads="1"/>
                    </pic:cNvPicPr>
                  </pic:nvPicPr>
                  <pic:blipFill>
                    <a:blip r:embed="rId75"/>
                    <a:srcRect/>
                    <a:stretch>
                      <a:fillRect/>
                    </a:stretch>
                  </pic:blipFill>
                  <pic:spPr bwMode="auto">
                    <a:xfrm>
                      <a:off x="0" y="0"/>
                      <a:ext cx="2724150" cy="1943100"/>
                    </a:xfrm>
                    <a:prstGeom prst="rect">
                      <a:avLst/>
                    </a:prstGeom>
                    <a:noFill/>
                    <a:ln w="9525">
                      <a:noFill/>
                      <a:miter lim="800000"/>
                      <a:headEnd/>
                      <a:tailEnd/>
                    </a:ln>
                  </pic:spPr>
                </pic:pic>
              </a:graphicData>
            </a:graphic>
          </wp:anchor>
        </w:drawing>
      </w:r>
      <w:r w:rsidR="00E85B39" w:rsidRPr="00B355E6">
        <w:rPr>
          <w:rFonts w:ascii="Times New Roman" w:hAnsi="Times New Roman" w:cs="Times New Roman"/>
          <w:b/>
          <w:sz w:val="28"/>
          <w:szCs w:val="28"/>
          <w:lang w:val="kk-KZ"/>
        </w:rPr>
        <w:tab/>
      </w:r>
      <w:r w:rsidR="009873C7" w:rsidRPr="00B355E6">
        <w:rPr>
          <w:rFonts w:ascii="Times New Roman" w:hAnsi="Times New Roman" w:cs="Times New Roman"/>
          <w:b/>
          <w:sz w:val="28"/>
          <w:szCs w:val="28"/>
          <w:lang w:val="kk-KZ"/>
        </w:rPr>
        <w:t>Сөз этикетіне қаратпа сөздер</w:t>
      </w:r>
      <w:r w:rsidR="009873C7" w:rsidRPr="00B355E6">
        <w:rPr>
          <w:rFonts w:ascii="Times New Roman" w:hAnsi="Times New Roman" w:cs="Times New Roman"/>
          <w:sz w:val="28"/>
          <w:szCs w:val="28"/>
          <w:lang w:val="kk-KZ"/>
        </w:rPr>
        <w:t xml:space="preserve">, сәлемдесу, танысу, қоштасу, құттықтау, тілек білдіру, алғыс айту, өтініш айту, кешірім сұрау, шақыру, кеңес беру, көңіл айту, жұбату, құптау, марапаттау формалары және т.б. да құрылымдар жатады. Бұл құрылымдар мән-мазмұны мен қолданыс ерекшелігіне қарай тілдің бірнеше қызметін анықтап, атқарып отырады. Сөз этикетінің тыңдаушы назарын аудару (аппелятивтік), байланыс орнату (фатикалық), сыпайылық таныту (конативтік ), тыңдаушының көңілін аулау ( эмотивтік ), ерік білдіру (валюнтативті), түрлі критерийлерге байланысты коммуниканттарды жіктеу (регулятивті) қызметтері бар. </w:t>
      </w:r>
    </w:p>
    <w:p w:rsidR="009873C7" w:rsidRPr="00B355E6" w:rsidRDefault="00595E76" w:rsidP="0040689A">
      <w:pPr>
        <w:tabs>
          <w:tab w:val="left" w:pos="0"/>
          <w:tab w:val="left" w:pos="284"/>
          <w:tab w:val="left" w:pos="426"/>
        </w:tabs>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873C7" w:rsidRPr="00B355E6">
        <w:rPr>
          <w:rFonts w:ascii="Times New Roman" w:hAnsi="Times New Roman" w:cs="Times New Roman"/>
          <w:sz w:val="28"/>
          <w:szCs w:val="28"/>
          <w:lang w:val="kk-KZ"/>
        </w:rPr>
        <w:t>Есте боларлық ерекшелік – сөз этикетінің қызметтері жек</w:t>
      </w:r>
      <w:r>
        <w:rPr>
          <w:rFonts w:ascii="Times New Roman" w:hAnsi="Times New Roman" w:cs="Times New Roman"/>
          <w:sz w:val="28"/>
          <w:szCs w:val="28"/>
          <w:lang w:val="kk-KZ"/>
        </w:rPr>
        <w:t>е-дара, дербес күйде емес, бір-</w:t>
      </w:r>
      <w:r w:rsidR="009873C7" w:rsidRPr="00B355E6">
        <w:rPr>
          <w:rFonts w:ascii="Times New Roman" w:hAnsi="Times New Roman" w:cs="Times New Roman"/>
          <w:sz w:val="28"/>
          <w:szCs w:val="28"/>
          <w:lang w:val="kk-KZ"/>
        </w:rPr>
        <w:t>бірімен жанаса, жарыса жүзеге асады. Жалпы этикеттік таңбалардың негізгі ерекшеліктерінің бірі – әлеуметтік сипатының болуы. Әйел адам « уағалейкумассалам » деп сәлем алмайды, ер адам тізесін бүгіп сәлем етпейді, қазақтың байырғы этикеттік нормасы бойынша келін күйеуінің туыстарын аты-жөнімен атамайды. Басқаша айтқанда, сөз этикеті единицалары коммуниканттардың әлеуметтік белгілеріне тәуелді болады. Әр халықтың өзіндік қалыптасқан салт-дәстүрі болатыны белгілі. Тіпті олардың кейбірі өзге ұлт өкілдері үшін ақылға қонымсыз болып көрінуі де ықтимал. Сырт қарағанда, бұрынғы қаз</w:t>
      </w:r>
      <w:r w:rsidR="007639BA" w:rsidRPr="00B355E6">
        <w:rPr>
          <w:rFonts w:ascii="Times New Roman" w:hAnsi="Times New Roman" w:cs="Times New Roman"/>
          <w:sz w:val="28"/>
          <w:szCs w:val="28"/>
          <w:lang w:val="kk-KZ"/>
        </w:rPr>
        <w:t>ақ әйелдерінің күйеуінің туған-</w:t>
      </w:r>
      <w:r w:rsidR="009873C7" w:rsidRPr="00B355E6">
        <w:rPr>
          <w:rFonts w:ascii="Times New Roman" w:hAnsi="Times New Roman" w:cs="Times New Roman"/>
          <w:sz w:val="28"/>
          <w:szCs w:val="28"/>
          <w:lang w:val="kk-KZ"/>
        </w:rPr>
        <w:t>туысқандарын өз атымен атамай, жанама ат қоюы оның құқығының төмендігін көрсететін де тәрізді. Оның дұрыс-бұрыстығына қазақ отбасындағы қалыптасқан этикет жүйесіне талдау жасамай, көз жеткізу қиын. Отбасында үлкенді – ата-ана, ата-енені сыйлау, оларды құрметтеу барлық халықта бар дәстүр. Бірақ осы дәстүрге әсіресе қазақ тұрмысында қатты ден қойылады да, ұлттық этикет номенклатурасында ең жоғарғы орындардың бірінде тұрады.</w:t>
      </w:r>
    </w:p>
    <w:p w:rsidR="00630E20" w:rsidRPr="00B355E6" w:rsidRDefault="00630E20" w:rsidP="0040689A">
      <w:pPr>
        <w:tabs>
          <w:tab w:val="left" w:pos="0"/>
          <w:tab w:val="left" w:pos="284"/>
          <w:tab w:val="left" w:pos="426"/>
        </w:tabs>
        <w:spacing w:after="0"/>
        <w:jc w:val="both"/>
        <w:rPr>
          <w:rFonts w:ascii="Times New Roman" w:eastAsia="Times New Roman" w:hAnsi="Times New Roman" w:cs="Times New Roman"/>
          <w:b/>
          <w:sz w:val="28"/>
          <w:szCs w:val="28"/>
          <w:lang w:val="kk-KZ"/>
        </w:rPr>
      </w:pPr>
    </w:p>
    <w:p w:rsidR="00813E65" w:rsidRPr="00B355E6" w:rsidRDefault="00BD3ED3"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Берілген сұрақтарға жауап жазыңыз.</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1.    Ауызекі сөйлеу тілі және жазба тіл дегенді қалай түсінесің?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2.  Ауызекі сөйлеудің өзіндік стильдік ерекшеліктерін айтыңыз.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3.    Тыңдай білу әдебіне не жатады?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4.     Үндемей, сөйлеушінің сөзін бөлмей тыңдаудың ерекшелігі неде?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5.     Сөйлеушінің сөзіне араласып, өзара ой алмаса тыңдау, оның өзіндік мәні туралы айтыңыз?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lastRenderedPageBreak/>
        <w:t xml:space="preserve">6.     Тыңдаудың түрлеріне ой жібере отырып, «тыңдау» деген ұғымға қандай түйіндеу жасайсыз. (Тыңдау деген не?)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7.     Сөйлеу әдебіне не жатады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8.      Жүйелі, мәнді сөйлеудің негізгі сапалары қандай?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9.      Сөйлеу сапасына қандай нәрселер кері әсерін тигізеді? </w:t>
      </w:r>
    </w:p>
    <w:p w:rsidR="00BD3ED3" w:rsidRPr="00B355E6" w:rsidRDefault="00BD3ED3" w:rsidP="0040689A">
      <w:pPr>
        <w:tabs>
          <w:tab w:val="left" w:pos="0"/>
          <w:tab w:val="left" w:pos="284"/>
          <w:tab w:val="left" w:pos="426"/>
        </w:tabs>
        <w:spacing w:after="0"/>
        <w:jc w:val="both"/>
        <w:rPr>
          <w:rFonts w:ascii="Times New Roman" w:hAnsi="Times New Roman" w:cs="Times New Roman"/>
          <w:sz w:val="28"/>
          <w:szCs w:val="28"/>
          <w:lang w:val="kk-KZ"/>
        </w:rPr>
      </w:pPr>
    </w:p>
    <w:p w:rsidR="00813E65" w:rsidRPr="00B355E6" w:rsidRDefault="00813E65"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Мәтін бойынша сіздің пікіріңіз. Жазбаша түрде мысалдармен жазыңыз.</w:t>
      </w:r>
    </w:p>
    <w:p w:rsidR="00813E65" w:rsidRPr="00B355E6" w:rsidRDefault="00813E65" w:rsidP="0040689A">
      <w:pPr>
        <w:spacing w:after="0"/>
        <w:ind w:firstLine="709"/>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 әсерлігі</w:t>
      </w:r>
    </w:p>
    <w:p w:rsidR="00813E65" w:rsidRPr="00B355E6" w:rsidRDefault="00FE7BBB"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noProof/>
          <w:sz w:val="28"/>
          <w:szCs w:val="28"/>
        </w:rPr>
        <w:drawing>
          <wp:anchor distT="0" distB="0" distL="114300" distR="114300" simplePos="0" relativeHeight="251670528" behindDoc="1" locked="0" layoutInCell="1" allowOverlap="1">
            <wp:simplePos x="0" y="0"/>
            <wp:positionH relativeFrom="column">
              <wp:posOffset>3280410</wp:posOffset>
            </wp:positionH>
            <wp:positionV relativeFrom="paragraph">
              <wp:posOffset>148590</wp:posOffset>
            </wp:positionV>
            <wp:extent cx="2781300" cy="2057400"/>
            <wp:effectExtent l="19050" t="0" r="0" b="0"/>
            <wp:wrapTight wrapText="bothSides">
              <wp:wrapPolygon edited="0">
                <wp:start x="-148" y="0"/>
                <wp:lineTo x="-148" y="21400"/>
                <wp:lineTo x="21600" y="21400"/>
                <wp:lineTo x="21600" y="0"/>
                <wp:lineTo x="-148" y="0"/>
              </wp:wrapPolygon>
            </wp:wrapTight>
            <wp:docPr id="13" name="Рисунок 11" descr="C:\Users\Админ\Desktop\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дмин\Desktop\56\1-.jpg"/>
                    <pic:cNvPicPr>
                      <a:picLocks noChangeAspect="1" noChangeArrowheads="1"/>
                    </pic:cNvPicPr>
                  </pic:nvPicPr>
                  <pic:blipFill>
                    <a:blip r:embed="rId76" cstate="print"/>
                    <a:srcRect/>
                    <a:stretch>
                      <a:fillRect/>
                    </a:stretch>
                  </pic:blipFill>
                  <pic:spPr bwMode="auto">
                    <a:xfrm>
                      <a:off x="0" y="0"/>
                      <a:ext cx="2781300" cy="2057400"/>
                    </a:xfrm>
                    <a:prstGeom prst="rect">
                      <a:avLst/>
                    </a:prstGeom>
                    <a:noFill/>
                    <a:ln w="9525">
                      <a:noFill/>
                      <a:miter lim="800000"/>
                      <a:headEnd/>
                      <a:tailEnd/>
                    </a:ln>
                  </pic:spPr>
                </pic:pic>
              </a:graphicData>
            </a:graphic>
          </wp:anchor>
        </w:drawing>
      </w:r>
      <w:r w:rsidR="00813E65" w:rsidRPr="00B355E6">
        <w:rPr>
          <w:rFonts w:ascii="Times New Roman" w:hAnsi="Times New Roman" w:cs="Times New Roman"/>
          <w:sz w:val="28"/>
          <w:szCs w:val="28"/>
          <w:lang w:val="kk-KZ"/>
        </w:rPr>
        <w:t xml:space="preserve">Егер де сөйлеуші адамның сөзі көпшілік қауымды ұйытып, тыңдаушының айызын қандырса, сөзі әсерлі, қызықты, тартымды болды дейміз. Солай бола тұрса да әр сөзді сазына келтіріп, жігерлендіріп айта білу де әрбір тыңдаушыға жақсы әсер етіп, сол сөзге назар аударып мән беруге жетелейді. Ой мен сезімге бірдей әсер етіп жатқан мұндай сөздерді тыңдай беруден ешкім де жалықпайды. Сондықтан орфоэпиялық норманы қатаң сақтап, сол негізде сөйлесе, сөз мәнеріне, табиғатына көңіл бөлсе, даусы ашық, түсінікті, жігерлі болса – сөз әсерсіз, ойсыз болмайды. Әсерлі сөйлеудің тілге тікелей байланысты шарттарының бірі – сөзді сазына, нақышына, мақыныма сай айта білу. Әрбір сөзге, әрбір тілге тән дыбыстық заңдылық болады, тыңдаушының құлағына түрпідей тиіп жалықтырып жіберетіндері де бар. Яғни, қазақ тіліндегі үндестік заңын қатаң сақтап, сол жүйені бұзбай сөйлесек әрбір сөздің сазына, ритмикалық-әдістемелік ерекшелігіне де ешбір сызат түспейді. Мысалы: </w:t>
      </w:r>
      <w:r w:rsidR="00813E65" w:rsidRPr="00B355E6">
        <w:rPr>
          <w:rFonts w:ascii="Times New Roman" w:hAnsi="Times New Roman" w:cs="Times New Roman"/>
          <w:i/>
          <w:sz w:val="28"/>
          <w:szCs w:val="28"/>
          <w:lang w:val="kk-KZ"/>
        </w:rPr>
        <w:t>құлын – құлұн, бұрын – бұрұн, көңіл – көңүл, орын – орұн, досжаран – дошшаран, он қабат- онғабат, мен келдім – меңгелдім</w:t>
      </w:r>
      <w:r w:rsidR="00813E65" w:rsidRPr="00B355E6">
        <w:rPr>
          <w:rFonts w:ascii="Times New Roman" w:hAnsi="Times New Roman" w:cs="Times New Roman"/>
          <w:sz w:val="28"/>
          <w:szCs w:val="28"/>
          <w:lang w:val="kk-KZ"/>
        </w:rPr>
        <w:t xml:space="preserve"> т.б. (соңғы сыңары сөздің орфоэпиялық нормасы).</w:t>
      </w:r>
      <w:r w:rsidRPr="00B355E6">
        <w:rPr>
          <w:rFonts w:ascii="Times New Roman" w:eastAsia="Times New Roman" w:hAnsi="Times New Roman" w:cs="Times New Roman"/>
          <w:snapToGrid w:val="0"/>
          <w:color w:val="000000"/>
          <w:w w:val="0"/>
          <w:sz w:val="28"/>
          <w:szCs w:val="28"/>
          <w:u w:color="000000"/>
          <w:bdr w:val="none" w:sz="0" w:space="0" w:color="000000"/>
          <w:shd w:val="clear" w:color="000000" w:fill="000000"/>
          <w:lang w:val="kk-KZ"/>
        </w:rPr>
        <w:t xml:space="preserve"> </w:t>
      </w:r>
    </w:p>
    <w:p w:rsidR="00813E65" w:rsidRPr="00B355E6" w:rsidRDefault="00813E65"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Сонымен сөзді сазына келтіріп, нақыш өрнегін сақтап айту, сөйлейтін сөзіне, тыңдаушысына селқос қарамау, әдеби тіл нормаларын сақтап сөйлеуді мақсат ету –сөз әсерлігінің ең негізгі шарттары. Кейде әдеби шығармаларда деректі ұғымдағы сөздерді әдеттегідей бәрімізге үйреншікті, қарапайым үлгіде қолданатын болсақ, әрбір сөздің не сөйлемнің ешбір әсері болмайды. Мысалы: Жел соқты, қар жауып, боран болды деген сөйлемнің айтылуы кім-кімге болса да таңсық емес. Шығарма тілі де бастан-аяқ осындай дағдыла сүрлеуден шықпай, үйреншікті қолданыста құрылса, ешкімді қызықтырмайтындығы, әсерсіз болатындығы айдан анық. «Тілі тартымсыз», «сөзі бедерсіз» деген үлкен мін </w:t>
      </w:r>
      <w:r w:rsidRPr="00B355E6">
        <w:rPr>
          <w:rFonts w:ascii="Times New Roman" w:hAnsi="Times New Roman" w:cs="Times New Roman"/>
          <w:sz w:val="28"/>
          <w:szCs w:val="28"/>
          <w:lang w:val="kk-KZ"/>
        </w:rPr>
        <w:lastRenderedPageBreak/>
        <w:t>тағылып, ондай шығарманың сыналып жататындығы белгілі. Сөз шеберлерінің қолданысында сөз әдеттегі қызметінен басқа күйге көшіп, тосын құбылысқа тап болады. Мұндай тосын қолданыстың әсері айрықша болып, шығарма тіліне шырай беріп отырады.</w:t>
      </w:r>
    </w:p>
    <w:p w:rsidR="00037732" w:rsidRPr="00B355E6" w:rsidRDefault="00037732" w:rsidP="0040689A">
      <w:pPr>
        <w:tabs>
          <w:tab w:val="left" w:pos="0"/>
          <w:tab w:val="left" w:pos="284"/>
          <w:tab w:val="left" w:pos="426"/>
        </w:tabs>
        <w:spacing w:after="0"/>
        <w:jc w:val="both"/>
        <w:rPr>
          <w:rFonts w:ascii="Times New Roman" w:hAnsi="Times New Roman" w:cs="Times New Roman"/>
          <w:b/>
          <w:sz w:val="28"/>
          <w:szCs w:val="28"/>
          <w:lang w:val="kk-KZ"/>
        </w:rPr>
      </w:pPr>
    </w:p>
    <w:p w:rsidR="00037732" w:rsidRPr="00B355E6" w:rsidRDefault="00037732" w:rsidP="0040689A">
      <w:pPr>
        <w:spacing w:after="0"/>
        <w:jc w:val="both"/>
        <w:rPr>
          <w:rFonts w:ascii="Times New Roman" w:eastAsia="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eastAsia="Times New Roman" w:hAnsi="Times New Roman" w:cs="Times New Roman"/>
          <w:b/>
          <w:iCs/>
          <w:sz w:val="28"/>
          <w:szCs w:val="28"/>
          <w:lang w:val="kk-KZ"/>
        </w:rPr>
        <w:t>Мақал-мәтелдер мен қанатты сөздерді оқып, бір қанатты сөз</w:t>
      </w:r>
      <w:r w:rsidR="00595E76">
        <w:rPr>
          <w:rFonts w:ascii="Times New Roman" w:eastAsia="Times New Roman" w:hAnsi="Times New Roman" w:cs="Times New Roman"/>
          <w:b/>
          <w:iCs/>
          <w:sz w:val="28"/>
          <w:szCs w:val="28"/>
          <w:lang w:val="kk-KZ"/>
        </w:rPr>
        <w:t>ді тақырып етіп шығарма жазыңыз</w:t>
      </w:r>
      <w:r w:rsidRPr="00B355E6">
        <w:rPr>
          <w:rFonts w:ascii="Times New Roman" w:eastAsia="Times New Roman" w:hAnsi="Times New Roman" w:cs="Times New Roman"/>
          <w:b/>
          <w:iCs/>
          <w:sz w:val="28"/>
          <w:szCs w:val="28"/>
          <w:lang w:val="kk-KZ"/>
        </w:rPr>
        <w:t>.</w:t>
      </w:r>
      <w:r w:rsidRPr="00B355E6">
        <w:rPr>
          <w:rFonts w:ascii="Times New Roman" w:eastAsia="Times New Roman" w:hAnsi="Times New Roman" w:cs="Times New Roman"/>
          <w:b/>
          <w:sz w:val="28"/>
          <w:szCs w:val="28"/>
          <w:lang w:val="kk-KZ"/>
        </w:rPr>
        <w:t xml:space="preserve"> </w:t>
      </w:r>
    </w:p>
    <w:p w:rsidR="00C96270" w:rsidRPr="00B355E6" w:rsidRDefault="00037732" w:rsidP="0040689A">
      <w:pPr>
        <w:spacing w:before="180" w:after="18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1. Тіл – адам ойының ... . 2.Аңдамай сөйлеген ... ... . </w:t>
      </w:r>
      <w:r w:rsidRPr="00B355E6">
        <w:rPr>
          <w:rFonts w:ascii="Times New Roman" w:eastAsia="Times New Roman" w:hAnsi="Times New Roman" w:cs="Times New Roman"/>
          <w:sz w:val="28"/>
          <w:szCs w:val="28"/>
        </w:rPr>
        <w:t xml:space="preserve">3. Ойнап сөйлесең де, ... ... . 4.Тисе терекке, тимесе ... . 5.Айтылған сөз -  ... оқпен тең. 6.Бал тамған тілден ... тамар. 7.Көп сөз - ... ... . 8. Көп сөз – күміс, аз сөз - ... . 9.Жасыңда </w:t>
      </w:r>
      <w:r w:rsidR="001F6859" w:rsidRPr="00B355E6">
        <w:rPr>
          <w:rFonts w:ascii="Times New Roman" w:eastAsia="Times New Roman" w:hAnsi="Times New Roman" w:cs="Times New Roman"/>
          <w:sz w:val="28"/>
          <w:szCs w:val="28"/>
        </w:rPr>
        <w:t xml:space="preserve">қылжың болсаң, өскенде ... </w:t>
      </w:r>
      <w:r w:rsidRPr="00B355E6">
        <w:rPr>
          <w:rFonts w:ascii="Times New Roman" w:eastAsia="Times New Roman" w:hAnsi="Times New Roman" w:cs="Times New Roman"/>
          <w:sz w:val="28"/>
          <w:szCs w:val="28"/>
        </w:rPr>
        <w:t xml:space="preserve"> . 10.Таза сөйлеу – биік ... . 11.Көңілсіз ... – ойға олақ. </w:t>
      </w:r>
    </w:p>
    <w:p w:rsidR="00705A7A" w:rsidRPr="00B355E6" w:rsidRDefault="000F3243" w:rsidP="0040689A">
      <w:pPr>
        <w:spacing w:after="0"/>
        <w:jc w:val="both"/>
        <w:rPr>
          <w:rFonts w:ascii="Times New Roman" w:eastAsia="Times New Roman" w:hAnsi="Times New Roman" w:cs="Times New Roman"/>
          <w:i/>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00705A7A" w:rsidRPr="00B355E6">
        <w:rPr>
          <w:rFonts w:ascii="Times New Roman" w:eastAsia="Times New Roman" w:hAnsi="Times New Roman" w:cs="Times New Roman"/>
          <w:b/>
          <w:sz w:val="28"/>
          <w:szCs w:val="28"/>
          <w:lang w:val="kk-KZ"/>
        </w:rPr>
        <w:t>Сөз тіркестерін аударыңыз.</w:t>
      </w:r>
    </w:p>
    <w:p w:rsidR="00705A7A" w:rsidRPr="00B355E6" w:rsidRDefault="00705A7A" w:rsidP="0040689A">
      <w:p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ab/>
        <w:t>Тазалық сақтау, дұрыс тамақтану, ерте тұру, пайдалы кеңестер, кітапқа қызығушылық, жаңалықтар көру, достармен кездесу, кешкі серуен, қысқы демалыс, туристік жолдама, бассейнде жүзу, спорттық алаң, демалыс аймағы, үлкен алаң, халыққа қызмет, көпшілік орын, кең көше, сауда үйі, басқарма басшысы.</w:t>
      </w:r>
    </w:p>
    <w:p w:rsidR="000F3243" w:rsidRPr="00B355E6" w:rsidRDefault="000F3243" w:rsidP="0040689A">
      <w:pPr>
        <w:tabs>
          <w:tab w:val="left" w:pos="0"/>
          <w:tab w:val="left" w:pos="284"/>
          <w:tab w:val="left" w:pos="426"/>
        </w:tabs>
        <w:spacing w:after="0"/>
        <w:jc w:val="both"/>
        <w:rPr>
          <w:rFonts w:ascii="Times New Roman" w:hAnsi="Times New Roman" w:cs="Times New Roman"/>
          <w:b/>
          <w:sz w:val="28"/>
          <w:szCs w:val="28"/>
          <w:lang w:val="kk-KZ"/>
        </w:rPr>
      </w:pPr>
    </w:p>
    <w:p w:rsidR="00675599" w:rsidRPr="00B355E6" w:rsidRDefault="00F008A2" w:rsidP="0040689A">
      <w:pPr>
        <w:tabs>
          <w:tab w:val="left" w:pos="0"/>
          <w:tab w:val="left" w:pos="284"/>
          <w:tab w:val="left" w:pos="426"/>
        </w:tabs>
        <w:spacing w:after="0"/>
        <w:jc w:val="both"/>
        <w:rPr>
          <w:rFonts w:ascii="Times New Roman" w:hAnsi="Times New Roman" w:cs="Times New Roman"/>
          <w:b/>
          <w:noProof/>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hAnsi="Times New Roman" w:cs="Times New Roman"/>
          <w:b/>
          <w:noProof/>
          <w:sz w:val="28"/>
          <w:szCs w:val="28"/>
          <w:lang w:val="kk-KZ"/>
        </w:rPr>
        <w:t>Рухани мәдениеттің этикалық, эстетикалық түрлеріне өз ойыңызды білдіріңіз.</w:t>
      </w:r>
    </w:p>
    <w:p w:rsidR="00F008A2" w:rsidRPr="00B355E6" w:rsidRDefault="00F008A2"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w:t>
      </w:r>
      <w:r w:rsidR="00E85B39" w:rsidRPr="00B355E6">
        <w:rPr>
          <w:rFonts w:ascii="Times New Roman" w:hAnsi="Times New Roman" w:cs="Times New Roman"/>
          <w:sz w:val="28"/>
          <w:szCs w:val="28"/>
          <w:lang w:val="kk-KZ"/>
        </w:rPr>
        <w:t xml:space="preserve">.  </w:t>
      </w:r>
      <w:r w:rsidR="00E85B39" w:rsidRPr="00B355E6">
        <w:rPr>
          <w:rFonts w:ascii="Times New Roman" w:hAnsi="Times New Roman" w:cs="Times New Roman"/>
          <w:b/>
          <w:sz w:val="28"/>
          <w:szCs w:val="28"/>
          <w:lang w:val="kk-KZ"/>
        </w:rPr>
        <w:t>Мәтінді оқып, өзіндік пікір білдіріңіз.</w:t>
      </w:r>
    </w:p>
    <w:p w:rsidR="009873C7" w:rsidRPr="00B355E6" w:rsidRDefault="005F267D" w:rsidP="0040689A">
      <w:pPr>
        <w:spacing w:after="0"/>
        <w:ind w:firstLine="708"/>
        <w:jc w:val="both"/>
        <w:rPr>
          <w:rFonts w:ascii="Times New Roman" w:hAnsi="Times New Roman" w:cs="Times New Roman"/>
          <w:sz w:val="28"/>
          <w:szCs w:val="28"/>
          <w:lang w:val="kk-KZ"/>
        </w:rPr>
      </w:pPr>
      <w:r w:rsidRPr="00B355E6">
        <w:rPr>
          <w:rFonts w:ascii="Times New Roman" w:hAnsi="Times New Roman" w:cs="Times New Roman"/>
          <w:b/>
          <w:noProof/>
          <w:sz w:val="28"/>
          <w:szCs w:val="28"/>
        </w:rPr>
        <w:drawing>
          <wp:anchor distT="0" distB="0" distL="114300" distR="114300" simplePos="0" relativeHeight="251671552" behindDoc="1" locked="0" layoutInCell="1" allowOverlap="1">
            <wp:simplePos x="0" y="0"/>
            <wp:positionH relativeFrom="column">
              <wp:posOffset>3063240</wp:posOffset>
            </wp:positionH>
            <wp:positionV relativeFrom="paragraph">
              <wp:posOffset>282575</wp:posOffset>
            </wp:positionV>
            <wp:extent cx="2895600" cy="1590675"/>
            <wp:effectExtent l="19050" t="0" r="0" b="0"/>
            <wp:wrapTight wrapText="bothSides">
              <wp:wrapPolygon edited="0">
                <wp:start x="-142" y="0"/>
                <wp:lineTo x="-142" y="21471"/>
                <wp:lineTo x="21600" y="21471"/>
                <wp:lineTo x="21600" y="0"/>
                <wp:lineTo x="-142" y="0"/>
              </wp:wrapPolygon>
            </wp:wrapTight>
            <wp:docPr id="14" name="Рисунок 12" descr="C:\Users\Админ\Desktop\56\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Desktop\56\images.jpg"/>
                    <pic:cNvPicPr>
                      <a:picLocks noChangeAspect="1" noChangeArrowheads="1"/>
                    </pic:cNvPicPr>
                  </pic:nvPicPr>
                  <pic:blipFill>
                    <a:blip r:embed="rId77"/>
                    <a:srcRect/>
                    <a:stretch>
                      <a:fillRect/>
                    </a:stretch>
                  </pic:blipFill>
                  <pic:spPr bwMode="auto">
                    <a:xfrm>
                      <a:off x="0" y="0"/>
                      <a:ext cx="2895600" cy="1590675"/>
                    </a:xfrm>
                    <a:prstGeom prst="rect">
                      <a:avLst/>
                    </a:prstGeom>
                    <a:noFill/>
                    <a:ln w="9525">
                      <a:noFill/>
                      <a:miter lim="800000"/>
                      <a:headEnd/>
                      <a:tailEnd/>
                    </a:ln>
                  </pic:spPr>
                </pic:pic>
              </a:graphicData>
            </a:graphic>
          </wp:anchor>
        </w:drawing>
      </w:r>
      <w:r w:rsidR="009873C7" w:rsidRPr="00B355E6">
        <w:rPr>
          <w:rFonts w:ascii="Times New Roman" w:hAnsi="Times New Roman" w:cs="Times New Roman"/>
          <w:b/>
          <w:sz w:val="28"/>
          <w:szCs w:val="28"/>
          <w:lang w:val="kk-KZ"/>
        </w:rPr>
        <w:t>Тіл қызметі тілдің негізгі мәні</w:t>
      </w:r>
      <w:r w:rsidR="009873C7" w:rsidRPr="00B355E6">
        <w:rPr>
          <w:rFonts w:ascii="Times New Roman" w:hAnsi="Times New Roman" w:cs="Times New Roman"/>
          <w:sz w:val="28"/>
          <w:szCs w:val="28"/>
          <w:lang w:val="kk-KZ"/>
        </w:rPr>
        <w:t xml:space="preserve">, қоғамдағы міндеттері мен атқаратын жұмысы, табиғаты сиякты күрделі ұғымдарды камтиды.Тіл негізінен екі түрлі маңызды қызмет атқарады. Біріншісі коммуникативтік және екіншісі когнитивтік, танымдық, гносеологиялық (кейде оны экспрессивтік қызмет деп атайды, яғни сананың жұмысын жүзеге асыру қызметі). Тілге эмоциялық қызмет (адамның көңіл-күй, әсерлерін, сезімдерін жеткізу) жүктелінген. Тілдің эмоционалдық кызметі, әсіресе поэтикалық, көркем әдеби шығармашылық салаларда орын алады. Басқа зерттеушілер тек негізділерін бөліп, қалғандарын солардың түрі ретінде есептеп, функциялардың санын азайтуды жөн көрді. Мәселен, белгілі психолог және лингвист Карл Бюлер (1879-1963) кез келген сөйлеу актісінде байқалатын тілдің үш функциясын бөліп қарайды: айтушыға қатысты айту (экспрессивті) функциясы, тыңдаушыға қатысты үндеу функциясы, </w:t>
      </w:r>
      <w:r w:rsidR="009873C7" w:rsidRPr="00B355E6">
        <w:rPr>
          <w:rFonts w:ascii="Times New Roman" w:hAnsi="Times New Roman" w:cs="Times New Roman"/>
          <w:sz w:val="28"/>
          <w:szCs w:val="28"/>
          <w:lang w:val="kk-KZ"/>
        </w:rPr>
        <w:lastRenderedPageBreak/>
        <w:t xml:space="preserve">әңгіме тақырыбына қатысты хабарлау (репрезентативтік) функциясы хабарды жіберуші өзін танытады, алушыға арнайы және коммуникация тақырыбына жеткізеді.Тіл бірінші кезекте танымдық (когнитивтік) немесе ақпараттық функцияны – идеялардың, ұғымдардың, ойлардың айтылуы мен олардың басқа коммуниканттарға хабарлау қызметін атқарады деп есептелді (тұрмыстық сана бұл пікірді өте жеңіл қабылдайды). Сөйтіп, лингвистердің көпшілігінің пікірінше, коммуникативтік, яғни адамдардың аса маңызды қатынас құралы болу – тілдің негізгі және елеулі функциясы. </w:t>
      </w:r>
    </w:p>
    <w:p w:rsidR="009873C7" w:rsidRPr="00B355E6" w:rsidRDefault="009873C7" w:rsidP="0040689A">
      <w:pPr>
        <w:tabs>
          <w:tab w:val="left" w:pos="0"/>
          <w:tab w:val="left" w:pos="284"/>
          <w:tab w:val="left" w:pos="426"/>
        </w:tabs>
        <w:spacing w:after="0"/>
        <w:jc w:val="both"/>
        <w:rPr>
          <w:rFonts w:ascii="Times New Roman" w:eastAsia="Times New Roman" w:hAnsi="Times New Roman" w:cs="Times New Roman"/>
          <w:sz w:val="28"/>
          <w:szCs w:val="28"/>
          <w:lang w:val="kk-KZ"/>
        </w:rPr>
      </w:pPr>
    </w:p>
    <w:p w:rsidR="00BD3ED3" w:rsidRPr="00B355E6" w:rsidRDefault="00BD3ED3" w:rsidP="0040689A">
      <w:pPr>
        <w:tabs>
          <w:tab w:val="left" w:pos="0"/>
          <w:tab w:val="left" w:pos="284"/>
          <w:tab w:val="left" w:pos="426"/>
        </w:tabs>
        <w:spacing w:after="0"/>
        <w:jc w:val="both"/>
        <w:rPr>
          <w:rFonts w:ascii="Times New Roman" w:eastAsia="Times New Roman" w:hAnsi="Times New Roman" w:cs="Times New Roman"/>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Сұрақтарға жауап беріңіз.</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1)    Адамдар арасындағы қарым-қатынас дегенді қалай түсінесіз?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2)    Мәдениеттің адам бойында қалыптасуы туралы пікіріңіз қандай? </w:t>
      </w:r>
    </w:p>
    <w:p w:rsidR="00BD3ED3"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3)    Тіл мәдениеті, оның адам бойындағы мәдениеттілікті қалыптастырудағы орнын қалай түсінесіз? </w:t>
      </w:r>
    </w:p>
    <w:p w:rsidR="00786A59" w:rsidRPr="00B355E6" w:rsidRDefault="00BD3ED3" w:rsidP="0040689A">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4)    Тілдік қарым-қатынаста сөз мәдениетін қанша түрге бөліп қарауға болады? </w:t>
      </w:r>
    </w:p>
    <w:p w:rsidR="005204AA" w:rsidRDefault="005204AA"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Мәтін бойынша сөйлеушінің пікірін табыңыз.</w:t>
      </w:r>
      <w:r w:rsidRPr="00B355E6">
        <w:rPr>
          <w:rFonts w:ascii="Times New Roman" w:hAnsi="Times New Roman" w:cs="Times New Roman"/>
          <w:sz w:val="28"/>
          <w:szCs w:val="28"/>
          <w:lang w:val="kk-KZ"/>
        </w:rPr>
        <w:t xml:space="preserve"> </w:t>
      </w:r>
    </w:p>
    <w:p w:rsidR="009873C7" w:rsidRPr="00B355E6" w:rsidRDefault="0027564D" w:rsidP="0040689A">
      <w:pPr>
        <w:spacing w:after="0"/>
        <w:ind w:firstLine="708"/>
        <w:jc w:val="both"/>
        <w:rPr>
          <w:rFonts w:ascii="Times New Roman" w:hAnsi="Times New Roman" w:cs="Times New Roman"/>
          <w:sz w:val="28"/>
          <w:szCs w:val="28"/>
          <w:lang w:val="kk-KZ"/>
        </w:rPr>
      </w:pPr>
      <w:r w:rsidRPr="00B355E6">
        <w:rPr>
          <w:rFonts w:ascii="Times New Roman" w:hAnsi="Times New Roman" w:cs="Times New Roman"/>
          <w:b/>
          <w:noProof/>
          <w:sz w:val="28"/>
          <w:szCs w:val="28"/>
        </w:rPr>
        <w:drawing>
          <wp:anchor distT="0" distB="0" distL="114300" distR="114300" simplePos="0" relativeHeight="251672576" behindDoc="1" locked="0" layoutInCell="1" allowOverlap="1">
            <wp:simplePos x="0" y="0"/>
            <wp:positionH relativeFrom="column">
              <wp:posOffset>3166110</wp:posOffset>
            </wp:positionH>
            <wp:positionV relativeFrom="paragraph">
              <wp:posOffset>106045</wp:posOffset>
            </wp:positionV>
            <wp:extent cx="3038475" cy="1866900"/>
            <wp:effectExtent l="19050" t="0" r="9525" b="0"/>
            <wp:wrapTight wrapText="bothSides">
              <wp:wrapPolygon edited="0">
                <wp:start x="-135" y="0"/>
                <wp:lineTo x="-135" y="21380"/>
                <wp:lineTo x="21668" y="21380"/>
                <wp:lineTo x="21668" y="0"/>
                <wp:lineTo x="-135" y="0"/>
              </wp:wrapPolygon>
            </wp:wrapTight>
            <wp:docPr id="15" name="Рисунок 13" descr="C:\Users\Админ\Desktop\56\2cb8185d557b444d7ba6ca679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Desktop\56\2cb8185d557b444d7ba6ca679f5.jpg"/>
                    <pic:cNvPicPr>
                      <a:picLocks noChangeAspect="1" noChangeArrowheads="1"/>
                    </pic:cNvPicPr>
                  </pic:nvPicPr>
                  <pic:blipFill>
                    <a:blip r:embed="rId78"/>
                    <a:srcRect/>
                    <a:stretch>
                      <a:fillRect/>
                    </a:stretch>
                  </pic:blipFill>
                  <pic:spPr bwMode="auto">
                    <a:xfrm>
                      <a:off x="0" y="0"/>
                      <a:ext cx="3038475" cy="1866900"/>
                    </a:xfrm>
                    <a:prstGeom prst="rect">
                      <a:avLst/>
                    </a:prstGeom>
                    <a:noFill/>
                    <a:ln w="9525">
                      <a:noFill/>
                      <a:miter lim="800000"/>
                      <a:headEnd/>
                      <a:tailEnd/>
                    </a:ln>
                  </pic:spPr>
                </pic:pic>
              </a:graphicData>
            </a:graphic>
          </wp:anchor>
        </w:drawing>
      </w:r>
      <w:r w:rsidR="009873C7" w:rsidRPr="00B355E6">
        <w:rPr>
          <w:rFonts w:ascii="Times New Roman" w:hAnsi="Times New Roman" w:cs="Times New Roman"/>
          <w:b/>
          <w:sz w:val="28"/>
          <w:szCs w:val="28"/>
          <w:lang w:val="kk-KZ"/>
        </w:rPr>
        <w:t>Когнитивтік ғылым</w:t>
      </w:r>
      <w:r w:rsidR="009873C7" w:rsidRPr="00B355E6">
        <w:rPr>
          <w:rFonts w:ascii="Times New Roman" w:hAnsi="Times New Roman" w:cs="Times New Roman"/>
          <w:sz w:val="28"/>
          <w:szCs w:val="28"/>
          <w:lang w:val="kk-KZ"/>
        </w:rPr>
        <w:t xml:space="preserve"> – адамдардың қоршаған дүниені қабылдау және танымдық қызметтерінің, пайымдау нәтижесінде белгілі 6ip жүйеге келтіріліп, біздің санамызда белгілі бip жүйеге түcipіліп жазылып ділдік, яғни танымдық үдерістердің негізін құрайтын білім мен таным туралы ғылым. Көбінесе танымдық ғылымның адамның ми қыртыстарына әр түрлі жолдармен келетін білімнің қалай жазылу жолдары мен сол ақпараттардың белгілі бip өңдеуге түсу жүйелерін зерттейтін ғылым деген ықшам түріндегі анықтамасы қолданылады. Тіл білімі ғылымынындағы семиотиканың бір саласы болып табылатын прагматика таңба және интерпретатор арасындағы қатынасты қарастырады, яғни сөйлеуші-субьект, адресат және олардың сөйлеу актісі процесіндегі тілдік әрекетіне байланысты мәселелерді зерттейді, бұл орайда «прагматиканы тілдік бірліктерді адамға ықпал етуші таңба ретінде қарастыратын тіл білімінің саласы деп тануға болады. Прагматика тілдік таңбаның қарым-қатынастық жағдайындағы қолданысын қарастырады. </w:t>
      </w:r>
    </w:p>
    <w:p w:rsidR="00790F6E" w:rsidRPr="00B355E6" w:rsidRDefault="00790F6E"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00E85B39" w:rsidRPr="00B355E6">
        <w:rPr>
          <w:rFonts w:ascii="Times New Roman" w:hAnsi="Times New Roman" w:cs="Times New Roman"/>
          <w:b/>
          <w:sz w:val="28"/>
          <w:szCs w:val="28"/>
          <w:lang w:val="kk-KZ"/>
        </w:rPr>
        <w:t>Өтіну, кешірім сұрау, кеңес беру, уәде беру т.б. сөйлеу түрлеріне диалог құрастырыңыз.</w:t>
      </w: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 xml:space="preserve">Тапсырма. </w:t>
      </w:r>
      <w:r w:rsidRPr="00B355E6">
        <w:rPr>
          <w:rFonts w:ascii="Times New Roman" w:hAnsi="Times New Roman" w:cs="Times New Roman"/>
          <w:sz w:val="28"/>
          <w:szCs w:val="28"/>
          <w:lang w:val="kk-KZ"/>
        </w:rPr>
        <w:t xml:space="preserve">Мәтінге сәйкес негізгі ақпаратты табыңыз. </w:t>
      </w:r>
    </w:p>
    <w:p w:rsidR="009873C7" w:rsidRPr="00B355E6" w:rsidRDefault="009873C7" w:rsidP="0040689A">
      <w:pPr>
        <w:pStyle w:val="af6"/>
        <w:shd w:val="clear" w:color="auto" w:fill="FFFFFF"/>
        <w:spacing w:before="0" w:beforeAutospacing="0" w:after="0" w:afterAutospacing="0" w:line="276" w:lineRule="auto"/>
        <w:ind w:firstLine="708"/>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Жазбаша сөйлеу</w:t>
      </w:r>
      <w:r w:rsidRPr="00B355E6">
        <w:rPr>
          <w:rFonts w:ascii="Times New Roman" w:hAnsi="Times New Roman" w:cs="Times New Roman"/>
          <w:sz w:val="28"/>
          <w:szCs w:val="28"/>
          <w:lang w:val="kk-KZ"/>
        </w:rPr>
        <w:t xml:space="preserve"> ауызша сөйлеуге қарағанда адамзат тарихында көп кейін пайда болды. Ол кеңістік пен уақытқа қатысты алшақ ораласқан адамдар арасында қарым-қатынасқа деген қажеттіліктердің нәтижесі ретінде пайда болды және пиктографиядан дамып шықты (ол кезде қазіргі жазу пайда болғанға дейін ойлар шартты схемалық суреттер арқылы берілді, мыңдаған сөздер бірнеше ондаған әріптердің көмегімен жазылды).</w:t>
      </w:r>
    </w:p>
    <w:p w:rsidR="009873C7" w:rsidRPr="00B355E6" w:rsidRDefault="009873C7" w:rsidP="0040689A">
      <w:pPr>
        <w:pStyle w:val="af6"/>
        <w:shd w:val="clear" w:color="auto" w:fill="FFFFFF"/>
        <w:spacing w:before="0" w:beforeAutospacing="0" w:after="0" w:afterAutospacing="0" w:line="276" w:lineRule="auto"/>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Жазу арқылы адамдардың жинаған тәжірибелерін ұрпақтан ұрпаққа қолайлы түрде жеткізу мүмкін болды, өйткені оларды ауызша сөйлеудің көмегімен беру кезінде ол бұрмалануы, өзгеруі, тіпті ізсіз жоғалып кетуі мүмкін. Жазбаша сөйлеу ғылымда пайдаланылатын күрделі таңдауларды дамытуда, көркем бейнелерді беруде маңызды рөл атқарады. Жазу мен оқу мектепте баланың ақыл-ой горизонтын кеңейтеді және білімдерді меңгеру мен хабарлаудың маңызды құралы болып табылады. Жазбаша сөйлеуді пайдалану барынша дұрыс тұжырымдамалар жасау, логика мен грамматика ережелерін қатаң сақтау, ой мазмұнының терең болу қажеттілігін туғызады.</w:t>
      </w: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00E85B39" w:rsidRPr="00B355E6">
        <w:rPr>
          <w:rFonts w:ascii="Times New Roman" w:hAnsi="Times New Roman" w:cs="Times New Roman"/>
          <w:b/>
          <w:sz w:val="28"/>
          <w:szCs w:val="28"/>
          <w:lang w:val="kk-KZ"/>
        </w:rPr>
        <w:t>Сөйлеу әрекеттері туралы ауызша баяндаңыз.</w:t>
      </w:r>
    </w:p>
    <w:p w:rsidR="00E85B39" w:rsidRPr="00B355E6" w:rsidRDefault="00E85B39" w:rsidP="0040689A">
      <w:pPr>
        <w:shd w:val="clear" w:color="auto" w:fill="FFFFFF"/>
        <w:spacing w:after="0"/>
        <w:ind w:firstLine="708"/>
        <w:jc w:val="both"/>
        <w:rPr>
          <w:rFonts w:ascii="Times New Roman" w:eastAsia="Times New Roman" w:hAnsi="Times New Roman" w:cs="Times New Roman"/>
          <w:sz w:val="28"/>
          <w:szCs w:val="28"/>
          <w:lang w:val="kk-KZ"/>
        </w:rPr>
      </w:pPr>
    </w:p>
    <w:p w:rsidR="00E85B39" w:rsidRPr="00B355E6" w:rsidRDefault="00E85B39" w:rsidP="0040689A">
      <w:pPr>
        <w:shd w:val="clear" w:color="auto" w:fill="FFFFFF"/>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Белгілі бір тақырыпта сөйлеу түрлерін пайдалана отырып ой бөлісіңіз.</w:t>
      </w: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Мәтіндегі басты тірек сөздерді табыңыз. </w:t>
      </w:r>
    </w:p>
    <w:p w:rsidR="009873C7" w:rsidRPr="00B355E6" w:rsidRDefault="009873C7" w:rsidP="0040689A">
      <w:pPr>
        <w:spacing w:after="0"/>
        <w:ind w:firstLine="708"/>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b/>
          <w:color w:val="000000"/>
          <w:sz w:val="28"/>
          <w:szCs w:val="28"/>
          <w:lang w:val="kk-KZ"/>
        </w:rPr>
        <w:t>Орфографиялық дағды</w:t>
      </w:r>
      <w:r w:rsidRPr="00B355E6">
        <w:rPr>
          <w:rFonts w:ascii="Times New Roman" w:eastAsia="Times New Roman" w:hAnsi="Times New Roman" w:cs="Times New Roman"/>
          <w:color w:val="000000"/>
          <w:sz w:val="28"/>
          <w:szCs w:val="28"/>
          <w:lang w:val="kk-KZ"/>
        </w:rPr>
        <w:t xml:space="preserve"> – күрделі процесс. Ол – жазу, сөздің дыбыстық құрамын талдай білу, грамматикалық білімге сүйене отырып орфограмманы тану, оған лайық ережелерді пайдалана білу дағдыларын қамтиды. Орфограмманың сипатына қарай бұлардан басқа көптеген жеке операциялар жүргізілуі мүмкін.</w:t>
      </w:r>
    </w:p>
    <w:p w:rsidR="009873C7" w:rsidRPr="00B355E6" w:rsidRDefault="009873C7" w:rsidP="0040689A">
      <w:pPr>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Ондай жекелеген операциялар түгелдей есепке алынып отырады. Бірақ үнемі олай бола бермейді.  Егер оқыту барысында күрделі әрекеттер дағдыға айналдырылуы қажет болса, онда жеке жаттығулермен шектеліп қалуға болмайды. Егер оқушыға шығарма жаздыру қажет болса, онда олармен өздерінің ойын жазбаша беруіне және орфографиялық норманы сақтауына көмектесетін жеке-жеке жаттығулар жүргізілуі тиімді.</w:t>
      </w:r>
    </w:p>
    <w:p w:rsidR="009873C7" w:rsidRPr="00B355E6" w:rsidRDefault="009873C7" w:rsidP="0040689A">
      <w:pPr>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xml:space="preserve">       Жазу дағдысының психологиялық негізі мидың үлкен жарты шар қабығындағы анализатор ұштарының бір-бірімен күрделі байланысқа түсуі, екінші сигнал системасының жинақталып, бір арнаға бағытталуы болып табылады. Жазу тілі көзбен қабылданады, қолмен іске асады. Ал ауызша сөйлеу </w:t>
      </w:r>
      <w:r w:rsidRPr="00B355E6">
        <w:rPr>
          <w:rFonts w:ascii="Times New Roman" w:eastAsia="Times New Roman" w:hAnsi="Times New Roman" w:cs="Times New Roman"/>
          <w:color w:val="000000"/>
          <w:sz w:val="28"/>
          <w:szCs w:val="28"/>
          <w:lang w:val="kk-KZ"/>
        </w:rPr>
        <w:lastRenderedPageBreak/>
        <w:t>есту – кинестезиялық нерв байланыстары арқылы өтеді. Жазу тілі ауызша сөйлеуден кейін шықты, сондықтан да ол үнемі ауыз тілге сүйеніп отырады .</w:t>
      </w:r>
    </w:p>
    <w:p w:rsidR="009873C7" w:rsidRPr="00B355E6" w:rsidRDefault="009873C7" w:rsidP="0040689A">
      <w:pPr>
        <w:tabs>
          <w:tab w:val="left" w:pos="0"/>
          <w:tab w:val="left" w:pos="284"/>
          <w:tab w:val="left" w:pos="426"/>
        </w:tabs>
        <w:spacing w:after="0"/>
        <w:rPr>
          <w:rFonts w:ascii="Times New Roman" w:hAnsi="Times New Roman" w:cs="Times New Roman"/>
          <w:b/>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00202221" w:rsidRPr="00B355E6">
        <w:rPr>
          <w:rFonts w:ascii="Times New Roman" w:hAnsi="Times New Roman" w:cs="Times New Roman"/>
          <w:sz w:val="28"/>
          <w:szCs w:val="28"/>
          <w:lang w:val="kk-KZ"/>
        </w:rPr>
        <w:t>.</w:t>
      </w:r>
      <w:r w:rsidRPr="00B355E6">
        <w:rPr>
          <w:rFonts w:ascii="Times New Roman" w:hAnsi="Times New Roman" w:cs="Times New Roman"/>
          <w:sz w:val="28"/>
          <w:szCs w:val="28"/>
          <w:lang w:val="kk-KZ"/>
        </w:rPr>
        <w:t xml:space="preserve"> </w:t>
      </w:r>
      <w:r w:rsidR="00C46D5C" w:rsidRPr="00B355E6">
        <w:rPr>
          <w:rFonts w:ascii="Times New Roman" w:hAnsi="Times New Roman" w:cs="Times New Roman"/>
          <w:sz w:val="28"/>
          <w:szCs w:val="28"/>
          <w:lang w:val="kk-KZ"/>
        </w:rPr>
        <w:t>«</w:t>
      </w:r>
      <w:r w:rsidR="00C46D5C" w:rsidRPr="00B355E6">
        <w:rPr>
          <w:rFonts w:ascii="Times New Roman" w:hAnsi="Times New Roman" w:cs="Times New Roman"/>
          <w:b/>
          <w:color w:val="000000"/>
          <w:sz w:val="28"/>
          <w:szCs w:val="28"/>
          <w:lang w:val="kk-KZ"/>
        </w:rPr>
        <w:t>Мәдениаралық біліктілікке үйрету» тақырыбына байланысты глоссарий жасаңыз.</w:t>
      </w:r>
    </w:p>
    <w:p w:rsidR="00705A7A" w:rsidRPr="00B355E6" w:rsidRDefault="00705A7A" w:rsidP="0040689A">
      <w:pPr>
        <w:tabs>
          <w:tab w:val="left" w:pos="0"/>
          <w:tab w:val="left" w:pos="284"/>
          <w:tab w:val="left" w:pos="426"/>
        </w:tabs>
        <w:spacing w:after="0"/>
        <w:jc w:val="both"/>
        <w:rPr>
          <w:rFonts w:ascii="Times New Roman" w:hAnsi="Times New Roman" w:cs="Times New Roman"/>
          <w:sz w:val="28"/>
          <w:szCs w:val="28"/>
          <w:lang w:val="kk-KZ"/>
        </w:rPr>
      </w:pPr>
    </w:p>
    <w:p w:rsidR="003C11CF" w:rsidRPr="00B355E6" w:rsidRDefault="00705A7A" w:rsidP="0040689A">
      <w:pPr>
        <w:spacing w:after="0"/>
        <w:jc w:val="both"/>
        <w:rPr>
          <w:rFonts w:ascii="Times New Roman" w:eastAsia="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w:t>
      </w:r>
      <w:r w:rsidR="009873C7"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 xml:space="preserve"> </w:t>
      </w:r>
      <w:r w:rsidR="003C11CF" w:rsidRPr="00B355E6">
        <w:rPr>
          <w:rFonts w:ascii="Times New Roman" w:eastAsia="Times New Roman" w:hAnsi="Times New Roman" w:cs="Times New Roman"/>
          <w:b/>
          <w:sz w:val="28"/>
          <w:szCs w:val="28"/>
          <w:lang w:val="kk-KZ"/>
        </w:rPr>
        <w:t>Жалғау арқылы жасалған сөздерді бір бөлек, жұрнақ арқылы жасалған сөздерді бір бөлек жазыңыз.</w:t>
      </w:r>
    </w:p>
    <w:p w:rsidR="003C11CF" w:rsidRPr="00B355E6" w:rsidRDefault="003C11CF" w:rsidP="0040689A">
      <w:p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ab/>
        <w:t xml:space="preserve">Досыммен, таңертеңгі, кешкілік, спортпен, демалысқа, кездесуден, қойылым, әншілік, өнерпаз, талғампаз, жүзгіш, суретші, денсаулыққа, өнердің, бұлағы, сарғылт, телефоннан, кішірек, дауысы, қарындаштың, үшкір, қолғаптар, майлылау, жұмыстан, саналы, сапасыз, оқыған, сауаттырақ, күзді, сәлемдесудің, ортасымен,  дәмділеу, тәтті, ашушаң. </w:t>
      </w: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 xml:space="preserve">                                            </w:t>
      </w: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003A758D" w:rsidRPr="00B355E6">
        <w:rPr>
          <w:rFonts w:ascii="Times New Roman" w:hAnsi="Times New Roman" w:cs="Times New Roman"/>
          <w:sz w:val="28"/>
          <w:szCs w:val="28"/>
          <w:lang w:val="kk-KZ"/>
        </w:rPr>
        <w:t>.</w:t>
      </w:r>
      <w:r w:rsidR="00B7099F" w:rsidRPr="00B355E6">
        <w:rPr>
          <w:rFonts w:ascii="Times New Roman" w:hAnsi="Times New Roman" w:cs="Times New Roman"/>
          <w:sz w:val="28"/>
          <w:szCs w:val="28"/>
          <w:lang w:val="kk-KZ"/>
        </w:rPr>
        <w:t xml:space="preserve"> </w:t>
      </w:r>
      <w:r w:rsidR="009A065A" w:rsidRPr="00B355E6">
        <w:rPr>
          <w:rFonts w:ascii="Times New Roman" w:hAnsi="Times New Roman" w:cs="Times New Roman"/>
          <w:b/>
          <w:sz w:val="28"/>
          <w:szCs w:val="28"/>
          <w:lang w:val="kk-KZ"/>
        </w:rPr>
        <w:t xml:space="preserve">Тіл жүйесіндегі парадигмалық және синтагмалық қатынастарға сөйлемдер құрастырып жазыңыз. </w:t>
      </w:r>
    </w:p>
    <w:p w:rsidR="009873C7" w:rsidRPr="00B355E6" w:rsidRDefault="009873C7"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9873C7"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Мәтін бойынша сөздік түзіңіз.</w:t>
      </w:r>
    </w:p>
    <w:p w:rsidR="00657402" w:rsidRPr="00B355E6" w:rsidRDefault="00657402" w:rsidP="00657402">
      <w:pPr>
        <w:tabs>
          <w:tab w:val="left" w:pos="0"/>
          <w:tab w:val="left" w:pos="284"/>
          <w:tab w:val="left" w:pos="426"/>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Парадигматика</w:t>
      </w:r>
    </w:p>
    <w:p w:rsidR="009873C7" w:rsidRDefault="009873C7"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00EE176B">
        <w:rPr>
          <w:rFonts w:ascii="Times New Roman" w:hAnsi="Times New Roman" w:cs="Times New Roman"/>
          <w:b/>
          <w:sz w:val="28"/>
          <w:szCs w:val="28"/>
          <w:lang w:val="kk-KZ"/>
        </w:rPr>
        <w:t xml:space="preserve">    </w:t>
      </w:r>
      <w:r w:rsidRPr="00B355E6">
        <w:rPr>
          <w:rFonts w:ascii="Times New Roman" w:hAnsi="Times New Roman" w:cs="Times New Roman"/>
          <w:b/>
          <w:sz w:val="28"/>
          <w:szCs w:val="28"/>
          <w:lang w:val="kk-KZ"/>
        </w:rPr>
        <w:tab/>
        <w:t>Парадигма грек сөзі</w:t>
      </w:r>
      <w:r w:rsidRPr="00B355E6">
        <w:rPr>
          <w:rFonts w:ascii="Times New Roman" w:hAnsi="Times New Roman" w:cs="Times New Roman"/>
          <w:sz w:val="28"/>
          <w:szCs w:val="28"/>
          <w:lang w:val="kk-KZ"/>
        </w:rPr>
        <w:t xml:space="preserve"> (paradigma)</w:t>
      </w:r>
      <w:r w:rsidR="007639BA" w:rsidRPr="00B355E6">
        <w:rPr>
          <w:rFonts w:ascii="Times New Roman" w:hAnsi="Times New Roman" w:cs="Times New Roman"/>
          <w:sz w:val="28"/>
          <w:szCs w:val="28"/>
          <w:lang w:val="kk-KZ"/>
        </w:rPr>
        <w:t xml:space="preserve"> </w:t>
      </w:r>
      <w:r w:rsidR="00EE176B">
        <w:rPr>
          <w:rFonts w:ascii="Times New Roman" w:hAnsi="Times New Roman" w:cs="Times New Roman"/>
          <w:sz w:val="28"/>
          <w:szCs w:val="28"/>
          <w:lang w:val="kk-KZ"/>
        </w:rPr>
        <w:t>–</w:t>
      </w:r>
      <w:r w:rsidRPr="00B355E6">
        <w:rPr>
          <w:rFonts w:ascii="Times New Roman" w:hAnsi="Times New Roman" w:cs="Times New Roman"/>
          <w:sz w:val="28"/>
          <w:szCs w:val="28"/>
          <w:lang w:val="kk-KZ"/>
        </w:rPr>
        <w:t xml:space="preserve"> тура аударғанда үлгі деген мағынаны береді. Тіл білімінде бірнеше мағынада қолданылады: 1) кең мағынада бір-бірінен ерекшеленіп келетін, сонымен бірге бәріне ортақ белгілері арқылы біріккен кез келген тілдік бірліктер тобы, 2) осындай топтар мен жиынтықтардың жасалу моделі (үлгісі) мен схемасы (сызбасы). Тіл бірліктері тобының жүйесіне қарай парадигма морфологиялық, синтаксистік, лексикалық және сөзжасамдық болып жіктеледі. Кең мағынада алғанда біз бұған тіл жүйесіндегі фонетикалық парадигманы да қосар едік. Тілдің ең кіші бірлігі фонема дейтін болсақ. Олар да қатарлық (тармақтық) қатынаста болатындығы белгілі. Мәселен, қазақ тілінде дауысты дыбыстардың жуан-жіңішке қатары бар екендігі белгілі. Бұл парадигмалық қатар осы ұғымға қойылатын талаптарға толық сай келеді. Айталық жуан және жіңішке қатарлар бір тізбектің бойында қатар келе алмайды. Яғни қазақтың төл сөздері я жуан, я жіңішке </w:t>
      </w:r>
      <w:r w:rsidR="009341AF" w:rsidRPr="00B355E6">
        <w:rPr>
          <w:rFonts w:ascii="Times New Roman" w:hAnsi="Times New Roman" w:cs="Times New Roman"/>
          <w:noProof/>
          <w:sz w:val="28"/>
          <w:szCs w:val="28"/>
        </w:rPr>
        <w:drawing>
          <wp:anchor distT="0" distB="0" distL="114300" distR="114300" simplePos="0" relativeHeight="251673600" behindDoc="1" locked="0" layoutInCell="1" allowOverlap="1">
            <wp:simplePos x="0" y="0"/>
            <wp:positionH relativeFrom="column">
              <wp:posOffset>2406015</wp:posOffset>
            </wp:positionH>
            <wp:positionV relativeFrom="paragraph">
              <wp:posOffset>984885</wp:posOffset>
            </wp:positionV>
            <wp:extent cx="3495675" cy="1581150"/>
            <wp:effectExtent l="19050" t="0" r="9525" b="0"/>
            <wp:wrapTight wrapText="bothSides">
              <wp:wrapPolygon edited="0">
                <wp:start x="-118" y="0"/>
                <wp:lineTo x="-118" y="21340"/>
                <wp:lineTo x="21659" y="21340"/>
                <wp:lineTo x="21659" y="0"/>
                <wp:lineTo x="-118" y="0"/>
              </wp:wrapPolygon>
            </wp:wrapTight>
            <wp:docPr id="18" name="Рисунок 14" descr="C:\Users\Админ\Desktop\56\iCHRGzkX56LQs4mkI8VVb59kqjnL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Desktop\56\iCHRGzkX56LQs4mkI8VVb59kqjnL6D.jpg"/>
                    <pic:cNvPicPr>
                      <a:picLocks noChangeAspect="1" noChangeArrowheads="1"/>
                    </pic:cNvPicPr>
                  </pic:nvPicPr>
                  <pic:blipFill>
                    <a:blip r:embed="rId79"/>
                    <a:srcRect/>
                    <a:stretch>
                      <a:fillRect/>
                    </a:stretch>
                  </pic:blipFill>
                  <pic:spPr bwMode="auto">
                    <a:xfrm>
                      <a:off x="0" y="0"/>
                      <a:ext cx="3495675" cy="1581150"/>
                    </a:xfrm>
                    <a:prstGeom prst="rect">
                      <a:avLst/>
                    </a:prstGeom>
                    <a:noFill/>
                    <a:ln w="9525">
                      <a:noFill/>
                      <a:miter lim="800000"/>
                      <a:headEnd/>
                      <a:tailEnd/>
                    </a:ln>
                  </pic:spPr>
                </pic:pic>
              </a:graphicData>
            </a:graphic>
          </wp:anchor>
        </w:drawing>
      </w:r>
      <w:r w:rsidRPr="00B355E6">
        <w:rPr>
          <w:rFonts w:ascii="Times New Roman" w:hAnsi="Times New Roman" w:cs="Times New Roman"/>
          <w:sz w:val="28"/>
          <w:szCs w:val="28"/>
          <w:lang w:val="kk-KZ"/>
        </w:rPr>
        <w:t xml:space="preserve">ғана айтылады. Бұл парадигма талаптарының бастыларының бірі. Мәселен, септік жалғаулары бір синтаксеманың бойында қатар келе алмайды. </w:t>
      </w:r>
      <w:r w:rsidRPr="00B355E6">
        <w:rPr>
          <w:rFonts w:ascii="Times New Roman" w:hAnsi="Times New Roman" w:cs="Times New Roman"/>
          <w:sz w:val="28"/>
          <w:szCs w:val="28"/>
          <w:lang w:val="kk-KZ"/>
        </w:rPr>
        <w:lastRenderedPageBreak/>
        <w:t>Немесе бір сөз бірден жекелік және көптік тұлғада тұра алмайды және т.б.</w:t>
      </w:r>
      <w:r w:rsidR="009341AF"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Тілдегі парадигмалық қатынастардан парадигматика пайда болған.</w:t>
      </w:r>
    </w:p>
    <w:p w:rsidR="00BE6D48" w:rsidRPr="00B355E6" w:rsidRDefault="00BE6D48" w:rsidP="0040689A">
      <w:pPr>
        <w:tabs>
          <w:tab w:val="left" w:pos="0"/>
          <w:tab w:val="left" w:pos="284"/>
          <w:tab w:val="left" w:pos="426"/>
        </w:tabs>
        <w:spacing w:after="0"/>
        <w:jc w:val="both"/>
        <w:rPr>
          <w:rFonts w:ascii="Times New Roman" w:hAnsi="Times New Roman" w:cs="Times New Roman"/>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Мәтіндегі негізгі ойды анықтаңыз. </w:t>
      </w:r>
    </w:p>
    <w:p w:rsidR="009873C7" w:rsidRPr="00B355E6" w:rsidRDefault="009873C7" w:rsidP="0040689A">
      <w:pPr>
        <w:spacing w:after="0"/>
        <w:ind w:firstLine="708"/>
        <w:jc w:val="both"/>
        <w:rPr>
          <w:rFonts w:ascii="Times New Roman" w:hAnsi="Times New Roman" w:cs="Times New Roman"/>
          <w:sz w:val="28"/>
          <w:szCs w:val="28"/>
          <w:shd w:val="clear" w:color="auto" w:fill="FFFFFF"/>
          <w:lang w:val="kk-KZ"/>
        </w:rPr>
      </w:pPr>
      <w:r w:rsidRPr="00B355E6">
        <w:rPr>
          <w:rFonts w:ascii="Times New Roman" w:hAnsi="Times New Roman" w:cs="Times New Roman"/>
          <w:b/>
          <w:bCs/>
          <w:sz w:val="28"/>
          <w:szCs w:val="28"/>
          <w:shd w:val="clear" w:color="auto" w:fill="FFFFFF"/>
          <w:lang w:val="kk-KZ"/>
        </w:rPr>
        <w:t>Контекст</w:t>
      </w:r>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sz w:val="28"/>
          <w:szCs w:val="28"/>
          <w:shd w:val="clear" w:color="auto" w:fill="FFFFFF"/>
          <w:lang w:val="kk-KZ"/>
        </w:rPr>
        <w:t>(лат. contextus – қосылу, байланысу),</w:t>
      </w:r>
      <w:r w:rsidRPr="00B355E6">
        <w:rPr>
          <w:rStyle w:val="apple-converted-space"/>
          <w:rFonts w:ascii="Times New Roman" w:hAnsi="Times New Roman" w:cs="Times New Roman"/>
          <w:sz w:val="28"/>
          <w:szCs w:val="28"/>
          <w:shd w:val="clear" w:color="auto" w:fill="FFFFFF"/>
          <w:lang w:val="kk-KZ"/>
        </w:rPr>
        <w:t> </w:t>
      </w:r>
      <w:hyperlink r:id="rId80" w:tooltip="Тіл білімінде (мұндай бет жоқ)" w:history="1">
        <w:r w:rsidRPr="00B355E6">
          <w:rPr>
            <w:rStyle w:val="a3"/>
            <w:rFonts w:ascii="Times New Roman" w:hAnsi="Times New Roman" w:cs="Times New Roman"/>
            <w:sz w:val="28"/>
            <w:szCs w:val="28"/>
            <w:shd w:val="clear" w:color="auto" w:fill="FFFFFF"/>
            <w:lang w:val="kk-KZ"/>
          </w:rPr>
          <w:t>тіл білімінде</w:t>
        </w:r>
      </w:hyperlink>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sz w:val="28"/>
          <w:szCs w:val="28"/>
          <w:shd w:val="clear" w:color="auto" w:fill="FFFFFF"/>
          <w:lang w:val="kk-KZ"/>
        </w:rPr>
        <w:t>– тілдік тұлғалардың мағынасын айқындайтын сөздік орта. Тілдегі сөздердің бірсыпырасы көп мағыналы болып келеді. Ондай сөздердің қандай мағынаны білдіріп тұрғаны сөйлем ішінде, басқа сөздермен байланыста қолданылғанда айқындалады. Мысалы, “Қайық екі буыннан құралған сөз”, немесе “Оның аяғына жасалған операция сәтті болды” деген сөйлемдерде “</w:t>
      </w:r>
      <w:hyperlink r:id="rId81" w:tooltip="Буын" w:history="1">
        <w:r w:rsidRPr="00B355E6">
          <w:rPr>
            <w:rStyle w:val="a3"/>
            <w:rFonts w:ascii="Times New Roman" w:hAnsi="Times New Roman" w:cs="Times New Roman"/>
            <w:sz w:val="28"/>
            <w:szCs w:val="28"/>
            <w:shd w:val="clear" w:color="auto" w:fill="FFFFFF"/>
            <w:lang w:val="kk-KZ"/>
          </w:rPr>
          <w:t>буын</w:t>
        </w:r>
      </w:hyperlink>
      <w:r w:rsidRPr="00B355E6">
        <w:rPr>
          <w:rFonts w:ascii="Times New Roman" w:hAnsi="Times New Roman" w:cs="Times New Roman"/>
          <w:sz w:val="28"/>
          <w:szCs w:val="28"/>
          <w:shd w:val="clear" w:color="auto" w:fill="FFFFFF"/>
          <w:lang w:val="kk-KZ"/>
        </w:rPr>
        <w:t>”, “</w:t>
      </w:r>
      <w:hyperlink r:id="rId82" w:tooltip="Операция" w:history="1">
        <w:r w:rsidRPr="00B355E6">
          <w:rPr>
            <w:rStyle w:val="a3"/>
            <w:rFonts w:ascii="Times New Roman" w:hAnsi="Times New Roman" w:cs="Times New Roman"/>
            <w:sz w:val="28"/>
            <w:szCs w:val="28"/>
            <w:shd w:val="clear" w:color="auto" w:fill="FFFFFF"/>
            <w:lang w:val="kk-KZ"/>
          </w:rPr>
          <w:t>операция</w:t>
        </w:r>
      </w:hyperlink>
      <w:r w:rsidRPr="00B355E6">
        <w:rPr>
          <w:rFonts w:ascii="Times New Roman" w:hAnsi="Times New Roman" w:cs="Times New Roman"/>
          <w:sz w:val="28"/>
          <w:szCs w:val="28"/>
          <w:shd w:val="clear" w:color="auto" w:fill="FFFFFF"/>
          <w:lang w:val="kk-KZ"/>
        </w:rPr>
        <w:t>” сөздері бір түрлі мағыналарды білдірсе, “Қолымның буындары ауырады”. “Соғыс операциясы аяқталды” деген сөйлемдерде екінші түрлі мағыналарды білдіреді. Бұл сөздердің қандай мағынада қолданылғаны олардың айналасындағы басқа сөздерден байқалып тұр. Бұл –</w:t>
      </w:r>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bCs/>
          <w:sz w:val="28"/>
          <w:szCs w:val="28"/>
          <w:shd w:val="clear" w:color="auto" w:fill="FFFFFF"/>
          <w:lang w:val="kk-KZ"/>
        </w:rPr>
        <w:t>тілдік Контекст</w:t>
      </w:r>
      <w:r w:rsidRPr="00B355E6">
        <w:rPr>
          <w:rFonts w:ascii="Times New Roman" w:hAnsi="Times New Roman" w:cs="Times New Roman"/>
          <w:sz w:val="28"/>
          <w:szCs w:val="28"/>
          <w:shd w:val="clear" w:color="auto" w:fill="FFFFFF"/>
          <w:lang w:val="kk-KZ"/>
        </w:rPr>
        <w:t>. Сонымен бірге</w:t>
      </w:r>
      <w:r w:rsidRPr="00B355E6">
        <w:rPr>
          <w:rStyle w:val="apple-converted-space"/>
          <w:rFonts w:ascii="Times New Roman" w:hAnsi="Times New Roman" w:cs="Times New Roman"/>
          <w:sz w:val="28"/>
          <w:szCs w:val="28"/>
          <w:shd w:val="clear" w:color="auto" w:fill="FFFFFF"/>
          <w:lang w:val="kk-KZ"/>
        </w:rPr>
        <w:t> </w:t>
      </w:r>
      <w:r w:rsidRPr="00B355E6">
        <w:rPr>
          <w:rFonts w:ascii="Times New Roman" w:hAnsi="Times New Roman" w:cs="Times New Roman"/>
          <w:bCs/>
          <w:sz w:val="28"/>
          <w:szCs w:val="28"/>
          <w:shd w:val="clear" w:color="auto" w:fill="FFFFFF"/>
          <w:lang w:val="kk-KZ"/>
        </w:rPr>
        <w:t>тұрмыстық Контекст</w:t>
      </w:r>
      <w:r w:rsidRPr="00B355E6">
        <w:rPr>
          <w:rFonts w:ascii="Times New Roman" w:hAnsi="Times New Roman" w:cs="Times New Roman"/>
          <w:sz w:val="28"/>
          <w:szCs w:val="28"/>
          <w:shd w:val="clear" w:color="auto" w:fill="FFFFFF"/>
          <w:lang w:val="kk-KZ"/>
        </w:rPr>
        <w:t>. те болады. Оған сөз мағынасын түсінуге себепші болатын тұрмыстық орта жатады.</w:t>
      </w: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p>
    <w:p w:rsidR="00454445" w:rsidRPr="00B355E6" w:rsidRDefault="003C2ACC" w:rsidP="0040689A">
      <w:pPr>
        <w:tabs>
          <w:tab w:val="left" w:pos="0"/>
          <w:tab w:val="left" w:pos="284"/>
          <w:tab w:val="left" w:pos="426"/>
        </w:tabs>
        <w:spacing w:after="0"/>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00261228" w:rsidRPr="00B355E6">
        <w:rPr>
          <w:rFonts w:ascii="Times New Roman" w:hAnsi="Times New Roman" w:cs="Times New Roman"/>
          <w:sz w:val="28"/>
          <w:szCs w:val="28"/>
          <w:lang w:val="kk-KZ"/>
        </w:rPr>
        <w:t>«</w:t>
      </w:r>
      <w:r w:rsidRPr="00B355E6">
        <w:rPr>
          <w:rFonts w:ascii="Times New Roman" w:hAnsi="Times New Roman" w:cs="Times New Roman"/>
          <w:b/>
          <w:sz w:val="28"/>
          <w:szCs w:val="28"/>
          <w:lang w:val="kk-KZ"/>
        </w:rPr>
        <w:t>Ұлттық үрдіс және сөз мәдениеті</w:t>
      </w:r>
      <w:r w:rsidR="00261228" w:rsidRPr="00B355E6">
        <w:rPr>
          <w:rFonts w:ascii="Times New Roman" w:hAnsi="Times New Roman" w:cs="Times New Roman"/>
          <w:b/>
          <w:sz w:val="28"/>
          <w:szCs w:val="28"/>
          <w:lang w:val="kk-KZ"/>
        </w:rPr>
        <w:t>» тақырыбында әңгіме</w:t>
      </w:r>
      <w:r w:rsidR="00516AC7" w:rsidRPr="00B355E6">
        <w:rPr>
          <w:rFonts w:ascii="Times New Roman" w:hAnsi="Times New Roman" w:cs="Times New Roman"/>
          <w:b/>
          <w:sz w:val="28"/>
          <w:szCs w:val="28"/>
          <w:lang w:val="kk-KZ"/>
        </w:rPr>
        <w:t xml:space="preserve">ні </w:t>
      </w:r>
      <w:r w:rsidR="005C1E2B" w:rsidRPr="00B355E6">
        <w:rPr>
          <w:rFonts w:ascii="Times New Roman" w:hAnsi="Times New Roman" w:cs="Times New Roman"/>
          <w:b/>
          <w:sz w:val="28"/>
          <w:szCs w:val="28"/>
          <w:lang w:val="kk-KZ"/>
        </w:rPr>
        <w:t xml:space="preserve">ары қарай </w:t>
      </w:r>
      <w:r w:rsidR="00516AC7" w:rsidRPr="00B355E6">
        <w:rPr>
          <w:rFonts w:ascii="Times New Roman" w:hAnsi="Times New Roman" w:cs="Times New Roman"/>
          <w:b/>
          <w:sz w:val="28"/>
          <w:szCs w:val="28"/>
          <w:lang w:val="kk-KZ"/>
        </w:rPr>
        <w:t xml:space="preserve">жалғастырыңыз. </w:t>
      </w:r>
      <w:r w:rsidRPr="00B355E6">
        <w:rPr>
          <w:rFonts w:ascii="Times New Roman" w:hAnsi="Times New Roman" w:cs="Times New Roman"/>
          <w:sz w:val="28"/>
          <w:szCs w:val="28"/>
          <w:lang w:val="kk-KZ"/>
        </w:rPr>
        <w:br/>
      </w:r>
      <w:r w:rsidR="00B81B1E"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Қазақ халқының “қоңыр үнді, қорғасындай салмақты” ұлттық тіліндегі әдеп – ұлттық тіл мәдениетінің кепілі.</w:t>
      </w:r>
      <w:r w:rsidRPr="00B355E6">
        <w:rPr>
          <w:rFonts w:ascii="Times New Roman" w:hAnsi="Times New Roman" w:cs="Times New Roman"/>
          <w:sz w:val="28"/>
          <w:szCs w:val="28"/>
          <w:lang w:val="kk-KZ"/>
        </w:rPr>
        <w:br/>
      </w:r>
      <w:r w:rsidR="00B81B1E"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Сөз мәдениеті дегеніміз – оқыту үрдісінде, отбасында, жалпы адамдардың өзара қарым - қатынасы негізінде жазбаша және ауызша тілді игеру деңгейі</w:t>
      </w:r>
      <w:r w:rsidRPr="00B355E6">
        <w:rPr>
          <w:rFonts w:ascii="Times New Roman" w:hAnsi="Times New Roman" w:cs="Times New Roman"/>
          <w:sz w:val="28"/>
          <w:szCs w:val="28"/>
          <w:lang w:val="kk-KZ"/>
        </w:rPr>
        <w:br/>
        <w:t>Сөйлеу тәсілдері:</w:t>
      </w:r>
      <w:r w:rsidRPr="00B355E6">
        <w:rPr>
          <w:rFonts w:ascii="Times New Roman" w:hAnsi="Times New Roman" w:cs="Times New Roman"/>
          <w:sz w:val="28"/>
          <w:szCs w:val="28"/>
          <w:lang w:val="kk-KZ"/>
        </w:rPr>
        <w:br/>
        <w:t>1. Аз сөйлеу;</w:t>
      </w:r>
      <w:r w:rsidRPr="00B355E6">
        <w:rPr>
          <w:rFonts w:ascii="Times New Roman" w:hAnsi="Times New Roman" w:cs="Times New Roman"/>
          <w:sz w:val="28"/>
          <w:szCs w:val="28"/>
          <w:lang w:val="kk-KZ"/>
        </w:rPr>
        <w:br/>
        <w:t>2. Биязы сөйлеу;</w:t>
      </w:r>
      <w:r w:rsidRPr="00B355E6">
        <w:rPr>
          <w:rFonts w:ascii="Times New Roman" w:hAnsi="Times New Roman" w:cs="Times New Roman"/>
          <w:sz w:val="28"/>
          <w:szCs w:val="28"/>
          <w:lang w:val="kk-KZ"/>
        </w:rPr>
        <w:br/>
        <w:t>3. Мәнерлеп сөйлеу;</w:t>
      </w:r>
      <w:r w:rsidRPr="00B355E6">
        <w:rPr>
          <w:rFonts w:ascii="Times New Roman" w:hAnsi="Times New Roman" w:cs="Times New Roman"/>
          <w:sz w:val="28"/>
          <w:szCs w:val="28"/>
          <w:lang w:val="kk-KZ"/>
        </w:rPr>
        <w:br/>
        <w:t>4. Сөз мәнін айқындап сөйлеу;</w:t>
      </w:r>
      <w:r w:rsidRPr="00B355E6">
        <w:rPr>
          <w:rFonts w:ascii="Times New Roman" w:hAnsi="Times New Roman" w:cs="Times New Roman"/>
          <w:sz w:val="28"/>
          <w:szCs w:val="28"/>
          <w:lang w:val="kk-KZ"/>
        </w:rPr>
        <w:br/>
        <w:t>5. Кейбір сөзге ерекше үн беріп сөйлеу;</w:t>
      </w:r>
      <w:r w:rsidRPr="00B355E6">
        <w:rPr>
          <w:rFonts w:ascii="Times New Roman" w:hAnsi="Times New Roman" w:cs="Times New Roman"/>
          <w:sz w:val="28"/>
          <w:szCs w:val="28"/>
          <w:lang w:val="kk-KZ"/>
        </w:rPr>
        <w:br/>
        <w:t>6. Әдеппен сөйлеу;</w:t>
      </w:r>
      <w:r w:rsidRPr="00B355E6">
        <w:rPr>
          <w:rFonts w:ascii="Times New Roman" w:hAnsi="Times New Roman" w:cs="Times New Roman"/>
          <w:sz w:val="28"/>
          <w:szCs w:val="28"/>
          <w:lang w:val="kk-KZ"/>
        </w:rPr>
        <w:br/>
      </w:r>
      <w:r w:rsidRPr="00B355E6">
        <w:rPr>
          <w:rFonts w:ascii="Times New Roman" w:hAnsi="Times New Roman" w:cs="Times New Roman"/>
          <w:b/>
          <w:sz w:val="28"/>
          <w:szCs w:val="28"/>
          <w:lang w:val="kk-KZ"/>
        </w:rPr>
        <w:t>Ұлттық үрдістің түрлері:</w:t>
      </w:r>
      <w:r w:rsidRPr="00B355E6">
        <w:rPr>
          <w:rFonts w:ascii="Times New Roman" w:hAnsi="Times New Roman" w:cs="Times New Roman"/>
          <w:b/>
          <w:sz w:val="28"/>
          <w:szCs w:val="28"/>
          <w:lang w:val="kk-KZ"/>
        </w:rPr>
        <w:br/>
      </w:r>
      <w:r w:rsidRPr="00B355E6">
        <w:rPr>
          <w:rFonts w:ascii="Times New Roman" w:hAnsi="Times New Roman" w:cs="Times New Roman"/>
          <w:sz w:val="28"/>
          <w:szCs w:val="28"/>
          <w:lang w:val="kk-KZ"/>
        </w:rPr>
        <w:t>1. Ұлттық ерекшеліктерді сақтай отырып, әрбір сөздің өз әуезі бойынша әдепті сөйлеу;</w:t>
      </w:r>
      <w:r w:rsidRPr="00B355E6">
        <w:rPr>
          <w:rFonts w:ascii="Times New Roman" w:hAnsi="Times New Roman" w:cs="Times New Roman"/>
          <w:sz w:val="28"/>
          <w:szCs w:val="28"/>
          <w:lang w:val="kk-KZ"/>
        </w:rPr>
        <w:br/>
        <w:t>2. Шын сөйлеу;</w:t>
      </w:r>
      <w:r w:rsidRPr="00B355E6">
        <w:rPr>
          <w:rFonts w:ascii="Times New Roman" w:hAnsi="Times New Roman" w:cs="Times New Roman"/>
          <w:sz w:val="28"/>
          <w:szCs w:val="28"/>
          <w:lang w:val="kk-KZ"/>
        </w:rPr>
        <w:br/>
        <w:t>3. Ізетті сөйлеу. “Үлкенге құрмет, кішіге ізет” дейді қазақ халқы;</w:t>
      </w:r>
      <w:r w:rsidRPr="00B355E6">
        <w:rPr>
          <w:rFonts w:ascii="Times New Roman" w:hAnsi="Times New Roman" w:cs="Times New Roman"/>
          <w:sz w:val="28"/>
          <w:szCs w:val="28"/>
          <w:lang w:val="kk-KZ"/>
        </w:rPr>
        <w:br/>
        <w:t>4. Салауаттылық. “Пейілдің кеңдігі – ғажап, зейіннің кемдігі – азап.</w:t>
      </w:r>
      <w:r w:rsidRPr="00B355E6">
        <w:rPr>
          <w:rFonts w:ascii="Times New Roman" w:hAnsi="Times New Roman" w:cs="Times New Roman"/>
          <w:sz w:val="28"/>
          <w:szCs w:val="28"/>
          <w:lang w:val="kk-KZ"/>
        </w:rPr>
        <w:br/>
        <w:t>5. Біліктілі</w:t>
      </w:r>
      <w:r w:rsidR="00D4583B" w:rsidRPr="00B355E6">
        <w:rPr>
          <w:rFonts w:ascii="Times New Roman" w:hAnsi="Times New Roman" w:cs="Times New Roman"/>
          <w:sz w:val="28"/>
          <w:szCs w:val="28"/>
          <w:lang w:val="kk-KZ"/>
        </w:rPr>
        <w:t>к.</w:t>
      </w:r>
      <w:r w:rsidR="00D4583B" w:rsidRPr="00B355E6">
        <w:rPr>
          <w:rFonts w:ascii="Times New Roman" w:hAnsi="Times New Roman" w:cs="Times New Roman"/>
          <w:sz w:val="28"/>
          <w:szCs w:val="28"/>
          <w:lang w:val="kk-KZ"/>
        </w:rPr>
        <w:br/>
        <w:t>6. Іскерлік.</w:t>
      </w:r>
      <w:r w:rsidR="00D4583B" w:rsidRPr="00B355E6">
        <w:rPr>
          <w:rFonts w:ascii="Times New Roman" w:hAnsi="Times New Roman" w:cs="Times New Roman"/>
          <w:sz w:val="28"/>
          <w:szCs w:val="28"/>
          <w:lang w:val="kk-KZ"/>
        </w:rPr>
        <w:br/>
        <w:t>7. Арлылық.</w:t>
      </w:r>
      <w:r w:rsidR="00D4583B" w:rsidRPr="00B355E6">
        <w:rPr>
          <w:rFonts w:ascii="Times New Roman" w:hAnsi="Times New Roman" w:cs="Times New Roman"/>
          <w:sz w:val="28"/>
          <w:szCs w:val="28"/>
          <w:lang w:val="kk-KZ"/>
        </w:rPr>
        <w:br/>
      </w:r>
      <w:r w:rsidR="00D4583B" w:rsidRPr="00B355E6">
        <w:rPr>
          <w:rFonts w:ascii="Times New Roman" w:hAnsi="Times New Roman" w:cs="Times New Roman"/>
          <w:sz w:val="28"/>
          <w:szCs w:val="28"/>
          <w:lang w:val="kk-KZ"/>
        </w:rPr>
        <w:br/>
      </w:r>
      <w:r w:rsidR="00D4583B" w:rsidRPr="00B355E6">
        <w:rPr>
          <w:rFonts w:ascii="Times New Roman" w:hAnsi="Times New Roman" w:cs="Times New Roman"/>
          <w:b/>
          <w:sz w:val="28"/>
          <w:szCs w:val="28"/>
          <w:lang w:val="kk-KZ"/>
        </w:rPr>
        <w:lastRenderedPageBreak/>
        <w:t>Тапсырма</w:t>
      </w:r>
      <w:r w:rsidR="00D4583B" w:rsidRPr="00B355E6">
        <w:rPr>
          <w:rFonts w:ascii="Times New Roman" w:hAnsi="Times New Roman" w:cs="Times New Roman"/>
          <w:sz w:val="28"/>
          <w:szCs w:val="28"/>
          <w:lang w:val="kk-KZ"/>
        </w:rPr>
        <w:t xml:space="preserve">. </w:t>
      </w:r>
      <w:r w:rsidR="00D4583B" w:rsidRPr="00B355E6">
        <w:rPr>
          <w:rFonts w:ascii="Times New Roman" w:hAnsi="Times New Roman" w:cs="Times New Roman"/>
          <w:b/>
          <w:sz w:val="28"/>
          <w:szCs w:val="28"/>
          <w:lang w:val="kk-KZ"/>
        </w:rPr>
        <w:t>Берілген мәтіннің мазмұнын түсіндіріңіз.</w:t>
      </w:r>
      <w:r w:rsidRPr="00B355E6">
        <w:rPr>
          <w:rFonts w:ascii="Times New Roman" w:hAnsi="Times New Roman" w:cs="Times New Roman"/>
          <w:sz w:val="28"/>
          <w:szCs w:val="28"/>
          <w:lang w:val="kk-KZ"/>
        </w:rPr>
        <w:br/>
        <w:t>Бір жұрттың бас әкімі екінші бір байға жолығысып, сөйлесіп тұрғанда, қасынан бір жарлы мұжық өтіп бара жатып, иіліп, бас ұрып сәлем берді дейді. Оған қарсы әлгі әкім одан да төменірек бас ұрып сәлем алды. Қасындағы бай:</w:t>
      </w:r>
      <w:r w:rsidRPr="00B355E6">
        <w:rPr>
          <w:rFonts w:ascii="Times New Roman" w:hAnsi="Times New Roman" w:cs="Times New Roman"/>
          <w:sz w:val="28"/>
          <w:szCs w:val="28"/>
          <w:lang w:val="kk-KZ"/>
        </w:rPr>
        <w:br/>
        <w:t>- Тақсыр, осыншама жұрттың үстінен қараған әкімсіз, осы бір мұжыққа неге сонша бас ұрасыз? – деп айтты дейді. Сонда әкім:</w:t>
      </w:r>
      <w:r w:rsidRPr="00B355E6">
        <w:rPr>
          <w:rFonts w:ascii="Times New Roman" w:hAnsi="Times New Roman" w:cs="Times New Roman"/>
          <w:sz w:val="28"/>
          <w:szCs w:val="28"/>
          <w:lang w:val="kk-KZ"/>
        </w:rPr>
        <w:br/>
        <w:t>- Ешбір ілім - білім үйренбеген мұжық сонша иіліп, әдептілігін көрсеткенде, мен одан әдепсіз болып қалайын ба? - дейді.</w:t>
      </w:r>
      <w:r w:rsidRPr="00B355E6">
        <w:rPr>
          <w:rFonts w:ascii="Times New Roman" w:hAnsi="Times New Roman" w:cs="Times New Roman"/>
          <w:sz w:val="28"/>
          <w:szCs w:val="28"/>
          <w:lang w:val="kk-KZ"/>
        </w:rPr>
        <w:br/>
        <w:t>Ы. Алтынсарин</w:t>
      </w:r>
      <w:r w:rsidRPr="00B355E6">
        <w:rPr>
          <w:rFonts w:ascii="Times New Roman" w:hAnsi="Times New Roman" w:cs="Times New Roman"/>
          <w:sz w:val="28"/>
          <w:szCs w:val="28"/>
          <w:lang w:val="kk-KZ"/>
        </w:rPr>
        <w:br/>
        <w:t>Тапсырма: Ой бөлісу.</w:t>
      </w:r>
      <w:r w:rsidRPr="00B355E6">
        <w:rPr>
          <w:rFonts w:ascii="Times New Roman" w:hAnsi="Times New Roman" w:cs="Times New Roman"/>
          <w:sz w:val="28"/>
          <w:szCs w:val="28"/>
          <w:lang w:val="kk-KZ"/>
        </w:rPr>
        <w:br/>
      </w:r>
      <w:r w:rsidRPr="00B355E6">
        <w:rPr>
          <w:rFonts w:ascii="Times New Roman" w:hAnsi="Times New Roman" w:cs="Times New Roman"/>
          <w:sz w:val="28"/>
          <w:szCs w:val="28"/>
          <w:lang w:val="kk-KZ"/>
        </w:rPr>
        <w:br/>
      </w:r>
      <w:r w:rsidR="00454445" w:rsidRPr="00B355E6">
        <w:rPr>
          <w:rFonts w:ascii="Times New Roman" w:hAnsi="Times New Roman" w:cs="Times New Roman"/>
          <w:b/>
          <w:sz w:val="28"/>
          <w:szCs w:val="28"/>
          <w:lang w:val="kk-KZ"/>
        </w:rPr>
        <w:t>Тапсырма.</w:t>
      </w:r>
      <w:r w:rsidR="00454445"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 xml:space="preserve"> </w:t>
      </w:r>
      <w:r w:rsidR="00454445" w:rsidRPr="00B355E6">
        <w:rPr>
          <w:rFonts w:ascii="Times New Roman" w:hAnsi="Times New Roman" w:cs="Times New Roman"/>
          <w:b/>
          <w:sz w:val="28"/>
          <w:szCs w:val="28"/>
          <w:lang w:val="kk-KZ"/>
        </w:rPr>
        <w:t>Даналықтың дәні неде екенін табыңыз.</w:t>
      </w:r>
    </w:p>
    <w:p w:rsidR="00454445" w:rsidRPr="00B355E6" w:rsidRDefault="00454445" w:rsidP="0040689A">
      <w:pPr>
        <w:tabs>
          <w:tab w:val="left" w:pos="0"/>
          <w:tab w:val="left" w:pos="284"/>
          <w:tab w:val="left" w:pos="426"/>
        </w:tabs>
        <w:spacing w:after="0"/>
        <w:rPr>
          <w:rFonts w:ascii="Times New Roman" w:hAnsi="Times New Roman" w:cs="Times New Roman"/>
          <w:sz w:val="28"/>
          <w:szCs w:val="28"/>
          <w:lang w:val="kk-KZ"/>
        </w:rPr>
      </w:pPr>
    </w:p>
    <w:p w:rsidR="00454445" w:rsidRPr="00B355E6" w:rsidRDefault="003C2ACC" w:rsidP="005204AA">
      <w:pPr>
        <w:tabs>
          <w:tab w:val="left" w:pos="0"/>
          <w:tab w:val="left" w:pos="284"/>
          <w:tab w:val="left" w:pos="426"/>
        </w:tabs>
        <w:spacing w:after="0"/>
        <w:jc w:val="center"/>
        <w:rPr>
          <w:rFonts w:ascii="Times New Roman" w:hAnsi="Times New Roman" w:cs="Times New Roman"/>
          <w:sz w:val="28"/>
          <w:szCs w:val="28"/>
          <w:lang w:val="kk-KZ"/>
        </w:rPr>
      </w:pPr>
      <w:r w:rsidRPr="00B355E6">
        <w:rPr>
          <w:rFonts w:ascii="Times New Roman" w:hAnsi="Times New Roman" w:cs="Times New Roman"/>
          <w:b/>
          <w:sz w:val="28"/>
          <w:szCs w:val="28"/>
          <w:lang w:val="kk-KZ"/>
        </w:rPr>
        <w:t>Даналықтың дәні</w:t>
      </w:r>
      <w:r w:rsidRPr="00B355E6">
        <w:rPr>
          <w:rFonts w:ascii="Times New Roman" w:hAnsi="Times New Roman" w:cs="Times New Roman"/>
          <w:sz w:val="28"/>
          <w:szCs w:val="28"/>
          <w:lang w:val="kk-KZ"/>
        </w:rPr>
        <w:br/>
        <w:t>Ас – тұзбен дәмді, су – мұзбен дәмді. Ал адам – салиқалы, сапалы сөзімен дәмді</w:t>
      </w:r>
      <w:r w:rsidR="005204AA">
        <w:rPr>
          <w:rFonts w:ascii="Times New Roman" w:hAnsi="Times New Roman" w:cs="Times New Roman"/>
          <w:sz w:val="28"/>
          <w:szCs w:val="28"/>
          <w:lang w:val="kk-KZ"/>
        </w:rPr>
        <w:t>.</w:t>
      </w:r>
      <w:r w:rsidRPr="00B355E6">
        <w:rPr>
          <w:rFonts w:ascii="Times New Roman" w:hAnsi="Times New Roman" w:cs="Times New Roman"/>
          <w:sz w:val="28"/>
          <w:szCs w:val="28"/>
          <w:lang w:val="kk-KZ"/>
        </w:rPr>
        <w:br/>
      </w:r>
      <w:r w:rsidR="005204AA">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Ә. Науаи</w:t>
      </w:r>
      <w:r w:rsidRPr="00B355E6">
        <w:rPr>
          <w:rFonts w:ascii="Times New Roman" w:hAnsi="Times New Roman" w:cs="Times New Roman"/>
          <w:sz w:val="28"/>
          <w:szCs w:val="28"/>
          <w:lang w:val="kk-KZ"/>
        </w:rPr>
        <w:br/>
      </w:r>
    </w:p>
    <w:p w:rsidR="004F6162" w:rsidRPr="00B355E6" w:rsidRDefault="00454445" w:rsidP="0040689A">
      <w:pPr>
        <w:tabs>
          <w:tab w:val="left" w:pos="0"/>
          <w:tab w:val="left" w:pos="284"/>
          <w:tab w:val="left" w:pos="426"/>
        </w:tabs>
        <w:spacing w:after="0"/>
        <w:rPr>
          <w:rFonts w:ascii="Times New Roman" w:hAnsi="Times New Roman" w:cs="Times New Roman"/>
          <w:sz w:val="28"/>
          <w:szCs w:val="28"/>
          <w:lang w:val="kk-KZ"/>
        </w:rPr>
      </w:pPr>
      <w:r w:rsidRPr="00B355E6">
        <w:rPr>
          <w:rFonts w:ascii="Times New Roman" w:hAnsi="Times New Roman" w:cs="Times New Roman"/>
          <w:b/>
          <w:sz w:val="28"/>
          <w:szCs w:val="28"/>
          <w:lang w:val="kk-KZ"/>
        </w:rPr>
        <w:t xml:space="preserve">Тапсырма. </w:t>
      </w:r>
      <w:r w:rsidR="003C2ACC" w:rsidRPr="00B355E6">
        <w:rPr>
          <w:rFonts w:ascii="Times New Roman" w:hAnsi="Times New Roman" w:cs="Times New Roman"/>
          <w:b/>
          <w:sz w:val="28"/>
          <w:szCs w:val="28"/>
          <w:lang w:val="kk-KZ"/>
        </w:rPr>
        <w:t xml:space="preserve">Тіл мәдениеті туралы нақыл сөздерді </w:t>
      </w:r>
      <w:r w:rsidRPr="00B355E6">
        <w:rPr>
          <w:rFonts w:ascii="Times New Roman" w:hAnsi="Times New Roman" w:cs="Times New Roman"/>
          <w:b/>
          <w:sz w:val="28"/>
          <w:szCs w:val="28"/>
          <w:lang w:val="kk-KZ"/>
        </w:rPr>
        <w:t>жазыңыз.</w:t>
      </w:r>
      <w:r w:rsidR="003C2ACC" w:rsidRPr="00B355E6">
        <w:rPr>
          <w:rFonts w:ascii="Times New Roman" w:hAnsi="Times New Roman" w:cs="Times New Roman"/>
          <w:sz w:val="28"/>
          <w:szCs w:val="28"/>
          <w:lang w:val="kk-KZ"/>
        </w:rPr>
        <w:br/>
        <w:t>Қайран тіл, қайран сөз – наданға қадірсіз.</w:t>
      </w:r>
      <w:r w:rsidR="003C2ACC" w:rsidRPr="00B355E6">
        <w:rPr>
          <w:rFonts w:ascii="Times New Roman" w:hAnsi="Times New Roman" w:cs="Times New Roman"/>
          <w:sz w:val="28"/>
          <w:szCs w:val="28"/>
          <w:lang w:val="kk-KZ"/>
        </w:rPr>
        <w:br/>
        <w:t>Абай</w:t>
      </w:r>
      <w:r w:rsidR="003C2ACC" w:rsidRPr="00B355E6">
        <w:rPr>
          <w:rFonts w:ascii="Times New Roman" w:hAnsi="Times New Roman" w:cs="Times New Roman"/>
          <w:sz w:val="28"/>
          <w:szCs w:val="28"/>
          <w:lang w:val="kk-KZ"/>
        </w:rPr>
        <w:br/>
        <w:t>Өлең деген - әр сөздің ұнасымы,</w:t>
      </w:r>
      <w:r w:rsidR="003C2ACC" w:rsidRPr="00B355E6">
        <w:rPr>
          <w:rFonts w:ascii="Times New Roman" w:hAnsi="Times New Roman" w:cs="Times New Roman"/>
          <w:sz w:val="28"/>
          <w:szCs w:val="28"/>
          <w:lang w:val="kk-KZ"/>
        </w:rPr>
        <w:br/>
        <w:t>Сөз қосарлық орайлы жарасымы.</w:t>
      </w:r>
      <w:r w:rsidR="003C2ACC" w:rsidRPr="00B355E6">
        <w:rPr>
          <w:rFonts w:ascii="Times New Roman" w:hAnsi="Times New Roman" w:cs="Times New Roman"/>
          <w:sz w:val="28"/>
          <w:szCs w:val="28"/>
          <w:lang w:val="kk-KZ"/>
        </w:rPr>
        <w:br/>
        <w:t>Сөзі тәтті, мағынасы түзу келсе,</w:t>
      </w:r>
      <w:r w:rsidR="003C2ACC" w:rsidRPr="00B355E6">
        <w:rPr>
          <w:rFonts w:ascii="Times New Roman" w:hAnsi="Times New Roman" w:cs="Times New Roman"/>
          <w:sz w:val="28"/>
          <w:szCs w:val="28"/>
          <w:lang w:val="kk-KZ"/>
        </w:rPr>
        <w:br/>
        <w:t>Оған кімнің ұнасар таласуы</w:t>
      </w:r>
      <w:r w:rsidR="003C2ACC" w:rsidRPr="00B355E6">
        <w:rPr>
          <w:rFonts w:ascii="Times New Roman" w:hAnsi="Times New Roman" w:cs="Times New Roman"/>
          <w:sz w:val="28"/>
          <w:szCs w:val="28"/>
          <w:lang w:val="kk-KZ"/>
        </w:rPr>
        <w:br/>
        <w:t>Абай Құнанбаев</w:t>
      </w:r>
      <w:r w:rsidR="003C2ACC" w:rsidRPr="00B355E6">
        <w:rPr>
          <w:rFonts w:ascii="Times New Roman" w:hAnsi="Times New Roman" w:cs="Times New Roman"/>
          <w:sz w:val="28"/>
          <w:szCs w:val="28"/>
          <w:lang w:val="kk-KZ"/>
        </w:rPr>
        <w:br/>
        <w:t>Тапсырма: есімдіктерді тап</w:t>
      </w:r>
      <w:r w:rsidR="003C2ACC" w:rsidRPr="00B355E6">
        <w:rPr>
          <w:rFonts w:ascii="Times New Roman" w:hAnsi="Times New Roman" w:cs="Times New Roman"/>
          <w:sz w:val="28"/>
          <w:szCs w:val="28"/>
          <w:lang w:val="kk-KZ"/>
        </w:rPr>
        <w:br/>
      </w:r>
      <w:r w:rsidR="003C2ACC" w:rsidRPr="00B355E6">
        <w:rPr>
          <w:rFonts w:ascii="Times New Roman" w:hAnsi="Times New Roman" w:cs="Times New Roman"/>
          <w:sz w:val="28"/>
          <w:szCs w:val="28"/>
          <w:lang w:val="kk-KZ"/>
        </w:rPr>
        <w:br/>
      </w:r>
      <w:r w:rsidR="003C2ACC" w:rsidRPr="00B355E6">
        <w:rPr>
          <w:rFonts w:ascii="Times New Roman" w:hAnsi="Times New Roman" w:cs="Times New Roman"/>
          <w:b/>
          <w:sz w:val="28"/>
          <w:szCs w:val="28"/>
          <w:lang w:val="kk-KZ"/>
        </w:rPr>
        <w:t>Сиқырлы сөздер</w:t>
      </w:r>
      <w:r w:rsidR="003C2ACC" w:rsidRPr="00B355E6">
        <w:rPr>
          <w:rFonts w:ascii="Times New Roman" w:hAnsi="Times New Roman" w:cs="Times New Roman"/>
          <w:sz w:val="28"/>
          <w:szCs w:val="28"/>
          <w:lang w:val="kk-KZ"/>
        </w:rPr>
        <w:br/>
        <w:t>1. Екі иығына екі кісі мінгендей;</w:t>
      </w:r>
      <w:r w:rsidR="003C2ACC" w:rsidRPr="00B355E6">
        <w:rPr>
          <w:rFonts w:ascii="Times New Roman" w:hAnsi="Times New Roman" w:cs="Times New Roman"/>
          <w:sz w:val="28"/>
          <w:szCs w:val="28"/>
          <w:lang w:val="kk-KZ"/>
        </w:rPr>
        <w:br/>
        <w:t>2. Аяғы аяғына жұқпады;</w:t>
      </w:r>
      <w:r w:rsidR="003C2ACC" w:rsidRPr="00B355E6">
        <w:rPr>
          <w:rFonts w:ascii="Times New Roman" w:hAnsi="Times New Roman" w:cs="Times New Roman"/>
          <w:sz w:val="28"/>
          <w:szCs w:val="28"/>
          <w:lang w:val="kk-KZ"/>
        </w:rPr>
        <w:br/>
        <w:t>3. Саусағының ұшын қимылдатпады</w:t>
      </w:r>
      <w:r w:rsidR="003C2ACC" w:rsidRPr="00B355E6">
        <w:rPr>
          <w:rFonts w:ascii="Times New Roman" w:hAnsi="Times New Roman" w:cs="Times New Roman"/>
          <w:sz w:val="28"/>
          <w:szCs w:val="28"/>
          <w:lang w:val="kk-KZ"/>
        </w:rPr>
        <w:br/>
        <w:t>4. Ит терісін басына қаптады;</w:t>
      </w:r>
      <w:r w:rsidR="003C2ACC" w:rsidRPr="00B355E6">
        <w:rPr>
          <w:rFonts w:ascii="Times New Roman" w:hAnsi="Times New Roman" w:cs="Times New Roman"/>
          <w:sz w:val="28"/>
          <w:szCs w:val="28"/>
          <w:lang w:val="kk-KZ"/>
        </w:rPr>
        <w:br/>
        <w:t>5. Жерден алып, жерге салды;</w:t>
      </w:r>
      <w:r w:rsidR="003C2ACC" w:rsidRPr="00B355E6">
        <w:rPr>
          <w:rFonts w:ascii="Times New Roman" w:hAnsi="Times New Roman" w:cs="Times New Roman"/>
          <w:sz w:val="28"/>
          <w:szCs w:val="28"/>
          <w:lang w:val="kk-KZ"/>
        </w:rPr>
        <w:br/>
        <w:t>6. Үріп ауызға салғандай;</w:t>
      </w:r>
      <w:r w:rsidR="003C2ACC" w:rsidRPr="00B355E6">
        <w:rPr>
          <w:rFonts w:ascii="Times New Roman" w:hAnsi="Times New Roman" w:cs="Times New Roman"/>
          <w:sz w:val="28"/>
          <w:szCs w:val="28"/>
          <w:lang w:val="kk-KZ"/>
        </w:rPr>
        <w:br/>
        <w:t>7. Қ</w:t>
      </w:r>
      <w:r w:rsidRPr="00B355E6">
        <w:rPr>
          <w:rFonts w:ascii="Times New Roman" w:hAnsi="Times New Roman" w:cs="Times New Roman"/>
          <w:sz w:val="28"/>
          <w:szCs w:val="28"/>
          <w:lang w:val="kk-KZ"/>
        </w:rPr>
        <w:t>ыздың жиған жүгіндей</w:t>
      </w:r>
    </w:p>
    <w:p w:rsidR="00146DA2" w:rsidRPr="00B355E6" w:rsidRDefault="00146DA2" w:rsidP="0040689A">
      <w:pPr>
        <w:tabs>
          <w:tab w:val="left" w:pos="0"/>
          <w:tab w:val="left" w:pos="284"/>
          <w:tab w:val="left" w:pos="426"/>
        </w:tabs>
        <w:spacing w:after="0"/>
        <w:rPr>
          <w:rFonts w:ascii="Times New Roman" w:hAnsi="Times New Roman" w:cs="Times New Roman"/>
          <w:sz w:val="28"/>
          <w:szCs w:val="28"/>
          <w:lang w:val="kk-KZ"/>
        </w:rPr>
      </w:pPr>
    </w:p>
    <w:p w:rsidR="004F6162" w:rsidRPr="00B355E6" w:rsidRDefault="004F6162" w:rsidP="0040689A">
      <w:pPr>
        <w:spacing w:after="0"/>
        <w:rPr>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 Берілген тұрақты сөз тіркестерін дұрыс құрастырыңыз.</w:t>
      </w:r>
      <w:r w:rsidRPr="00B355E6">
        <w:rPr>
          <w:rFonts w:ascii="Times New Roman" w:hAnsi="Times New Roman" w:cs="Times New Roman"/>
          <w:b/>
          <w:sz w:val="28"/>
          <w:szCs w:val="28"/>
          <w:lang w:val="kk-KZ"/>
        </w:rPr>
        <w:br/>
      </w:r>
      <w:r w:rsidRPr="00B355E6">
        <w:rPr>
          <w:rFonts w:ascii="Times New Roman" w:hAnsi="Times New Roman" w:cs="Times New Roman"/>
          <w:sz w:val="28"/>
          <w:szCs w:val="28"/>
          <w:lang w:val="kk-KZ"/>
        </w:rPr>
        <w:br/>
      </w:r>
      <w:r w:rsidRPr="00B355E6">
        <w:rPr>
          <w:rFonts w:ascii="Times New Roman" w:hAnsi="Times New Roman" w:cs="Times New Roman"/>
          <w:sz w:val="28"/>
          <w:szCs w:val="28"/>
          <w:lang w:val="kk-KZ"/>
        </w:rPr>
        <w:lastRenderedPageBreak/>
        <w:t xml:space="preserve">1.Тілі </w:t>
      </w:r>
      <w:r w:rsidR="00FF6B00" w:rsidRPr="00B355E6">
        <w:rPr>
          <w:rFonts w:ascii="Times New Roman" w:hAnsi="Times New Roman" w:cs="Times New Roman"/>
          <w:sz w:val="28"/>
          <w:szCs w:val="28"/>
          <w:lang w:val="kk-KZ"/>
        </w:rPr>
        <w:t xml:space="preserve">байлану ... 1.келісу, түсінісу </w:t>
      </w:r>
      <w:r w:rsidRPr="00B355E6">
        <w:rPr>
          <w:rFonts w:ascii="Times New Roman" w:hAnsi="Times New Roman" w:cs="Times New Roman"/>
          <w:sz w:val="28"/>
          <w:szCs w:val="28"/>
          <w:lang w:val="kk-KZ"/>
        </w:rPr>
        <w:br/>
        <w:t xml:space="preserve">2. Тілде тиек жок ... 2.көп сөйлеу </w:t>
      </w:r>
    </w:p>
    <w:p w:rsidR="0093498F" w:rsidRDefault="004F6162" w:rsidP="0040689A">
      <w:pPr>
        <w:pStyle w:val="af6"/>
        <w:spacing w:before="0" w:beforeAutospacing="0" w:after="0" w:afterAutospacing="0" w:line="276" w:lineRule="auto"/>
        <w:rPr>
          <w:rFonts w:ascii="Times New Roman" w:hAnsi="Times New Roman" w:cs="Times New Roman"/>
          <w:b/>
          <w:sz w:val="28"/>
          <w:szCs w:val="28"/>
          <w:lang w:val="kk-KZ"/>
        </w:rPr>
      </w:pPr>
      <w:r w:rsidRPr="00B355E6">
        <w:rPr>
          <w:rFonts w:ascii="Times New Roman" w:hAnsi="Times New Roman" w:cs="Times New Roman"/>
          <w:sz w:val="28"/>
          <w:szCs w:val="28"/>
          <w:lang w:val="kk-KZ"/>
        </w:rPr>
        <w:t>3 .Тілім бармай тұр ... 3.сөзге шебер,</w:t>
      </w:r>
      <w:r w:rsidR="00FF6B00"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шешен</w:t>
      </w:r>
      <w:r w:rsidRPr="00B355E6">
        <w:rPr>
          <w:rFonts w:ascii="Times New Roman" w:hAnsi="Times New Roman" w:cs="Times New Roman"/>
          <w:sz w:val="28"/>
          <w:szCs w:val="28"/>
          <w:lang w:val="kk-KZ"/>
        </w:rPr>
        <w:br/>
        <w:t xml:space="preserve">4. </w:t>
      </w:r>
      <w:r w:rsidRPr="00B355E6">
        <w:rPr>
          <w:rFonts w:ascii="Times New Roman" w:hAnsi="Times New Roman" w:cs="Times New Roman"/>
          <w:sz w:val="28"/>
          <w:szCs w:val="28"/>
          <w:u w:val="single"/>
          <w:lang w:val="kk-KZ"/>
        </w:rPr>
        <w:t>Тілдің майын тамызу...</w:t>
      </w:r>
      <w:r w:rsidR="0093498F">
        <w:rPr>
          <w:rFonts w:ascii="Times New Roman" w:hAnsi="Times New Roman" w:cs="Times New Roman"/>
          <w:sz w:val="28"/>
          <w:szCs w:val="28"/>
          <w:lang w:val="kk-KZ"/>
        </w:rPr>
        <w:t xml:space="preserve"> 4.айтуға батпау </w:t>
      </w:r>
      <w:r w:rsidRPr="00B355E6">
        <w:rPr>
          <w:rFonts w:ascii="Times New Roman" w:hAnsi="Times New Roman" w:cs="Times New Roman"/>
          <w:sz w:val="28"/>
          <w:szCs w:val="28"/>
          <w:lang w:val="kk-KZ"/>
        </w:rPr>
        <w:br/>
        <w:t>5 .Тілдеп жібе</w:t>
      </w:r>
      <w:r w:rsidR="00FF6B00" w:rsidRPr="00B355E6">
        <w:rPr>
          <w:rFonts w:ascii="Times New Roman" w:hAnsi="Times New Roman" w:cs="Times New Roman"/>
          <w:sz w:val="28"/>
          <w:szCs w:val="28"/>
          <w:lang w:val="kk-KZ"/>
        </w:rPr>
        <w:t xml:space="preserve">рді ... 5.бір сөзде айта алмау </w:t>
      </w:r>
      <w:r w:rsidRPr="00B355E6">
        <w:rPr>
          <w:rFonts w:ascii="Times New Roman" w:hAnsi="Times New Roman" w:cs="Times New Roman"/>
          <w:sz w:val="28"/>
          <w:szCs w:val="28"/>
          <w:lang w:val="kk-KZ"/>
        </w:rPr>
        <w:br/>
        <w:t xml:space="preserve">6. Тілге келмеді ... 6.ұрысты, балағаттады </w:t>
      </w:r>
      <w:r w:rsidRPr="00B355E6">
        <w:rPr>
          <w:rFonts w:ascii="Times New Roman" w:hAnsi="Times New Roman" w:cs="Times New Roman"/>
          <w:sz w:val="28"/>
          <w:szCs w:val="28"/>
          <w:lang w:val="kk-KZ"/>
        </w:rPr>
        <w:br/>
        <w:t>7. Тіл табысу ... 7.үндемеу</w:t>
      </w:r>
      <w:r w:rsidR="00454445" w:rsidRPr="00B355E6">
        <w:rPr>
          <w:rFonts w:ascii="Times New Roman" w:hAnsi="Times New Roman" w:cs="Times New Roman"/>
          <w:sz w:val="28"/>
          <w:szCs w:val="28"/>
          <w:lang w:val="kk-KZ"/>
        </w:rPr>
        <w:br/>
      </w:r>
    </w:p>
    <w:p w:rsidR="00454445" w:rsidRPr="00B355E6" w:rsidRDefault="00454445" w:rsidP="0040689A">
      <w:pPr>
        <w:pStyle w:val="af6"/>
        <w:spacing w:before="0" w:beforeAutospacing="0" w:after="0" w:afterAutospacing="0" w:line="276" w:lineRule="auto"/>
        <w:rPr>
          <w:rFonts w:ascii="Times New Roman" w:hAnsi="Times New Roman" w:cs="Times New Roman"/>
          <w:sz w:val="28"/>
          <w:szCs w:val="28"/>
          <w:lang w:val="kk-KZ"/>
        </w:rPr>
      </w:pPr>
      <w:r w:rsidRPr="00B355E6">
        <w:rPr>
          <w:rFonts w:ascii="Times New Roman" w:hAnsi="Times New Roman" w:cs="Times New Roman"/>
          <w:b/>
          <w:sz w:val="28"/>
          <w:szCs w:val="28"/>
          <w:lang w:val="kk-KZ"/>
        </w:rPr>
        <w:t xml:space="preserve">Тапсырма. </w:t>
      </w:r>
      <w:r w:rsidR="003C2ACC" w:rsidRPr="00B355E6">
        <w:rPr>
          <w:rFonts w:ascii="Times New Roman" w:hAnsi="Times New Roman" w:cs="Times New Roman"/>
          <w:b/>
          <w:sz w:val="28"/>
          <w:szCs w:val="28"/>
          <w:lang w:val="kk-KZ"/>
        </w:rPr>
        <w:t>Беріл</w:t>
      </w:r>
      <w:r w:rsidRPr="00B355E6">
        <w:rPr>
          <w:rFonts w:ascii="Times New Roman" w:hAnsi="Times New Roman" w:cs="Times New Roman"/>
          <w:b/>
          <w:sz w:val="28"/>
          <w:szCs w:val="28"/>
          <w:lang w:val="kk-KZ"/>
        </w:rPr>
        <w:t>ген сөздер мен  мақал-</w:t>
      </w:r>
      <w:r w:rsidR="003C2ACC" w:rsidRPr="00B355E6">
        <w:rPr>
          <w:rFonts w:ascii="Times New Roman" w:hAnsi="Times New Roman" w:cs="Times New Roman"/>
          <w:b/>
          <w:sz w:val="28"/>
          <w:szCs w:val="28"/>
          <w:lang w:val="kk-KZ"/>
        </w:rPr>
        <w:t>мәтелдерд</w:t>
      </w:r>
      <w:r w:rsidRPr="00B355E6">
        <w:rPr>
          <w:rFonts w:ascii="Times New Roman" w:hAnsi="Times New Roman" w:cs="Times New Roman"/>
          <w:b/>
          <w:sz w:val="28"/>
          <w:szCs w:val="28"/>
          <w:lang w:val="kk-KZ"/>
        </w:rPr>
        <w:t xml:space="preserve">і қатыстыра отырып, сөйлем құраңыз. </w:t>
      </w:r>
      <w:r w:rsidR="003C2ACC" w:rsidRPr="00B355E6">
        <w:rPr>
          <w:rFonts w:ascii="Times New Roman" w:hAnsi="Times New Roman" w:cs="Times New Roman"/>
          <w:sz w:val="28"/>
          <w:szCs w:val="28"/>
          <w:lang w:val="kk-KZ"/>
        </w:rPr>
        <w:br/>
        <w:t>Жақсы сөз – жарым ырыс”</w:t>
      </w:r>
      <w:r w:rsidR="003C2ACC" w:rsidRPr="00B355E6">
        <w:rPr>
          <w:rFonts w:ascii="Times New Roman" w:hAnsi="Times New Roman" w:cs="Times New Roman"/>
          <w:sz w:val="28"/>
          <w:szCs w:val="28"/>
          <w:lang w:val="kk-KZ"/>
        </w:rPr>
        <w:br/>
        <w:t>“ Лұқпан хакім мың жыл жасапты”деген сөз ел арасына тарапты. Осы сөздің байыбына жетпеген бір жас жігіт данагөй хакімнің өзінен сұрапты. Сонда Лұқпан хакім былай депті:</w:t>
      </w:r>
      <w:r w:rsidR="003C2ACC" w:rsidRPr="00B355E6">
        <w:rPr>
          <w:rFonts w:ascii="Times New Roman" w:hAnsi="Times New Roman" w:cs="Times New Roman"/>
          <w:sz w:val="28"/>
          <w:szCs w:val="28"/>
          <w:lang w:val="kk-KZ"/>
        </w:rPr>
        <w:br/>
        <w:t>- Осы сөздің шындығы бар, балам. Ғұмырымда талай адамға жолықтым. Олармен өткізген әрбір жақсы сұхбатты бір жасқа балап отырдым, - депті Ел аузынан</w:t>
      </w:r>
      <w:r w:rsidR="003C2ACC" w:rsidRPr="00B355E6">
        <w:rPr>
          <w:rFonts w:ascii="Times New Roman" w:hAnsi="Times New Roman" w:cs="Times New Roman"/>
          <w:sz w:val="28"/>
          <w:szCs w:val="28"/>
          <w:lang w:val="kk-KZ"/>
        </w:rPr>
        <w:br/>
        <w:t>Сұрақ: Сөйлеудің қай түріне жатады?</w:t>
      </w:r>
      <w:r w:rsidR="003C2ACC" w:rsidRPr="00B355E6">
        <w:rPr>
          <w:rFonts w:ascii="Times New Roman" w:hAnsi="Times New Roman" w:cs="Times New Roman"/>
          <w:sz w:val="28"/>
          <w:szCs w:val="28"/>
          <w:lang w:val="kk-KZ"/>
        </w:rPr>
        <w:br/>
      </w:r>
    </w:p>
    <w:p w:rsidR="00456E76" w:rsidRPr="00B355E6" w:rsidRDefault="00456E76" w:rsidP="0040689A">
      <w:pPr>
        <w:tabs>
          <w:tab w:val="left" w:pos="0"/>
          <w:tab w:val="left" w:pos="284"/>
          <w:tab w:val="left" w:pos="426"/>
        </w:tabs>
        <w:spacing w:after="0"/>
        <w:rPr>
          <w:rStyle w:val="af4"/>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  Сөздік жұмысы</w:t>
      </w:r>
    </w:p>
    <w:p w:rsidR="00790333" w:rsidRPr="00B355E6" w:rsidRDefault="00456E76" w:rsidP="0040689A">
      <w:pPr>
        <w:tabs>
          <w:tab w:val="left" w:pos="0"/>
          <w:tab w:val="left" w:pos="284"/>
          <w:tab w:val="left" w:pos="426"/>
        </w:tabs>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br/>
        <w:t>Күлдіру — смешить</w:t>
      </w:r>
      <w:r w:rsidRPr="00B355E6">
        <w:rPr>
          <w:rFonts w:ascii="Times New Roman" w:hAnsi="Times New Roman" w:cs="Times New Roman"/>
          <w:sz w:val="28"/>
          <w:szCs w:val="28"/>
          <w:lang w:val="kk-KZ"/>
        </w:rPr>
        <w:br/>
        <w:t>Күйдіру — огорчать</w:t>
      </w:r>
      <w:r w:rsidRPr="00B355E6">
        <w:rPr>
          <w:rFonts w:ascii="Times New Roman" w:hAnsi="Times New Roman" w:cs="Times New Roman"/>
          <w:sz w:val="28"/>
          <w:szCs w:val="28"/>
          <w:lang w:val="kk-KZ"/>
        </w:rPr>
        <w:br/>
        <w:t>Сүйсіндіру — влюблять</w:t>
      </w:r>
      <w:r w:rsidRPr="00B355E6">
        <w:rPr>
          <w:rFonts w:ascii="Times New Roman" w:hAnsi="Times New Roman" w:cs="Times New Roman"/>
          <w:sz w:val="28"/>
          <w:szCs w:val="28"/>
          <w:lang w:val="kk-KZ"/>
        </w:rPr>
        <w:br/>
        <w:t>Сүріндіру — спотыкаться</w:t>
      </w:r>
      <w:r w:rsidRPr="00B355E6">
        <w:rPr>
          <w:rFonts w:ascii="Times New Roman" w:hAnsi="Times New Roman" w:cs="Times New Roman"/>
          <w:sz w:val="28"/>
          <w:szCs w:val="28"/>
          <w:lang w:val="kk-KZ"/>
        </w:rPr>
        <w:br/>
        <w:t>Бүлдіру — испортить</w:t>
      </w:r>
      <w:r w:rsidRPr="00B355E6">
        <w:rPr>
          <w:rFonts w:ascii="Times New Roman" w:hAnsi="Times New Roman" w:cs="Times New Roman"/>
          <w:sz w:val="28"/>
          <w:szCs w:val="28"/>
          <w:lang w:val="kk-KZ"/>
        </w:rPr>
        <w:br/>
        <w:t>Жұбату — утешать</w:t>
      </w:r>
    </w:p>
    <w:p w:rsidR="001423CB" w:rsidRPr="00B355E6" w:rsidRDefault="001423CB" w:rsidP="0040689A">
      <w:pPr>
        <w:spacing w:before="100" w:beforeAutospacing="1" w:after="100" w:afterAutospacing="1"/>
        <w:jc w:val="both"/>
        <w:rPr>
          <w:rFonts w:ascii="Times New Roman" w:eastAsia="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w:t>
      </w:r>
      <w:r w:rsidRPr="00B355E6">
        <w:rPr>
          <w:rFonts w:ascii="Times New Roman" w:eastAsia="Times New Roman" w:hAnsi="Times New Roman" w:cs="Times New Roman"/>
          <w:b/>
          <w:sz w:val="28"/>
          <w:szCs w:val="28"/>
          <w:lang w:val="kk-KZ"/>
        </w:rPr>
        <w:t xml:space="preserve">Сұрақтарға жауап беріңіз. Мәтін бойынша тіл мәдениетіне қатысты өз ойларын сұрақ бойынша толықтыру керек. </w:t>
      </w:r>
    </w:p>
    <w:p w:rsidR="001423CB" w:rsidRPr="00B355E6" w:rsidRDefault="001423CB" w:rsidP="0040689A">
      <w:pPr>
        <w:numPr>
          <w:ilvl w:val="0"/>
          <w:numId w:val="10"/>
        </w:numPr>
        <w:spacing w:before="100" w:beforeAutospacing="1" w:after="100" w:afterAutospacing="1"/>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Тілді қадірлеу неден басталады?</w:t>
      </w:r>
      <w:r w:rsidRPr="00B355E6">
        <w:rPr>
          <w:rFonts w:ascii="Times New Roman" w:eastAsia="Times New Roman" w:hAnsi="Times New Roman" w:cs="Times New Roman"/>
          <w:sz w:val="28"/>
          <w:szCs w:val="28"/>
          <w:lang w:val="kk-KZ"/>
        </w:rPr>
        <w:br/>
      </w:r>
      <w:r w:rsidRPr="00B355E6">
        <w:rPr>
          <w:rFonts w:ascii="Times New Roman" w:eastAsia="Times New Roman" w:hAnsi="Times New Roman" w:cs="Times New Roman"/>
          <w:i/>
          <w:iCs/>
          <w:sz w:val="28"/>
          <w:szCs w:val="28"/>
          <w:lang w:val="kk-KZ"/>
        </w:rPr>
        <w:t>Тілді қадірлеу дұрыс сөйлеуден басталады</w:t>
      </w:r>
    </w:p>
    <w:p w:rsidR="001423CB" w:rsidRPr="00B355E6" w:rsidRDefault="001423CB" w:rsidP="0040689A">
      <w:pPr>
        <w:numPr>
          <w:ilvl w:val="0"/>
          <w:numId w:val="10"/>
        </w:numPr>
        <w:spacing w:before="100" w:beforeAutospacing="1" w:after="100" w:afterAutospacing="1"/>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Адам мәдениетінің алғышарты не болып табылады?</w:t>
      </w:r>
      <w:r w:rsidRPr="00B355E6">
        <w:rPr>
          <w:rFonts w:ascii="Times New Roman" w:eastAsia="Times New Roman" w:hAnsi="Times New Roman" w:cs="Times New Roman"/>
          <w:sz w:val="28"/>
          <w:szCs w:val="28"/>
          <w:lang w:val="kk-KZ"/>
        </w:rPr>
        <w:br/>
      </w:r>
      <w:r w:rsidRPr="00B355E6">
        <w:rPr>
          <w:rFonts w:ascii="Times New Roman" w:eastAsia="Times New Roman" w:hAnsi="Times New Roman" w:cs="Times New Roman"/>
          <w:i/>
          <w:iCs/>
          <w:sz w:val="28"/>
          <w:szCs w:val="28"/>
          <w:lang w:val="kk-KZ"/>
        </w:rPr>
        <w:t>Адам мәдениетінің алғышарты — дұрыс сөйлей білу болып табылады</w:t>
      </w:r>
    </w:p>
    <w:p w:rsidR="001423CB" w:rsidRPr="00B355E6" w:rsidRDefault="001423CB" w:rsidP="0040689A">
      <w:pPr>
        <w:numPr>
          <w:ilvl w:val="0"/>
          <w:numId w:val="10"/>
        </w:numPr>
        <w:spacing w:before="100" w:beforeAutospacing="1" w:after="100" w:afterAutospacing="1"/>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Тілін білмеген нені білмейді?</w:t>
      </w:r>
      <w:r w:rsidRPr="00B355E6">
        <w:rPr>
          <w:rFonts w:ascii="Times New Roman" w:eastAsia="Times New Roman" w:hAnsi="Times New Roman" w:cs="Times New Roman"/>
          <w:sz w:val="28"/>
          <w:szCs w:val="28"/>
          <w:lang w:val="kk-KZ"/>
        </w:rPr>
        <w:br/>
      </w:r>
      <w:r w:rsidRPr="00B355E6">
        <w:rPr>
          <w:rFonts w:ascii="Times New Roman" w:eastAsia="Times New Roman" w:hAnsi="Times New Roman" w:cs="Times New Roman"/>
          <w:i/>
          <w:iCs/>
          <w:sz w:val="28"/>
          <w:szCs w:val="28"/>
          <w:lang w:val="kk-KZ"/>
        </w:rPr>
        <w:t>Тілін білмеген — түбін білмейді.</w:t>
      </w:r>
    </w:p>
    <w:p w:rsidR="001423CB" w:rsidRPr="00B355E6" w:rsidRDefault="001423CB" w:rsidP="0040689A">
      <w:pPr>
        <w:numPr>
          <w:ilvl w:val="0"/>
          <w:numId w:val="10"/>
        </w:numPr>
        <w:spacing w:before="100" w:beforeAutospacing="1" w:after="100" w:afterAutospacing="1"/>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Қазақта дұрыс сөйлей білу мәдениеті деп нені атаған?</w:t>
      </w:r>
      <w:r w:rsidRPr="00B355E6">
        <w:rPr>
          <w:rFonts w:ascii="Times New Roman" w:eastAsia="Times New Roman" w:hAnsi="Times New Roman" w:cs="Times New Roman"/>
          <w:sz w:val="28"/>
          <w:szCs w:val="28"/>
          <w:lang w:val="kk-KZ"/>
        </w:rPr>
        <w:br/>
      </w:r>
      <w:r w:rsidRPr="00B355E6">
        <w:rPr>
          <w:rFonts w:ascii="Times New Roman" w:eastAsia="Times New Roman" w:hAnsi="Times New Roman" w:cs="Times New Roman"/>
          <w:i/>
          <w:iCs/>
          <w:sz w:val="28"/>
          <w:szCs w:val="28"/>
        </w:rPr>
        <w:t>«Аталы сөз — баталы сөз» деген екен.</w:t>
      </w:r>
    </w:p>
    <w:p w:rsidR="001423CB" w:rsidRPr="00B355E6" w:rsidRDefault="001423CB" w:rsidP="0040689A">
      <w:pPr>
        <w:numPr>
          <w:ilvl w:val="0"/>
          <w:numId w:val="10"/>
        </w:numPr>
        <w:spacing w:before="100" w:beforeAutospacing="1" w:after="100" w:afterAutospacing="1"/>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rPr>
        <w:t>«Тілін білмеген — түбін білмейді» дегенді қалай түсінесіңдер?</w:t>
      </w:r>
    </w:p>
    <w:p w:rsidR="001423CB" w:rsidRPr="00F478E0" w:rsidRDefault="001423CB" w:rsidP="0040689A">
      <w:pPr>
        <w:spacing w:before="100" w:beforeAutospacing="1" w:after="100" w:afterAutospacing="1"/>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lastRenderedPageBreak/>
        <w:t xml:space="preserve">Тапсырма. </w:t>
      </w:r>
      <w:r w:rsidRPr="00B355E6">
        <w:rPr>
          <w:rFonts w:ascii="Times New Roman" w:eastAsia="Times New Roman" w:hAnsi="Times New Roman" w:cs="Times New Roman"/>
          <w:b/>
          <w:bCs/>
          <w:sz w:val="28"/>
          <w:szCs w:val="28"/>
        </w:rPr>
        <w:t>Топпен жұмыс</w:t>
      </w:r>
      <w:r w:rsidR="00F478E0">
        <w:rPr>
          <w:rFonts w:ascii="Times New Roman" w:eastAsia="Times New Roman" w:hAnsi="Times New Roman" w:cs="Times New Roman"/>
          <w:b/>
          <w:bCs/>
          <w:sz w:val="28"/>
          <w:szCs w:val="28"/>
          <w:lang w:val="kk-KZ"/>
        </w:rPr>
        <w:t>.</w:t>
      </w:r>
    </w:p>
    <w:p w:rsidR="00F55EDE" w:rsidRPr="00B355E6" w:rsidRDefault="00A42183" w:rsidP="0040689A">
      <w:pPr>
        <w:spacing w:before="100" w:beforeAutospacing="1" w:after="100" w:afterAutospacing="1"/>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Тілге келмеу – </w:t>
      </w:r>
      <w:r w:rsidR="001423CB" w:rsidRPr="00B355E6">
        <w:rPr>
          <w:rFonts w:ascii="Times New Roman" w:eastAsia="Times New Roman" w:hAnsi="Times New Roman" w:cs="Times New Roman"/>
          <w:sz w:val="28"/>
          <w:szCs w:val="28"/>
          <w:lang w:val="kk-KZ"/>
        </w:rPr>
        <w:t>қарсыласып, ұрысып сөйлемеу</w:t>
      </w:r>
      <w:r w:rsidR="001423CB" w:rsidRPr="00B355E6">
        <w:rPr>
          <w:rFonts w:ascii="Times New Roman" w:eastAsia="Times New Roman" w:hAnsi="Times New Roman" w:cs="Times New Roman"/>
          <w:sz w:val="28"/>
          <w:szCs w:val="28"/>
          <w:lang w:val="kk-KZ"/>
        </w:rPr>
        <w:br/>
      </w:r>
      <w:r w:rsidR="00B7099F" w:rsidRPr="00B355E6">
        <w:rPr>
          <w:rFonts w:ascii="Times New Roman" w:eastAsia="Times New Roman" w:hAnsi="Times New Roman" w:cs="Times New Roman"/>
          <w:sz w:val="28"/>
          <w:szCs w:val="28"/>
          <w:lang w:val="kk-KZ"/>
        </w:rPr>
        <w:t>т</w:t>
      </w:r>
      <w:r w:rsidRPr="00B355E6">
        <w:rPr>
          <w:rFonts w:ascii="Times New Roman" w:eastAsia="Times New Roman" w:hAnsi="Times New Roman" w:cs="Times New Roman"/>
          <w:sz w:val="28"/>
          <w:szCs w:val="28"/>
          <w:lang w:val="kk-KZ"/>
        </w:rPr>
        <w:t xml:space="preserve">ілді байлау – </w:t>
      </w:r>
      <w:r w:rsidR="001423CB" w:rsidRPr="00B355E6">
        <w:rPr>
          <w:rFonts w:ascii="Times New Roman" w:eastAsia="Times New Roman" w:hAnsi="Times New Roman" w:cs="Times New Roman"/>
          <w:sz w:val="28"/>
          <w:szCs w:val="28"/>
          <w:lang w:val="kk-KZ"/>
        </w:rPr>
        <w:t>сөз берм</w:t>
      </w:r>
      <w:r w:rsidRPr="00B355E6">
        <w:rPr>
          <w:rFonts w:ascii="Times New Roman" w:eastAsia="Times New Roman" w:hAnsi="Times New Roman" w:cs="Times New Roman"/>
          <w:sz w:val="28"/>
          <w:szCs w:val="28"/>
          <w:lang w:val="kk-KZ"/>
        </w:rPr>
        <w:t>еген адамды айтады</w:t>
      </w:r>
      <w:r w:rsidRPr="00B355E6">
        <w:rPr>
          <w:rFonts w:ascii="Times New Roman" w:eastAsia="Times New Roman" w:hAnsi="Times New Roman" w:cs="Times New Roman"/>
          <w:sz w:val="28"/>
          <w:szCs w:val="28"/>
          <w:lang w:val="kk-KZ"/>
        </w:rPr>
        <w:br/>
        <w:t>тілі қышыды –</w:t>
      </w:r>
      <w:r w:rsidR="001423CB" w:rsidRPr="00B355E6">
        <w:rPr>
          <w:rFonts w:ascii="Times New Roman" w:eastAsia="Times New Roman" w:hAnsi="Times New Roman" w:cs="Times New Roman"/>
          <w:sz w:val="28"/>
          <w:szCs w:val="28"/>
          <w:lang w:val="kk-KZ"/>
        </w:rPr>
        <w:t xml:space="preserve"> айтқысы ке</w:t>
      </w:r>
      <w:r w:rsidRPr="00B355E6">
        <w:rPr>
          <w:rFonts w:ascii="Times New Roman" w:eastAsia="Times New Roman" w:hAnsi="Times New Roman" w:cs="Times New Roman"/>
          <w:sz w:val="28"/>
          <w:szCs w:val="28"/>
          <w:lang w:val="kk-KZ"/>
        </w:rPr>
        <w:t>лген адамды айтады</w:t>
      </w:r>
      <w:r w:rsidRPr="00B355E6">
        <w:rPr>
          <w:rFonts w:ascii="Times New Roman" w:eastAsia="Times New Roman" w:hAnsi="Times New Roman" w:cs="Times New Roman"/>
          <w:sz w:val="28"/>
          <w:szCs w:val="28"/>
          <w:lang w:val="kk-KZ"/>
        </w:rPr>
        <w:br/>
        <w:t>тілсіз қалу –</w:t>
      </w:r>
      <w:r w:rsidR="001423CB" w:rsidRPr="00B355E6">
        <w:rPr>
          <w:rFonts w:ascii="Times New Roman" w:eastAsia="Times New Roman" w:hAnsi="Times New Roman" w:cs="Times New Roman"/>
          <w:sz w:val="28"/>
          <w:szCs w:val="28"/>
          <w:lang w:val="kk-KZ"/>
        </w:rPr>
        <w:t xml:space="preserve"> сөйлемей қалған адам</w:t>
      </w:r>
    </w:p>
    <w:p w:rsidR="003C11CF" w:rsidRPr="00B355E6" w:rsidRDefault="003C11CF" w:rsidP="0040689A">
      <w:pPr>
        <w:spacing w:after="0"/>
        <w:jc w:val="both"/>
        <w:rPr>
          <w:rFonts w:ascii="Times New Roman" w:eastAsia="Times New Roman" w:hAnsi="Times New Roman" w:cs="Times New Roman"/>
          <w:b/>
          <w:bCs/>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eastAsia="Times New Roman" w:hAnsi="Times New Roman" w:cs="Times New Roman"/>
          <w:b/>
          <w:bCs/>
          <w:sz w:val="28"/>
          <w:szCs w:val="28"/>
          <w:lang w:val="kk-KZ"/>
        </w:rPr>
        <w:t xml:space="preserve">Берілген тұрақты сөз тіркестерін қатыстырып сөйлем құраңыз. </w:t>
      </w:r>
    </w:p>
    <w:p w:rsidR="003C11CF" w:rsidRPr="00B355E6" w:rsidRDefault="003C11CF" w:rsidP="0040689A">
      <w:pPr>
        <w:spacing w:after="0"/>
        <w:jc w:val="both"/>
        <w:rPr>
          <w:rFonts w:ascii="Times New Roman" w:eastAsia="Times New Roman" w:hAnsi="Times New Roman" w:cs="Times New Roman"/>
          <w:bCs/>
          <w:sz w:val="28"/>
          <w:szCs w:val="28"/>
          <w:lang w:val="kk-KZ"/>
        </w:rPr>
      </w:pPr>
      <w:r w:rsidRPr="00B355E6">
        <w:rPr>
          <w:rFonts w:ascii="Times New Roman" w:eastAsia="Times New Roman" w:hAnsi="Times New Roman" w:cs="Times New Roman"/>
          <w:bCs/>
          <w:sz w:val="28"/>
          <w:szCs w:val="28"/>
          <w:lang w:val="kk-KZ"/>
        </w:rPr>
        <w:tab/>
        <w:t xml:space="preserve">Төбе шашы тік тұру, екі көзі шарасынан шықты, қол созым жер, қас пен көздің арасында, қоян жүрек, су жүрек, сағы сыну, беті шімірікпеу, табан тіреу, беті бүлк етпеу, ит өлген жер, сүт пісірім, табаны күректей, айызы қану. </w:t>
      </w:r>
    </w:p>
    <w:p w:rsidR="003C11CF" w:rsidRPr="00B355E6" w:rsidRDefault="003C11CF"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Default="009873C7" w:rsidP="0040689A">
      <w:pPr>
        <w:tabs>
          <w:tab w:val="left" w:pos="0"/>
          <w:tab w:val="left" w:pos="284"/>
          <w:tab w:val="left" w:pos="426"/>
        </w:tabs>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Мәтін бөліктері бойынша өз пікіріңіз</w:t>
      </w:r>
      <w:r w:rsidRPr="00B355E6">
        <w:rPr>
          <w:rFonts w:ascii="Times New Roman" w:hAnsi="Times New Roman" w:cs="Times New Roman"/>
          <w:sz w:val="28"/>
          <w:szCs w:val="28"/>
          <w:lang w:val="kk-KZ"/>
        </w:rPr>
        <w:t xml:space="preserve">. </w:t>
      </w:r>
    </w:p>
    <w:p w:rsidR="00960B2C" w:rsidRPr="00960B2C" w:rsidRDefault="00960B2C" w:rsidP="00960B2C">
      <w:pPr>
        <w:tabs>
          <w:tab w:val="left" w:pos="0"/>
          <w:tab w:val="left" w:pos="284"/>
          <w:tab w:val="left" w:pos="426"/>
        </w:tabs>
        <w:spacing w:after="0"/>
        <w:jc w:val="center"/>
        <w:rPr>
          <w:rFonts w:ascii="Times New Roman" w:hAnsi="Times New Roman" w:cs="Times New Roman"/>
          <w:b/>
          <w:sz w:val="28"/>
          <w:szCs w:val="28"/>
          <w:lang w:val="kk-KZ"/>
        </w:rPr>
      </w:pPr>
      <w:r w:rsidRPr="00960B2C">
        <w:rPr>
          <w:rFonts w:ascii="Times New Roman" w:hAnsi="Times New Roman" w:cs="Times New Roman"/>
          <w:b/>
          <w:sz w:val="28"/>
          <w:szCs w:val="28"/>
          <w:lang w:val="kk-KZ"/>
        </w:rPr>
        <w:t>Мәтін</w:t>
      </w:r>
    </w:p>
    <w:p w:rsidR="009873C7" w:rsidRPr="00B355E6" w:rsidRDefault="007D7929" w:rsidP="0040689A">
      <w:pPr>
        <w:pStyle w:val="af6"/>
        <w:shd w:val="clear" w:color="auto" w:fill="FFFFFF"/>
        <w:spacing w:before="0" w:beforeAutospacing="0" w:after="0" w:afterAutospacing="0" w:line="276" w:lineRule="auto"/>
        <w:rPr>
          <w:rFonts w:ascii="Times New Roman" w:hAnsi="Times New Roman" w:cs="Times New Roman"/>
          <w:color w:val="222222"/>
          <w:sz w:val="28"/>
          <w:szCs w:val="28"/>
          <w:lang w:val="kk-KZ"/>
        </w:rPr>
      </w:pPr>
      <w:r w:rsidRPr="00B355E6">
        <w:rPr>
          <w:rFonts w:ascii="Times New Roman" w:hAnsi="Times New Roman" w:cs="Times New Roman"/>
          <w:b/>
          <w:bCs/>
          <w:noProof/>
          <w:color w:val="222222"/>
          <w:sz w:val="28"/>
          <w:szCs w:val="28"/>
        </w:rPr>
        <w:drawing>
          <wp:anchor distT="0" distB="0" distL="114300" distR="114300" simplePos="0" relativeHeight="251674624" behindDoc="1" locked="0" layoutInCell="1" allowOverlap="1">
            <wp:simplePos x="0" y="0"/>
            <wp:positionH relativeFrom="column">
              <wp:posOffset>4206240</wp:posOffset>
            </wp:positionH>
            <wp:positionV relativeFrom="paragraph">
              <wp:posOffset>106680</wp:posOffset>
            </wp:positionV>
            <wp:extent cx="1657350" cy="1657350"/>
            <wp:effectExtent l="19050" t="0" r="0" b="0"/>
            <wp:wrapTight wrapText="bothSides">
              <wp:wrapPolygon edited="0">
                <wp:start x="-248" y="0"/>
                <wp:lineTo x="-248" y="21352"/>
                <wp:lineTo x="21600" y="21352"/>
                <wp:lineTo x="21600" y="0"/>
                <wp:lineTo x="-248" y="0"/>
              </wp:wrapPolygon>
            </wp:wrapTight>
            <wp:docPr id="20" name="Рисунок 15" descr="C:\Users\Админ\Desktop\56\винтажный-текст-черни-пре-посы-ки-38353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Desktop\56\винтажный-текст-черни-пре-посы-ки-38353913.jpg"/>
                    <pic:cNvPicPr>
                      <a:picLocks noChangeAspect="1" noChangeArrowheads="1"/>
                    </pic:cNvPicPr>
                  </pic:nvPicPr>
                  <pic:blipFill>
                    <a:blip r:embed="rId83" cstate="print"/>
                    <a:srcRect/>
                    <a:stretch>
                      <a:fillRect/>
                    </a:stretch>
                  </pic:blipFill>
                  <pic:spPr bwMode="auto">
                    <a:xfrm>
                      <a:off x="0" y="0"/>
                      <a:ext cx="1657350" cy="1657350"/>
                    </a:xfrm>
                    <a:prstGeom prst="rect">
                      <a:avLst/>
                    </a:prstGeom>
                    <a:noFill/>
                    <a:ln w="9525">
                      <a:noFill/>
                      <a:miter lim="800000"/>
                      <a:headEnd/>
                      <a:tailEnd/>
                    </a:ln>
                  </pic:spPr>
                </pic:pic>
              </a:graphicData>
            </a:graphic>
          </wp:anchor>
        </w:drawing>
      </w:r>
      <w:r w:rsidR="00960B2C">
        <w:rPr>
          <w:rFonts w:ascii="Times New Roman" w:hAnsi="Times New Roman" w:cs="Times New Roman"/>
          <w:b/>
          <w:bCs/>
          <w:color w:val="222222"/>
          <w:sz w:val="28"/>
          <w:szCs w:val="28"/>
          <w:lang w:val="kk-KZ"/>
        </w:rPr>
        <w:t xml:space="preserve">   </w:t>
      </w:r>
      <w:r w:rsidR="0081491D">
        <w:rPr>
          <w:rFonts w:ascii="Times New Roman" w:hAnsi="Times New Roman" w:cs="Times New Roman"/>
          <w:b/>
          <w:bCs/>
          <w:color w:val="222222"/>
          <w:sz w:val="28"/>
          <w:szCs w:val="28"/>
          <w:lang w:val="kk-KZ"/>
        </w:rPr>
        <w:t xml:space="preserve"> </w:t>
      </w:r>
      <w:r w:rsidR="009873C7" w:rsidRPr="00B355E6">
        <w:rPr>
          <w:rFonts w:ascii="Times New Roman" w:hAnsi="Times New Roman" w:cs="Times New Roman"/>
          <w:b/>
          <w:bCs/>
          <w:color w:val="222222"/>
          <w:sz w:val="28"/>
          <w:szCs w:val="28"/>
          <w:lang w:val="kk-KZ"/>
        </w:rPr>
        <w:t>Мәтін (текст; text)</w:t>
      </w:r>
      <w:r w:rsidR="009873C7" w:rsidRPr="00B355E6">
        <w:rPr>
          <w:rStyle w:val="apple-converted-space"/>
          <w:rFonts w:ascii="Times New Roman" w:hAnsi="Times New Roman" w:cs="Times New Roman"/>
          <w:color w:val="222222"/>
          <w:sz w:val="28"/>
          <w:szCs w:val="28"/>
          <w:lang w:val="kk-KZ"/>
        </w:rPr>
        <w:t> </w:t>
      </w:r>
      <w:r w:rsidR="009873C7" w:rsidRPr="00B355E6">
        <w:rPr>
          <w:rFonts w:ascii="Times New Roman" w:hAnsi="Times New Roman" w:cs="Times New Roman"/>
          <w:color w:val="222222"/>
          <w:sz w:val="28"/>
          <w:szCs w:val="28"/>
          <w:lang w:val="kk-KZ"/>
        </w:rPr>
        <w:t>—  баспаға шығаруға арналған пішімді немесе бастапқы түрдегі бедербелгілік мәліметтер бөлшегі; 2) хабардың алмастыру хаттамасының ерекшеліктерімен байланысы жоқ ақпарат бөлігі; 3) бастапқы программаның жазбасы. Объектілік немесе жүктемеленетін модульдің бөлігі.</w:t>
      </w:r>
    </w:p>
    <w:p w:rsidR="009873C7" w:rsidRPr="00B355E6" w:rsidRDefault="009873C7" w:rsidP="0040689A">
      <w:pPr>
        <w:pStyle w:val="af6"/>
        <w:shd w:val="clear" w:color="auto" w:fill="FFFFFF"/>
        <w:spacing w:before="0" w:beforeAutospacing="0" w:after="0" w:afterAutospacing="0" w:line="276" w:lineRule="auto"/>
        <w:jc w:val="both"/>
        <w:rPr>
          <w:rFonts w:ascii="Times New Roman" w:hAnsi="Times New Roman" w:cs="Times New Roman"/>
          <w:color w:val="222222"/>
          <w:sz w:val="28"/>
          <w:szCs w:val="28"/>
          <w:lang w:val="kk-KZ"/>
        </w:rPr>
      </w:pPr>
      <w:r w:rsidRPr="00B355E6">
        <w:rPr>
          <w:rFonts w:ascii="Times New Roman" w:hAnsi="Times New Roman" w:cs="Times New Roman"/>
          <w:b/>
          <w:bCs/>
          <w:color w:val="222222"/>
          <w:sz w:val="28"/>
          <w:szCs w:val="28"/>
          <w:lang w:val="kk-KZ"/>
        </w:rPr>
        <w:t xml:space="preserve">       Мәтін</w:t>
      </w:r>
      <w:r w:rsidRPr="00B355E6">
        <w:rPr>
          <w:rStyle w:val="apple-converted-space"/>
          <w:rFonts w:ascii="Times New Roman" w:hAnsi="Times New Roman" w:cs="Times New Roman"/>
          <w:color w:val="222222"/>
          <w:sz w:val="28"/>
          <w:szCs w:val="28"/>
          <w:lang w:val="kk-KZ"/>
        </w:rPr>
        <w:t> </w:t>
      </w:r>
      <w:r w:rsidRPr="00B355E6">
        <w:rPr>
          <w:rFonts w:ascii="Times New Roman" w:hAnsi="Times New Roman" w:cs="Times New Roman"/>
          <w:color w:val="222222"/>
          <w:sz w:val="28"/>
          <w:szCs w:val="28"/>
          <w:lang w:val="kk-KZ"/>
        </w:rPr>
        <w:t>— бұл жалпы (бір) тақырып төңірігіндегі біріккен, сабақтастық пен тұтастық тән, ақпаратты жеткізетін мазмұнды (мәнді) сөйлемдердің тізбегі. Мәтін сөзінің этимологиясы семантикалық құрылымдардан тұрады; адамның жасаған нәрсесі, осы істелген нәрсе әлементтерінің ішкі байланыстылығы, істелген нәрсенің шеберлілігі және осы аталған үш семантикалық құрылымдарға сай оны үш пән</w:t>
      </w:r>
      <w:r w:rsidR="009954A9" w:rsidRPr="00B355E6">
        <w:rPr>
          <w:rFonts w:ascii="Times New Roman" w:hAnsi="Times New Roman" w:cs="Times New Roman"/>
          <w:color w:val="222222"/>
          <w:sz w:val="28"/>
          <w:szCs w:val="28"/>
          <w:lang w:val="kk-KZ"/>
        </w:rPr>
        <w:t xml:space="preserve"> </w:t>
      </w:r>
      <w:hyperlink r:id="rId84" w:tooltip="Мәтінтану (мұндай бет жоқ)" w:history="1">
        <w:r w:rsidRPr="00DA7A26">
          <w:rPr>
            <w:rStyle w:val="a3"/>
            <w:rFonts w:ascii="Times New Roman" w:eastAsiaTheme="majorEastAsia" w:hAnsi="Times New Roman" w:cs="Times New Roman"/>
            <w:color w:val="auto"/>
            <w:sz w:val="28"/>
            <w:szCs w:val="28"/>
            <w:u w:val="none"/>
            <w:lang w:val="kk-KZ"/>
          </w:rPr>
          <w:t>мәтінтану</w:t>
        </w:r>
      </w:hyperlink>
      <w:r w:rsidRPr="00DA7A26">
        <w:rPr>
          <w:rFonts w:ascii="Times New Roman" w:hAnsi="Times New Roman" w:cs="Times New Roman"/>
          <w:sz w:val="28"/>
          <w:szCs w:val="28"/>
          <w:lang w:val="kk-KZ"/>
        </w:rPr>
        <w:t>,</w:t>
      </w:r>
      <w:r w:rsidRPr="00DA7A26">
        <w:rPr>
          <w:rStyle w:val="apple-converted-space"/>
          <w:rFonts w:ascii="Times New Roman" w:hAnsi="Times New Roman" w:cs="Times New Roman"/>
          <w:sz w:val="28"/>
          <w:szCs w:val="28"/>
          <w:lang w:val="kk-KZ"/>
        </w:rPr>
        <w:t> </w:t>
      </w:r>
      <w:hyperlink r:id="rId85" w:tooltip="Герменевтика" w:history="1">
        <w:r w:rsidRPr="00DA7A26">
          <w:rPr>
            <w:rStyle w:val="a3"/>
            <w:rFonts w:ascii="Times New Roman" w:eastAsiaTheme="majorEastAsia" w:hAnsi="Times New Roman" w:cs="Times New Roman"/>
            <w:color w:val="auto"/>
            <w:sz w:val="28"/>
            <w:szCs w:val="28"/>
            <w:u w:val="none"/>
            <w:lang w:val="kk-KZ"/>
          </w:rPr>
          <w:t>герменевтика</w:t>
        </w:r>
      </w:hyperlink>
      <w:r w:rsidRPr="00DA7A26">
        <w:rPr>
          <w:rStyle w:val="apple-converted-space"/>
          <w:rFonts w:ascii="Times New Roman" w:hAnsi="Times New Roman" w:cs="Times New Roman"/>
          <w:sz w:val="28"/>
          <w:szCs w:val="28"/>
          <w:lang w:val="kk-KZ"/>
        </w:rPr>
        <w:t> </w:t>
      </w:r>
      <w:r w:rsidRPr="00DA7A26">
        <w:rPr>
          <w:rFonts w:ascii="Times New Roman" w:hAnsi="Times New Roman" w:cs="Times New Roman"/>
          <w:sz w:val="28"/>
          <w:szCs w:val="28"/>
          <w:lang w:val="kk-KZ"/>
        </w:rPr>
        <w:t>және</w:t>
      </w:r>
      <w:r w:rsidRPr="00DA7A26">
        <w:rPr>
          <w:rStyle w:val="apple-converted-space"/>
          <w:rFonts w:ascii="Times New Roman" w:hAnsi="Times New Roman" w:cs="Times New Roman"/>
          <w:sz w:val="28"/>
          <w:szCs w:val="28"/>
          <w:lang w:val="kk-KZ"/>
        </w:rPr>
        <w:t> </w:t>
      </w:r>
      <w:hyperlink r:id="rId86" w:tooltip="Поэтика" w:history="1">
        <w:r w:rsidRPr="00DA7A26">
          <w:rPr>
            <w:rStyle w:val="a3"/>
            <w:rFonts w:ascii="Times New Roman" w:eastAsiaTheme="majorEastAsia" w:hAnsi="Times New Roman" w:cs="Times New Roman"/>
            <w:color w:val="auto"/>
            <w:sz w:val="28"/>
            <w:szCs w:val="28"/>
            <w:u w:val="none"/>
            <w:lang w:val="kk-KZ"/>
          </w:rPr>
          <w:t>поэтика</w:t>
        </w:r>
      </w:hyperlink>
      <w:r w:rsidRPr="00DA7A26">
        <w:rPr>
          <w:rStyle w:val="apple-converted-space"/>
          <w:rFonts w:ascii="Times New Roman" w:hAnsi="Times New Roman" w:cs="Times New Roman"/>
          <w:sz w:val="28"/>
          <w:szCs w:val="28"/>
          <w:lang w:val="kk-KZ"/>
        </w:rPr>
        <w:t> </w:t>
      </w:r>
      <w:r w:rsidRPr="00B355E6">
        <w:rPr>
          <w:rFonts w:ascii="Times New Roman" w:hAnsi="Times New Roman" w:cs="Times New Roman"/>
          <w:color w:val="222222"/>
          <w:sz w:val="28"/>
          <w:szCs w:val="28"/>
          <w:lang w:val="kk-KZ"/>
        </w:rPr>
        <w:t xml:space="preserve">зерттейді. Мәтінтану қарастырылып отырған мәтіннің қай дәуірге немесе авторға тиесілі екендігін анықтайды. Герменевтика мәтінді түсіндірумен айналысады. Киелі мәтіндер герменевтикасы экзегетика деп аталады. Мәтінді қарастыру шеберлігін поэтика зерттейді. Ол Мәтіннің қалай құрылғанын, оның құрылымы мен композициясын зерттейді (формальды мектеп, құрылымдық поэтика, генеративті поэтика). </w:t>
      </w:r>
    </w:p>
    <w:p w:rsidR="009873C7" w:rsidRPr="00B355E6" w:rsidRDefault="009873C7" w:rsidP="0040689A">
      <w:pPr>
        <w:tabs>
          <w:tab w:val="left" w:pos="0"/>
          <w:tab w:val="left" w:pos="284"/>
          <w:tab w:val="left" w:pos="426"/>
        </w:tabs>
        <w:spacing w:after="0"/>
        <w:jc w:val="both"/>
        <w:rPr>
          <w:rFonts w:ascii="Times New Roman" w:hAnsi="Times New Roman" w:cs="Times New Roman"/>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Мәтін мазмұны бойынша сіздің пікіріңіз. </w:t>
      </w:r>
    </w:p>
    <w:p w:rsidR="009873C7" w:rsidRPr="00B355E6" w:rsidRDefault="009873C7" w:rsidP="0040689A">
      <w:pPr>
        <w:shd w:val="clear" w:color="auto" w:fill="FFFFFF"/>
        <w:spacing w:after="0"/>
        <w:ind w:firstLine="708"/>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Тілдік жағдаят</w:t>
      </w:r>
      <w:r w:rsidRPr="00B355E6">
        <w:rPr>
          <w:rFonts w:ascii="Times New Roman" w:eastAsia="Times New Roman" w:hAnsi="Times New Roman" w:cs="Times New Roman"/>
          <w:sz w:val="28"/>
          <w:szCs w:val="28"/>
          <w:lang w:val="kk-KZ"/>
        </w:rPr>
        <w:t> (</w:t>
      </w:r>
      <w:hyperlink r:id="rId87" w:tooltip="Орыс тілі" w:history="1">
        <w:r w:rsidRPr="00B355E6">
          <w:rPr>
            <w:rFonts w:ascii="Times New Roman" w:eastAsia="Times New Roman" w:hAnsi="Times New Roman" w:cs="Times New Roman"/>
            <w:sz w:val="28"/>
            <w:szCs w:val="28"/>
            <w:lang w:val="kk-KZ"/>
          </w:rPr>
          <w:t>орыс</w:t>
        </w:r>
      </w:hyperlink>
      <w:r w:rsidRPr="00B355E6">
        <w:rPr>
          <w:rFonts w:ascii="Times New Roman" w:eastAsia="Times New Roman" w:hAnsi="Times New Roman" w:cs="Times New Roman"/>
          <w:sz w:val="28"/>
          <w:szCs w:val="28"/>
          <w:lang w:val="kk-KZ"/>
        </w:rPr>
        <w:t>. языковая ситуация) — бір тілдің немесе бір аумақтық-әлеуметтік ортада қызмет ететін тілдік формалардың (жергілікті, әлеуметтік диалектілер, койне, </w:t>
      </w:r>
      <w:hyperlink r:id="rId88" w:tooltip="Жаргон" w:history="1">
        <w:r w:rsidRPr="00B355E6">
          <w:rPr>
            <w:rFonts w:ascii="Times New Roman" w:eastAsia="Times New Roman" w:hAnsi="Times New Roman" w:cs="Times New Roman"/>
            <w:sz w:val="28"/>
            <w:szCs w:val="28"/>
            <w:lang w:val="kk-KZ"/>
          </w:rPr>
          <w:t>жаргон</w:t>
        </w:r>
      </w:hyperlink>
      <w:r w:rsidRPr="00B355E6">
        <w:rPr>
          <w:rFonts w:ascii="Times New Roman" w:eastAsia="Times New Roman" w:hAnsi="Times New Roman" w:cs="Times New Roman"/>
          <w:sz w:val="28"/>
          <w:szCs w:val="28"/>
          <w:lang w:val="kk-KZ"/>
        </w:rPr>
        <w:t>, тілдің функционалды стильдік түрлері) белгілі </w:t>
      </w:r>
      <w:hyperlink r:id="rId89" w:tooltip="География" w:history="1">
        <w:r w:rsidRPr="00B355E6">
          <w:rPr>
            <w:rFonts w:ascii="Times New Roman" w:eastAsia="Times New Roman" w:hAnsi="Times New Roman" w:cs="Times New Roman"/>
            <w:sz w:val="28"/>
            <w:szCs w:val="28"/>
            <w:lang w:val="kk-KZ"/>
          </w:rPr>
          <w:t>географиялық</w:t>
        </w:r>
      </w:hyperlink>
      <w:r w:rsidRPr="00B355E6">
        <w:rPr>
          <w:rFonts w:ascii="Times New Roman" w:eastAsia="Times New Roman" w:hAnsi="Times New Roman" w:cs="Times New Roman"/>
          <w:sz w:val="28"/>
          <w:szCs w:val="28"/>
          <w:lang w:val="kk-KZ"/>
        </w:rPr>
        <w:t> аймақ, болмаса саяси-әкімшілік құрылым шегінде өмір сүру формасынын жиынтығы.</w:t>
      </w:r>
    </w:p>
    <w:p w:rsidR="009873C7" w:rsidRPr="00B355E6" w:rsidRDefault="009873C7" w:rsidP="0040689A">
      <w:pPr>
        <w:shd w:val="clear" w:color="auto" w:fill="FFFFFF"/>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sz w:val="28"/>
          <w:szCs w:val="28"/>
          <w:lang w:val="kk-KZ"/>
        </w:rPr>
        <w:lastRenderedPageBreak/>
        <w:t xml:space="preserve">     Тілдік жағдаят</w:t>
      </w:r>
      <w:r w:rsidR="00F478E0">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 xml:space="preserve"> әлеуметтік тіл білімінің зерттейтін мәселесі. Тілдік жағдаяттың бірнеше типологиялық түрі бар. Олар сандық, сапалық және бағалық белгілері арқылы анықталады. Тілдік жағдаяттың сандық белгілеріне: Тілдік жағдаятқа қатысты тілдердің саны, олардың әрқайсысында сөйлеушілердің саны, қоғамдық қатынаста әр тілдің қолданылу аясының мөлшері, қолдануда басым тілдердің саны т. б. жатады. Тілдік жағдаят бір компонент (бір ғана тілден тұратын) болуы мүмкін, бірақ сирек кездесетін құбылыс.</w:t>
      </w: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p>
    <w:p w:rsidR="00A5176F" w:rsidRPr="00B355E6" w:rsidRDefault="003C11CF"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w:t>
      </w:r>
      <w:r w:rsidR="00A5176F" w:rsidRPr="00B355E6">
        <w:rPr>
          <w:rFonts w:ascii="Times New Roman" w:hAnsi="Times New Roman" w:cs="Times New Roman"/>
          <w:b/>
          <w:sz w:val="28"/>
          <w:szCs w:val="28"/>
          <w:lang w:val="kk-KZ"/>
        </w:rPr>
        <w:t>Мәтіннен етістіктің шақтарын ажыратыңыз.</w:t>
      </w:r>
    </w:p>
    <w:p w:rsidR="00A5176F" w:rsidRPr="00B355E6" w:rsidRDefault="00A5176F"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Көркем сөз – көркем өнер</w:t>
      </w:r>
    </w:p>
    <w:p w:rsidR="00A5176F" w:rsidRPr="00B355E6" w:rsidRDefault="007D7929"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b/>
          <w:bCs/>
          <w:noProof/>
          <w:sz w:val="28"/>
          <w:szCs w:val="28"/>
        </w:rPr>
        <w:drawing>
          <wp:anchor distT="0" distB="0" distL="114300" distR="114300" simplePos="0" relativeHeight="251675648" behindDoc="1" locked="0" layoutInCell="1" allowOverlap="1">
            <wp:simplePos x="0" y="0"/>
            <wp:positionH relativeFrom="column">
              <wp:posOffset>3215640</wp:posOffset>
            </wp:positionH>
            <wp:positionV relativeFrom="paragraph">
              <wp:posOffset>713105</wp:posOffset>
            </wp:positionV>
            <wp:extent cx="2705100" cy="1685925"/>
            <wp:effectExtent l="19050" t="0" r="0" b="0"/>
            <wp:wrapTight wrapText="bothSides">
              <wp:wrapPolygon edited="0">
                <wp:start x="-152" y="0"/>
                <wp:lineTo x="-152" y="21478"/>
                <wp:lineTo x="21600" y="21478"/>
                <wp:lineTo x="21600" y="0"/>
                <wp:lineTo x="-152" y="0"/>
              </wp:wrapPolygon>
            </wp:wrapTight>
            <wp:docPr id="21" name="Рисунок 16" descr="C:\Users\Админ\Desktop\56\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Desktop\56\index.jpg"/>
                    <pic:cNvPicPr>
                      <a:picLocks noChangeAspect="1" noChangeArrowheads="1"/>
                    </pic:cNvPicPr>
                  </pic:nvPicPr>
                  <pic:blipFill>
                    <a:blip r:embed="rId90"/>
                    <a:srcRect/>
                    <a:stretch>
                      <a:fillRect/>
                    </a:stretch>
                  </pic:blipFill>
                  <pic:spPr bwMode="auto">
                    <a:xfrm>
                      <a:off x="0" y="0"/>
                      <a:ext cx="2705100" cy="1685925"/>
                    </a:xfrm>
                    <a:prstGeom prst="rect">
                      <a:avLst/>
                    </a:prstGeom>
                    <a:noFill/>
                    <a:ln w="9525">
                      <a:noFill/>
                      <a:miter lim="800000"/>
                      <a:headEnd/>
                      <a:tailEnd/>
                    </a:ln>
                  </pic:spPr>
                </pic:pic>
              </a:graphicData>
            </a:graphic>
          </wp:anchor>
        </w:drawing>
      </w:r>
      <w:r w:rsidR="00A5176F" w:rsidRPr="00B355E6">
        <w:rPr>
          <w:rFonts w:ascii="Times New Roman" w:hAnsi="Times New Roman" w:cs="Times New Roman"/>
          <w:b/>
          <w:bCs/>
          <w:sz w:val="28"/>
          <w:szCs w:val="28"/>
          <w:lang w:val="kk-KZ"/>
        </w:rPr>
        <w:t xml:space="preserve">          Көркем сөз</w:t>
      </w:r>
      <w:r w:rsidR="004A5076" w:rsidRPr="00B355E6">
        <w:rPr>
          <w:rFonts w:ascii="Times New Roman" w:hAnsi="Times New Roman" w:cs="Times New Roman"/>
          <w:b/>
          <w:bCs/>
          <w:sz w:val="28"/>
          <w:szCs w:val="28"/>
          <w:lang w:val="kk-KZ"/>
        </w:rPr>
        <w:t xml:space="preserve"> </w:t>
      </w:r>
      <w:r w:rsidR="00A5176F" w:rsidRPr="00B355E6">
        <w:rPr>
          <w:rFonts w:ascii="Times New Roman" w:hAnsi="Times New Roman" w:cs="Times New Roman"/>
          <w:sz w:val="28"/>
          <w:szCs w:val="28"/>
          <w:lang w:val="kk-KZ"/>
        </w:rPr>
        <w:t>– эстетикалық мәні күшейтілген, әсерлі, бейнелі сөз. Болмысты әсерлеп, өрнектеп бейнелеу құралы, яғни "Әдебиеттің ең бірінші элементі" (М.Горький). Көркем сөз әдебиет негізін құрап отыратын мәңгілік мұра. Көркем сөздің кадірі мен құдіретіне арналған қазақ халқының талай даналық ойлары, мақалдары мен мәтелдері бар ("Өнер алды - қызыл тіл", "Сөз тапқанға қолқа жок", "Сөз тұземегенді тез түземейді", "Жүйелі сөз - киелі", т.б.). Ұлы ақын Абай: "Өлең - сөздің патшасы, сөз сарасы", "Кестенің бізі, өткірдің жүзі, Өрнегін сендей сала алмас" деп, Көркем сөз кұдіретін жоғары бағалаған. Акын-жазушылар асыл сөздің сол сиқырлы сырын ашып, әдеби шығармалардың коркемдігін арттырады, тіл байлығын молайтып отырады. Олар осы бейнелеу құралының дәлдігі мен айқындылығына, мөлдірлігі мен тереңдігіне, қарапайымдылығы мен өрнектілігіне ерекше көңіл бөлген. Қазақ тіліне "Көркем сөз" терминін А.Байтұрс</w:t>
      </w:r>
      <w:r w:rsidR="00F478E0">
        <w:rPr>
          <w:rFonts w:ascii="Times New Roman" w:hAnsi="Times New Roman" w:cs="Times New Roman"/>
          <w:sz w:val="28"/>
          <w:szCs w:val="28"/>
          <w:lang w:val="kk-KZ"/>
        </w:rPr>
        <w:t>ынұлы енгізген. 20 ғасырдың 20-</w:t>
      </w:r>
      <w:r w:rsidR="00A5176F" w:rsidRPr="00B355E6">
        <w:rPr>
          <w:rFonts w:ascii="Times New Roman" w:hAnsi="Times New Roman" w:cs="Times New Roman"/>
          <w:sz w:val="28"/>
          <w:szCs w:val="28"/>
          <w:lang w:val="kk-KZ"/>
        </w:rPr>
        <w:t xml:space="preserve">жылдарындағы шығармалар қазақ үлттық Көркем сөзінің алғашқы үлгілері ретінде қарастырылып жүр. Бұл кездегі </w:t>
      </w:r>
      <w:hyperlink r:id="rId91" w:tooltip="Сәкен Сейфуллин" w:history="1">
        <w:r w:rsidR="00F478E0">
          <w:rPr>
            <w:rStyle w:val="a3"/>
            <w:rFonts w:ascii="Times New Roman" w:hAnsi="Times New Roman" w:cs="Times New Roman"/>
            <w:color w:val="auto"/>
            <w:sz w:val="28"/>
            <w:szCs w:val="28"/>
            <w:u w:val="none"/>
            <w:lang w:val="kk-KZ"/>
          </w:rPr>
          <w:t>С.</w:t>
        </w:r>
        <w:r w:rsidR="00A5176F" w:rsidRPr="00B355E6">
          <w:rPr>
            <w:rStyle w:val="a3"/>
            <w:rFonts w:ascii="Times New Roman" w:hAnsi="Times New Roman" w:cs="Times New Roman"/>
            <w:color w:val="auto"/>
            <w:sz w:val="28"/>
            <w:szCs w:val="28"/>
            <w:u w:val="none"/>
            <w:lang w:val="kk-KZ"/>
          </w:rPr>
          <w:t>Сейфуллин</w:t>
        </w:r>
      </w:hyperlink>
      <w:r w:rsidR="00A5176F" w:rsidRPr="00B355E6">
        <w:rPr>
          <w:rFonts w:ascii="Times New Roman" w:hAnsi="Times New Roman" w:cs="Times New Roman"/>
          <w:sz w:val="28"/>
          <w:szCs w:val="28"/>
          <w:lang w:val="kk-KZ"/>
        </w:rPr>
        <w:t xml:space="preserve">, </w:t>
      </w:r>
      <w:hyperlink r:id="rId92" w:tooltip="Майлин Бейімбет" w:history="1">
        <w:r w:rsidR="00F478E0">
          <w:rPr>
            <w:rStyle w:val="a3"/>
            <w:rFonts w:ascii="Times New Roman" w:hAnsi="Times New Roman" w:cs="Times New Roman"/>
            <w:color w:val="auto"/>
            <w:sz w:val="28"/>
            <w:szCs w:val="28"/>
            <w:u w:val="none"/>
            <w:lang w:val="kk-KZ"/>
          </w:rPr>
          <w:t>Б.</w:t>
        </w:r>
        <w:r w:rsidR="00A5176F" w:rsidRPr="00B355E6">
          <w:rPr>
            <w:rStyle w:val="a3"/>
            <w:rFonts w:ascii="Times New Roman" w:hAnsi="Times New Roman" w:cs="Times New Roman"/>
            <w:color w:val="auto"/>
            <w:sz w:val="28"/>
            <w:szCs w:val="28"/>
            <w:u w:val="none"/>
            <w:lang w:val="kk-KZ"/>
          </w:rPr>
          <w:t>Майлин</w:t>
        </w:r>
      </w:hyperlink>
      <w:r w:rsidR="00A5176F" w:rsidRPr="00B355E6">
        <w:rPr>
          <w:rFonts w:ascii="Times New Roman" w:hAnsi="Times New Roman" w:cs="Times New Roman"/>
          <w:sz w:val="28"/>
          <w:szCs w:val="28"/>
          <w:lang w:val="kk-KZ"/>
        </w:rPr>
        <w:t xml:space="preserve">, </w:t>
      </w:r>
      <w:hyperlink r:id="rId93" w:tooltip="Төреқұлов Нәзір" w:history="1">
        <w:r w:rsidR="00F478E0">
          <w:rPr>
            <w:rStyle w:val="a3"/>
            <w:rFonts w:ascii="Times New Roman" w:hAnsi="Times New Roman" w:cs="Times New Roman"/>
            <w:color w:val="auto"/>
            <w:sz w:val="28"/>
            <w:szCs w:val="28"/>
            <w:u w:val="none"/>
            <w:lang w:val="kk-KZ"/>
          </w:rPr>
          <w:t>Н.</w:t>
        </w:r>
        <w:r w:rsidR="00A5176F" w:rsidRPr="00B355E6">
          <w:rPr>
            <w:rStyle w:val="a3"/>
            <w:rFonts w:ascii="Times New Roman" w:hAnsi="Times New Roman" w:cs="Times New Roman"/>
            <w:color w:val="auto"/>
            <w:sz w:val="28"/>
            <w:szCs w:val="28"/>
            <w:u w:val="none"/>
            <w:lang w:val="kk-KZ"/>
          </w:rPr>
          <w:t>Төреқұлов</w:t>
        </w:r>
      </w:hyperlink>
      <w:r w:rsidR="00A5176F" w:rsidRPr="00B355E6">
        <w:rPr>
          <w:rFonts w:ascii="Times New Roman" w:hAnsi="Times New Roman" w:cs="Times New Roman"/>
          <w:sz w:val="28"/>
          <w:szCs w:val="28"/>
          <w:lang w:val="kk-KZ"/>
        </w:rPr>
        <w:t xml:space="preserve">, </w:t>
      </w:r>
      <w:hyperlink r:id="rId94" w:tooltip="Міржақып Дулатұлы" w:history="1">
        <w:r w:rsidR="00F478E0">
          <w:rPr>
            <w:rStyle w:val="a3"/>
            <w:rFonts w:ascii="Times New Roman" w:hAnsi="Times New Roman" w:cs="Times New Roman"/>
            <w:color w:val="auto"/>
            <w:sz w:val="28"/>
            <w:szCs w:val="28"/>
            <w:u w:val="none"/>
            <w:lang w:val="kk-KZ"/>
          </w:rPr>
          <w:t>М.</w:t>
        </w:r>
        <w:r w:rsidR="00A5176F" w:rsidRPr="00B355E6">
          <w:rPr>
            <w:rStyle w:val="a3"/>
            <w:rFonts w:ascii="Times New Roman" w:hAnsi="Times New Roman" w:cs="Times New Roman"/>
            <w:color w:val="auto"/>
            <w:sz w:val="28"/>
            <w:szCs w:val="28"/>
            <w:u w:val="none"/>
            <w:lang w:val="kk-KZ"/>
          </w:rPr>
          <w:t>Дулатов</w:t>
        </w:r>
      </w:hyperlink>
      <w:r w:rsidR="00F478E0">
        <w:rPr>
          <w:rFonts w:ascii="Times New Roman" w:hAnsi="Times New Roman" w:cs="Times New Roman"/>
          <w:sz w:val="28"/>
          <w:szCs w:val="28"/>
          <w:lang w:val="kk-KZ"/>
        </w:rPr>
        <w:t>, С.Садуақасов, С.</w:t>
      </w:r>
      <w:r w:rsidR="00A5176F" w:rsidRPr="00B355E6">
        <w:rPr>
          <w:rFonts w:ascii="Times New Roman" w:hAnsi="Times New Roman" w:cs="Times New Roman"/>
          <w:sz w:val="28"/>
          <w:szCs w:val="28"/>
          <w:lang w:val="kk-KZ"/>
        </w:rPr>
        <w:t>Қожанов,</w:t>
      </w:r>
      <w:r w:rsidR="00F478E0">
        <w:rPr>
          <w:rFonts w:ascii="Times New Roman" w:hAnsi="Times New Roman" w:cs="Times New Roman"/>
          <w:sz w:val="28"/>
          <w:szCs w:val="28"/>
          <w:lang w:val="kk-KZ"/>
        </w:rPr>
        <w:t xml:space="preserve"> С.</w:t>
      </w:r>
      <w:r w:rsidR="00A5176F" w:rsidRPr="00B355E6">
        <w:rPr>
          <w:rFonts w:ascii="Times New Roman" w:hAnsi="Times New Roman" w:cs="Times New Roman"/>
          <w:sz w:val="28"/>
          <w:szCs w:val="28"/>
          <w:lang w:val="kk-KZ"/>
        </w:rPr>
        <w:t xml:space="preserve">Мұқанов, т.б. қаламгерлер жазған Көркем сөз үлгілерінен замана тынысы, көзқарас кайшылығы, айтыс-тартыс бағыты айқын көрінеді. Көркем сөз жанрлары </w:t>
      </w:r>
      <w:r w:rsidR="00F478E0">
        <w:rPr>
          <w:rFonts w:ascii="Times New Roman" w:hAnsi="Times New Roman" w:cs="Times New Roman"/>
          <w:sz w:val="28"/>
          <w:szCs w:val="28"/>
          <w:lang w:val="kk-KZ"/>
        </w:rPr>
        <w:t>–</w:t>
      </w:r>
      <w:r w:rsidR="00A5176F" w:rsidRPr="00B355E6">
        <w:rPr>
          <w:rFonts w:ascii="Times New Roman" w:hAnsi="Times New Roman" w:cs="Times New Roman"/>
          <w:sz w:val="28"/>
          <w:szCs w:val="28"/>
          <w:lang w:val="kk-KZ"/>
        </w:rPr>
        <w:t xml:space="preserve"> </w:t>
      </w:r>
      <w:r w:rsidR="00F478E0">
        <w:rPr>
          <w:rFonts w:ascii="Times New Roman" w:hAnsi="Times New Roman" w:cs="Times New Roman"/>
          <w:sz w:val="28"/>
          <w:szCs w:val="28"/>
          <w:lang w:val="kk-KZ"/>
        </w:rPr>
        <w:t>кезең</w:t>
      </w:r>
      <w:r w:rsidR="00A5176F" w:rsidRPr="00B355E6">
        <w:rPr>
          <w:rFonts w:ascii="Times New Roman" w:hAnsi="Times New Roman" w:cs="Times New Roman"/>
          <w:sz w:val="28"/>
          <w:szCs w:val="28"/>
          <w:lang w:val="kk-KZ"/>
        </w:rPr>
        <w:t>дік жанрлар, яғни өз кезеңінің өзекжарды мәселелерін арқау ететін, ұрымтал, елгезек жанрлар.</w:t>
      </w:r>
    </w:p>
    <w:p w:rsidR="00614CCA" w:rsidRPr="00B355E6" w:rsidRDefault="00614CCA" w:rsidP="0040689A">
      <w:pPr>
        <w:tabs>
          <w:tab w:val="left" w:pos="0"/>
          <w:tab w:val="left" w:pos="284"/>
          <w:tab w:val="left" w:pos="426"/>
        </w:tabs>
        <w:spacing w:after="0"/>
        <w:jc w:val="both"/>
        <w:rPr>
          <w:rFonts w:ascii="Times New Roman" w:hAnsi="Times New Roman" w:cs="Times New Roman"/>
          <w:b/>
          <w:sz w:val="28"/>
          <w:szCs w:val="28"/>
          <w:lang w:val="kk-KZ"/>
        </w:rPr>
      </w:pPr>
    </w:p>
    <w:p w:rsidR="009873C7" w:rsidRPr="00B355E6" w:rsidRDefault="009873C7" w:rsidP="0040689A">
      <w:pPr>
        <w:tabs>
          <w:tab w:val="left" w:pos="0"/>
          <w:tab w:val="left" w:pos="284"/>
          <w:tab w:val="left" w:pos="426"/>
        </w:tabs>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Автордың пікірі туралы сіздің ойыңыз. </w:t>
      </w:r>
    </w:p>
    <w:p w:rsidR="009873C7" w:rsidRPr="00B355E6" w:rsidRDefault="009873C7" w:rsidP="0040689A">
      <w:pPr>
        <w:spacing w:after="0"/>
        <w:jc w:val="center"/>
        <w:rPr>
          <w:rFonts w:ascii="Times New Roman" w:hAnsi="Times New Roman" w:cs="Times New Roman"/>
          <w:b/>
          <w:sz w:val="28"/>
          <w:szCs w:val="28"/>
          <w:shd w:val="clear" w:color="auto" w:fill="FFFFFF"/>
          <w:lang w:val="kk-KZ"/>
        </w:rPr>
      </w:pPr>
      <w:r w:rsidRPr="00B355E6">
        <w:rPr>
          <w:rFonts w:ascii="Times New Roman" w:hAnsi="Times New Roman" w:cs="Times New Roman"/>
          <w:b/>
          <w:sz w:val="28"/>
          <w:szCs w:val="28"/>
          <w:shd w:val="clear" w:color="auto" w:fill="FFFFFF"/>
          <w:lang w:val="kk-KZ"/>
        </w:rPr>
        <w:t>Пікір – ойлау формасы</w:t>
      </w:r>
    </w:p>
    <w:p w:rsidR="009873C7" w:rsidRPr="00B355E6" w:rsidRDefault="00DC50E7" w:rsidP="0040689A">
      <w:pPr>
        <w:spacing w:after="0"/>
        <w:jc w:val="both"/>
        <w:rPr>
          <w:rFonts w:ascii="Times New Roman" w:hAnsi="Times New Roman" w:cs="Times New Roman"/>
          <w:sz w:val="28"/>
          <w:szCs w:val="28"/>
          <w:shd w:val="clear" w:color="auto" w:fill="FFFFFF"/>
          <w:lang w:val="kk-KZ"/>
        </w:rPr>
      </w:pPr>
      <w:r w:rsidRPr="00B355E6">
        <w:rPr>
          <w:rFonts w:ascii="Times New Roman" w:hAnsi="Times New Roman" w:cs="Times New Roman"/>
          <w:noProof/>
          <w:sz w:val="28"/>
          <w:szCs w:val="28"/>
        </w:rPr>
        <w:drawing>
          <wp:anchor distT="0" distB="0" distL="114300" distR="114300" simplePos="0" relativeHeight="251676672" behindDoc="1" locked="0" layoutInCell="1" allowOverlap="1">
            <wp:simplePos x="0" y="0"/>
            <wp:positionH relativeFrom="column">
              <wp:posOffset>2320290</wp:posOffset>
            </wp:positionH>
            <wp:positionV relativeFrom="paragraph">
              <wp:posOffset>416560</wp:posOffset>
            </wp:positionV>
            <wp:extent cx="3581400" cy="1362075"/>
            <wp:effectExtent l="19050" t="0" r="0" b="0"/>
            <wp:wrapTight wrapText="bothSides">
              <wp:wrapPolygon edited="0">
                <wp:start x="-115" y="0"/>
                <wp:lineTo x="-115" y="21449"/>
                <wp:lineTo x="21600" y="21449"/>
                <wp:lineTo x="21600" y="0"/>
                <wp:lineTo x="-115" y="0"/>
              </wp:wrapPolygon>
            </wp:wrapTight>
            <wp:docPr id="22" name="Рисунок 17" descr="C:\Users\Админ\Desktop\56\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Desktop\56\index.jpg"/>
                    <pic:cNvPicPr>
                      <a:picLocks noChangeAspect="1" noChangeArrowheads="1"/>
                    </pic:cNvPicPr>
                  </pic:nvPicPr>
                  <pic:blipFill>
                    <a:blip r:embed="rId95"/>
                    <a:srcRect/>
                    <a:stretch>
                      <a:fillRect/>
                    </a:stretch>
                  </pic:blipFill>
                  <pic:spPr bwMode="auto">
                    <a:xfrm>
                      <a:off x="0" y="0"/>
                      <a:ext cx="3581400" cy="1362075"/>
                    </a:xfrm>
                    <a:prstGeom prst="rect">
                      <a:avLst/>
                    </a:prstGeom>
                    <a:noFill/>
                    <a:ln w="9525">
                      <a:noFill/>
                      <a:miter lim="800000"/>
                      <a:headEnd/>
                      <a:tailEnd/>
                    </a:ln>
                  </pic:spPr>
                </pic:pic>
              </a:graphicData>
            </a:graphic>
          </wp:anchor>
        </w:drawing>
      </w:r>
      <w:r w:rsidR="009873C7" w:rsidRPr="00B355E6">
        <w:rPr>
          <w:rFonts w:ascii="Times New Roman" w:hAnsi="Times New Roman" w:cs="Times New Roman"/>
          <w:sz w:val="28"/>
          <w:szCs w:val="28"/>
          <w:shd w:val="clear" w:color="auto" w:fill="FFFFFF"/>
          <w:lang w:val="kk-KZ"/>
        </w:rPr>
        <w:t xml:space="preserve">    </w:t>
      </w:r>
      <w:r w:rsidR="009873C7" w:rsidRPr="00B355E6">
        <w:rPr>
          <w:rFonts w:ascii="Times New Roman" w:hAnsi="Times New Roman" w:cs="Times New Roman"/>
          <w:sz w:val="28"/>
          <w:szCs w:val="28"/>
          <w:shd w:val="clear" w:color="auto" w:fill="FFFFFF"/>
          <w:lang w:val="kk-KZ"/>
        </w:rPr>
        <w:tab/>
        <w:t xml:space="preserve"> Қоршаған ортаны танып, біле келе, нәрселерді және олардың белгілерін </w:t>
      </w:r>
      <w:r w:rsidR="009873C7" w:rsidRPr="00B355E6">
        <w:rPr>
          <w:rFonts w:ascii="Times New Roman" w:hAnsi="Times New Roman" w:cs="Times New Roman"/>
          <w:sz w:val="28"/>
          <w:szCs w:val="28"/>
          <w:shd w:val="clear" w:color="auto" w:fill="FFFFFF"/>
          <w:lang w:val="kk-KZ"/>
        </w:rPr>
        <w:lastRenderedPageBreak/>
        <w:t>бөліп аламыз. Мысалы, металдан жасалған бір затты зерттесек, ол туралы мынадай ой айтамыз: "Бұл нәрсенің жылтырайтын, майысатын, балкығыштық, қызу өткізгіштік, электр тоғын өткізгіштік қасиеттері бар". Бұл сөйлемде біз бір нәрсе жөнінде пайымдаймыз. Ол пікір сол зат пен оның белгілері туралы ойды керсетеді. Ал ол нәрседе (затта) бірлі-жарым белгілердің болмауы да мүмкін. Онда біз ол зат туралы "мына зат ақ емес", "мына кітап қызықты емес" дейміз. Затта әр белгінін; бар болуы немесе жоқ болуы біздің ойлауымызда не қостау, не терістеу формасында пайымдалады. Сөйтіп, пікір дегеніміз — заттар, белгілер немесе зат пен оның белгілері арасындағы қарым-қатынаста (терістеу не костау түрінде) бейнеленетін ойлау формасы. Пікір ұғымдармен салыстырғанда құрылымы жағынан күрделірек келеді, өйткені ұғым пікірдің құрамына кіреді.</w:t>
      </w:r>
    </w:p>
    <w:p w:rsidR="009873C7" w:rsidRPr="00B355E6" w:rsidRDefault="009873C7" w:rsidP="0040689A">
      <w:pPr>
        <w:spacing w:after="0"/>
        <w:ind w:firstLine="708"/>
        <w:jc w:val="both"/>
        <w:rPr>
          <w:rFonts w:ascii="Times New Roman" w:hAnsi="Times New Roman" w:cs="Times New Roman"/>
          <w:sz w:val="28"/>
          <w:szCs w:val="28"/>
          <w:shd w:val="clear" w:color="auto" w:fill="FFFFFF"/>
          <w:lang w:val="kk-KZ"/>
        </w:rPr>
      </w:pPr>
      <w:r w:rsidRPr="00B355E6">
        <w:rPr>
          <w:rFonts w:ascii="Times New Roman" w:hAnsi="Times New Roman" w:cs="Times New Roman"/>
          <w:sz w:val="28"/>
          <w:szCs w:val="28"/>
          <w:shd w:val="clear" w:color="auto" w:fill="FFFFFF"/>
          <w:lang w:val="kk-KZ"/>
        </w:rPr>
        <w:t>"Астана — Қазақстан астанасы" деген пікір екі ұғымнан құрылған: 1. "Астана", 2. "Қазақстан". Ұғымдардан бөтен пікірде жүйелі құрауыш ретінде байланыстырушы сөз болады. Оны Сонымен, пікірді мынадай формуламен өрнектейміз:</w:t>
      </w:r>
    </w:p>
    <w:p w:rsidR="009873C7" w:rsidRPr="00B355E6" w:rsidRDefault="009873C7" w:rsidP="0040689A">
      <w:pPr>
        <w:spacing w:after="0"/>
        <w:jc w:val="both"/>
        <w:rPr>
          <w:rFonts w:ascii="Times New Roman" w:hAnsi="Times New Roman" w:cs="Times New Roman"/>
          <w:sz w:val="28"/>
          <w:szCs w:val="28"/>
          <w:shd w:val="clear" w:color="auto" w:fill="FFFFFF"/>
          <w:lang w:val="kk-KZ"/>
        </w:rPr>
      </w:pPr>
      <w:r w:rsidRPr="00B355E6">
        <w:rPr>
          <w:rFonts w:ascii="Times New Roman" w:hAnsi="Times New Roman" w:cs="Times New Roman"/>
          <w:sz w:val="28"/>
          <w:szCs w:val="28"/>
          <w:shd w:val="clear" w:color="auto" w:fill="FFFFFF"/>
          <w:lang w:val="kk-KZ"/>
        </w:rPr>
        <w:t>S дегеніміз - Р немесе S - Р.</w:t>
      </w:r>
    </w:p>
    <w:p w:rsidR="009873C7" w:rsidRPr="00B355E6" w:rsidRDefault="009873C7" w:rsidP="0040689A">
      <w:pPr>
        <w:spacing w:after="0"/>
        <w:jc w:val="both"/>
        <w:rPr>
          <w:rFonts w:ascii="Times New Roman" w:hAnsi="Times New Roman" w:cs="Times New Roman"/>
          <w:sz w:val="28"/>
          <w:szCs w:val="28"/>
          <w:shd w:val="clear" w:color="auto" w:fill="FFFFFF"/>
          <w:lang w:val="kk-KZ"/>
        </w:rPr>
      </w:pPr>
      <w:r w:rsidRPr="00B355E6">
        <w:rPr>
          <w:rFonts w:ascii="Times New Roman" w:hAnsi="Times New Roman" w:cs="Times New Roman"/>
          <w:sz w:val="28"/>
          <w:szCs w:val="28"/>
          <w:shd w:val="clear" w:color="auto" w:fill="FFFFFF"/>
          <w:lang w:val="kk-KZ"/>
        </w:rPr>
        <w:t>Терістеуші пікір үшін пікір формуласы: S дегеніміз - Р емес.</w:t>
      </w:r>
    </w:p>
    <w:p w:rsidR="009873C7" w:rsidRPr="00B355E6" w:rsidRDefault="009873C7" w:rsidP="0040689A">
      <w:pPr>
        <w:spacing w:after="0"/>
        <w:jc w:val="both"/>
        <w:rPr>
          <w:rFonts w:ascii="Times New Roman" w:hAnsi="Times New Roman" w:cs="Times New Roman"/>
          <w:sz w:val="28"/>
          <w:szCs w:val="28"/>
          <w:shd w:val="clear" w:color="auto" w:fill="FFFFFF"/>
          <w:lang w:val="kk-KZ"/>
        </w:rPr>
      </w:pPr>
      <w:r w:rsidRPr="00B355E6">
        <w:rPr>
          <w:rFonts w:ascii="Times New Roman" w:hAnsi="Times New Roman" w:cs="Times New Roman"/>
          <w:sz w:val="28"/>
          <w:szCs w:val="28"/>
          <w:shd w:val="clear" w:color="auto" w:fill="FFFFFF"/>
          <w:lang w:val="kk-KZ"/>
        </w:rPr>
        <w:t>Ал көбінесе "дегеніміз", "деп", "айтамыз", "болып саналады" деген сияқты байланыс сөздері пікірде айтылмай, тек ойда болады.</w:t>
      </w:r>
    </w:p>
    <w:p w:rsidR="009873C7" w:rsidRPr="00B355E6" w:rsidRDefault="009873C7" w:rsidP="0040689A">
      <w:pPr>
        <w:spacing w:after="0"/>
        <w:jc w:val="both"/>
        <w:rPr>
          <w:rFonts w:ascii="Times New Roman" w:hAnsi="Times New Roman" w:cs="Times New Roman"/>
          <w:b/>
          <w:sz w:val="28"/>
          <w:szCs w:val="28"/>
          <w:shd w:val="clear" w:color="auto" w:fill="FFFFFF"/>
          <w:lang w:val="kk-KZ"/>
        </w:rPr>
      </w:pPr>
    </w:p>
    <w:p w:rsidR="00265FE4" w:rsidRPr="00B355E6" w:rsidRDefault="00265FE4" w:rsidP="0040689A">
      <w:pPr>
        <w:pStyle w:val="af3"/>
        <w:spacing w:after="0"/>
        <w:jc w:val="both"/>
        <w:rPr>
          <w:rFonts w:ascii="Times New Roman" w:hAnsi="Times New Roman"/>
          <w:b/>
          <w:bCs/>
          <w:sz w:val="28"/>
          <w:szCs w:val="28"/>
          <w:lang w:val="kk-KZ"/>
        </w:rPr>
      </w:pPr>
    </w:p>
    <w:p w:rsidR="00265FE4" w:rsidRPr="00B355E6" w:rsidRDefault="00265FE4"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Мына сөйлемдерді жазыңыз, оқыңыз. Біреудің сөзін, ойын айтыңыз.</w:t>
      </w:r>
    </w:p>
    <w:p w:rsidR="00265FE4" w:rsidRPr="00B355E6" w:rsidRDefault="00265FE4" w:rsidP="0040689A">
      <w:pPr>
        <w:numPr>
          <w:ilvl w:val="0"/>
          <w:numId w:val="13"/>
        </w:numPr>
        <w:spacing w:after="0"/>
        <w:ind w:left="0"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Маған «Егемен Қазақстан газетінің таным беттері ұнайды», − дейді</w:t>
      </w:r>
    </w:p>
    <w:p w:rsidR="00265FE4" w:rsidRPr="00B355E6" w:rsidRDefault="00265FE4"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Раушан.</w:t>
      </w:r>
    </w:p>
    <w:p w:rsidR="00265FE4" w:rsidRPr="00B355E6" w:rsidRDefault="00265FE4" w:rsidP="0040689A">
      <w:pPr>
        <w:numPr>
          <w:ilvl w:val="0"/>
          <w:numId w:val="13"/>
        </w:numPr>
        <w:spacing w:after="0"/>
        <w:ind w:left="0"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Мен «Шахмат ойлылар ойыны айдарымен берілетін мақалаларды</w:t>
      </w:r>
    </w:p>
    <w:p w:rsidR="00265FE4" w:rsidRPr="00B355E6" w:rsidRDefault="00265FE4"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оқимын», - деді Салтанат.</w:t>
      </w:r>
    </w:p>
    <w:p w:rsidR="00265FE4" w:rsidRPr="00B355E6" w:rsidRDefault="00265FE4" w:rsidP="0040689A">
      <w:pPr>
        <w:numPr>
          <w:ilvl w:val="0"/>
          <w:numId w:val="13"/>
        </w:numPr>
        <w:spacing w:after="0"/>
        <w:ind w:left="0"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«Нобель сыйлығын алған ең жас ғалым – 25 жасар физик Уйльям </w:t>
      </w:r>
    </w:p>
    <w:p w:rsidR="00265FE4" w:rsidRPr="00B355E6" w:rsidRDefault="00265FE4"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Брэг», - деді оқытушы. Ол бұл сыйлықты 1915 жылы әкесімен бірге алған.</w:t>
      </w:r>
    </w:p>
    <w:p w:rsidR="00265FE4" w:rsidRPr="00B355E6" w:rsidRDefault="00265FE4" w:rsidP="0040689A">
      <w:pPr>
        <w:numPr>
          <w:ilvl w:val="0"/>
          <w:numId w:val="13"/>
        </w:numPr>
        <w:tabs>
          <w:tab w:val="num" w:pos="0"/>
        </w:tabs>
        <w:spacing w:after="0"/>
        <w:ind w:left="0"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«Уақыт адам ойланып - толғанғанда ғана немесе жұмыс істегенде ғана алға жылжиды», - деді Раушан.</w:t>
      </w:r>
    </w:p>
    <w:p w:rsidR="00D46E63" w:rsidRPr="00B355E6" w:rsidRDefault="00D46E63" w:rsidP="0040689A">
      <w:pPr>
        <w:spacing w:after="0"/>
        <w:ind w:left="709"/>
        <w:jc w:val="both"/>
        <w:rPr>
          <w:rFonts w:ascii="Times New Roman" w:hAnsi="Times New Roman" w:cs="Times New Roman"/>
          <w:sz w:val="28"/>
          <w:szCs w:val="28"/>
          <w:lang w:val="kk-KZ"/>
        </w:rPr>
      </w:pPr>
    </w:p>
    <w:p w:rsidR="00265FE4" w:rsidRPr="00B355E6" w:rsidRDefault="007232B1" w:rsidP="0040689A">
      <w:pPr>
        <w:tabs>
          <w:tab w:val="left" w:pos="-540"/>
        </w:tabs>
        <w:spacing w:after="0"/>
        <w:jc w:val="both"/>
        <w:rPr>
          <w:rFonts w:ascii="Times New Roman" w:hAnsi="Times New Roman" w:cs="Times New Roman"/>
          <w:sz w:val="28"/>
          <w:szCs w:val="28"/>
          <w:lang w:val="kk-KZ"/>
        </w:rPr>
      </w:pPr>
      <w:r>
        <w:rPr>
          <w:rFonts w:ascii="Times New Roman" w:hAnsi="Times New Roman" w:cs="Times New Roman"/>
          <w:b/>
          <w:sz w:val="28"/>
          <w:szCs w:val="28"/>
          <w:lang w:val="kk-KZ"/>
        </w:rPr>
        <w:t>Тапсырма.</w:t>
      </w:r>
      <w:r w:rsidR="00265FE4" w:rsidRPr="00B355E6">
        <w:rPr>
          <w:rFonts w:ascii="Times New Roman" w:hAnsi="Times New Roman" w:cs="Times New Roman"/>
          <w:b/>
          <w:sz w:val="28"/>
          <w:szCs w:val="28"/>
          <w:lang w:val="kk-KZ"/>
        </w:rPr>
        <w:t xml:space="preserve"> Ой-отауға үңіліңіз. Билердің даналық сөздерінен мысал  келтіріңіз.</w:t>
      </w:r>
    </w:p>
    <w:p w:rsidR="00265FE4" w:rsidRPr="00B355E6" w:rsidRDefault="00265FE4" w:rsidP="0040689A">
      <w:pPr>
        <w:numPr>
          <w:ilvl w:val="0"/>
          <w:numId w:val="14"/>
        </w:numPr>
        <w:tabs>
          <w:tab w:val="left" w:pos="-1800"/>
          <w:tab w:val="left" w:pos="-1080"/>
          <w:tab w:val="num" w:pos="-180"/>
        </w:tabs>
        <w:spacing w:after="0"/>
        <w:ind w:left="0"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Кедейлік неден? – деп сұрапты біреу Төле биден.</w:t>
      </w:r>
    </w:p>
    <w:p w:rsidR="00265FE4" w:rsidRPr="00B355E6" w:rsidRDefault="00265FE4" w:rsidP="0040689A">
      <w:pPr>
        <w:numPr>
          <w:ilvl w:val="0"/>
          <w:numId w:val="14"/>
        </w:numPr>
        <w:tabs>
          <w:tab w:val="left" w:pos="-540"/>
          <w:tab w:val="num" w:pos="-180"/>
        </w:tabs>
        <w:spacing w:after="0"/>
        <w:ind w:left="0"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Кедейлік үш ағайынды. Оның тұңғышы – кежірлік, ортаншысы – еріншектік, кенжесі – ұйқы. Осы үшеуін бойына үйір қылмаған адам кедей болмайды, – деп жауап беріпті Төле би. </w:t>
      </w:r>
    </w:p>
    <w:p w:rsidR="00265FE4" w:rsidRPr="00B355E6" w:rsidRDefault="00265FE4" w:rsidP="0040689A">
      <w:pPr>
        <w:tabs>
          <w:tab w:val="left" w:pos="-540"/>
        </w:tabs>
        <w:spacing w:after="0"/>
        <w:ind w:left="709"/>
        <w:jc w:val="both"/>
        <w:rPr>
          <w:rFonts w:ascii="Times New Roman" w:hAnsi="Times New Roman" w:cs="Times New Roman"/>
          <w:sz w:val="28"/>
          <w:szCs w:val="28"/>
          <w:lang w:val="kk-KZ"/>
        </w:rPr>
      </w:pPr>
    </w:p>
    <w:p w:rsidR="00265FE4" w:rsidRPr="00B355E6" w:rsidRDefault="00265FE4" w:rsidP="0040689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lastRenderedPageBreak/>
        <w:t>Тапсырма. Сұхбатты оқыңыз. Ұқсас сұхбат құрыңыз</w:t>
      </w:r>
      <w:r w:rsidRPr="00B355E6">
        <w:rPr>
          <w:rFonts w:ascii="Times New Roman" w:hAnsi="Times New Roman" w:cs="Times New Roman"/>
          <w:sz w:val="28"/>
          <w:szCs w:val="28"/>
          <w:lang w:val="kk-KZ"/>
        </w:rPr>
        <w:t>.</w:t>
      </w:r>
    </w:p>
    <w:p w:rsidR="00265FE4" w:rsidRPr="00B355E6" w:rsidRDefault="00265FE4" w:rsidP="0040689A">
      <w:pPr>
        <w:pStyle w:val="af3"/>
        <w:spacing w:after="0"/>
        <w:jc w:val="both"/>
        <w:rPr>
          <w:rFonts w:ascii="Times New Roman" w:hAnsi="Times New Roman"/>
          <w:sz w:val="28"/>
          <w:szCs w:val="28"/>
          <w:lang w:val="kk-KZ"/>
        </w:rPr>
      </w:pPr>
      <w:r w:rsidRPr="00B355E6">
        <w:rPr>
          <w:rFonts w:ascii="Times New Roman" w:hAnsi="Times New Roman"/>
          <w:sz w:val="28"/>
          <w:szCs w:val="28"/>
          <w:lang w:val="kk-KZ"/>
        </w:rPr>
        <w:tab/>
        <w:t xml:space="preserve"> – Сәлематсыз ба, Гүлсім Сейілханқызы!  Мейрамыңызбен! Біз сізге денсаулық, жақсылық, табыс, бақыт тілейміз.</w:t>
      </w:r>
    </w:p>
    <w:p w:rsidR="00265FE4" w:rsidRPr="00B355E6" w:rsidRDefault="00265FE4" w:rsidP="0040689A">
      <w:pPr>
        <w:pStyle w:val="af3"/>
        <w:spacing w:after="0"/>
        <w:jc w:val="both"/>
        <w:rPr>
          <w:rFonts w:ascii="Times New Roman" w:hAnsi="Times New Roman"/>
          <w:sz w:val="28"/>
          <w:szCs w:val="28"/>
          <w:lang w:val="kk-KZ"/>
        </w:rPr>
      </w:pPr>
      <w:r w:rsidRPr="00B355E6">
        <w:rPr>
          <w:rFonts w:ascii="Times New Roman" w:hAnsi="Times New Roman"/>
          <w:sz w:val="28"/>
          <w:szCs w:val="28"/>
          <w:lang w:val="kk-KZ"/>
        </w:rPr>
        <w:t>– Үлкен рахмет, мен де сіздерге денсаулық пен табыстар, қуаныштар тілеймін.</w:t>
      </w:r>
    </w:p>
    <w:p w:rsidR="00A46763" w:rsidRPr="00B355E6" w:rsidRDefault="00A46763" w:rsidP="0040689A">
      <w:pPr>
        <w:pStyle w:val="af3"/>
        <w:spacing w:after="0"/>
        <w:jc w:val="both"/>
        <w:rPr>
          <w:rFonts w:ascii="Times New Roman" w:hAnsi="Times New Roman"/>
          <w:sz w:val="28"/>
          <w:szCs w:val="28"/>
          <w:lang w:val="kk-KZ"/>
        </w:rPr>
      </w:pPr>
    </w:p>
    <w:p w:rsidR="00A46763" w:rsidRPr="00B355E6" w:rsidRDefault="00A46763"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w:t>
      </w:r>
      <w:r w:rsidR="005E06A8" w:rsidRPr="00B355E6">
        <w:rPr>
          <w:rFonts w:ascii="Times New Roman" w:hAnsi="Times New Roman" w:cs="Times New Roman"/>
          <w:b/>
          <w:sz w:val="28"/>
          <w:szCs w:val="28"/>
          <w:lang w:val="kk-KZ"/>
        </w:rPr>
        <w:t>Мәтінді оқып, өз пікіріңізді білдіріңіз.</w:t>
      </w:r>
    </w:p>
    <w:p w:rsidR="00A46763" w:rsidRPr="00B355E6" w:rsidRDefault="00A46763" w:rsidP="0040689A">
      <w:pPr>
        <w:spacing w:before="180" w:after="180"/>
        <w:jc w:val="center"/>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Сөз атасы – құлақ</w:t>
      </w:r>
    </w:p>
    <w:p w:rsidR="00A46763" w:rsidRPr="00B355E6" w:rsidRDefault="00345011" w:rsidP="0040689A">
      <w:pPr>
        <w:spacing w:after="0"/>
        <w:ind w:firstLine="708"/>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noProof/>
          <w:sz w:val="28"/>
          <w:szCs w:val="28"/>
        </w:rPr>
        <w:drawing>
          <wp:anchor distT="0" distB="0" distL="114300" distR="114300" simplePos="0" relativeHeight="251678720" behindDoc="1" locked="0" layoutInCell="1" allowOverlap="1">
            <wp:simplePos x="0" y="0"/>
            <wp:positionH relativeFrom="column">
              <wp:posOffset>2634615</wp:posOffset>
            </wp:positionH>
            <wp:positionV relativeFrom="paragraph">
              <wp:posOffset>85725</wp:posOffset>
            </wp:positionV>
            <wp:extent cx="3324225" cy="2324100"/>
            <wp:effectExtent l="19050" t="0" r="9525" b="0"/>
            <wp:wrapTight wrapText="bothSides">
              <wp:wrapPolygon edited="0">
                <wp:start x="-124" y="0"/>
                <wp:lineTo x="-124" y="21423"/>
                <wp:lineTo x="21662" y="21423"/>
                <wp:lineTo x="21662" y="0"/>
                <wp:lineTo x="-124" y="0"/>
              </wp:wrapPolygon>
            </wp:wrapTight>
            <wp:docPr id="24" name="Рисунок 19" descr="C:\Users\Админ\Desktop\56\1bk6f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дмин\Desktop\56\1bk6f88.jpg"/>
                    <pic:cNvPicPr>
                      <a:picLocks noChangeAspect="1" noChangeArrowheads="1"/>
                    </pic:cNvPicPr>
                  </pic:nvPicPr>
                  <pic:blipFill>
                    <a:blip r:embed="rId96"/>
                    <a:srcRect/>
                    <a:stretch>
                      <a:fillRect/>
                    </a:stretch>
                  </pic:blipFill>
                  <pic:spPr bwMode="auto">
                    <a:xfrm>
                      <a:off x="0" y="0"/>
                      <a:ext cx="3324225" cy="2324100"/>
                    </a:xfrm>
                    <a:prstGeom prst="rect">
                      <a:avLst/>
                    </a:prstGeom>
                    <a:noFill/>
                    <a:ln w="9525">
                      <a:noFill/>
                      <a:miter lim="800000"/>
                      <a:headEnd/>
                      <a:tailEnd/>
                    </a:ln>
                  </pic:spPr>
                </pic:pic>
              </a:graphicData>
            </a:graphic>
          </wp:anchor>
        </w:drawing>
      </w:r>
      <w:r w:rsidR="00A46763" w:rsidRPr="00B355E6">
        <w:rPr>
          <w:rFonts w:ascii="Times New Roman" w:eastAsia="Times New Roman" w:hAnsi="Times New Roman" w:cs="Times New Roman"/>
          <w:sz w:val="28"/>
          <w:szCs w:val="28"/>
          <w:lang w:val="kk-KZ"/>
        </w:rPr>
        <w:t xml:space="preserve">Мазмұнды сөзге құлақ қойып, ықыласпен тыңдай білуге де дағды керек. </w:t>
      </w:r>
      <w:r w:rsidR="00A46763" w:rsidRPr="00B355E6">
        <w:rPr>
          <w:rFonts w:ascii="Times New Roman" w:eastAsia="Times New Roman" w:hAnsi="Times New Roman" w:cs="Times New Roman"/>
          <w:b/>
          <w:bCs/>
          <w:sz w:val="28"/>
          <w:szCs w:val="28"/>
          <w:lang w:val="kk-KZ"/>
        </w:rPr>
        <w:t>Орамды тілдің эстетикалық әсеріне</w:t>
      </w:r>
      <w:r w:rsidR="00A46763" w:rsidRPr="00B355E6">
        <w:rPr>
          <w:rFonts w:ascii="Times New Roman" w:eastAsia="Times New Roman" w:hAnsi="Times New Roman" w:cs="Times New Roman"/>
          <w:sz w:val="28"/>
          <w:szCs w:val="28"/>
          <w:lang w:val="kk-KZ"/>
        </w:rPr>
        <w:t xml:space="preserve">, айтылған ойдың мазмұнына қанық болу үшін кісінің «көкірегі сезімді» болуға тиіс. Абай ақыл сөзді кімнің қалай ұғатыны туралы былай дейді: «Қарны тоқ аса маңғаз ұқпас сөзді, сөзді ұғар көкірегі болса көзді...» Солай болғандықтан сөзді әркім әртүрлі тыңдауы мүмкін. Айтылған ғибратты асыл сөз бір құлақтан кіріп, бір құлақтан шығып жатса, онда не пайда? </w:t>
      </w:r>
    </w:p>
    <w:p w:rsidR="00A46763" w:rsidRPr="00B355E6" w:rsidRDefault="00A46763" w:rsidP="0040689A">
      <w:p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w:t>
      </w:r>
      <w:r w:rsidR="00B939B6" w:rsidRPr="00B355E6">
        <w:rPr>
          <w:rFonts w:ascii="Times New Roman" w:eastAsia="Times New Roman" w:hAnsi="Times New Roman" w:cs="Times New Roman"/>
          <w:sz w:val="28"/>
          <w:szCs w:val="28"/>
          <w:lang w:val="kk-KZ"/>
        </w:rPr>
        <w:tab/>
      </w:r>
      <w:r w:rsidRPr="00B355E6">
        <w:rPr>
          <w:rFonts w:ascii="Times New Roman" w:eastAsia="Times New Roman" w:hAnsi="Times New Roman" w:cs="Times New Roman"/>
          <w:sz w:val="28"/>
          <w:szCs w:val="28"/>
          <w:lang w:val="kk-KZ"/>
        </w:rPr>
        <w:t xml:space="preserve">Сондықтан </w:t>
      </w:r>
      <w:r w:rsidRPr="00B355E6">
        <w:rPr>
          <w:rFonts w:ascii="Times New Roman" w:eastAsia="Times New Roman" w:hAnsi="Times New Roman" w:cs="Times New Roman"/>
          <w:b/>
          <w:bCs/>
          <w:sz w:val="28"/>
          <w:szCs w:val="28"/>
          <w:lang w:val="kk-KZ"/>
        </w:rPr>
        <w:t>кісіні тыңдай білу де – мәдениеттілік</w:t>
      </w:r>
      <w:r w:rsidRPr="00B355E6">
        <w:rPr>
          <w:rFonts w:ascii="Times New Roman" w:eastAsia="Times New Roman" w:hAnsi="Times New Roman" w:cs="Times New Roman"/>
          <w:sz w:val="28"/>
          <w:szCs w:val="28"/>
          <w:lang w:val="kk-KZ"/>
        </w:rPr>
        <w:t xml:space="preserve">. Көбіміз басқа біреудің айтқанын тыңдай білмейміз, оның сөзін орынсыз бөліп, жөн-жосықсыз бірдеңелерді қыстырмалап білгішсінетіндер де болады. Бәрінен де ойсыз, </w:t>
      </w:r>
      <w:r w:rsidRPr="00B355E6">
        <w:rPr>
          <w:rFonts w:ascii="Times New Roman" w:eastAsia="Times New Roman" w:hAnsi="Times New Roman" w:cs="Times New Roman"/>
          <w:b/>
          <w:bCs/>
          <w:sz w:val="28"/>
          <w:szCs w:val="28"/>
          <w:lang w:val="kk-KZ"/>
        </w:rPr>
        <w:t>есалаң сөзге есеңгіреген жаман</w:t>
      </w:r>
      <w:r w:rsidRPr="00B355E6">
        <w:rPr>
          <w:rFonts w:ascii="Times New Roman" w:eastAsia="Times New Roman" w:hAnsi="Times New Roman" w:cs="Times New Roman"/>
          <w:sz w:val="28"/>
          <w:szCs w:val="28"/>
          <w:lang w:val="kk-KZ"/>
        </w:rPr>
        <w:t xml:space="preserve">. </w:t>
      </w:r>
    </w:p>
    <w:p w:rsidR="00A46763" w:rsidRPr="00B355E6" w:rsidRDefault="00A46763" w:rsidP="0040689A">
      <w:p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Ертегілер айтқандай, адамның аузы біреу, құлағы екеу болғандықтан, мылжыңдап көп сөйлемей, көп тыңдай білу де керек. </w:t>
      </w:r>
      <w:r w:rsidRPr="00B355E6">
        <w:rPr>
          <w:rFonts w:ascii="Times New Roman" w:eastAsia="Times New Roman" w:hAnsi="Times New Roman" w:cs="Times New Roman"/>
          <w:b/>
          <w:bCs/>
          <w:sz w:val="28"/>
          <w:szCs w:val="28"/>
          <w:lang w:val="kk-KZ"/>
        </w:rPr>
        <w:t>Сөйлей білу адамға қаншалықты керек болса, тыңдай білу де соншалықты керек</w:t>
      </w:r>
      <w:r w:rsidRPr="00B355E6">
        <w:rPr>
          <w:rFonts w:ascii="Times New Roman" w:eastAsia="Times New Roman" w:hAnsi="Times New Roman" w:cs="Times New Roman"/>
          <w:sz w:val="28"/>
          <w:szCs w:val="28"/>
          <w:lang w:val="kk-KZ"/>
        </w:rPr>
        <w:t xml:space="preserve">. </w:t>
      </w:r>
    </w:p>
    <w:p w:rsidR="00A46763" w:rsidRPr="00B355E6" w:rsidRDefault="00A46763" w:rsidP="0040689A">
      <w:pPr>
        <w:spacing w:before="180" w:after="180"/>
        <w:rPr>
          <w:rFonts w:ascii="Times New Roman" w:eastAsia="Times New Roman" w:hAnsi="Times New Roman" w:cs="Times New Roman"/>
          <w:b/>
          <w:sz w:val="28"/>
          <w:szCs w:val="28"/>
          <w:lang w:val="kk-KZ"/>
        </w:rPr>
      </w:pPr>
      <w:r w:rsidRPr="00B355E6">
        <w:rPr>
          <w:rFonts w:ascii="Times New Roman" w:eastAsia="Times New Roman" w:hAnsi="Times New Roman" w:cs="Times New Roman"/>
          <w:sz w:val="28"/>
          <w:szCs w:val="28"/>
          <w:lang w:val="kk-KZ"/>
        </w:rPr>
        <w:t>  </w:t>
      </w:r>
      <w:r w:rsidRPr="00B355E6">
        <w:rPr>
          <w:rFonts w:ascii="Times New Roman" w:eastAsia="Times New Roman" w:hAnsi="Times New Roman" w:cs="Times New Roman"/>
          <w:b/>
          <w:sz w:val="28"/>
          <w:szCs w:val="28"/>
          <w:lang w:val="kk-KZ"/>
        </w:rPr>
        <w:t>Тапсырма</w:t>
      </w:r>
      <w:r w:rsidR="00B939B6" w:rsidRPr="00B355E6">
        <w:rPr>
          <w:rFonts w:ascii="Times New Roman" w:eastAsia="Times New Roman" w:hAnsi="Times New Roman" w:cs="Times New Roman"/>
          <w:b/>
          <w:sz w:val="28"/>
          <w:szCs w:val="28"/>
          <w:lang w:val="kk-KZ"/>
        </w:rPr>
        <w:t>. Берілген мәтін бойынша тапсырманы орындаңыз.</w:t>
      </w:r>
    </w:p>
    <w:p w:rsidR="00A46763" w:rsidRPr="00B355E6" w:rsidRDefault="00A46763" w:rsidP="0040689A">
      <w:pPr>
        <w:spacing w:before="180" w:after="18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1.     Қарамен терілген сөз тіркестері мен </w:t>
      </w:r>
      <w:r w:rsidR="00154B2E" w:rsidRPr="00B355E6">
        <w:rPr>
          <w:rFonts w:ascii="Times New Roman" w:eastAsia="Times New Roman" w:hAnsi="Times New Roman" w:cs="Times New Roman"/>
          <w:sz w:val="28"/>
          <w:szCs w:val="28"/>
          <w:lang w:val="kk-KZ"/>
        </w:rPr>
        <w:t>сөйлемдерге түсініктеме беріңіздер</w:t>
      </w:r>
      <w:r w:rsidRPr="00B355E6">
        <w:rPr>
          <w:rFonts w:ascii="Times New Roman" w:eastAsia="Times New Roman" w:hAnsi="Times New Roman" w:cs="Times New Roman"/>
          <w:sz w:val="28"/>
          <w:szCs w:val="28"/>
          <w:lang w:val="kk-KZ"/>
        </w:rPr>
        <w:t xml:space="preserve">. </w:t>
      </w:r>
    </w:p>
    <w:p w:rsidR="00A46763" w:rsidRPr="00B355E6" w:rsidRDefault="00A46763" w:rsidP="0040689A">
      <w:pPr>
        <w:spacing w:before="180" w:after="18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2.     Мәтіндегі айтылған ойдың «тыңдау әдебі» деген ұғыммен қандай байланысы барына салыстырмал</w:t>
      </w:r>
      <w:r w:rsidR="00154B2E" w:rsidRPr="00B355E6">
        <w:rPr>
          <w:rFonts w:ascii="Times New Roman" w:eastAsia="Times New Roman" w:hAnsi="Times New Roman" w:cs="Times New Roman"/>
          <w:sz w:val="28"/>
          <w:szCs w:val="28"/>
          <w:lang w:val="kk-KZ"/>
        </w:rPr>
        <w:t>ы түрде өз пікірлеріңізді айтыңыздар</w:t>
      </w:r>
      <w:r w:rsidRPr="00B355E6">
        <w:rPr>
          <w:rFonts w:ascii="Times New Roman" w:eastAsia="Times New Roman" w:hAnsi="Times New Roman" w:cs="Times New Roman"/>
          <w:sz w:val="28"/>
          <w:szCs w:val="28"/>
          <w:lang w:val="kk-KZ"/>
        </w:rPr>
        <w:t xml:space="preserve">. </w:t>
      </w:r>
    </w:p>
    <w:p w:rsidR="00A46763" w:rsidRPr="00B355E6" w:rsidRDefault="00A46763" w:rsidP="0040689A">
      <w:pPr>
        <w:spacing w:before="180" w:after="18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3.     «Сөз атасы – құлақ» сөзін қалай түсіндің</w:t>
      </w:r>
      <w:r w:rsidR="00154B2E" w:rsidRPr="00B355E6">
        <w:rPr>
          <w:rFonts w:ascii="Times New Roman" w:eastAsia="Times New Roman" w:hAnsi="Times New Roman" w:cs="Times New Roman"/>
          <w:sz w:val="28"/>
          <w:szCs w:val="28"/>
          <w:lang w:val="kk-KZ"/>
        </w:rPr>
        <w:t>іздер?</w:t>
      </w:r>
      <w:r w:rsidRPr="00B355E6">
        <w:rPr>
          <w:rFonts w:ascii="Times New Roman" w:eastAsia="Times New Roman" w:hAnsi="Times New Roman" w:cs="Times New Roman"/>
          <w:sz w:val="28"/>
          <w:szCs w:val="28"/>
          <w:lang w:val="kk-KZ"/>
        </w:rPr>
        <w:t xml:space="preserve"> </w:t>
      </w:r>
    </w:p>
    <w:p w:rsidR="00A46763" w:rsidRPr="00B355E6" w:rsidRDefault="00C20A25" w:rsidP="0040689A">
      <w:pPr>
        <w:spacing w:before="180" w:after="180"/>
        <w:jc w:val="both"/>
        <w:rPr>
          <w:rFonts w:ascii="Times New Roman" w:eastAsia="Times New Roman" w:hAnsi="Times New Roman" w:cs="Times New Roman"/>
          <w:b/>
          <w:sz w:val="28"/>
          <w:szCs w:val="28"/>
          <w:lang w:val="kk-KZ"/>
        </w:rPr>
      </w:pPr>
      <w:r w:rsidRPr="00B355E6">
        <w:rPr>
          <w:rFonts w:ascii="Times New Roman" w:eastAsia="Times New Roman" w:hAnsi="Times New Roman" w:cs="Times New Roman"/>
          <w:b/>
          <w:bCs/>
          <w:sz w:val="28"/>
          <w:szCs w:val="28"/>
          <w:lang w:val="kk-KZ"/>
        </w:rPr>
        <w:t xml:space="preserve">Тапсырма. </w:t>
      </w:r>
      <w:r w:rsidR="00A46763" w:rsidRPr="00B355E6">
        <w:rPr>
          <w:rFonts w:ascii="Times New Roman" w:eastAsia="Times New Roman" w:hAnsi="Times New Roman" w:cs="Times New Roman"/>
          <w:b/>
          <w:bCs/>
          <w:sz w:val="28"/>
          <w:szCs w:val="28"/>
          <w:lang w:val="kk-KZ"/>
        </w:rPr>
        <w:t xml:space="preserve"> Жазылым.</w:t>
      </w:r>
      <w:r w:rsidR="00A46763" w:rsidRPr="00B355E6">
        <w:rPr>
          <w:rFonts w:ascii="Times New Roman" w:eastAsia="Times New Roman" w:hAnsi="Times New Roman" w:cs="Times New Roman"/>
          <w:sz w:val="28"/>
          <w:szCs w:val="28"/>
          <w:lang w:val="kk-KZ"/>
        </w:rPr>
        <w:t xml:space="preserve"> </w:t>
      </w:r>
      <w:r w:rsidR="00A46763" w:rsidRPr="00B355E6">
        <w:rPr>
          <w:rFonts w:ascii="Times New Roman" w:eastAsia="Times New Roman" w:hAnsi="Times New Roman" w:cs="Times New Roman"/>
          <w:b/>
          <w:i/>
          <w:iCs/>
          <w:sz w:val="28"/>
          <w:szCs w:val="28"/>
          <w:lang w:val="kk-KZ"/>
        </w:rPr>
        <w:t>15мин.</w:t>
      </w:r>
      <w:r w:rsidR="00A46763"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 xml:space="preserve"> </w:t>
      </w:r>
      <w:r w:rsidR="00A46763" w:rsidRPr="00B355E6">
        <w:rPr>
          <w:rFonts w:ascii="Times New Roman" w:eastAsia="Times New Roman" w:hAnsi="Times New Roman" w:cs="Times New Roman"/>
          <w:b/>
          <w:iCs/>
          <w:sz w:val="28"/>
          <w:szCs w:val="28"/>
          <w:lang w:val="kk-KZ"/>
        </w:rPr>
        <w:t>Мақал-мәтелдер мен қанатты сөздерді оқып, бір қанатты сөзді тақырып етіп шығарма жазың</w:t>
      </w:r>
      <w:r w:rsidR="007232B1">
        <w:rPr>
          <w:rFonts w:ascii="Times New Roman" w:eastAsia="Times New Roman" w:hAnsi="Times New Roman" w:cs="Times New Roman"/>
          <w:b/>
          <w:iCs/>
          <w:sz w:val="28"/>
          <w:szCs w:val="28"/>
          <w:lang w:val="kk-KZ"/>
        </w:rPr>
        <w:t>ыз</w:t>
      </w:r>
      <w:r w:rsidRPr="00B355E6">
        <w:rPr>
          <w:rFonts w:ascii="Times New Roman" w:eastAsia="Times New Roman" w:hAnsi="Times New Roman" w:cs="Times New Roman"/>
          <w:b/>
          <w:iCs/>
          <w:sz w:val="28"/>
          <w:szCs w:val="28"/>
          <w:lang w:val="kk-KZ"/>
        </w:rPr>
        <w:t>.</w:t>
      </w:r>
      <w:r w:rsidR="00A46763" w:rsidRPr="00B355E6">
        <w:rPr>
          <w:rFonts w:ascii="Times New Roman" w:eastAsia="Times New Roman" w:hAnsi="Times New Roman" w:cs="Times New Roman"/>
          <w:b/>
          <w:sz w:val="28"/>
          <w:szCs w:val="28"/>
          <w:lang w:val="kk-KZ"/>
        </w:rPr>
        <w:t xml:space="preserve"> </w:t>
      </w:r>
    </w:p>
    <w:p w:rsidR="00A46763" w:rsidRPr="00B355E6" w:rsidRDefault="00A46763" w:rsidP="0040689A">
      <w:pPr>
        <w:spacing w:before="180" w:after="18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lastRenderedPageBreak/>
        <w:t>1. Тіл – адам ойының ... . 2.</w:t>
      </w:r>
      <w:r w:rsidR="00F86E54"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Аңдамай сөйлеген ... ... . 3. Ойнап сөйлесең де, ... ... . 4.</w:t>
      </w:r>
      <w:r w:rsidR="00F86E54"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Тисе терекке, тимесе ... . 5.</w:t>
      </w:r>
      <w:r w:rsidR="00F86E54"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Айтылған сөз -  ... оқпен тең. 6.</w:t>
      </w:r>
      <w:r w:rsidR="00F86E54"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Бал тамған тілден ... тамар. 7.</w:t>
      </w:r>
      <w:r w:rsidR="00F86E54"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Көп сөз - ... ... . 8. Көп сөз – күміс, аз сөз - ... . 9.</w:t>
      </w:r>
      <w:r w:rsidR="00F86E54"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Жасыңда қылжың болсаң, өскенде ... ... . 10.</w:t>
      </w:r>
      <w:r w:rsidR="00F86E54"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Таза сөйлеу – биік ... . 11.</w:t>
      </w:r>
      <w:r w:rsidR="00F86E54"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 xml:space="preserve">Көңілсіз ... – ойға олақ. </w:t>
      </w:r>
    </w:p>
    <w:p w:rsidR="00A46763" w:rsidRPr="00B355E6" w:rsidRDefault="00A46763" w:rsidP="0040689A">
      <w:pPr>
        <w:spacing w:before="180" w:after="18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b/>
          <w:i/>
          <w:iCs/>
          <w:sz w:val="28"/>
          <w:szCs w:val="28"/>
          <w:lang w:val="kk-KZ"/>
        </w:rPr>
        <w:t>Керекті сөздер:</w:t>
      </w:r>
      <w:r w:rsidRPr="00B355E6">
        <w:rPr>
          <w:rFonts w:ascii="Times New Roman" w:eastAsia="Times New Roman" w:hAnsi="Times New Roman" w:cs="Times New Roman"/>
          <w:sz w:val="28"/>
          <w:szCs w:val="28"/>
          <w:lang w:val="kk-KZ"/>
        </w:rPr>
        <w:t xml:space="preserve"> құлақ, мылжың боласың, мәдениеттілік, у, атылған, бос сөз, айнасы, ауырмай өледі, ойлап сөйле, алтын, бұтаққа. </w:t>
      </w:r>
    </w:p>
    <w:p w:rsidR="00146DA2" w:rsidRPr="00B355E6" w:rsidRDefault="00E31DD5" w:rsidP="009F52D0">
      <w:pPr>
        <w:spacing w:before="100" w:beforeAutospacing="1"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Т</w:t>
      </w:r>
      <w:r w:rsidR="005330BA" w:rsidRPr="00B355E6">
        <w:rPr>
          <w:rFonts w:ascii="Times New Roman" w:eastAsia="Times New Roman" w:hAnsi="Times New Roman" w:cs="Times New Roman"/>
          <w:b/>
          <w:bCs/>
          <w:iCs/>
          <w:sz w:val="28"/>
          <w:szCs w:val="28"/>
          <w:lang w:val="kk-KZ"/>
        </w:rPr>
        <w:t>апсырма.</w:t>
      </w:r>
      <w:r w:rsidR="005330BA" w:rsidRPr="00B355E6">
        <w:rPr>
          <w:rFonts w:ascii="Times New Roman" w:eastAsia="Times New Roman" w:hAnsi="Times New Roman" w:cs="Times New Roman"/>
          <w:b/>
          <w:bCs/>
          <w:sz w:val="28"/>
          <w:szCs w:val="28"/>
          <w:lang w:val="kk-KZ"/>
        </w:rPr>
        <w:t xml:space="preserve"> Мәтіннің мазмұнын өз ой-пікіріңізбен кеңейтіп баяндаңыз</w:t>
      </w:r>
      <w:r w:rsidR="00326D7A" w:rsidRPr="00B355E6">
        <w:rPr>
          <w:rFonts w:ascii="Times New Roman" w:eastAsia="Times New Roman" w:hAnsi="Times New Roman" w:cs="Times New Roman"/>
          <w:b/>
          <w:bCs/>
          <w:sz w:val="28"/>
          <w:szCs w:val="28"/>
          <w:lang w:val="kk-KZ"/>
        </w:rPr>
        <w:t>.</w:t>
      </w:r>
    </w:p>
    <w:p w:rsidR="005330BA" w:rsidRPr="00B355E6" w:rsidRDefault="005330BA" w:rsidP="0040689A">
      <w:pPr>
        <w:spacing w:before="100" w:beforeAutospacing="1"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 xml:space="preserve">Тіл мәдениеті. </w:t>
      </w:r>
      <w:r w:rsidRPr="00B355E6">
        <w:rPr>
          <w:rFonts w:ascii="Times New Roman" w:eastAsia="Times New Roman" w:hAnsi="Times New Roman" w:cs="Times New Roman"/>
          <w:sz w:val="28"/>
          <w:szCs w:val="28"/>
          <w:lang w:val="kk-KZ"/>
        </w:rPr>
        <w:t>Тілді қадірлеу дұрыс сөйлеуден басталады. Жүйесін тауып айтылған сөз жүрекке жетіп, жүйкені басатады. Адам мәдениетінің алғышарты – дұрыс сөйлей білу. Түсіне білгенге сөйлей білу де өнер. Тілін білмеген түбін білмейді. Ондай адам күлдірем деп, күйдіреді; сүйсіндірем деп, сүріндіреді; білдірем деп, бүлдіреді; қуантам деп, қуартады; келтірем деп, кетіреді.   (Ғ. Мүсірепов)</w:t>
      </w:r>
    </w:p>
    <w:p w:rsidR="005330BA" w:rsidRPr="00B355E6" w:rsidRDefault="00350C8C" w:rsidP="009F52D0">
      <w:pPr>
        <w:spacing w:before="100" w:beforeAutospacing="1"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Т</w:t>
      </w:r>
      <w:r w:rsidRPr="00B355E6">
        <w:rPr>
          <w:rFonts w:ascii="Times New Roman" w:eastAsia="Times New Roman" w:hAnsi="Times New Roman" w:cs="Times New Roman"/>
          <w:b/>
          <w:bCs/>
          <w:iCs/>
          <w:sz w:val="28"/>
          <w:szCs w:val="28"/>
          <w:lang w:val="kk-KZ"/>
        </w:rPr>
        <w:t>апсырма.</w:t>
      </w:r>
      <w:r w:rsidRPr="00B355E6">
        <w:rPr>
          <w:rFonts w:ascii="Times New Roman" w:eastAsia="Times New Roman" w:hAnsi="Times New Roman" w:cs="Times New Roman"/>
          <w:b/>
          <w:bCs/>
          <w:sz w:val="28"/>
          <w:szCs w:val="28"/>
          <w:lang w:val="kk-KZ"/>
        </w:rPr>
        <w:t xml:space="preserve"> </w:t>
      </w:r>
      <w:r w:rsidR="005330BA" w:rsidRPr="00B355E6">
        <w:rPr>
          <w:rFonts w:ascii="Times New Roman" w:eastAsia="Times New Roman" w:hAnsi="Times New Roman" w:cs="Times New Roman"/>
          <w:b/>
          <w:bCs/>
          <w:sz w:val="28"/>
          <w:szCs w:val="28"/>
          <w:lang w:val="kk-KZ"/>
        </w:rPr>
        <w:t>«Жүрекке жетіп, жүйкені босататын» тілдің қандай болатынын көрсетіңіз</w:t>
      </w:r>
      <w:r w:rsidRPr="00B355E6">
        <w:rPr>
          <w:rFonts w:ascii="Times New Roman" w:eastAsia="Times New Roman" w:hAnsi="Times New Roman" w:cs="Times New Roman"/>
          <w:b/>
          <w:bCs/>
          <w:sz w:val="28"/>
          <w:szCs w:val="28"/>
          <w:lang w:val="kk-KZ"/>
        </w:rPr>
        <w:t>.</w:t>
      </w:r>
    </w:p>
    <w:p w:rsidR="005330BA" w:rsidRPr="00B355E6" w:rsidRDefault="00350C8C" w:rsidP="0040689A">
      <w:pPr>
        <w:spacing w:before="100" w:beforeAutospacing="1"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Т</w:t>
      </w:r>
      <w:r w:rsidRPr="00B355E6">
        <w:rPr>
          <w:rFonts w:ascii="Times New Roman" w:eastAsia="Times New Roman" w:hAnsi="Times New Roman" w:cs="Times New Roman"/>
          <w:b/>
          <w:bCs/>
          <w:iCs/>
          <w:sz w:val="28"/>
          <w:szCs w:val="28"/>
          <w:lang w:val="kk-KZ"/>
        </w:rPr>
        <w:t xml:space="preserve">апсырма. </w:t>
      </w:r>
      <w:r w:rsidR="005330BA" w:rsidRPr="00B355E6">
        <w:rPr>
          <w:rFonts w:ascii="Times New Roman" w:eastAsia="Times New Roman" w:hAnsi="Times New Roman" w:cs="Times New Roman"/>
          <w:b/>
          <w:bCs/>
          <w:sz w:val="28"/>
          <w:szCs w:val="28"/>
          <w:lang w:val="kk-KZ"/>
        </w:rPr>
        <w:t>Қосымшасын жалғап жазыңыз</w:t>
      </w:r>
      <w:r w:rsidRPr="00B355E6">
        <w:rPr>
          <w:rFonts w:ascii="Times New Roman" w:eastAsia="Times New Roman" w:hAnsi="Times New Roman" w:cs="Times New Roman"/>
          <w:b/>
          <w:bCs/>
          <w:sz w:val="28"/>
          <w:szCs w:val="28"/>
          <w:lang w:val="kk-KZ"/>
        </w:rPr>
        <w:t>.</w:t>
      </w:r>
    </w:p>
    <w:p w:rsidR="005330BA" w:rsidRPr="00B355E6" w:rsidRDefault="00E72603" w:rsidP="0040689A">
      <w:pPr>
        <w:spacing w:before="100" w:beforeAutospacing="1" w:after="0"/>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Күйдіретін де, сүй____ де, асқақтат</w:t>
      </w:r>
      <w:r w:rsidR="005330BA" w:rsidRPr="00B355E6">
        <w:rPr>
          <w:rFonts w:ascii="Times New Roman" w:eastAsia="Times New Roman" w:hAnsi="Times New Roman" w:cs="Times New Roman"/>
          <w:sz w:val="28"/>
          <w:szCs w:val="28"/>
          <w:lang w:val="kk-KZ"/>
        </w:rPr>
        <w:t>а____ да, өсір____ де, өшір____ де, көтер____ де, төменде____ де тіл.</w:t>
      </w:r>
    </w:p>
    <w:p w:rsidR="005330BA" w:rsidRPr="00B355E6" w:rsidRDefault="00350C8C" w:rsidP="009F52D0">
      <w:pPr>
        <w:spacing w:before="100" w:beforeAutospacing="1"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Т</w:t>
      </w:r>
      <w:r w:rsidRPr="00B355E6">
        <w:rPr>
          <w:rFonts w:ascii="Times New Roman" w:eastAsia="Times New Roman" w:hAnsi="Times New Roman" w:cs="Times New Roman"/>
          <w:b/>
          <w:bCs/>
          <w:iCs/>
          <w:sz w:val="28"/>
          <w:szCs w:val="28"/>
          <w:lang w:val="kk-KZ"/>
        </w:rPr>
        <w:t>апсырма.</w:t>
      </w:r>
      <w:r w:rsidRPr="00B355E6">
        <w:rPr>
          <w:rFonts w:ascii="Times New Roman" w:eastAsia="Times New Roman" w:hAnsi="Times New Roman" w:cs="Times New Roman"/>
          <w:b/>
          <w:bCs/>
          <w:sz w:val="28"/>
          <w:szCs w:val="28"/>
          <w:lang w:val="kk-KZ"/>
        </w:rPr>
        <w:t xml:space="preserve"> </w:t>
      </w:r>
      <w:r w:rsidR="005330BA" w:rsidRPr="00B355E6">
        <w:rPr>
          <w:rFonts w:ascii="Times New Roman" w:eastAsia="Times New Roman" w:hAnsi="Times New Roman" w:cs="Times New Roman"/>
          <w:b/>
          <w:bCs/>
          <w:sz w:val="28"/>
          <w:szCs w:val="28"/>
          <w:lang w:val="kk-KZ"/>
        </w:rPr>
        <w:t>«Тілге құрмет – елге құрмет» тақырыбына мақал-мәтелдерді пайдалана отырып, шағын шығарма жазыңыз</w:t>
      </w:r>
      <w:r w:rsidRPr="00B355E6">
        <w:rPr>
          <w:rFonts w:ascii="Times New Roman" w:eastAsia="Times New Roman" w:hAnsi="Times New Roman" w:cs="Times New Roman"/>
          <w:b/>
          <w:bCs/>
          <w:sz w:val="28"/>
          <w:szCs w:val="28"/>
          <w:lang w:val="kk-KZ"/>
        </w:rPr>
        <w:t>.</w:t>
      </w:r>
    </w:p>
    <w:p w:rsidR="005330BA" w:rsidRPr="00B355E6" w:rsidRDefault="006459E8" w:rsidP="009F52D0">
      <w:pPr>
        <w:spacing w:before="100" w:beforeAutospacing="1"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Т</w:t>
      </w:r>
      <w:r w:rsidRPr="00B355E6">
        <w:rPr>
          <w:rFonts w:ascii="Times New Roman" w:eastAsia="Times New Roman" w:hAnsi="Times New Roman" w:cs="Times New Roman"/>
          <w:b/>
          <w:bCs/>
          <w:iCs/>
          <w:sz w:val="28"/>
          <w:szCs w:val="28"/>
          <w:lang w:val="kk-KZ"/>
        </w:rPr>
        <w:t xml:space="preserve">апсырма. </w:t>
      </w:r>
      <w:r w:rsidR="005330BA" w:rsidRPr="00B355E6">
        <w:rPr>
          <w:rFonts w:ascii="Times New Roman" w:eastAsia="Times New Roman" w:hAnsi="Times New Roman" w:cs="Times New Roman"/>
          <w:b/>
          <w:bCs/>
          <w:sz w:val="28"/>
          <w:szCs w:val="28"/>
          <w:lang w:val="kk-KZ"/>
        </w:rPr>
        <w:t>Әр жолдан бір артық сөзді сызып тастаңыз</w:t>
      </w:r>
      <w:r w:rsidRPr="00B355E6">
        <w:rPr>
          <w:rFonts w:ascii="Times New Roman" w:eastAsia="Times New Roman" w:hAnsi="Times New Roman" w:cs="Times New Roman"/>
          <w:b/>
          <w:bCs/>
          <w:sz w:val="28"/>
          <w:szCs w:val="28"/>
          <w:lang w:val="kk-KZ"/>
        </w:rPr>
        <w:t>.</w:t>
      </w:r>
    </w:p>
    <w:p w:rsidR="005330BA" w:rsidRPr="00B355E6" w:rsidRDefault="009F52D0" w:rsidP="0040689A">
      <w:pPr>
        <w:spacing w:after="0"/>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1.  </w:t>
      </w:r>
      <w:r w:rsidR="005330BA" w:rsidRPr="00B355E6">
        <w:rPr>
          <w:rFonts w:ascii="Times New Roman" w:eastAsia="Times New Roman" w:hAnsi="Times New Roman" w:cs="Times New Roman"/>
          <w:sz w:val="28"/>
          <w:szCs w:val="28"/>
          <w:lang w:val="kk-KZ"/>
        </w:rPr>
        <w:t>Ауыл, аудан, айтыс, облыс.</w:t>
      </w:r>
    </w:p>
    <w:p w:rsidR="005330BA" w:rsidRPr="00B355E6" w:rsidRDefault="009F52D0" w:rsidP="0040689A">
      <w:pPr>
        <w:spacing w:after="0"/>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2. </w:t>
      </w:r>
      <w:r w:rsidR="005330BA" w:rsidRPr="00B355E6">
        <w:rPr>
          <w:rFonts w:ascii="Times New Roman" w:eastAsia="Times New Roman" w:hAnsi="Times New Roman" w:cs="Times New Roman"/>
          <w:sz w:val="28"/>
          <w:szCs w:val="28"/>
          <w:lang w:val="kk-KZ"/>
        </w:rPr>
        <w:t xml:space="preserve"> Жыл, ғаламтор, ай, апта, ғасыр.</w:t>
      </w:r>
    </w:p>
    <w:p w:rsidR="005330BA" w:rsidRPr="00B355E6" w:rsidRDefault="009F52D0" w:rsidP="0040689A">
      <w:pPr>
        <w:spacing w:after="0"/>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3.  </w:t>
      </w:r>
      <w:r w:rsidR="005330BA" w:rsidRPr="00B355E6">
        <w:rPr>
          <w:rFonts w:ascii="Times New Roman" w:eastAsia="Times New Roman" w:hAnsi="Times New Roman" w:cs="Times New Roman"/>
          <w:sz w:val="28"/>
          <w:szCs w:val="28"/>
          <w:lang w:val="kk-KZ"/>
        </w:rPr>
        <w:t>Азамат, байқау, мемлекет, азаматша, Отан.</w:t>
      </w:r>
    </w:p>
    <w:p w:rsidR="005330BA" w:rsidRPr="009F52D0" w:rsidRDefault="009F52D0" w:rsidP="0040689A">
      <w:pPr>
        <w:spacing w:after="0"/>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4.  </w:t>
      </w:r>
      <w:r w:rsidR="005330BA" w:rsidRPr="00B355E6">
        <w:rPr>
          <w:rFonts w:ascii="Times New Roman" w:eastAsia="Times New Roman" w:hAnsi="Times New Roman" w:cs="Times New Roman"/>
          <w:sz w:val="28"/>
          <w:szCs w:val="28"/>
          <w:lang w:val="kk-KZ"/>
        </w:rPr>
        <w:t>Ауа райы, суырып салма ақын, айтыс, айтыскер, өнер, ақындар байқауы.</w:t>
      </w:r>
    </w:p>
    <w:p w:rsidR="005330BA" w:rsidRPr="009F52D0" w:rsidRDefault="009F52D0" w:rsidP="0040689A">
      <w:pPr>
        <w:spacing w:after="0"/>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5.  </w:t>
      </w:r>
      <w:r w:rsidR="005330BA" w:rsidRPr="00B355E6">
        <w:rPr>
          <w:rFonts w:ascii="Times New Roman" w:eastAsia="Times New Roman" w:hAnsi="Times New Roman" w:cs="Times New Roman"/>
          <w:sz w:val="28"/>
          <w:szCs w:val="28"/>
          <w:lang w:val="kk-KZ"/>
        </w:rPr>
        <w:t>Жеңімпаз, спорт, теннисші, сөйлесу, шұғылдану.</w:t>
      </w:r>
    </w:p>
    <w:p w:rsidR="005330BA" w:rsidRPr="009F52D0" w:rsidRDefault="009F52D0" w:rsidP="0040689A">
      <w:pPr>
        <w:spacing w:after="0"/>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6.  </w:t>
      </w:r>
      <w:r w:rsidR="005330BA" w:rsidRPr="00B355E6">
        <w:rPr>
          <w:rFonts w:ascii="Times New Roman" w:eastAsia="Times New Roman" w:hAnsi="Times New Roman" w:cs="Times New Roman"/>
          <w:sz w:val="28"/>
          <w:szCs w:val="28"/>
          <w:lang w:val="kk-KZ"/>
        </w:rPr>
        <w:t>Домбыра тарту, ән шырқау, сабақ беру, суырып салып айту.</w:t>
      </w:r>
    </w:p>
    <w:p w:rsidR="005330BA" w:rsidRPr="00B355E6" w:rsidRDefault="006459E8" w:rsidP="0040689A">
      <w:pPr>
        <w:spacing w:before="100" w:beforeAutospacing="1"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Т</w:t>
      </w:r>
      <w:r w:rsidRPr="00B355E6">
        <w:rPr>
          <w:rFonts w:ascii="Times New Roman" w:eastAsia="Times New Roman" w:hAnsi="Times New Roman" w:cs="Times New Roman"/>
          <w:b/>
          <w:bCs/>
          <w:iCs/>
          <w:sz w:val="28"/>
          <w:szCs w:val="28"/>
          <w:lang w:val="kk-KZ"/>
        </w:rPr>
        <w:t xml:space="preserve">апсырма. </w:t>
      </w:r>
      <w:r w:rsidR="005330BA" w:rsidRPr="00B355E6">
        <w:rPr>
          <w:rFonts w:ascii="Times New Roman" w:eastAsia="Times New Roman" w:hAnsi="Times New Roman" w:cs="Times New Roman"/>
          <w:b/>
          <w:bCs/>
          <w:sz w:val="28"/>
          <w:szCs w:val="28"/>
          <w:lang w:val="kk-KZ"/>
        </w:rPr>
        <w:t>Табыс септіктегі сөзбен тіркесетін 13 етістікті табыңыз</w:t>
      </w:r>
      <w:r w:rsidRPr="00B355E6">
        <w:rPr>
          <w:rFonts w:ascii="Times New Roman" w:eastAsia="Times New Roman" w:hAnsi="Times New Roman" w:cs="Times New Roman"/>
          <w:b/>
          <w:bCs/>
          <w:sz w:val="28"/>
          <w:szCs w:val="28"/>
          <w:lang w:val="kk-KZ"/>
        </w:rPr>
        <w:t>.</w:t>
      </w:r>
    </w:p>
    <w:p w:rsidR="005330BA" w:rsidRPr="00B355E6" w:rsidRDefault="005330BA" w:rsidP="0040689A">
      <w:pPr>
        <w:spacing w:before="100" w:beforeAutospacing="1"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Беру, сөйлеу, ойнау, тамашалау, жұмыс істеу, көру, шығу, орнату, айту, қосу, келу, кету, бастау, бітіру, отыру, мақтаныш ету, тұру, өмір сүру, орналасу, кию, жүре беру, сыйлау, салыну, тыңдау, үйрену, өсу, көріну.</w:t>
      </w:r>
    </w:p>
    <w:p w:rsidR="005330BA" w:rsidRPr="00B355E6" w:rsidRDefault="006459E8" w:rsidP="0040689A">
      <w:pPr>
        <w:spacing w:before="100" w:beforeAutospacing="1"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lastRenderedPageBreak/>
        <w:t>Т</w:t>
      </w:r>
      <w:r w:rsidRPr="00B355E6">
        <w:rPr>
          <w:rFonts w:ascii="Times New Roman" w:eastAsia="Times New Roman" w:hAnsi="Times New Roman" w:cs="Times New Roman"/>
          <w:b/>
          <w:bCs/>
          <w:iCs/>
          <w:sz w:val="28"/>
          <w:szCs w:val="28"/>
          <w:lang w:val="kk-KZ"/>
        </w:rPr>
        <w:t xml:space="preserve">апсырма. </w:t>
      </w:r>
      <w:r w:rsidR="005330BA" w:rsidRPr="00B355E6">
        <w:rPr>
          <w:rFonts w:ascii="Times New Roman" w:eastAsia="Times New Roman" w:hAnsi="Times New Roman" w:cs="Times New Roman"/>
          <w:b/>
          <w:bCs/>
          <w:sz w:val="28"/>
          <w:szCs w:val="28"/>
          <w:lang w:val="kk-KZ"/>
        </w:rPr>
        <w:t>Тұрақты тіркестермен сөйлем құраңыз</w:t>
      </w:r>
      <w:r w:rsidRPr="00B355E6">
        <w:rPr>
          <w:rFonts w:ascii="Times New Roman" w:eastAsia="Times New Roman" w:hAnsi="Times New Roman" w:cs="Times New Roman"/>
          <w:b/>
          <w:bCs/>
          <w:sz w:val="28"/>
          <w:szCs w:val="28"/>
          <w:lang w:val="kk-KZ"/>
        </w:rPr>
        <w:t>.</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көз байлау – алдау;</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көз болу – ие болу;</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көзі тою – көңілі тою;</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көз жазып қалу – адасу;</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көз қиығын салу – көздің ұшымен қарау;</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көз салу – қарау;</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көз сүзу – көрініп қалу;</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көзге сүйел болу – жек көрінішті көріну</w:t>
      </w:r>
    </w:p>
    <w:p w:rsidR="005330BA" w:rsidRPr="00B355E6" w:rsidRDefault="006459E8" w:rsidP="0040689A">
      <w:pPr>
        <w:spacing w:before="100" w:beforeAutospacing="1" w:after="0"/>
        <w:jc w:val="both"/>
        <w:rPr>
          <w:rFonts w:ascii="Times New Roman" w:eastAsia="Times New Roman" w:hAnsi="Times New Roman" w:cs="Times New Roman"/>
          <w:sz w:val="28"/>
          <w:szCs w:val="28"/>
        </w:rPr>
      </w:pPr>
      <w:r w:rsidRPr="00B355E6">
        <w:rPr>
          <w:rFonts w:ascii="Times New Roman" w:eastAsia="Times New Roman" w:hAnsi="Times New Roman" w:cs="Times New Roman"/>
          <w:b/>
          <w:bCs/>
          <w:sz w:val="28"/>
          <w:szCs w:val="28"/>
          <w:lang w:val="kk-KZ"/>
        </w:rPr>
        <w:t>Т</w:t>
      </w:r>
      <w:r w:rsidRPr="00B355E6">
        <w:rPr>
          <w:rFonts w:ascii="Times New Roman" w:eastAsia="Times New Roman" w:hAnsi="Times New Roman" w:cs="Times New Roman"/>
          <w:b/>
          <w:bCs/>
          <w:iCs/>
          <w:sz w:val="28"/>
          <w:szCs w:val="28"/>
          <w:lang w:val="kk-KZ"/>
        </w:rPr>
        <w:t xml:space="preserve">апсырма. </w:t>
      </w:r>
      <w:r w:rsidR="005330BA" w:rsidRPr="00B355E6">
        <w:rPr>
          <w:rFonts w:ascii="Times New Roman" w:eastAsia="Times New Roman" w:hAnsi="Times New Roman" w:cs="Times New Roman"/>
          <w:b/>
          <w:bCs/>
          <w:sz w:val="28"/>
          <w:szCs w:val="28"/>
          <w:lang w:val="kk-KZ"/>
        </w:rPr>
        <w:t>Ұлылардан қалған сөз.</w:t>
      </w:r>
      <w:r w:rsidR="005330BA" w:rsidRPr="00B355E6">
        <w:rPr>
          <w:rFonts w:ascii="Times New Roman" w:eastAsia="Times New Roman" w:hAnsi="Times New Roman" w:cs="Times New Roman"/>
          <w:sz w:val="28"/>
          <w:szCs w:val="28"/>
          <w:lang w:val="kk-KZ"/>
        </w:rPr>
        <w:t xml:space="preserve"> </w:t>
      </w:r>
      <w:r w:rsidR="005330BA" w:rsidRPr="00B355E6">
        <w:rPr>
          <w:rFonts w:ascii="Times New Roman" w:eastAsia="Times New Roman" w:hAnsi="Times New Roman" w:cs="Times New Roman"/>
          <w:b/>
          <w:bCs/>
          <w:sz w:val="28"/>
          <w:szCs w:val="28"/>
          <w:lang w:val="kk-KZ"/>
        </w:rPr>
        <w:t>Қазыбек бидің шешендік сөздерін мәнерлеп оқып, осы сұрақтарға өзіңіз жауап беріңіз</w:t>
      </w:r>
      <w:r w:rsidRPr="00B355E6">
        <w:rPr>
          <w:rFonts w:ascii="Times New Roman" w:eastAsia="Times New Roman" w:hAnsi="Times New Roman" w:cs="Times New Roman"/>
          <w:b/>
          <w:bCs/>
          <w:sz w:val="28"/>
          <w:szCs w:val="28"/>
          <w:lang w:val="kk-KZ"/>
        </w:rPr>
        <w:t>.</w:t>
      </w:r>
    </w:p>
    <w:p w:rsidR="005330BA" w:rsidRPr="00B355E6" w:rsidRDefault="005330BA" w:rsidP="0040689A">
      <w:pPr>
        <w:spacing w:before="100" w:beforeAutospacing="1"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Қазыбек биге бір адам «Кім жақын?», «Не қымбат?», «Не қиын?» сауалдарына жауап беруін өтінсе керек, Сонда Қазыбек би былай деп жауап қайтарған екен:</w:t>
      </w:r>
    </w:p>
    <w:p w:rsidR="005330BA" w:rsidRPr="00B355E6" w:rsidRDefault="005330BA" w:rsidP="0040689A">
      <w:pPr>
        <w:spacing w:before="100" w:beforeAutospacing="1" w:after="0"/>
        <w:ind w:firstLine="567"/>
        <w:jc w:val="both"/>
        <w:rPr>
          <w:rFonts w:ascii="Times New Roman" w:eastAsia="Times New Roman" w:hAnsi="Times New Roman" w:cs="Times New Roman"/>
          <w:b/>
          <w:sz w:val="28"/>
          <w:szCs w:val="28"/>
        </w:rPr>
      </w:pPr>
      <w:r w:rsidRPr="00B355E6">
        <w:rPr>
          <w:rFonts w:ascii="Times New Roman" w:eastAsia="Times New Roman" w:hAnsi="Times New Roman" w:cs="Times New Roman"/>
          <w:b/>
          <w:sz w:val="28"/>
          <w:szCs w:val="28"/>
          <w:lang w:val="kk-KZ"/>
        </w:rPr>
        <w:t>Кім жақын?</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Тату болса, ағайын жақын,</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 xml:space="preserve">Ақылшысы болса, ағайын жақын.          </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 xml:space="preserve">Бауырмал болса, інің жақын,                  </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 xml:space="preserve">Инабатты болса, келінің жақын.                                                                   </w:t>
      </w:r>
    </w:p>
    <w:p w:rsidR="005330BA" w:rsidRPr="00B355E6" w:rsidRDefault="005330BA" w:rsidP="0040689A">
      <w:pPr>
        <w:spacing w:before="100" w:beforeAutospacing="1" w:after="0"/>
        <w:ind w:firstLine="567"/>
        <w:jc w:val="both"/>
        <w:rPr>
          <w:rFonts w:ascii="Times New Roman" w:eastAsia="Times New Roman" w:hAnsi="Times New Roman" w:cs="Times New Roman"/>
          <w:b/>
          <w:sz w:val="28"/>
          <w:szCs w:val="28"/>
        </w:rPr>
      </w:pPr>
      <w:r w:rsidRPr="00B355E6">
        <w:rPr>
          <w:rFonts w:ascii="Times New Roman" w:eastAsia="Times New Roman" w:hAnsi="Times New Roman" w:cs="Times New Roman"/>
          <w:b/>
          <w:sz w:val="28"/>
          <w:szCs w:val="28"/>
          <w:lang w:val="kk-KZ"/>
        </w:rPr>
        <w:t xml:space="preserve">Не қымбат?              </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 xml:space="preserve">Алтын ұяң – Отан қымбат,  </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Құт-берекең – атаң қымбат.</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Аймалайтын анаң қымбат,</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Мейірімді апаң қымбат.</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Асқар тауың – әкең қымбат,</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Туып өскен елің қымбат.</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Ұят пенен ар қымбат,</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Өзің сүйген жар қымбат. </w:t>
      </w:r>
    </w:p>
    <w:p w:rsidR="005330BA" w:rsidRPr="00B355E6" w:rsidRDefault="005330BA" w:rsidP="0040689A">
      <w:pPr>
        <w:spacing w:before="100" w:beforeAutospacing="1" w:after="0"/>
        <w:ind w:firstLine="567"/>
        <w:jc w:val="both"/>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 xml:space="preserve">Не қиын?                                                     </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Арадан шыққан жау қиын,                      </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Таусылмайтын дау қиын.                        </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Шанышқылаған сөз қиын,                       </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Жазылмаса, дерт қиын,</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Іске аспаған серт қиын.</w:t>
      </w:r>
    </w:p>
    <w:p w:rsidR="005330BA" w:rsidRPr="00B355E6" w:rsidRDefault="00275021" w:rsidP="0040689A">
      <w:pPr>
        <w:spacing w:before="100" w:beforeAutospacing="1"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lastRenderedPageBreak/>
        <w:t>Т</w:t>
      </w:r>
      <w:r w:rsidRPr="00B355E6">
        <w:rPr>
          <w:rFonts w:ascii="Times New Roman" w:eastAsia="Times New Roman" w:hAnsi="Times New Roman" w:cs="Times New Roman"/>
          <w:b/>
          <w:bCs/>
          <w:iCs/>
          <w:sz w:val="28"/>
          <w:szCs w:val="28"/>
          <w:lang w:val="kk-KZ"/>
        </w:rPr>
        <w:t xml:space="preserve">апсырма. </w:t>
      </w:r>
      <w:r w:rsidR="005330BA" w:rsidRPr="00B355E6">
        <w:rPr>
          <w:rFonts w:ascii="Times New Roman" w:eastAsia="Times New Roman" w:hAnsi="Times New Roman" w:cs="Times New Roman"/>
          <w:b/>
          <w:bCs/>
          <w:sz w:val="28"/>
          <w:szCs w:val="28"/>
          <w:lang w:val="kk-KZ"/>
        </w:rPr>
        <w:t>Мәтінді оқып, тақырып бойынша пікірлесіңіз. Ұлттық қолөнер туралы әңгімені өрбітіңіз</w:t>
      </w:r>
      <w:r w:rsidRPr="00B355E6">
        <w:rPr>
          <w:rFonts w:ascii="Times New Roman" w:eastAsia="Times New Roman" w:hAnsi="Times New Roman" w:cs="Times New Roman"/>
          <w:b/>
          <w:bCs/>
          <w:sz w:val="28"/>
          <w:szCs w:val="28"/>
          <w:lang w:val="kk-KZ"/>
        </w:rPr>
        <w:t>.</w:t>
      </w:r>
    </w:p>
    <w:p w:rsidR="00143306" w:rsidRPr="00A93E34" w:rsidRDefault="005330BA" w:rsidP="005216CC">
      <w:pPr>
        <w:spacing w:before="100" w:beforeAutospacing="1"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Сөзге де шебер, іске де ұста халқымыздың зор мәдениеті мен өнерін паш ететін құндылықтардың бірі – оның қолөнері. Ағаштан, темірден түйін түйген, жүннен көз жауын алатындай бұйым жасаған, асыл тастан, алтыннан «сымға тартқан күмістей» сән тағымдарын соққан, сүйек пен мүйізді, шиді қиыннан қиыстырған халық шеберлерінің ісі – қалай мақтауға да тұратын өнер туындысы.</w:t>
      </w:r>
    </w:p>
    <w:p w:rsidR="005216CC" w:rsidRPr="00A93E34" w:rsidRDefault="005216CC" w:rsidP="005216CC">
      <w:pPr>
        <w:spacing w:before="100" w:beforeAutospacing="1" w:after="0"/>
        <w:ind w:firstLine="567"/>
        <w:jc w:val="both"/>
        <w:rPr>
          <w:rFonts w:ascii="Times New Roman" w:eastAsia="Times New Roman" w:hAnsi="Times New Roman" w:cs="Times New Roman"/>
          <w:sz w:val="28"/>
          <w:szCs w:val="28"/>
          <w:lang w:val="kk-KZ"/>
        </w:rPr>
      </w:pPr>
    </w:p>
    <w:p w:rsidR="00275021" w:rsidRPr="00B355E6" w:rsidRDefault="00275021" w:rsidP="0040689A">
      <w:pPr>
        <w:spacing w:after="0"/>
        <w:jc w:val="both"/>
        <w:rPr>
          <w:rFonts w:ascii="Times New Roman" w:eastAsia="Times New Roman" w:hAnsi="Times New Roman" w:cs="Times New Roman"/>
          <w:b/>
          <w:bCs/>
          <w:sz w:val="28"/>
          <w:szCs w:val="28"/>
          <w:lang w:val="kk-KZ"/>
        </w:rPr>
      </w:pPr>
      <w:r w:rsidRPr="00B355E6">
        <w:rPr>
          <w:rFonts w:ascii="Times New Roman" w:eastAsia="Times New Roman" w:hAnsi="Times New Roman" w:cs="Times New Roman"/>
          <w:b/>
          <w:bCs/>
          <w:sz w:val="28"/>
          <w:szCs w:val="28"/>
          <w:lang w:val="kk-KZ"/>
        </w:rPr>
        <w:t>Т</w:t>
      </w:r>
      <w:r w:rsidRPr="00B355E6">
        <w:rPr>
          <w:rFonts w:ascii="Times New Roman" w:eastAsia="Times New Roman" w:hAnsi="Times New Roman" w:cs="Times New Roman"/>
          <w:b/>
          <w:bCs/>
          <w:iCs/>
          <w:sz w:val="28"/>
          <w:szCs w:val="28"/>
          <w:lang w:val="kk-KZ"/>
        </w:rPr>
        <w:t xml:space="preserve">апсырма. </w:t>
      </w:r>
      <w:r w:rsidR="005330BA" w:rsidRPr="00B355E6">
        <w:rPr>
          <w:rFonts w:ascii="Times New Roman" w:eastAsia="Times New Roman" w:hAnsi="Times New Roman" w:cs="Times New Roman"/>
          <w:b/>
          <w:bCs/>
          <w:sz w:val="28"/>
          <w:szCs w:val="28"/>
          <w:lang w:val="kk-KZ"/>
        </w:rPr>
        <w:t>Сөздер мен сөз тіркестерін орфографиялық нормаға сәйкес жазыңыз</w:t>
      </w:r>
      <w:r w:rsidRPr="00B355E6">
        <w:rPr>
          <w:rFonts w:ascii="Times New Roman" w:eastAsia="Times New Roman" w:hAnsi="Times New Roman" w:cs="Times New Roman"/>
          <w:b/>
          <w:bCs/>
          <w:sz w:val="28"/>
          <w:szCs w:val="28"/>
          <w:lang w:val="kk-KZ"/>
        </w:rPr>
        <w:t>.</w:t>
      </w:r>
    </w:p>
    <w:p w:rsidR="005330BA" w:rsidRPr="00B355E6" w:rsidRDefault="005330BA" w:rsidP="00297E1C">
      <w:pPr>
        <w:spacing w:after="0" w:line="240" w:lineRule="auto"/>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i/>
          <w:iCs/>
          <w:sz w:val="28"/>
          <w:szCs w:val="28"/>
          <w:lang w:val="kk-KZ"/>
        </w:rPr>
        <w:t xml:space="preserve"> </w:t>
      </w:r>
      <w:r w:rsidRPr="00B355E6">
        <w:rPr>
          <w:rFonts w:ascii="Times New Roman" w:eastAsia="Times New Roman" w:hAnsi="Times New Roman" w:cs="Times New Roman"/>
          <w:b/>
          <w:i/>
          <w:iCs/>
          <w:sz w:val="28"/>
          <w:szCs w:val="28"/>
          <w:lang w:val="kk-KZ"/>
        </w:rPr>
        <w:t>Үлгі:</w:t>
      </w:r>
      <w:r w:rsidRPr="00B355E6">
        <w:rPr>
          <w:rFonts w:ascii="Times New Roman" w:eastAsia="Times New Roman" w:hAnsi="Times New Roman" w:cs="Times New Roman"/>
          <w:sz w:val="28"/>
          <w:szCs w:val="28"/>
          <w:lang w:val="kk-KZ"/>
        </w:rPr>
        <w:t xml:space="preserve"> айдын көл.</w:t>
      </w:r>
    </w:p>
    <w:p w:rsidR="009F52D0" w:rsidRDefault="005330BA" w:rsidP="00297E1C">
      <w:pPr>
        <w:spacing w:after="0" w:line="240" w:lineRule="auto"/>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Айдыңгөл, алығжоспар, ағаю, ағұнтақ, алтығабат, байтағжер, жаспала, бақыттөмір, барлығәлем.</w:t>
      </w:r>
    </w:p>
    <w:p w:rsidR="00297E1C" w:rsidRPr="00B355E6" w:rsidRDefault="00297E1C" w:rsidP="00297E1C">
      <w:pPr>
        <w:spacing w:after="0" w:line="240" w:lineRule="auto"/>
        <w:ind w:firstLine="567"/>
        <w:jc w:val="both"/>
        <w:rPr>
          <w:rFonts w:ascii="Times New Roman" w:eastAsia="Times New Roman" w:hAnsi="Times New Roman" w:cs="Times New Roman"/>
          <w:sz w:val="28"/>
          <w:szCs w:val="28"/>
          <w:lang w:val="kk-KZ"/>
        </w:rPr>
      </w:pPr>
    </w:p>
    <w:p w:rsidR="005330BA" w:rsidRPr="00B355E6" w:rsidRDefault="00275021" w:rsidP="0040689A">
      <w:p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Т</w:t>
      </w:r>
      <w:r w:rsidRPr="00B355E6">
        <w:rPr>
          <w:rFonts w:ascii="Times New Roman" w:eastAsia="Times New Roman" w:hAnsi="Times New Roman" w:cs="Times New Roman"/>
          <w:b/>
          <w:bCs/>
          <w:iCs/>
          <w:sz w:val="28"/>
          <w:szCs w:val="28"/>
          <w:lang w:val="kk-KZ"/>
        </w:rPr>
        <w:t xml:space="preserve">апсырма. </w:t>
      </w:r>
      <w:r w:rsidR="005330BA" w:rsidRPr="00B355E6">
        <w:rPr>
          <w:rFonts w:ascii="Times New Roman" w:eastAsia="Times New Roman" w:hAnsi="Times New Roman" w:cs="Times New Roman"/>
          <w:b/>
          <w:bCs/>
          <w:sz w:val="28"/>
          <w:szCs w:val="28"/>
          <w:lang w:val="kk-KZ"/>
        </w:rPr>
        <w:t>Ұлылардан қалған сөз.</w:t>
      </w:r>
      <w:r w:rsidR="005330BA" w:rsidRPr="00B355E6">
        <w:rPr>
          <w:rFonts w:ascii="Times New Roman" w:eastAsia="Times New Roman" w:hAnsi="Times New Roman" w:cs="Times New Roman"/>
          <w:sz w:val="28"/>
          <w:szCs w:val="28"/>
          <w:lang w:val="kk-KZ"/>
        </w:rPr>
        <w:t xml:space="preserve"> </w:t>
      </w:r>
      <w:r w:rsidR="005330BA" w:rsidRPr="00B355E6">
        <w:rPr>
          <w:rFonts w:ascii="Times New Roman" w:eastAsia="Times New Roman" w:hAnsi="Times New Roman" w:cs="Times New Roman"/>
          <w:b/>
          <w:bCs/>
          <w:sz w:val="28"/>
          <w:szCs w:val="28"/>
          <w:lang w:val="kk-KZ"/>
        </w:rPr>
        <w:t>Әйтеке бидің шешендік сөзімен танысыңыз. «Ашу бар жерде ақыл тұрмайды» тақырыбына өмі</w:t>
      </w:r>
      <w:r w:rsidRPr="00B355E6">
        <w:rPr>
          <w:rFonts w:ascii="Times New Roman" w:eastAsia="Times New Roman" w:hAnsi="Times New Roman" w:cs="Times New Roman"/>
          <w:b/>
          <w:bCs/>
          <w:sz w:val="28"/>
          <w:szCs w:val="28"/>
          <w:lang w:val="kk-KZ"/>
        </w:rPr>
        <w:t>рден мысал келтіріңіз.</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Екі ұлыс арасында жесір дауы басталды. Бір мәмілеге келе алмайтыны байқалады. Осы кезде қастарында отырған Әйтеке би сөзге араласады.</w:t>
      </w:r>
    </w:p>
    <w:p w:rsidR="005330BA" w:rsidRPr="00B355E6" w:rsidRDefault="009F52D0" w:rsidP="0040689A">
      <w:pPr>
        <w:spacing w:after="0"/>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w:t>
      </w:r>
      <w:r w:rsidR="005330BA" w:rsidRPr="00B355E6">
        <w:rPr>
          <w:rFonts w:ascii="Times New Roman" w:eastAsia="Times New Roman" w:hAnsi="Times New Roman" w:cs="Times New Roman"/>
          <w:sz w:val="28"/>
          <w:szCs w:val="28"/>
          <w:lang w:val="kk-KZ"/>
        </w:rPr>
        <w:t>Сабыр етіңдер, билер! Ашу бар жерде ақыл тұрмайды, - деп бастап, сөзінің жалғасын әдеттегісінше термелеп, төкпелете жөнеледі.</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«Ашу деген – ағын су,</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Алдын ашсаң арқырар.</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Ақыл деген дария,</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Алдын тоссаң тоқырар,</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Кісі бір туыспау керек,</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Туысқан соң сөз қуыспау керек,</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Сөз қуған бәлеге жолығады,</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Жал қуған олжаға жолығады.</w:t>
      </w:r>
    </w:p>
    <w:p w:rsidR="005330BA" w:rsidRPr="00B355E6" w:rsidRDefault="005330BA" w:rsidP="0040689A">
      <w:pPr>
        <w:spacing w:after="0"/>
        <w:ind w:firstLine="567"/>
        <w:jc w:val="both"/>
        <w:rPr>
          <w:rFonts w:ascii="Times New Roman" w:eastAsia="Times New Roman" w:hAnsi="Times New Roman" w:cs="Times New Roman"/>
          <w:sz w:val="28"/>
          <w:szCs w:val="28"/>
        </w:rPr>
      </w:pPr>
      <w:r w:rsidRPr="00B355E6">
        <w:rPr>
          <w:rFonts w:ascii="Times New Roman" w:eastAsia="Times New Roman" w:hAnsi="Times New Roman" w:cs="Times New Roman"/>
          <w:sz w:val="28"/>
          <w:szCs w:val="28"/>
          <w:lang w:val="kk-KZ"/>
        </w:rPr>
        <w:t>Төле, сен жылқысын қайыр,</w:t>
      </w:r>
    </w:p>
    <w:p w:rsidR="005330BA" w:rsidRPr="00B355E6" w:rsidRDefault="00275021"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Қазыбек, сен жесірін қайыр?» -</w:t>
      </w:r>
      <w:r w:rsidR="005330BA" w:rsidRPr="00B355E6">
        <w:rPr>
          <w:rFonts w:ascii="Times New Roman" w:eastAsia="Times New Roman" w:hAnsi="Times New Roman" w:cs="Times New Roman"/>
          <w:sz w:val="28"/>
          <w:szCs w:val="28"/>
          <w:lang w:val="kk-KZ"/>
        </w:rPr>
        <w:t>деп, екеуін келістіріп, даулы елді табыстырып таратқан екен деседі.</w:t>
      </w:r>
    </w:p>
    <w:p w:rsidR="005330BA" w:rsidRPr="00B355E6" w:rsidRDefault="00F72655" w:rsidP="00EE3C42">
      <w:pPr>
        <w:spacing w:before="100" w:beforeAutospacing="1"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bCs/>
          <w:sz w:val="28"/>
          <w:szCs w:val="28"/>
          <w:lang w:val="kk-KZ"/>
        </w:rPr>
        <w:t>Т</w:t>
      </w:r>
      <w:r w:rsidRPr="00B355E6">
        <w:rPr>
          <w:rFonts w:ascii="Times New Roman" w:eastAsia="Times New Roman" w:hAnsi="Times New Roman" w:cs="Times New Roman"/>
          <w:b/>
          <w:bCs/>
          <w:iCs/>
          <w:sz w:val="28"/>
          <w:szCs w:val="28"/>
          <w:lang w:val="kk-KZ"/>
        </w:rPr>
        <w:t xml:space="preserve">апсырма. </w:t>
      </w:r>
      <w:r w:rsidR="005330BA" w:rsidRPr="00B355E6">
        <w:rPr>
          <w:rFonts w:ascii="Times New Roman" w:eastAsia="Times New Roman" w:hAnsi="Times New Roman" w:cs="Times New Roman"/>
          <w:b/>
          <w:bCs/>
          <w:sz w:val="28"/>
          <w:szCs w:val="28"/>
          <w:lang w:val="kk-KZ"/>
        </w:rPr>
        <w:t>Тұрақты тіркестермен сөйлем құраңыз</w:t>
      </w:r>
      <w:r w:rsidRPr="00B355E6">
        <w:rPr>
          <w:rFonts w:ascii="Times New Roman" w:eastAsia="Times New Roman" w:hAnsi="Times New Roman" w:cs="Times New Roman"/>
          <w:b/>
          <w:bCs/>
          <w:sz w:val="28"/>
          <w:szCs w:val="28"/>
          <w:lang w:val="kk-KZ"/>
        </w:rPr>
        <w:t>.</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ағынан жарылды – ештеңені жасырмады, бар сырын ақтарды;</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ажары кірді – көріктенді;</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аузы алты қарыс – қаһарлы</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айдарынан жел еседі – асқақтап дәурен сүру;</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lastRenderedPageBreak/>
        <w:t>айды аспанға бір шығарды – аты шықты;</w:t>
      </w:r>
    </w:p>
    <w:p w:rsidR="005330BA" w:rsidRPr="00B355E6" w:rsidRDefault="005330BA" w:rsidP="0040689A">
      <w:pPr>
        <w:spacing w:after="0"/>
        <w:ind w:firstLine="567"/>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айтқа</w:t>
      </w:r>
      <w:r w:rsidR="00F72655" w:rsidRPr="00B355E6">
        <w:rPr>
          <w:rFonts w:ascii="Times New Roman" w:eastAsia="Times New Roman" w:hAnsi="Times New Roman" w:cs="Times New Roman"/>
          <w:sz w:val="28"/>
          <w:szCs w:val="28"/>
          <w:lang w:val="kk-KZ"/>
        </w:rPr>
        <w:t>н сөз құлағынан ағып кетеді – т</w:t>
      </w:r>
      <w:r w:rsidRPr="00B355E6">
        <w:rPr>
          <w:rFonts w:ascii="Times New Roman" w:eastAsia="Times New Roman" w:hAnsi="Times New Roman" w:cs="Times New Roman"/>
          <w:sz w:val="28"/>
          <w:szCs w:val="28"/>
          <w:lang w:val="kk-KZ"/>
        </w:rPr>
        <w:t>үсінбейді.</w:t>
      </w:r>
    </w:p>
    <w:p w:rsidR="004303C7" w:rsidRPr="00B355E6" w:rsidRDefault="004303C7" w:rsidP="0040689A">
      <w:pPr>
        <w:jc w:val="both"/>
        <w:rPr>
          <w:rFonts w:ascii="Times New Roman" w:hAnsi="Times New Roman" w:cs="Times New Roman"/>
          <w:b/>
          <w:sz w:val="28"/>
          <w:szCs w:val="28"/>
          <w:lang w:val="kk-KZ"/>
        </w:rPr>
      </w:pPr>
    </w:p>
    <w:p w:rsidR="00CC5EB4" w:rsidRPr="00B355E6" w:rsidRDefault="004303C7" w:rsidP="0040689A">
      <w:pPr>
        <w:jc w:val="both"/>
        <w:rPr>
          <w:rFonts w:ascii="Times New Roman" w:hAnsi="Times New Roman" w:cs="Times New Roman"/>
          <w:b/>
          <w:bCs/>
          <w:color w:val="000000"/>
          <w:sz w:val="28"/>
          <w:szCs w:val="28"/>
          <w:lang w:val="kk-KZ"/>
        </w:rPr>
      </w:pPr>
      <w:r w:rsidRPr="00B355E6">
        <w:rPr>
          <w:rFonts w:ascii="Times New Roman" w:hAnsi="Times New Roman" w:cs="Times New Roman"/>
          <w:b/>
          <w:sz w:val="28"/>
          <w:szCs w:val="28"/>
          <w:lang w:val="kk-KZ"/>
        </w:rPr>
        <w:t xml:space="preserve">Тапсырма. </w:t>
      </w:r>
      <w:r w:rsidR="003112BA" w:rsidRPr="00B355E6">
        <w:rPr>
          <w:rFonts w:ascii="Times New Roman" w:hAnsi="Times New Roman" w:cs="Times New Roman"/>
          <w:b/>
          <w:sz w:val="28"/>
          <w:szCs w:val="28"/>
          <w:lang w:val="kk-KZ"/>
        </w:rPr>
        <w:t>М</w:t>
      </w:r>
      <w:r w:rsidRPr="00B355E6">
        <w:rPr>
          <w:rFonts w:ascii="Times New Roman" w:hAnsi="Times New Roman" w:cs="Times New Roman"/>
          <w:b/>
          <w:sz w:val="28"/>
          <w:szCs w:val="28"/>
          <w:lang w:val="kk-KZ"/>
        </w:rPr>
        <w:t>әтінді оқып, ауызша әңгімелеңіз.</w:t>
      </w:r>
    </w:p>
    <w:p w:rsidR="008B4761" w:rsidRPr="00B355E6" w:rsidRDefault="00811244" w:rsidP="0040689A">
      <w:pPr>
        <w:spacing w:after="0"/>
        <w:ind w:firstLine="567"/>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Дискурс</w:t>
      </w:r>
    </w:p>
    <w:p w:rsidR="004303C7" w:rsidRPr="00B355E6" w:rsidRDefault="004303C7" w:rsidP="0040689A">
      <w:pPr>
        <w:spacing w:after="0"/>
        <w:ind w:firstLine="567"/>
        <w:jc w:val="center"/>
        <w:rPr>
          <w:rFonts w:ascii="Times New Roman" w:hAnsi="Times New Roman" w:cs="Times New Roman"/>
          <w:b/>
          <w:sz w:val="28"/>
          <w:szCs w:val="28"/>
          <w:lang w:val="kk-KZ"/>
        </w:rPr>
      </w:pPr>
    </w:p>
    <w:p w:rsidR="008B4761" w:rsidRPr="00B355E6" w:rsidRDefault="008B4761"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Дискурс ұғымы XX ғасырдың 70-жылдарынан бастап философияда кеңінен қолданыла бастады. Тұңғыш болып «дискурс» ұғымын Ю. Хабермас өзінің «Коммуникативтік компетенция теориясына дайындық» атты еңбегінде қолданған болатын. Содан бері бұл термин батыстық философияда кең қолданылып жүр. Хабермас «дискурске» мына төмендегідей белгілер тиесілі деп қарастырады — қарым-қатынасқа, сұхбатқа имманентті (іштей тиесілі), сол кезеңнің қоғамдық өмірінде қалыптасқан нормалар, ережелер және негізгі құндылықтар жинағынан тұратын идеологиялық тіл. Ондағы идеология деп отырғанымыз жалпы белгілер жүйесі деген мағынада қолданылып отыр.</w:t>
      </w:r>
    </w:p>
    <w:p w:rsidR="008B4761" w:rsidRPr="00B355E6" w:rsidRDefault="008B4761"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Дискурс — тілдік коммуникация түрі. Кең шеңберде, дискурс дегеніміз уақыттың мәдени тілдік контексті. Оған рухани – идеологиялық мұра, көзқарас, дүниетаным кіреді. Тар мағынада, дискурс деп қандай да болмасын мағыналы, құнды іс-әрекеттің (актінің) нақты тілдік шындығын айтады.</w:t>
      </w:r>
    </w:p>
    <w:p w:rsidR="008B4761" w:rsidRPr="00B355E6" w:rsidRDefault="008B4761"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Дискурс – негіз етіп өрбитін нысаны адам болғандықтан қамтитын аясы өте кең, кешенді ұғым. Дискурс – коммуниканттардың сөз жағдаятын ескере отырып шынайы өмірдегі оқиғаларды өздерінің когнитивтік, тілдік, аялық білімін, прагматикалық мүмкіндіктерін пайдалану арқылы коммуникативтік мақсатқа орай өз тілдеріндегі лексикалық, грамматикалық, фонетикалық жүйелер арқылы тілге көшіруі, диалогқа түсу әрекеті.</w:t>
      </w:r>
    </w:p>
    <w:p w:rsidR="003112BA" w:rsidRPr="00B355E6" w:rsidRDefault="003112BA" w:rsidP="0040689A">
      <w:pPr>
        <w:spacing w:after="0"/>
        <w:jc w:val="both"/>
        <w:rPr>
          <w:rFonts w:ascii="Times New Roman" w:hAnsi="Times New Roman" w:cs="Times New Roman"/>
          <w:sz w:val="28"/>
          <w:szCs w:val="28"/>
          <w:lang w:val="kk-KZ"/>
        </w:rPr>
      </w:pPr>
    </w:p>
    <w:p w:rsidR="003112BA" w:rsidRPr="00B355E6" w:rsidRDefault="003112BA"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Мәтінді бөліктерге бөліңіз.</w:t>
      </w:r>
    </w:p>
    <w:p w:rsidR="00EE3C42" w:rsidRPr="00B355E6" w:rsidRDefault="003112BA"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8B4761" w:rsidRPr="00B355E6" w:rsidRDefault="008B4761" w:rsidP="00EE3C42">
      <w:pPr>
        <w:spacing w:after="0"/>
        <w:ind w:firstLine="709"/>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Тілдік бірліктердің коммуникативтік танымдық негіздері</w:t>
      </w:r>
    </w:p>
    <w:p w:rsidR="008B4761" w:rsidRPr="00B355E6" w:rsidRDefault="008B4761"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Тіл   –   коммуникативтік   құрал,   соған   орай   тіл   құрылымы   тілдің коммуникативтік   құрал   қызметін   атқаруға   мүмкіндік   беретін   белгілі коммуникативтік   функционалдық   критерийлерді   орындайды.   Осы принциптерге сәйкес тіл когнитивтік білімнің бөлшегіне айналып, психология, антропология және философиямен  байланысады. Когнитивті  лингвистиканың құрамындағы «когнитивті» деген анықтауыштың мәнін бұл  сөздің бүгінгі күнгі мағынасы мен қолданыс ауқымы белгілеп отыр. Танымдық ғылымның бастауы адам адам болған  кезеңнен  бастау алатындығы  баршаға  мәлім. Оның негізгі нысаны таным мен ақыл, ой мен сана, тіл мен адам, тіл мен таным мәселелері </w:t>
      </w:r>
      <w:r w:rsidRPr="00B355E6">
        <w:rPr>
          <w:rFonts w:ascii="Times New Roman" w:hAnsi="Times New Roman" w:cs="Times New Roman"/>
          <w:sz w:val="28"/>
          <w:szCs w:val="28"/>
          <w:lang w:val="kk-KZ"/>
        </w:rPr>
        <w:lastRenderedPageBreak/>
        <w:t xml:space="preserve">адам баласы дүниеге келгеннен бастап өмір сүріп келеді және бұл мәселе күн бүгінге   дейін   өзінің   өзектілігін   жоғалтпағандығын   көруге   болады.   Сонымен қатар, алдағы уақытта да бұл мәселе өзінің маңыздылығын жоғалтпайтындығы заңды құбылыс болып табылады. </w:t>
      </w:r>
    </w:p>
    <w:p w:rsidR="007A3814" w:rsidRDefault="008B4761"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Ғылымдардың   атасы   саналатын   философия   тарихын   зерттеген Аристотель,   Платон,   әл-Фараби   еңбектерінде   тілдің   таным   құралы   бола алатындығы   жөнінде   пікірлер   кездеседі.   Бүгінгі   таңда   тілдік   танымдық ғылымнан алатын орнының ауқымды екендігіне шетелдік, отандық ғалымдар, зерттеушілер назарын өзіне ерекше аудартып келеді. Когнитивтік лингвистика ғылымындағы негізгі бағыт тіл мен адам санасын, тіл мен танымдық жүйені біртұтас жүйе тұрғысынан қарастыру болып табылады. Ол сан ғасырлық тілдік білімді  адам  миының  жемісі  мен  рухани  құндылық  ретінде  бағалап,  күрделі құрылым,   жүйе   ретінде   кешенді   сипаттауға   бағытталған.  </w:t>
      </w:r>
    </w:p>
    <w:p w:rsidR="008B4761" w:rsidRPr="00B355E6" w:rsidRDefault="008B4761"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Когнитивтік лингвистика когнитивтік жүйедегі лингвистикалық бағыт болғандықтан, тілдің танымдық сипатын тереңнен қарастыруға мүмкіндік жасайды. Тілдің   когнитивтік   бейнесін   тілдегі   кез-келген   тілдік   бірліктердің мағыналық   астарынан   көруге   болады.   Мәселен   қазақ   тіліндегі   мақал-мәтел, фразеологизм,   қанатты   сөздер   қазақ   халқының   сан   ғасырлық   дүниетанымы негізінде  туындаған  тілдік бірліктер  болып табылады.  Адамның ішкі рухани жан әлемін (психикасын) және дүниетанымдық механизмдерінің (когнитивтік) мүмкіндіктерін   зерттеу   ісі   кез-келген   ғылым   жетістігін   жалпы   адамзаттық құндылық ретінде пайдаланудың негізгі жолы болып табылады.</w:t>
      </w:r>
    </w:p>
    <w:p w:rsidR="008B4761" w:rsidRPr="00B355E6" w:rsidRDefault="008B4761" w:rsidP="0040689A">
      <w:pPr>
        <w:spacing w:after="0"/>
        <w:ind w:firstLine="709"/>
        <w:jc w:val="both"/>
        <w:rPr>
          <w:rFonts w:ascii="Times New Roman" w:hAnsi="Times New Roman" w:cs="Times New Roman"/>
          <w:sz w:val="28"/>
          <w:szCs w:val="28"/>
          <w:lang w:val="kk-KZ"/>
        </w:rPr>
      </w:pPr>
    </w:p>
    <w:p w:rsidR="003112BA" w:rsidRPr="00B355E6" w:rsidRDefault="003112BA"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
          <w:bCs/>
          <w:color w:val="000000"/>
          <w:sz w:val="28"/>
          <w:szCs w:val="28"/>
          <w:lang w:val="kk-KZ"/>
        </w:rPr>
        <w:t>Дыбыстар үндестігін сақтай отырып, сөздерге әртүрлі жалғау,  жұрнақтар жалғап көріңіз.</w:t>
      </w:r>
      <w:r w:rsidR="008B4761" w:rsidRPr="00B355E6">
        <w:rPr>
          <w:rFonts w:ascii="Times New Roman" w:hAnsi="Times New Roman" w:cs="Times New Roman"/>
          <w:color w:val="000000"/>
          <w:sz w:val="28"/>
          <w:szCs w:val="28"/>
          <w:lang w:val="kk-KZ"/>
        </w:rPr>
        <w:t>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Үлгі: бас+тық+тар+ға</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Бас+ .......................... От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lang w:val="kk-KZ"/>
        </w:rPr>
        <w:t>Сен+ ........................</w:t>
      </w:r>
      <w:r w:rsidRPr="00B355E6">
        <w:rPr>
          <w:rFonts w:ascii="Times New Roman" w:hAnsi="Times New Roman" w:cs="Times New Roman"/>
          <w:color w:val="000000"/>
          <w:sz w:val="28"/>
          <w:szCs w:val="28"/>
        </w:rPr>
        <w:t>.. Отбасы+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Үлкен+ ......................... Сөз+........................................</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Біз+ .......................... Жиналыс+...............................</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Күз+ .......................... Сынып+..................................</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Мұғалім+..................... Оқушы+....................................</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Көктем+....................... Пәтер+......................................</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Бала+............................ Мереке+...................................</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Кітап+........................... Үй+..........................................</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p>
    <w:p w:rsidR="008B4761" w:rsidRPr="00297E1C" w:rsidRDefault="00785B31" w:rsidP="00297E1C">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Cs/>
          <w:color w:val="000000"/>
          <w:sz w:val="28"/>
          <w:szCs w:val="28"/>
        </w:rPr>
        <w:t xml:space="preserve"> </w:t>
      </w:r>
      <w:r w:rsidR="008B4761" w:rsidRPr="00B355E6">
        <w:rPr>
          <w:rFonts w:ascii="Times New Roman" w:hAnsi="Times New Roman" w:cs="Times New Roman"/>
          <w:b/>
          <w:bCs/>
          <w:color w:val="000000"/>
          <w:sz w:val="28"/>
          <w:szCs w:val="28"/>
        </w:rPr>
        <w:t>Төмендегі мәтіннен қатаң,</w:t>
      </w:r>
      <w:r w:rsidR="00EE3C42">
        <w:rPr>
          <w:rFonts w:ascii="Times New Roman" w:hAnsi="Times New Roman" w:cs="Times New Roman"/>
          <w:b/>
          <w:bCs/>
          <w:color w:val="000000"/>
          <w:sz w:val="28"/>
          <w:szCs w:val="28"/>
          <w:lang w:val="kk-KZ"/>
        </w:rPr>
        <w:t xml:space="preserve"> </w:t>
      </w:r>
      <w:r w:rsidR="008B4761" w:rsidRPr="00B355E6">
        <w:rPr>
          <w:rFonts w:ascii="Times New Roman" w:hAnsi="Times New Roman" w:cs="Times New Roman"/>
          <w:b/>
          <w:bCs/>
          <w:color w:val="000000"/>
          <w:sz w:val="28"/>
          <w:szCs w:val="28"/>
        </w:rPr>
        <w:t xml:space="preserve"> ұяң, </w:t>
      </w:r>
      <w:r w:rsidR="00EE3C42">
        <w:rPr>
          <w:rFonts w:ascii="Times New Roman" w:hAnsi="Times New Roman" w:cs="Times New Roman"/>
          <w:b/>
          <w:bCs/>
          <w:color w:val="000000"/>
          <w:sz w:val="28"/>
          <w:szCs w:val="28"/>
          <w:lang w:val="kk-KZ"/>
        </w:rPr>
        <w:t xml:space="preserve"> </w:t>
      </w:r>
      <w:r w:rsidR="008B4761" w:rsidRPr="00B355E6">
        <w:rPr>
          <w:rFonts w:ascii="Times New Roman" w:hAnsi="Times New Roman" w:cs="Times New Roman"/>
          <w:b/>
          <w:bCs/>
          <w:color w:val="000000"/>
          <w:sz w:val="28"/>
          <w:szCs w:val="28"/>
        </w:rPr>
        <w:t>үнді</w:t>
      </w:r>
      <w:r w:rsidR="00EE3C42">
        <w:rPr>
          <w:rFonts w:ascii="Times New Roman" w:hAnsi="Times New Roman" w:cs="Times New Roman"/>
          <w:b/>
          <w:bCs/>
          <w:color w:val="000000"/>
          <w:sz w:val="28"/>
          <w:szCs w:val="28"/>
        </w:rPr>
        <w:t xml:space="preserve"> дыбыстарды теріп жазыңыз</w:t>
      </w:r>
      <w:r w:rsidR="008B4761" w:rsidRPr="00B355E6">
        <w:rPr>
          <w:rFonts w:ascii="Times New Roman" w:hAnsi="Times New Roman" w:cs="Times New Roman"/>
          <w:b/>
          <w:bCs/>
          <w:color w:val="000000"/>
          <w:sz w:val="28"/>
          <w:szCs w:val="28"/>
        </w:rPr>
        <w:t>.</w:t>
      </w:r>
    </w:p>
    <w:p w:rsidR="008B4761" w:rsidRPr="00756DF2"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297E1C">
        <w:rPr>
          <w:rFonts w:ascii="Times New Roman" w:hAnsi="Times New Roman" w:cs="Times New Roman"/>
          <w:color w:val="000000"/>
          <w:sz w:val="28"/>
          <w:szCs w:val="28"/>
          <w:lang w:val="kk-KZ"/>
        </w:rPr>
        <w:lastRenderedPageBreak/>
        <w:t xml:space="preserve">Алғашқы күні Әлия окопта жатып,жаудың алдын байқады,тіпті бір ойпатта олардың көшпелі асханасы тұрғанын көрді. </w:t>
      </w:r>
      <w:r w:rsidRPr="00756DF2">
        <w:rPr>
          <w:rFonts w:ascii="Times New Roman" w:hAnsi="Times New Roman" w:cs="Times New Roman"/>
          <w:color w:val="000000"/>
          <w:sz w:val="28"/>
          <w:szCs w:val="28"/>
          <w:lang w:val="kk-KZ"/>
        </w:rPr>
        <w:t>Себебі түс кезінде сол ойпатқа бір-бірлеп термоспен,котелокпен келушілер көбейе бастады. Сол жерді снарядпен соққылау керек деп,артта тұрған батареяға хабар берді.Көп ұзамай біздің зеңбірек жау асханасын тас-талқан қылды.</w:t>
      </w:r>
    </w:p>
    <w:p w:rsidR="008B4761" w:rsidRPr="00756DF2"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756DF2">
        <w:rPr>
          <w:rFonts w:ascii="Times New Roman" w:hAnsi="Times New Roman" w:cs="Times New Roman"/>
          <w:color w:val="000000"/>
          <w:sz w:val="28"/>
          <w:szCs w:val="28"/>
          <w:lang w:val="kk-KZ"/>
        </w:rPr>
        <w:t>Бұл күні Әлия айналаның бәрін есіне сақтап,шартты белгілермен кейбіреуін картаға түсіріп алды,көрінген жау болса да,атпады. «Бұл жолы бара тұр,ертең,бүрсігүні кездесіп қалармыз»,-деді.</w:t>
      </w:r>
    </w:p>
    <w:p w:rsidR="008B4761" w:rsidRPr="00756DF2"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B355E6" w:rsidRDefault="00785B31" w:rsidP="0040689A">
      <w:pPr>
        <w:pStyle w:val="af6"/>
        <w:spacing w:before="0" w:beforeAutospacing="0" w:after="0" w:afterAutospacing="0" w:line="276" w:lineRule="auto"/>
        <w:rPr>
          <w:rFonts w:ascii="Times New Roman" w:hAnsi="Times New Roman" w:cs="Times New Roman"/>
          <w:b/>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sz w:val="28"/>
          <w:szCs w:val="28"/>
          <w:lang w:val="kk-KZ"/>
        </w:rPr>
        <w:t>.</w:t>
      </w:r>
      <w:r w:rsidRPr="00B355E6">
        <w:rPr>
          <w:rFonts w:ascii="Times New Roman" w:hAnsi="Times New Roman" w:cs="Times New Roman"/>
          <w:color w:val="000000"/>
          <w:sz w:val="28"/>
          <w:szCs w:val="28"/>
          <w:lang w:val="kk-KZ"/>
        </w:rPr>
        <w:t xml:space="preserve"> </w:t>
      </w:r>
      <w:r w:rsidR="008B4761" w:rsidRPr="00B355E6">
        <w:rPr>
          <w:rFonts w:ascii="Times New Roman" w:hAnsi="Times New Roman" w:cs="Times New Roman"/>
          <w:b/>
          <w:color w:val="000000"/>
          <w:sz w:val="28"/>
          <w:szCs w:val="28"/>
          <w:lang w:val="kk-KZ"/>
        </w:rPr>
        <w:t>Сұрақтарға мәтін бойынша жауап беріңіз.</w:t>
      </w:r>
    </w:p>
    <w:p w:rsidR="008B4761" w:rsidRPr="00B355E6" w:rsidRDefault="008B4761" w:rsidP="0040689A">
      <w:pPr>
        <w:pStyle w:val="af6"/>
        <w:spacing w:before="0" w:beforeAutospacing="0" w:after="0" w:afterAutospacing="0" w:line="276" w:lineRule="auto"/>
        <w:ind w:firstLine="709"/>
        <w:rPr>
          <w:rFonts w:ascii="Times New Roman" w:hAnsi="Times New Roman" w:cs="Times New Roman"/>
          <w:color w:val="000000"/>
          <w:sz w:val="28"/>
          <w:szCs w:val="28"/>
          <w:lang w:val="kk-KZ"/>
        </w:rPr>
      </w:pPr>
    </w:p>
    <w:p w:rsidR="008B4761" w:rsidRPr="00B355E6" w:rsidRDefault="008B4761" w:rsidP="0040689A">
      <w:pPr>
        <w:pStyle w:val="af6"/>
        <w:numPr>
          <w:ilvl w:val="0"/>
          <w:numId w:val="16"/>
        </w:numPr>
        <w:spacing w:before="0" w:beforeAutospacing="0" w:after="0" w:afterAutospacing="0" w:line="276" w:lineRule="auto"/>
        <w:ind w:left="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Дискурс белгілері</w:t>
      </w:r>
      <w:r w:rsidR="00EE3C42">
        <w:rPr>
          <w:rFonts w:ascii="Times New Roman" w:hAnsi="Times New Roman" w:cs="Times New Roman"/>
          <w:color w:val="000000"/>
          <w:sz w:val="28"/>
          <w:szCs w:val="28"/>
          <w:lang w:val="kk-KZ"/>
        </w:rPr>
        <w:t>.</w:t>
      </w:r>
    </w:p>
    <w:p w:rsidR="008B4761" w:rsidRPr="00B355E6" w:rsidRDefault="008B4761" w:rsidP="0040689A">
      <w:pPr>
        <w:pStyle w:val="af6"/>
        <w:numPr>
          <w:ilvl w:val="0"/>
          <w:numId w:val="16"/>
        </w:numPr>
        <w:spacing w:before="0" w:beforeAutospacing="0" w:after="0" w:afterAutospacing="0" w:line="276" w:lineRule="auto"/>
        <w:ind w:left="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Коммуникативтік құрал деп нені айтамыз?</w:t>
      </w:r>
    </w:p>
    <w:p w:rsidR="008B4761" w:rsidRPr="00B355E6" w:rsidRDefault="008B4761" w:rsidP="0040689A">
      <w:pPr>
        <w:pStyle w:val="af6"/>
        <w:numPr>
          <w:ilvl w:val="0"/>
          <w:numId w:val="16"/>
        </w:numPr>
        <w:spacing w:before="0" w:beforeAutospacing="0" w:after="0" w:afterAutospacing="0" w:line="276" w:lineRule="auto"/>
        <w:ind w:left="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Дискурс дегеніміз не?</w:t>
      </w:r>
    </w:p>
    <w:p w:rsidR="008B4761" w:rsidRPr="00B355E6" w:rsidRDefault="008B4761" w:rsidP="0040689A">
      <w:pPr>
        <w:pStyle w:val="af6"/>
        <w:numPr>
          <w:ilvl w:val="0"/>
          <w:numId w:val="16"/>
        </w:numPr>
        <w:spacing w:before="0" w:beforeAutospacing="0" w:after="0" w:afterAutospacing="0" w:line="276" w:lineRule="auto"/>
        <w:ind w:left="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Дискурс ұғымы қай ғасырдан бастап кеңінен қолданыла бастады?</w:t>
      </w:r>
    </w:p>
    <w:p w:rsidR="008B4761" w:rsidRPr="00B355E6" w:rsidRDefault="008B4761" w:rsidP="0040689A">
      <w:pPr>
        <w:pStyle w:val="af6"/>
        <w:numPr>
          <w:ilvl w:val="0"/>
          <w:numId w:val="16"/>
        </w:numPr>
        <w:spacing w:before="0" w:beforeAutospacing="0" w:after="0" w:afterAutospacing="0" w:line="276" w:lineRule="auto"/>
        <w:ind w:left="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Дискурс ұғымын ең алғаш өз еңбегңнде қолданған кім?</w:t>
      </w:r>
    </w:p>
    <w:p w:rsidR="008B4761" w:rsidRPr="00B355E6" w:rsidRDefault="008B4761" w:rsidP="0040689A">
      <w:pPr>
        <w:pStyle w:val="af6"/>
        <w:spacing w:before="0" w:beforeAutospacing="0" w:after="0" w:afterAutospacing="0" w:line="276" w:lineRule="auto"/>
        <w:jc w:val="center"/>
        <w:rPr>
          <w:rFonts w:ascii="Times New Roman" w:hAnsi="Times New Roman" w:cs="Times New Roman"/>
          <w:color w:val="000000"/>
          <w:sz w:val="28"/>
          <w:szCs w:val="28"/>
          <w:lang w:val="kk-KZ"/>
        </w:rPr>
      </w:pPr>
    </w:p>
    <w:p w:rsidR="008B4761" w:rsidRPr="00B355E6" w:rsidRDefault="008B4761" w:rsidP="0040689A">
      <w:pPr>
        <w:pStyle w:val="af6"/>
        <w:spacing w:before="0" w:beforeAutospacing="0" w:after="0" w:afterAutospacing="0" w:line="276" w:lineRule="auto"/>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Дискурстық сыни талдау</w:t>
      </w:r>
    </w:p>
    <w:p w:rsidR="008B4761" w:rsidRPr="00B355E6" w:rsidRDefault="008B4761" w:rsidP="0040689A">
      <w:pPr>
        <w:pStyle w:val="af6"/>
        <w:spacing w:before="0" w:beforeAutospacing="0" w:after="0" w:afterAutospacing="0" w:line="276" w:lineRule="auto"/>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 xml:space="preserve">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Өткен ғасырдың 70-жылдарында бұқаралық ақпарат құралдарының мәтіндерін зерттеуде дисскурстық талдау әдісі кең өріс алды. Дискурс тұжырымдамасы және он</w:t>
      </w:r>
      <w:r w:rsidR="00297E1C">
        <w:rPr>
          <w:rFonts w:ascii="Times New Roman" w:hAnsi="Times New Roman" w:cs="Times New Roman"/>
          <w:color w:val="000000"/>
          <w:sz w:val="28"/>
          <w:szCs w:val="28"/>
          <w:lang w:val="kk-KZ"/>
        </w:rPr>
        <w:t>ың негізінде жасалған дискурс-</w:t>
      </w:r>
      <w:r w:rsidRPr="00B355E6">
        <w:rPr>
          <w:rFonts w:ascii="Times New Roman" w:hAnsi="Times New Roman" w:cs="Times New Roman"/>
          <w:color w:val="000000"/>
          <w:sz w:val="28"/>
          <w:szCs w:val="28"/>
          <w:lang w:val="kk-KZ"/>
        </w:rPr>
        <w:t>талдау тәсілі мәтіннің сыртқы формальдық белгілерін ғана емес, экстралингвистикалық факторларын да ашып көрсетіп, оны тудыратын өзекті мәселелерді көрсетіп берді. Дискурс тілдің шеңберімен ған</w:t>
      </w:r>
      <w:r w:rsidR="00297E1C">
        <w:rPr>
          <w:rFonts w:ascii="Times New Roman" w:hAnsi="Times New Roman" w:cs="Times New Roman"/>
          <w:color w:val="000000"/>
          <w:sz w:val="28"/>
          <w:szCs w:val="28"/>
          <w:lang w:val="kk-KZ"/>
        </w:rPr>
        <w:t>а шектелмейді. Ол барлық қарым-</w:t>
      </w:r>
      <w:r w:rsidRPr="00B355E6">
        <w:rPr>
          <w:rFonts w:ascii="Times New Roman" w:hAnsi="Times New Roman" w:cs="Times New Roman"/>
          <w:color w:val="000000"/>
          <w:sz w:val="28"/>
          <w:szCs w:val="28"/>
          <w:lang w:val="kk-KZ"/>
        </w:rPr>
        <w:t xml:space="preserve">қатынасты қоса </w:t>
      </w:r>
      <w:r w:rsidR="00EE3C42">
        <w:rPr>
          <w:rFonts w:ascii="Times New Roman" w:hAnsi="Times New Roman" w:cs="Times New Roman"/>
          <w:color w:val="000000"/>
          <w:sz w:val="28"/>
          <w:szCs w:val="28"/>
          <w:lang w:val="kk-KZ"/>
        </w:rPr>
        <w:t>зерттейді. Кім-кіммен қарым-</w:t>
      </w:r>
      <w:r w:rsidRPr="00B355E6">
        <w:rPr>
          <w:rFonts w:ascii="Times New Roman" w:hAnsi="Times New Roman" w:cs="Times New Roman"/>
          <w:color w:val="000000"/>
          <w:sz w:val="28"/>
          <w:szCs w:val="28"/>
          <w:lang w:val="kk-KZ"/>
        </w:rPr>
        <w:t>қатынас жасайды, қандай әлеуметтік мәртебеде</w:t>
      </w:r>
      <w:r w:rsidR="00297E1C">
        <w:rPr>
          <w:rFonts w:ascii="Times New Roman" w:hAnsi="Times New Roman" w:cs="Times New Roman"/>
          <w:color w:val="000000"/>
          <w:sz w:val="28"/>
          <w:szCs w:val="28"/>
          <w:lang w:val="kk-KZ"/>
        </w:rPr>
        <w:t xml:space="preserve"> және қандай қоғамдық-тарихи жағдайда бір-</w:t>
      </w:r>
      <w:r w:rsidRPr="00B355E6">
        <w:rPr>
          <w:rFonts w:ascii="Times New Roman" w:hAnsi="Times New Roman" w:cs="Times New Roman"/>
          <w:color w:val="000000"/>
          <w:sz w:val="28"/>
          <w:szCs w:val="28"/>
          <w:lang w:val="kk-KZ"/>
        </w:rPr>
        <w:t>бірімен ынтымақтасады, қан</w:t>
      </w:r>
      <w:r w:rsidR="00EE3C42">
        <w:rPr>
          <w:rFonts w:ascii="Times New Roman" w:hAnsi="Times New Roman" w:cs="Times New Roman"/>
          <w:color w:val="000000"/>
          <w:sz w:val="28"/>
          <w:szCs w:val="28"/>
          <w:lang w:val="kk-KZ"/>
        </w:rPr>
        <w:t>дай арнамен әріптеседі, қарым-</w:t>
      </w:r>
      <w:r w:rsidRPr="00B355E6">
        <w:rPr>
          <w:rFonts w:ascii="Times New Roman" w:hAnsi="Times New Roman" w:cs="Times New Roman"/>
          <w:color w:val="000000"/>
          <w:sz w:val="28"/>
          <w:szCs w:val="28"/>
          <w:lang w:val="kk-KZ"/>
        </w:rPr>
        <w:t>қатынастың негізінде қо</w:t>
      </w:r>
      <w:r w:rsidR="00297E1C">
        <w:rPr>
          <w:rFonts w:ascii="Times New Roman" w:hAnsi="Times New Roman" w:cs="Times New Roman"/>
          <w:color w:val="000000"/>
          <w:sz w:val="28"/>
          <w:szCs w:val="28"/>
          <w:lang w:val="kk-KZ"/>
        </w:rPr>
        <w:t>лданылатын әртүрлі типтер бір-</w:t>
      </w:r>
      <w:r w:rsidRPr="00B355E6">
        <w:rPr>
          <w:rFonts w:ascii="Times New Roman" w:hAnsi="Times New Roman" w:cs="Times New Roman"/>
          <w:color w:val="000000"/>
          <w:sz w:val="28"/>
          <w:szCs w:val="28"/>
          <w:lang w:val="kk-KZ"/>
        </w:rPr>
        <w:t>біріне қалай өзара әрекеттеседі – осының барлығы дискурстық талдаудың нысанын құрайды. Бұқаралық ақпарат құралдары мәтіндерін сипат</w:t>
      </w:r>
      <w:r w:rsidR="00297E1C">
        <w:rPr>
          <w:rFonts w:ascii="Times New Roman" w:hAnsi="Times New Roman" w:cs="Times New Roman"/>
          <w:color w:val="000000"/>
          <w:sz w:val="28"/>
          <w:szCs w:val="28"/>
          <w:lang w:val="kk-KZ"/>
        </w:rPr>
        <w:t>тау үшін қолданылатын дискурс-</w:t>
      </w:r>
      <w:r w:rsidRPr="00B355E6">
        <w:rPr>
          <w:rFonts w:ascii="Times New Roman" w:hAnsi="Times New Roman" w:cs="Times New Roman"/>
          <w:color w:val="000000"/>
          <w:sz w:val="28"/>
          <w:szCs w:val="28"/>
          <w:lang w:val="kk-KZ"/>
        </w:rPr>
        <w:t xml:space="preserve">талдау тәсілдерін кеңінен білу үшін голландтық белгілі ғалым Теун ван Дейктің «Жаңалықтарды дискурстық талдау», «Баспасөздегі жаңалықтардың құрылымы» атты еңбектерінің мәні зор. Теун ван Дейк жаңалықты дискурстың ерекше бір түрі ретінде қарастыра отырып, бұқаралық коммуникация мәтінінің кейбір саласына қатысты маңызды қорытынды  қалыптастырады. Ол медиамәтіннің құрылымы мына жағдайда ғана көпшілікке түсінікті болады дейді: «Егер біз медиамәтіннің құрылымын журналистің медиамәтінді жасау барысындағы конгнетивті және әлеуметтік қызметінің жемісі, ал оның мағынасы телекөрермендер мен газет оқырмандарының түсінуінің нәтижесі ғана болады, </w:t>
      </w:r>
      <w:r w:rsidRPr="00B355E6">
        <w:rPr>
          <w:rFonts w:ascii="Times New Roman" w:hAnsi="Times New Roman" w:cs="Times New Roman"/>
          <w:color w:val="000000"/>
          <w:sz w:val="28"/>
          <w:szCs w:val="28"/>
          <w:lang w:val="kk-KZ"/>
        </w:rPr>
        <w:lastRenderedPageBreak/>
        <w:t xml:space="preserve">оны журналистердің бұқаралық ақпарат құралдарымен қарым-қатынас жасауының тәжірибесі негізінде қарастырсақ, сонда ғана дискурстық талдау әдісі әрбір нақты мәтіннің идеологиялық – қоғамдық байланысын қалыптастыра алады. Ал, бұл бұқаралық коммуникацияға қатысушылардың әлеуметтік қызығушылықтары мен саяси көзқарастары арқылы жасалады».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Көріп отырғанымыздай, мұндай тәсіл дискурсты жасаушылардың және қабылдаушы адамдардың көзқарастары ескеріле отырып жүзеге асады екен. Сыни дискурстық талдаудың негізгі мақсаты мынада: ол жалпы аудиторияның (тыңдарманның, көрерменнің, оқырманның) үкіметпен, идеологиялық құрылымдармен арадағы толғақты мәселелерін сипаттаумен ерекшеленеді.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B355E6" w:rsidRDefault="00785B31"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B355E6">
        <w:rPr>
          <w:rFonts w:ascii="Times New Roman" w:hAnsi="Times New Roman" w:cs="Times New Roman"/>
          <w:b/>
          <w:sz w:val="28"/>
          <w:szCs w:val="28"/>
          <w:lang w:val="kk-KZ"/>
        </w:rPr>
        <w:t xml:space="preserve">Тапсырма. </w:t>
      </w:r>
      <w:r w:rsidRPr="00B355E6">
        <w:rPr>
          <w:rFonts w:ascii="Times New Roman" w:hAnsi="Times New Roman" w:cs="Times New Roman"/>
          <w:b/>
          <w:bCs/>
          <w:color w:val="000000"/>
          <w:sz w:val="28"/>
          <w:szCs w:val="28"/>
          <w:lang w:val="kk-KZ"/>
        </w:rPr>
        <w:t xml:space="preserve"> </w:t>
      </w:r>
      <w:r w:rsidR="008B4761" w:rsidRPr="00B355E6">
        <w:rPr>
          <w:rFonts w:ascii="Times New Roman" w:hAnsi="Times New Roman" w:cs="Times New Roman"/>
          <w:b/>
          <w:bCs/>
          <w:color w:val="000000"/>
          <w:sz w:val="28"/>
          <w:szCs w:val="28"/>
          <w:lang w:val="kk-KZ"/>
        </w:rPr>
        <w:t>Сөйлемді мәтін бойынша толықтырыңыз.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 Бұқаралық ақпарат құралдары мәтіндерін сипаттау үшін қолданылатын дискурс – талдау тәсілдерін кеңінен білу үшін ... белгілі ғалым Теун ван Дейктің «Жаңалықтарды дискурстық талдау», «Баспасөздегі жаңалықтардың құрылымы» атты еңбектерінің мәні зор. 2. Дискурс тілдің шеңберімен ғана ... . 3. Дискурс тұжырымдамасы және оның негізінде жасалған дискурс – талдау тәсілі мәтіннің сыртқы формальдық белгілерін ғана емес, экстралингвистикалық факторларын да ашып көрсетіп, оны тудыратын ... көрсетіп берді. 4. Сыни дискурстық талдаудың негізгі мақсаты мынада: ол жалпы аудиторияның (тыңдарманның, көрерменнің, оқырманның) үкіметпен, идеологиялық құрылымдармен арадағы толғақты мәселелерін ... . 5. Ал, бұл бұқаралық коммуникацияға қатысушылардың әлеуметтік қызығушылықтары мен саяси көзқарастары арқылы ...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B355E6" w:rsidRDefault="00785B31"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
          <w:bCs/>
          <w:color w:val="000000"/>
          <w:sz w:val="28"/>
          <w:szCs w:val="28"/>
          <w:lang w:val="kk-KZ"/>
        </w:rPr>
        <w:t>Анықтауышты тауып сапалық, дара, күрделі түрлеріне талдау жасаңыз.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Әсіресе ажымы мол үлкендер пішіні бір қызық хикая тәрізді. Бірақ мөлдіреген моншақтай соншалық таза, сондай сүйкімді және ең ыстық, ең сүйікті баласының аузынан шыққан мына сияқты анық кекесін Абайға аса ауыр тиді. Содан кейін әлгі көрініс үріккен құстай қайтып оралмады. Бұл әңгімені ұйып тыңдай отыра Тұрар кенет селк ете қалды. Жер дүние жап-жасыл, әр түрлі мәнері бар кілем жапқан сықылды.Жаманнан жақсы тумай ма,жаманның көзін жумай ма.Жүйріктерінің тізгінін босатып жіберді.Ұлпа көбік қар жер бетін тегіс жауыпты.Үлкендер шәй ішіп. Қызылдың иіскер қауынын жеп жатқанда Раушан өзінің ботасымен қоштасты. Әр тереңнің түбі бар.</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p>
    <w:p w:rsidR="008B4761" w:rsidRPr="00B355E6" w:rsidRDefault="00785B31"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color w:val="000000"/>
          <w:sz w:val="28"/>
          <w:szCs w:val="28"/>
          <w:lang w:val="kk-KZ"/>
        </w:rPr>
        <w:t xml:space="preserve"> </w:t>
      </w:r>
      <w:r w:rsidR="008B4761" w:rsidRPr="00B355E6">
        <w:rPr>
          <w:rFonts w:ascii="Times New Roman" w:hAnsi="Times New Roman" w:cs="Times New Roman"/>
          <w:b/>
          <w:color w:val="000000"/>
          <w:sz w:val="28"/>
          <w:szCs w:val="28"/>
          <w:lang w:val="kk-KZ"/>
        </w:rPr>
        <w:t>Төл сөз бен автор сөзіне байланысты тыныс белгілерін қойыңыз.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1. Аға сержант, қайда жол тартып барасың деді. 2. Орта жолдан қайтып келдім, жолдас лейтенант. 3. Шынымды айтайын ба деді оған Бауыржан. 4. Рас, мүңкіп тұр деді оқ-дәрі иісінің қандай болатынын білмесе де. 5. Өзімше орындадым, Мұхит аға деп орнымнан тұрдым. 6. Қызық екен –ау өзі де деп әркімдер осы тұста сүйсіне үн қатысып қалады. 7. Ендеше мұны газетке басудың керегі жоқ деді әдеби қызметкер. 8. Неге дедім мен абыржып. 9. Жоқ, соны айт деді Зайкүл тақымдап. 10. Жиналыстан неге кетіп қалдыңыздар дедім мен Сәукенге.</w:t>
      </w:r>
    </w:p>
    <w:p w:rsidR="00785B31" w:rsidRPr="00B355E6" w:rsidRDefault="00785B31" w:rsidP="007A3814">
      <w:pPr>
        <w:pStyle w:val="af6"/>
        <w:spacing w:before="0" w:beforeAutospacing="0" w:after="0" w:afterAutospacing="0" w:line="276" w:lineRule="auto"/>
        <w:rPr>
          <w:rFonts w:ascii="Times New Roman" w:hAnsi="Times New Roman" w:cs="Times New Roman"/>
          <w:b/>
          <w:color w:val="000000"/>
          <w:sz w:val="28"/>
          <w:szCs w:val="28"/>
          <w:lang w:val="kk-KZ"/>
        </w:rPr>
      </w:pPr>
    </w:p>
    <w:p w:rsidR="00127751" w:rsidRPr="00B355E6" w:rsidRDefault="00127751" w:rsidP="0040689A">
      <w:pPr>
        <w:pStyle w:val="af6"/>
        <w:spacing w:before="0" w:beforeAutospacing="0" w:after="0" w:afterAutospacing="0" w:line="276" w:lineRule="auto"/>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Мәтіннен сұрақ түзіңіз.</w:t>
      </w:r>
    </w:p>
    <w:p w:rsidR="00127751" w:rsidRPr="00B355E6" w:rsidRDefault="00127751"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 xml:space="preserve"> </w:t>
      </w:r>
    </w:p>
    <w:p w:rsidR="008B4761" w:rsidRPr="00B355E6" w:rsidRDefault="008B4761" w:rsidP="0040689A">
      <w:pPr>
        <w:pStyle w:val="af6"/>
        <w:spacing w:before="0" w:beforeAutospacing="0" w:after="0" w:afterAutospacing="0" w:line="276" w:lineRule="auto"/>
        <w:ind w:firstLine="709"/>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Дискурс – мәтін, дискурс модельдер</w:t>
      </w:r>
      <w:r w:rsidR="00127751" w:rsidRPr="00B355E6">
        <w:rPr>
          <w:rFonts w:ascii="Times New Roman" w:hAnsi="Times New Roman" w:cs="Times New Roman"/>
          <w:b/>
          <w:color w:val="000000"/>
          <w:sz w:val="28"/>
          <w:szCs w:val="28"/>
          <w:lang w:val="kk-KZ"/>
        </w:rPr>
        <w:t>і</w:t>
      </w:r>
    </w:p>
    <w:p w:rsidR="008B4761" w:rsidRPr="00B355E6" w:rsidRDefault="008B4761" w:rsidP="0040689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Дискурс – негіз етіп өрбитін нысаны адам болғандықтан қамтитын аясы өте кең, кешенді ұғым. Дискурс – коммуниканттардың сөз жағдаятын ескере отырып шынайы өмірдегі оқиғаларды өздерінің когнитивтік, тілдік, аялық білімін, прагматикалық мүмкіндіктерін пайдалану арқылы коммуникативтік мақсатқа орай өз тілдеріндегі лексикалық, грамматикалық, фонетикалық жүйелер арқылы тілге көшіруі, диалогқа түсу әрекеті.</w:t>
      </w:r>
    </w:p>
    <w:p w:rsidR="008B4761" w:rsidRPr="00B355E6" w:rsidRDefault="007A3814" w:rsidP="007A3814">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Дискурс –</w:t>
      </w:r>
      <w:r w:rsidR="008B4761" w:rsidRPr="00B355E6">
        <w:rPr>
          <w:rFonts w:ascii="Times New Roman" w:hAnsi="Times New Roman" w:cs="Times New Roman"/>
          <w:sz w:val="28"/>
          <w:szCs w:val="28"/>
          <w:lang w:val="kk-KZ"/>
        </w:rPr>
        <w:t xml:space="preserve"> тілдік коммуникация түрі. Кең шеңберде, дискурс дегеніміз уақыттың мәдени </w:t>
      </w:r>
      <w:r>
        <w:rPr>
          <w:rFonts w:ascii="Times New Roman" w:hAnsi="Times New Roman" w:cs="Times New Roman"/>
          <w:sz w:val="28"/>
          <w:szCs w:val="28"/>
          <w:lang w:val="kk-KZ"/>
        </w:rPr>
        <w:t>тілдік контексті. Оған рухани-</w:t>
      </w:r>
      <w:r w:rsidR="008B4761" w:rsidRPr="00B355E6">
        <w:rPr>
          <w:rFonts w:ascii="Times New Roman" w:hAnsi="Times New Roman" w:cs="Times New Roman"/>
          <w:sz w:val="28"/>
          <w:szCs w:val="28"/>
          <w:lang w:val="kk-KZ"/>
        </w:rPr>
        <w:t>идеологиялық мұра, көзқарас, дүниетаным кіреді. Тар мағынада, дискурс деп қандай да болмасын мағыналы, құнды іс-әрекеттің (актінің) нақты тілдік шындығын айтады.</w:t>
      </w:r>
    </w:p>
    <w:p w:rsidR="00127751" w:rsidRPr="00B355E6" w:rsidRDefault="00127751" w:rsidP="0040689A">
      <w:pPr>
        <w:pStyle w:val="af6"/>
        <w:spacing w:before="0" w:beforeAutospacing="0" w:after="0" w:afterAutospacing="0" w:line="276" w:lineRule="auto"/>
        <w:ind w:firstLine="709"/>
        <w:jc w:val="center"/>
        <w:rPr>
          <w:rFonts w:ascii="Times New Roman" w:hAnsi="Times New Roman" w:cs="Times New Roman"/>
          <w:b/>
          <w:color w:val="000000"/>
          <w:sz w:val="28"/>
          <w:szCs w:val="28"/>
          <w:lang w:val="kk-KZ"/>
        </w:rPr>
      </w:pPr>
    </w:p>
    <w:p w:rsidR="008B4761" w:rsidRPr="00B355E6" w:rsidRDefault="008B4761" w:rsidP="0040689A">
      <w:pPr>
        <w:pStyle w:val="af6"/>
        <w:spacing w:before="0" w:beforeAutospacing="0" w:after="0" w:afterAutospacing="0" w:line="276" w:lineRule="auto"/>
        <w:ind w:firstLine="709"/>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Коммуникативті акт: сөз, пікір, хат</w:t>
      </w:r>
    </w:p>
    <w:p w:rsidR="008B4761" w:rsidRPr="00B355E6" w:rsidRDefault="008B4761" w:rsidP="007A3814">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Адамдар бір-бірін тіл арқылы түсінісетін </w:t>
      </w:r>
      <w:r w:rsidR="007A3814">
        <w:rPr>
          <w:rFonts w:ascii="Times New Roman" w:hAnsi="Times New Roman" w:cs="Times New Roman"/>
          <w:sz w:val="28"/>
          <w:szCs w:val="28"/>
          <w:lang w:val="kk-KZ"/>
        </w:rPr>
        <w:t xml:space="preserve">болса, сол тілдің басты құралы – </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сөз.</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Сөз</w:t>
      </w:r>
      <w:r w:rsidR="007A3814">
        <w:rPr>
          <w:rFonts w:ascii="Times New Roman" w:hAnsi="Times New Roman" w:cs="Times New Roman"/>
          <w:sz w:val="28"/>
          <w:szCs w:val="28"/>
          <w:lang w:val="kk-KZ"/>
        </w:rPr>
        <w:t xml:space="preserve"> дегеніміз – </w:t>
      </w:r>
      <w:r w:rsidRPr="00B355E6">
        <w:rPr>
          <w:rFonts w:ascii="Times New Roman" w:hAnsi="Times New Roman" w:cs="Times New Roman"/>
          <w:sz w:val="28"/>
          <w:szCs w:val="28"/>
          <w:lang w:val="kk-KZ"/>
        </w:rPr>
        <w:t>заттың, түрлі құбылыстың, қимыл-әрекеттердің атауы. Әрбір сөздің білдіретін жеке ұғымы болады.</w:t>
      </w:r>
    </w:p>
    <w:p w:rsidR="008B4761" w:rsidRPr="00B355E6" w:rsidRDefault="008B4761" w:rsidP="00BE083A">
      <w:pPr>
        <w:spacing w:after="0"/>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Қоршаған ортаны танып, біле келе, нәрселерді және олардың белгілерін бөліп аламыз. Мысалы, металдан жасалған бір затты зерттесек, ол туралы мынадай ой айтамыз: "Бұл нәрсенің жылтырайтын, майысатын, балкығыштық, қызу өткізгіштік, электр тоғын өткізгіштік қасиеттері бар". Бұл сөйлемде біз бір нәрсе жөнінде пайымдаймыз. Ол пікір сол зат пен оның белгілері туралы ойды керсетеді. Ал ол нәрседе (затта) бірлі-жарым белгілердің болмауы да мүмкін. Онда біз ол зат туралы "мына зат ақ емес", "мына кітап қызықты емес" дейміз. Затта әр белгінін; бар болуы немесе жоқ болуы біздің ойлауымызда не қостау, не терістеу формасында пайымдалады. </w:t>
      </w:r>
      <w:r w:rsidRPr="00BE083A">
        <w:rPr>
          <w:rFonts w:ascii="Times New Roman" w:hAnsi="Times New Roman" w:cs="Times New Roman"/>
          <w:sz w:val="28"/>
          <w:szCs w:val="28"/>
          <w:lang w:val="kk-KZ"/>
        </w:rPr>
        <w:t>Сөйтіп, пікір</w:t>
      </w:r>
      <w:r w:rsidR="00BE083A">
        <w:rPr>
          <w:rFonts w:ascii="Times New Roman" w:hAnsi="Times New Roman" w:cs="Times New Roman"/>
          <w:sz w:val="28"/>
          <w:szCs w:val="28"/>
          <w:lang w:val="kk-KZ"/>
        </w:rPr>
        <w:t xml:space="preserve"> дегеніміз –</w:t>
      </w:r>
      <w:r w:rsidRPr="00B355E6">
        <w:rPr>
          <w:rFonts w:ascii="Times New Roman" w:hAnsi="Times New Roman" w:cs="Times New Roman"/>
          <w:sz w:val="28"/>
          <w:szCs w:val="28"/>
          <w:lang w:val="kk-KZ"/>
        </w:rPr>
        <w:t xml:space="preserve"> заттар, белгілер немесе зат пен оның белгілері арасындағы қарым-қатынаста (терістеу не костау түрінде) бейнеленетін ойлау формасы. </w:t>
      </w:r>
      <w:r w:rsidRPr="00BE083A">
        <w:rPr>
          <w:rFonts w:ascii="Times New Roman" w:hAnsi="Times New Roman" w:cs="Times New Roman"/>
          <w:sz w:val="28"/>
          <w:szCs w:val="28"/>
          <w:lang w:val="kk-KZ"/>
        </w:rPr>
        <w:t>Пікір</w:t>
      </w:r>
      <w:r w:rsidRPr="00B355E6">
        <w:rPr>
          <w:rFonts w:ascii="Times New Roman" w:hAnsi="Times New Roman" w:cs="Times New Roman"/>
          <w:sz w:val="28"/>
          <w:szCs w:val="28"/>
          <w:lang w:val="kk-KZ"/>
        </w:rPr>
        <w:t xml:space="preserve"> ұғымдармен салыстырғанда құрылымы жағынан күрделірек келеді, өйткені ұғым пікірдің құрамына кіреді.</w:t>
      </w:r>
    </w:p>
    <w:p w:rsidR="008B4761" w:rsidRPr="00B355E6" w:rsidRDefault="008B4761" w:rsidP="00BE083A">
      <w:pPr>
        <w:spacing w:after="0"/>
        <w:ind w:firstLine="709"/>
        <w:jc w:val="both"/>
        <w:rPr>
          <w:rFonts w:ascii="Times New Roman" w:hAnsi="Times New Roman" w:cs="Times New Roman"/>
          <w:sz w:val="28"/>
          <w:szCs w:val="28"/>
          <w:lang w:val="kk-KZ"/>
        </w:rPr>
      </w:pPr>
      <w:r w:rsidRPr="00BE083A">
        <w:rPr>
          <w:rFonts w:ascii="Times New Roman" w:hAnsi="Times New Roman" w:cs="Times New Roman"/>
          <w:sz w:val="28"/>
          <w:szCs w:val="28"/>
          <w:lang w:val="kk-KZ"/>
        </w:rPr>
        <w:lastRenderedPageBreak/>
        <w:t>Хат</w:t>
      </w:r>
      <w:r w:rsidR="00BE083A">
        <w:rPr>
          <w:rFonts w:ascii="Times New Roman" w:hAnsi="Times New Roman" w:cs="Times New Roman"/>
          <w:sz w:val="28"/>
          <w:szCs w:val="28"/>
          <w:lang w:val="kk-KZ"/>
        </w:rPr>
        <w:t xml:space="preserve"> дегеніміз –</w:t>
      </w:r>
      <w:r w:rsidRPr="00B355E6">
        <w:rPr>
          <w:rFonts w:ascii="Times New Roman" w:hAnsi="Times New Roman" w:cs="Times New Roman"/>
          <w:sz w:val="28"/>
          <w:szCs w:val="28"/>
          <w:lang w:val="kk-KZ"/>
        </w:rPr>
        <w:t xml:space="preserve"> біруге жазған хабарламаңыз. </w:t>
      </w:r>
      <w:r w:rsidRPr="00B355E6">
        <w:rPr>
          <w:rFonts w:ascii="Times New Roman" w:hAnsi="Times New Roman" w:cs="Times New Roman"/>
          <w:sz w:val="28"/>
          <w:szCs w:val="28"/>
        </w:rPr>
        <w:t xml:space="preserve">Хатты қағазға немесе басқа да материалдарға </w:t>
      </w:r>
      <w:r w:rsidR="00BE083A">
        <w:rPr>
          <w:rFonts w:ascii="Times New Roman" w:hAnsi="Times New Roman" w:cs="Times New Roman"/>
          <w:sz w:val="28"/>
          <w:szCs w:val="28"/>
        </w:rPr>
        <w:t>жазады. Жалпы айтқанда хат деп</w:t>
      </w:r>
      <w:r w:rsidR="00BE083A">
        <w:rPr>
          <w:rFonts w:ascii="Times New Roman" w:hAnsi="Times New Roman" w:cs="Times New Roman"/>
          <w:sz w:val="28"/>
          <w:szCs w:val="28"/>
          <w:lang w:val="kk-KZ"/>
        </w:rPr>
        <w:t xml:space="preserve"> –</w:t>
      </w:r>
      <w:r w:rsidRPr="00B355E6">
        <w:rPr>
          <w:rFonts w:ascii="Times New Roman" w:hAnsi="Times New Roman" w:cs="Times New Roman"/>
          <w:sz w:val="28"/>
          <w:szCs w:val="28"/>
        </w:rPr>
        <w:t xml:space="preserve"> бір немесе бірнеше адамдардың қағазға немесе басқа да материалдарды қолданып бір біріне хазған хабарламалары.</w:t>
      </w:r>
    </w:p>
    <w:p w:rsidR="008B4761" w:rsidRPr="00B355E6" w:rsidRDefault="008B4761" w:rsidP="0040689A">
      <w:pPr>
        <w:spacing w:after="0"/>
        <w:ind w:firstLine="709"/>
        <w:jc w:val="both"/>
        <w:rPr>
          <w:rFonts w:ascii="Times New Roman" w:hAnsi="Times New Roman" w:cs="Times New Roman"/>
          <w:sz w:val="28"/>
          <w:szCs w:val="28"/>
          <w:lang w:val="kk-KZ"/>
        </w:rPr>
      </w:pPr>
    </w:p>
    <w:p w:rsidR="008B4761" w:rsidRPr="00B355E6" w:rsidRDefault="00127751"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B355E6">
        <w:rPr>
          <w:rFonts w:ascii="Times New Roman" w:hAnsi="Times New Roman" w:cs="Times New Roman"/>
          <w:b/>
          <w:sz w:val="28"/>
          <w:szCs w:val="28"/>
          <w:lang w:val="kk-KZ"/>
        </w:rPr>
        <w:t>Тапсырма.</w:t>
      </w:r>
      <w:r w:rsidR="00C61253" w:rsidRPr="00B355E6">
        <w:rPr>
          <w:rFonts w:ascii="Times New Roman" w:hAnsi="Times New Roman" w:cs="Times New Roman"/>
          <w:b/>
          <w:sz w:val="28"/>
          <w:szCs w:val="28"/>
          <w:lang w:val="kk-KZ"/>
        </w:rPr>
        <w:t xml:space="preserve"> </w:t>
      </w:r>
      <w:r w:rsidRPr="00B355E6">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
          <w:bCs/>
          <w:color w:val="000000"/>
          <w:sz w:val="28"/>
          <w:szCs w:val="28"/>
          <w:lang w:val="kk-KZ"/>
        </w:rPr>
        <w:t>Төмендегі тақырыптың біріне пікір жазыңыз.</w:t>
      </w:r>
    </w:p>
    <w:p w:rsidR="008B4761" w:rsidRPr="00B355E6" w:rsidRDefault="00C61253" w:rsidP="0040689A">
      <w:pPr>
        <w:pStyle w:val="af6"/>
        <w:numPr>
          <w:ilvl w:val="0"/>
          <w:numId w:val="17"/>
        </w:numPr>
        <w:spacing w:before="0" w:beforeAutospacing="0" w:after="0" w:afterAutospacing="0" w:line="276" w:lineRule="auto"/>
        <w:ind w:left="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Уақыттың тиімділігі</w:t>
      </w:r>
      <w:r w:rsidR="008B4761" w:rsidRPr="00B355E6">
        <w:rPr>
          <w:rFonts w:ascii="Times New Roman" w:hAnsi="Times New Roman" w:cs="Times New Roman"/>
          <w:color w:val="000000"/>
          <w:sz w:val="28"/>
          <w:szCs w:val="28"/>
          <w:lang w:val="kk-KZ"/>
        </w:rPr>
        <w:t>.</w:t>
      </w:r>
    </w:p>
    <w:p w:rsidR="008B4761" w:rsidRPr="00B355E6" w:rsidRDefault="008B4761" w:rsidP="0040689A">
      <w:pPr>
        <w:pStyle w:val="af6"/>
        <w:numPr>
          <w:ilvl w:val="0"/>
          <w:numId w:val="17"/>
        </w:numPr>
        <w:spacing w:before="0" w:beforeAutospacing="0" w:after="0" w:afterAutospacing="0" w:line="276" w:lineRule="auto"/>
        <w:ind w:left="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Интернет бізге қажет пе?</w:t>
      </w:r>
    </w:p>
    <w:p w:rsidR="008B4761" w:rsidRPr="00B355E6" w:rsidRDefault="008B4761" w:rsidP="0040689A">
      <w:pPr>
        <w:pStyle w:val="af6"/>
        <w:numPr>
          <w:ilvl w:val="0"/>
          <w:numId w:val="17"/>
        </w:numPr>
        <w:spacing w:before="0" w:beforeAutospacing="0" w:after="0" w:afterAutospacing="0" w:line="276" w:lineRule="auto"/>
        <w:ind w:left="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Өмірдегі ең қымбат байлық.</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p>
    <w:p w:rsidR="008B4761" w:rsidRPr="00B355E6" w:rsidRDefault="00C61253"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B355E6">
        <w:rPr>
          <w:rFonts w:ascii="Times New Roman" w:hAnsi="Times New Roman" w:cs="Times New Roman"/>
          <w:b/>
          <w:sz w:val="28"/>
          <w:szCs w:val="28"/>
          <w:lang w:val="kk-KZ"/>
        </w:rPr>
        <w:t xml:space="preserve">Тапсырма. </w:t>
      </w:r>
      <w:r w:rsidRPr="00B355E6">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
          <w:bCs/>
          <w:color w:val="000000"/>
          <w:sz w:val="28"/>
          <w:szCs w:val="28"/>
          <w:lang w:val="kk-KZ"/>
        </w:rPr>
        <w:t>Алыстағы жақын жанға хат жазыңыз.</w:t>
      </w:r>
    </w:p>
    <w:p w:rsidR="00C61253" w:rsidRPr="00B355E6" w:rsidRDefault="00C61253"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p>
    <w:p w:rsidR="008B4761" w:rsidRPr="00B355E6" w:rsidRDefault="00C61253"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
          <w:bCs/>
          <w:color w:val="000000"/>
          <w:sz w:val="28"/>
          <w:szCs w:val="28"/>
          <w:lang w:val="kk-KZ"/>
        </w:rPr>
        <w:t xml:space="preserve"> </w:t>
      </w:r>
      <w:r w:rsidR="008B4761" w:rsidRPr="00B355E6">
        <w:rPr>
          <w:rFonts w:ascii="Times New Roman" w:hAnsi="Times New Roman" w:cs="Times New Roman"/>
          <w:b/>
          <w:bCs/>
          <w:color w:val="000000"/>
          <w:sz w:val="28"/>
          <w:szCs w:val="28"/>
          <w:lang w:val="kk-KZ"/>
        </w:rPr>
        <w:t>Толымды,  толымсыз және атаулы сөйлемдерді ажыратыңыз</w:t>
      </w:r>
      <w:r w:rsidR="008B4761" w:rsidRPr="00B355E6">
        <w:rPr>
          <w:rFonts w:ascii="Times New Roman" w:hAnsi="Times New Roman" w:cs="Times New Roman"/>
          <w:b/>
          <w:color w:val="000000"/>
          <w:sz w:val="28"/>
          <w:szCs w:val="28"/>
          <w:lang w:val="kk-KZ"/>
        </w:rPr>
        <w:t>.</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Мен күндіз екі кітап алған едім. Мынауың қандай кітап? Сүйіншіні бізге сіз беріңіз. Ал сүйіншіні өздерің қалаңдар.Бізге сіз күй тартып беріңіз.Мен әуелде айдың туғанын байқамай қалдым. Түн. Бұлт астында жылжыған ай. Жаз. Түн.Айсыз ашық аспан.Қажырлы еңбек етуге тура келеді. Онысына Есенай да наразылық білдірген жоқ. Шыңболаттың өзі жүйрік қасқа айғырға мінбек екен.</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12579C" w:rsidRDefault="00C61253"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12579C">
        <w:rPr>
          <w:rFonts w:ascii="Times New Roman" w:hAnsi="Times New Roman" w:cs="Times New Roman"/>
          <w:b/>
          <w:sz w:val="28"/>
          <w:szCs w:val="28"/>
          <w:lang w:val="kk-KZ"/>
        </w:rPr>
        <w:t xml:space="preserve">Тапсырма. </w:t>
      </w:r>
      <w:r w:rsidRPr="0012579C">
        <w:rPr>
          <w:rFonts w:ascii="Times New Roman" w:hAnsi="Times New Roman" w:cs="Times New Roman"/>
          <w:b/>
          <w:bCs/>
          <w:iCs/>
          <w:color w:val="000000"/>
          <w:sz w:val="28"/>
          <w:szCs w:val="28"/>
          <w:lang w:val="kk-KZ"/>
        </w:rPr>
        <w:t xml:space="preserve"> </w:t>
      </w:r>
      <w:r w:rsidR="008B4761" w:rsidRPr="0012579C">
        <w:rPr>
          <w:rFonts w:ascii="Times New Roman" w:hAnsi="Times New Roman" w:cs="Times New Roman"/>
          <w:b/>
          <w:bCs/>
          <w:iCs/>
          <w:color w:val="000000"/>
          <w:sz w:val="28"/>
          <w:szCs w:val="28"/>
          <w:lang w:val="kk-KZ"/>
        </w:rPr>
        <w:t>Сөздерді екі бағанға жіктеп жазыңыз.</w:t>
      </w:r>
    </w:p>
    <w:p w:rsidR="008B4761" w:rsidRPr="00B355E6" w:rsidRDefault="00C61253"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w:t>
      </w:r>
      <w:r w:rsidR="008B4761" w:rsidRPr="00B355E6">
        <w:rPr>
          <w:rFonts w:ascii="Times New Roman" w:hAnsi="Times New Roman" w:cs="Times New Roman"/>
          <w:color w:val="000000"/>
          <w:sz w:val="28"/>
          <w:szCs w:val="28"/>
          <w:lang w:val="kk-KZ"/>
        </w:rPr>
        <w:t>Бала, ана, адам, кітап, мысық, мәтін, күн, кісі, кәсіпкер,ағай, азамат,</w:t>
      </w:r>
      <w:r w:rsidRPr="00B355E6">
        <w:rPr>
          <w:rFonts w:ascii="Times New Roman" w:hAnsi="Times New Roman" w:cs="Times New Roman"/>
          <w:color w:val="000000"/>
          <w:sz w:val="28"/>
          <w:szCs w:val="28"/>
          <w:lang w:val="kk-KZ"/>
        </w:rPr>
        <w:t xml:space="preserve"> </w:t>
      </w:r>
      <w:r w:rsidR="008B4761" w:rsidRPr="00B355E6">
        <w:rPr>
          <w:rFonts w:ascii="Times New Roman" w:hAnsi="Times New Roman" w:cs="Times New Roman"/>
          <w:color w:val="000000"/>
          <w:sz w:val="28"/>
          <w:szCs w:val="28"/>
          <w:lang w:val="kk-KZ"/>
        </w:rPr>
        <w:t>тапсырыс, бөле, мырза, қызметкер, терезе, жылқы, құдағи, жолаушы,</w:t>
      </w:r>
      <w:r w:rsidRPr="00B355E6">
        <w:rPr>
          <w:rFonts w:ascii="Times New Roman" w:hAnsi="Times New Roman" w:cs="Times New Roman"/>
          <w:color w:val="000000"/>
          <w:sz w:val="28"/>
          <w:szCs w:val="28"/>
          <w:lang w:val="kk-KZ"/>
        </w:rPr>
        <w:t xml:space="preserve"> </w:t>
      </w:r>
      <w:r w:rsidR="008B4761" w:rsidRPr="00B355E6">
        <w:rPr>
          <w:rFonts w:ascii="Times New Roman" w:hAnsi="Times New Roman" w:cs="Times New Roman"/>
          <w:color w:val="000000"/>
          <w:sz w:val="28"/>
          <w:szCs w:val="28"/>
          <w:lang w:val="kk-KZ"/>
        </w:rPr>
        <w:t>құжаттар, маман, күртеше, әріптес, бор, білім, абонент, демалушы, алма, тақта, көйлек, жол, Алматы, құрылысшы, жаттығу, есепші, дәрігер, сатушы, балықшы,</w:t>
      </w:r>
    </w:p>
    <w:p w:rsidR="00C61253" w:rsidRPr="00B355E6" w:rsidRDefault="00C61253"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Кім? ________________________________________________________________________________________________________________________________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Не? ________________________________________________________________________________________________________________________________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B355E6" w:rsidRDefault="00C61253" w:rsidP="0040689A">
      <w:pPr>
        <w:pStyle w:val="af6"/>
        <w:spacing w:before="0" w:beforeAutospacing="0" w:after="0" w:afterAutospacing="0" w:line="276" w:lineRule="auto"/>
        <w:jc w:val="both"/>
        <w:rPr>
          <w:rFonts w:ascii="Times New Roman" w:hAnsi="Times New Roman" w:cs="Times New Roman"/>
          <w:b/>
          <w:bCs/>
          <w:iCs/>
          <w:color w:val="000000"/>
          <w:sz w:val="28"/>
          <w:szCs w:val="28"/>
          <w:lang w:val="kk-KZ"/>
        </w:rPr>
      </w:pPr>
      <w:r w:rsidRPr="00B355E6">
        <w:rPr>
          <w:rFonts w:ascii="Times New Roman" w:hAnsi="Times New Roman" w:cs="Times New Roman"/>
          <w:b/>
          <w:sz w:val="28"/>
          <w:szCs w:val="28"/>
          <w:lang w:val="kk-KZ"/>
        </w:rPr>
        <w:t xml:space="preserve">Тапсырма. </w:t>
      </w:r>
      <w:r w:rsidRPr="00B355E6">
        <w:rPr>
          <w:rFonts w:ascii="Times New Roman" w:hAnsi="Times New Roman" w:cs="Times New Roman"/>
          <w:bCs/>
          <w:iCs/>
          <w:color w:val="000000"/>
          <w:sz w:val="28"/>
          <w:szCs w:val="28"/>
          <w:lang w:val="kk-KZ"/>
        </w:rPr>
        <w:t xml:space="preserve"> </w:t>
      </w:r>
      <w:r w:rsidR="008B4761" w:rsidRPr="00B355E6">
        <w:rPr>
          <w:rFonts w:ascii="Times New Roman" w:hAnsi="Times New Roman" w:cs="Times New Roman"/>
          <w:b/>
          <w:bCs/>
          <w:iCs/>
          <w:color w:val="000000"/>
          <w:sz w:val="28"/>
          <w:szCs w:val="28"/>
          <w:lang w:val="kk-KZ"/>
        </w:rPr>
        <w:t>Сөздермен сөйлемдер құраңыз.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B355E6" w:rsidRDefault="00B86112"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1.</w:t>
      </w:r>
      <w:r w:rsidR="008B4761" w:rsidRPr="00B355E6">
        <w:rPr>
          <w:rFonts w:ascii="Times New Roman" w:hAnsi="Times New Roman" w:cs="Times New Roman"/>
          <w:color w:val="000000"/>
          <w:sz w:val="28"/>
          <w:szCs w:val="28"/>
          <w:lang w:val="kk-KZ"/>
        </w:rPr>
        <w:t>Қызметкер</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______________________________________________________________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2.Жолаушы ______________________________________________________________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3.Маман _______________________________________________________________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4.Жаттығу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______________________________________________________________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5.Жылқы _____________________________________________________________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p>
    <w:p w:rsidR="00B86112" w:rsidRPr="00B355E6" w:rsidRDefault="00B86112" w:rsidP="0040689A">
      <w:pPr>
        <w:pStyle w:val="af6"/>
        <w:spacing w:before="0" w:beforeAutospacing="0" w:after="0" w:afterAutospacing="0" w:line="276" w:lineRule="auto"/>
        <w:ind w:firstLine="709"/>
        <w:jc w:val="center"/>
        <w:rPr>
          <w:rFonts w:ascii="Times New Roman" w:hAnsi="Times New Roman" w:cs="Times New Roman"/>
          <w:b/>
          <w:color w:val="000000"/>
          <w:sz w:val="28"/>
          <w:szCs w:val="28"/>
          <w:lang w:val="kk-KZ"/>
        </w:rPr>
      </w:pPr>
    </w:p>
    <w:p w:rsidR="008B4761" w:rsidRPr="00B355E6" w:rsidRDefault="008B4761" w:rsidP="0040689A">
      <w:pPr>
        <w:pStyle w:val="af6"/>
        <w:spacing w:before="0" w:beforeAutospacing="0" w:after="0" w:afterAutospacing="0" w:line="276" w:lineRule="auto"/>
        <w:ind w:firstLine="709"/>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Сауалнама және сұхбат</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Сұхбат – пікірталас, әңгімелесу. Публицистиканың ақпарат жанрлар тобына кіреді. Өзіне қажетті мәліметтерді маңызды деген оқиғаға қатысып, ондағы деректермен және өзге де мәліметтермен танысып, әрі адамдармен сөйлесе келе жинақтайды. Сұхбат жанры негізінен көркемдік бейнлеуші құралдарды сөзбен, диалогпен бірлікте көркемдеп отырады. Газетте сұхбаттың сәтті шығуы тікелей қаламтербеуші журналистке байланысты. Оның жазу шеберлігі, шешендігі мен қызықа де нұсқалығы басты назарда болса, радио сұхбаттың жарық етуі көбіне-көп сұхбат берушіге байланысты. Өйткені, радиода сөйлеп тұрған адамның жанды сөзі, дауыс ырғағы, сөйлеу мәнері, үн әуезділігі айрықша рөл атқарады. Радиодағы сұхбат журналистің сұрағына жауап беріп тұрған адамның көңіл-күйін, ішкісезімін, көзқарасын, мәдениеттілік деңгейін дауыс аясында толық қамтиды. Сондықтан, әсіресе, тікелей эфирдегі сұхбаттың өмірдегі шынайы сәті болып табылады.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Сұхбат. Бұл ағылшын сөзі, аударғанда – баспасөзде жариялау немесе радиода беру үшін жазылған әңгіме деген сөз. Сұхбатта кіммен әңгімелескеніңді, әңгіменің мақсаты қандай екендігі  көрсетілуі қажет.</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Сұхбаттың өзіне тән ерекшелігі сол, мұнда фактілердің немесе оқиғалар жайында айтылған пікірлерді баяндау журналистің атынан емес, сұхбат берген адамның атынан болады. Демек журналистке қарағанда редакция қойып отырған мәселеге көбірек қатысы бар адамның пікірлерімен, пайымдауларымен сұхбат құнды болып келеді.сұхбат дегеніміз – журналист пен әңгіме жүргізілген адамның екеуара біріккен шығармашылық жұмысы. Оның табысты болуы көпжағынан жүргізушіге, яғни журналистке байланысты. Ол жоғары мәдениетті, редакциялық жұмыстан мол тәжірибесі болуға тиіс. Әрбір жанр сияқты сұхбат та бірнеше түрге бөлінеді: 1. сұхбат-монолог; 2. сұхбат-диалог; 3. суреттеме-сұхбат; 4. анкета;</w:t>
      </w:r>
    </w:p>
    <w:p w:rsidR="008B4761" w:rsidRPr="00B355E6" w:rsidRDefault="008B4761" w:rsidP="00143306">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Сауалнама </w:t>
      </w:r>
      <w:r w:rsidR="00BE083A">
        <w:rPr>
          <w:rFonts w:ascii="Times New Roman" w:hAnsi="Times New Roman" w:cs="Times New Roman"/>
          <w:color w:val="000000"/>
          <w:sz w:val="28"/>
          <w:szCs w:val="28"/>
          <w:lang w:val="kk-KZ"/>
        </w:rPr>
        <w:t>–</w:t>
      </w:r>
      <w:r w:rsidRPr="00B355E6">
        <w:rPr>
          <w:rFonts w:ascii="Times New Roman" w:hAnsi="Times New Roman" w:cs="Times New Roman"/>
          <w:color w:val="000000"/>
          <w:sz w:val="28"/>
          <w:szCs w:val="28"/>
          <w:lang w:val="kk-KZ"/>
        </w:rPr>
        <w:t xml:space="preserve"> нақты адамдар тобына сұрақтар қою арқылы алғашқы ақпаратты жинау әдісі. Зерттеушінің респондентпен анкета арқылы жүзеге асырылатын байланысына негізделген эмпирикалық зерттеуін әлеуметтанулық өлшеу тәсілі.</w:t>
      </w:r>
      <w:r w:rsidR="00143306">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lang w:val="kk-KZ"/>
        </w:rPr>
        <w:t xml:space="preserve">Сауалнама мақсаты </w:t>
      </w:r>
      <w:r w:rsidR="00143306">
        <w:rPr>
          <w:rFonts w:ascii="Times New Roman" w:hAnsi="Times New Roman" w:cs="Times New Roman"/>
          <w:color w:val="000000"/>
          <w:sz w:val="28"/>
          <w:szCs w:val="28"/>
          <w:lang w:val="kk-KZ"/>
        </w:rPr>
        <w:t>–</w:t>
      </w:r>
      <w:r w:rsidRPr="00B355E6">
        <w:rPr>
          <w:rFonts w:ascii="Times New Roman" w:hAnsi="Times New Roman" w:cs="Times New Roman"/>
          <w:color w:val="000000"/>
          <w:sz w:val="28"/>
          <w:szCs w:val="28"/>
          <w:lang w:val="kk-KZ"/>
        </w:rPr>
        <w:t xml:space="preserve"> жеке және қоғамдық санадағы құбылыстар немесе қарапайым фактілер, оқиғалар туралы ақпарат алу. Сауалнама ақпараттың </w:t>
      </w:r>
      <w:r w:rsidRPr="00B355E6">
        <w:rPr>
          <w:rFonts w:ascii="Times New Roman" w:hAnsi="Times New Roman" w:cs="Times New Roman"/>
          <w:color w:val="000000"/>
          <w:sz w:val="28"/>
          <w:szCs w:val="28"/>
          <w:lang w:val="kk-KZ"/>
        </w:rPr>
        <w:lastRenderedPageBreak/>
        <w:t>дәлдігі мен жүйелігін қамтамасыз етеді. Бұл әдіс экономикалық тұрғыдан да тиімді, яғни оған шығын, уақыт және құрал аз жұмсалады. Сауалнаманың әртүрлі жолдары бар: қалыпқа түспеген (еркін сұхбат, т.б.) және қалыпты (алдын ала дайындалған сұрақтар көмегімен). Сауалнама өткізу жиілігіне байланысты бір рет және көп рет болып бөлінеді. Сонымен бірге сауалнама жазбаша және ауызша деп те бөледі. Сауалнама тиімділігі тұрақты сұхбат алушы және сауалнамаға қатысушылардың болуынан тәуелді. Жалпы сауалнама нәтижелері тек ғалымдарға ғана емес, сонымен бірге өкіметтік және қоғамдық ұйымдар өкілдеріне, жалпы қауымға да белгілі болады.</w:t>
      </w:r>
    </w:p>
    <w:p w:rsidR="00B86112" w:rsidRPr="00B355E6" w:rsidRDefault="00B86112" w:rsidP="0040689A">
      <w:pPr>
        <w:pStyle w:val="af6"/>
        <w:spacing w:before="0" w:beforeAutospacing="0" w:after="0" w:afterAutospacing="0" w:line="276" w:lineRule="auto"/>
        <w:jc w:val="both"/>
        <w:rPr>
          <w:rFonts w:ascii="Times New Roman" w:hAnsi="Times New Roman" w:cs="Times New Roman"/>
          <w:b/>
          <w:sz w:val="28"/>
          <w:szCs w:val="28"/>
          <w:lang w:val="kk-KZ"/>
        </w:rPr>
      </w:pPr>
    </w:p>
    <w:p w:rsidR="008B4761" w:rsidRPr="00B355E6" w:rsidRDefault="00B86112"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
          <w:bCs/>
          <w:color w:val="000000"/>
          <w:sz w:val="28"/>
          <w:szCs w:val="28"/>
          <w:lang w:val="kk-KZ"/>
        </w:rPr>
        <w:t>Сөйлемдерді (ма ,ме, ба, бе, па, пе) шылауы арқылы сұраулы сөйлемдерге айналдырып жазыңыз.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Бұл кісі Мараттың әкесі. Анау жатқан кітап менікі. Мамандығы – тарихшы. Жазда Алматыға бармайсың. Ол менің қызым. Ол кісі оқиды, жұмыс істейді. Бұл жақсы жұмыс. Біз ертең келеміз. Бұл ең танымал университет.</w:t>
      </w:r>
    </w:p>
    <w:p w:rsidR="00BE083A" w:rsidRDefault="00BE083A" w:rsidP="0040689A">
      <w:pPr>
        <w:pStyle w:val="af6"/>
        <w:spacing w:before="0" w:beforeAutospacing="0" w:after="0" w:afterAutospacing="0" w:line="276" w:lineRule="auto"/>
        <w:jc w:val="both"/>
        <w:rPr>
          <w:rFonts w:ascii="Times New Roman" w:hAnsi="Times New Roman" w:cs="Times New Roman"/>
          <w:b/>
          <w:sz w:val="28"/>
          <w:szCs w:val="28"/>
          <w:lang w:val="kk-KZ"/>
        </w:rPr>
      </w:pPr>
    </w:p>
    <w:p w:rsidR="008B4761" w:rsidRPr="00B355E6" w:rsidRDefault="00B86112"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
          <w:bCs/>
          <w:color w:val="000000"/>
          <w:sz w:val="28"/>
          <w:szCs w:val="28"/>
          <w:lang w:val="kk-KZ"/>
        </w:rPr>
        <w:t>Сөйлемдерді ма (ме, ба, бе, па, пе) сұраулық шылауымен аяқтаңыз, сөйлем құрап үйреніңіз.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Үлгі: Менің отбасым бар, ал сіздің отбасыңыз бар ма?</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rPr>
      </w:pPr>
      <w:r w:rsidRPr="00B355E6">
        <w:rPr>
          <w:rFonts w:ascii="Times New Roman" w:hAnsi="Times New Roman" w:cs="Times New Roman"/>
          <w:bCs/>
          <w:color w:val="000000"/>
          <w:sz w:val="28"/>
          <w:szCs w:val="28"/>
        </w:rPr>
        <w:t>1. Менің отбасым бар, ал _______________________________________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rPr>
      </w:pPr>
      <w:r w:rsidRPr="00B355E6">
        <w:rPr>
          <w:rFonts w:ascii="Times New Roman" w:hAnsi="Times New Roman" w:cs="Times New Roman"/>
          <w:bCs/>
          <w:color w:val="000000"/>
          <w:sz w:val="28"/>
          <w:szCs w:val="28"/>
        </w:rPr>
        <w:t>2. Менің ата-анам ауылда тұрады, 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rPr>
      </w:pPr>
      <w:r w:rsidRPr="00B355E6">
        <w:rPr>
          <w:rFonts w:ascii="Times New Roman" w:hAnsi="Times New Roman" w:cs="Times New Roman"/>
          <w:bCs/>
          <w:color w:val="000000"/>
          <w:sz w:val="28"/>
          <w:szCs w:val="28"/>
        </w:rPr>
        <w:t>3. Менің әжем бар, __________________________________________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rPr>
      </w:pPr>
      <w:r w:rsidRPr="00B355E6">
        <w:rPr>
          <w:rFonts w:ascii="Times New Roman" w:hAnsi="Times New Roman" w:cs="Times New Roman"/>
          <w:bCs/>
          <w:color w:val="000000"/>
          <w:sz w:val="28"/>
          <w:szCs w:val="28"/>
        </w:rPr>
        <w:t>4. Оның атасы жоқ, __________________________________________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rPr>
        <w:t>5.Мен</w:t>
      </w:r>
      <w:r w:rsidRPr="00B355E6">
        <w:rPr>
          <w:rFonts w:ascii="Times New Roman" w:hAnsi="Times New Roman" w:cs="Times New Roman"/>
          <w:bCs/>
          <w:color w:val="000000"/>
          <w:sz w:val="28"/>
          <w:szCs w:val="28"/>
          <w:lang w:val="kk-KZ"/>
        </w:rPr>
        <w:t xml:space="preserve"> университетте </w:t>
      </w:r>
      <w:r w:rsidRPr="00B355E6">
        <w:rPr>
          <w:rFonts w:ascii="Times New Roman" w:hAnsi="Times New Roman" w:cs="Times New Roman"/>
          <w:bCs/>
          <w:color w:val="000000"/>
          <w:sz w:val="28"/>
          <w:szCs w:val="28"/>
        </w:rPr>
        <w:t>оқимын, 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rPr>
      </w:pPr>
      <w:r w:rsidRPr="00B355E6">
        <w:rPr>
          <w:rFonts w:ascii="Times New Roman" w:hAnsi="Times New Roman" w:cs="Times New Roman"/>
          <w:bCs/>
          <w:color w:val="000000"/>
          <w:sz w:val="28"/>
          <w:szCs w:val="28"/>
        </w:rPr>
        <w:t>6.Олардың інілері студенттер, _________________________________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rPr>
      </w:pPr>
      <w:r w:rsidRPr="00B355E6">
        <w:rPr>
          <w:rFonts w:ascii="Times New Roman" w:hAnsi="Times New Roman" w:cs="Times New Roman"/>
          <w:bCs/>
          <w:color w:val="000000"/>
          <w:sz w:val="28"/>
          <w:szCs w:val="28"/>
        </w:rPr>
        <w:t>7. Оның нағашылары Өскеменде тұрады, __________________________</w:t>
      </w:r>
    </w:p>
    <w:p w:rsidR="00546DF8" w:rsidRPr="00B355E6" w:rsidRDefault="00546DF8" w:rsidP="0040689A">
      <w:pPr>
        <w:pStyle w:val="af6"/>
        <w:spacing w:before="0" w:beforeAutospacing="0" w:after="0" w:afterAutospacing="0" w:line="276" w:lineRule="auto"/>
        <w:rPr>
          <w:rFonts w:ascii="Times New Roman" w:hAnsi="Times New Roman" w:cs="Times New Roman"/>
          <w:bCs/>
          <w:color w:val="000000"/>
          <w:sz w:val="28"/>
          <w:szCs w:val="28"/>
          <w:lang w:val="kk-KZ"/>
        </w:rPr>
      </w:pPr>
    </w:p>
    <w:p w:rsidR="00546DF8" w:rsidRPr="00B355E6" w:rsidRDefault="00546DF8" w:rsidP="0040689A">
      <w:pPr>
        <w:pStyle w:val="af6"/>
        <w:spacing w:before="0" w:beforeAutospacing="0" w:after="0" w:afterAutospacing="0" w:line="276" w:lineRule="auto"/>
        <w:rPr>
          <w:rFonts w:ascii="Times New Roman" w:hAnsi="Times New Roman" w:cs="Times New Roman"/>
          <w:b/>
          <w:bCs/>
          <w:i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Cs/>
          <w:iCs/>
          <w:color w:val="000000"/>
          <w:sz w:val="28"/>
          <w:szCs w:val="28"/>
          <w:lang w:val="kk-KZ"/>
        </w:rPr>
        <w:t xml:space="preserve"> </w:t>
      </w:r>
      <w:r w:rsidR="008B4761" w:rsidRPr="00B355E6">
        <w:rPr>
          <w:rFonts w:ascii="Times New Roman" w:hAnsi="Times New Roman" w:cs="Times New Roman"/>
          <w:b/>
          <w:bCs/>
          <w:iCs/>
          <w:color w:val="000000"/>
          <w:sz w:val="28"/>
          <w:szCs w:val="28"/>
          <w:lang w:val="kk-KZ"/>
        </w:rPr>
        <w:t>Сөйлемдерді толықтырыңыз</w:t>
      </w:r>
      <w:r w:rsidRPr="00B355E6">
        <w:rPr>
          <w:rFonts w:ascii="Times New Roman" w:hAnsi="Times New Roman" w:cs="Times New Roman"/>
          <w:b/>
          <w:bCs/>
          <w:iCs/>
          <w:color w:val="000000"/>
          <w:sz w:val="28"/>
          <w:szCs w:val="28"/>
          <w:lang w:val="kk-KZ"/>
        </w:rPr>
        <w:t>.</w:t>
      </w:r>
    </w:p>
    <w:p w:rsidR="008B4761" w:rsidRPr="00B355E6" w:rsidRDefault="00546DF8" w:rsidP="0040689A">
      <w:pPr>
        <w:pStyle w:val="af6"/>
        <w:spacing w:before="0" w:beforeAutospacing="0" w:after="0" w:afterAutospacing="0" w:line="276" w:lineRule="auto"/>
        <w:ind w:firstLine="709"/>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w:t>
      </w:r>
      <w:r w:rsidR="008B4761" w:rsidRPr="00B355E6">
        <w:rPr>
          <w:rFonts w:ascii="Times New Roman" w:hAnsi="Times New Roman" w:cs="Times New Roman"/>
          <w:color w:val="000000"/>
          <w:sz w:val="28"/>
          <w:szCs w:val="28"/>
          <w:lang w:val="kk-KZ"/>
        </w:rPr>
        <w:t>Әріптесімнің аты- ____________.</w:t>
      </w:r>
      <w:r w:rsidR="00BE083A">
        <w:rPr>
          <w:rFonts w:ascii="Times New Roman" w:hAnsi="Times New Roman" w:cs="Times New Roman"/>
          <w:color w:val="000000"/>
          <w:sz w:val="28"/>
          <w:szCs w:val="28"/>
          <w:lang w:val="kk-KZ"/>
        </w:rPr>
        <w:t xml:space="preserve"> </w:t>
      </w:r>
      <w:r w:rsidR="008B4761" w:rsidRPr="00B355E6">
        <w:rPr>
          <w:rFonts w:ascii="Times New Roman" w:hAnsi="Times New Roman" w:cs="Times New Roman"/>
          <w:color w:val="000000"/>
          <w:sz w:val="28"/>
          <w:szCs w:val="28"/>
          <w:lang w:val="kk-KZ"/>
        </w:rPr>
        <w:t xml:space="preserve"> Ол _____ жаста. Оның _______________ бар. Ол ______________________________ көшесінде тұрады.</w:t>
      </w:r>
      <w:r w:rsidR="00BE083A">
        <w:rPr>
          <w:rFonts w:ascii="Times New Roman" w:hAnsi="Times New Roman" w:cs="Times New Roman"/>
          <w:color w:val="000000"/>
          <w:sz w:val="28"/>
          <w:szCs w:val="28"/>
          <w:lang w:val="kk-KZ"/>
        </w:rPr>
        <w:t xml:space="preserve"> </w:t>
      </w:r>
      <w:r w:rsidR="008B4761" w:rsidRPr="00B355E6">
        <w:rPr>
          <w:rFonts w:ascii="Times New Roman" w:hAnsi="Times New Roman" w:cs="Times New Roman"/>
          <w:color w:val="000000"/>
          <w:sz w:val="28"/>
          <w:szCs w:val="28"/>
          <w:lang w:val="kk-KZ"/>
        </w:rPr>
        <w:t xml:space="preserve"> Мінезі ______________________. </w:t>
      </w:r>
      <w:r w:rsidR="00BE083A">
        <w:rPr>
          <w:rFonts w:ascii="Times New Roman" w:hAnsi="Times New Roman" w:cs="Times New Roman"/>
          <w:color w:val="000000"/>
          <w:sz w:val="28"/>
          <w:szCs w:val="28"/>
          <w:lang w:val="kk-KZ"/>
        </w:rPr>
        <w:t xml:space="preserve"> </w:t>
      </w:r>
      <w:r w:rsidR="008B4761" w:rsidRPr="00B355E6">
        <w:rPr>
          <w:rFonts w:ascii="Times New Roman" w:hAnsi="Times New Roman" w:cs="Times New Roman"/>
          <w:color w:val="000000"/>
          <w:sz w:val="28"/>
          <w:szCs w:val="28"/>
          <w:lang w:val="kk-KZ"/>
        </w:rPr>
        <w:t>Оның көзі ____________, шашы _____________, бойы _____________. Ол _________________________ адам.</w:t>
      </w:r>
    </w:p>
    <w:p w:rsidR="00546DF8" w:rsidRPr="00B355E6" w:rsidRDefault="00546DF8" w:rsidP="00143306">
      <w:pPr>
        <w:pStyle w:val="af6"/>
        <w:spacing w:before="0" w:beforeAutospacing="0" w:after="0" w:afterAutospacing="0" w:line="276" w:lineRule="auto"/>
        <w:jc w:val="both"/>
        <w:rPr>
          <w:rFonts w:ascii="Times New Roman" w:hAnsi="Times New Roman" w:cs="Times New Roman"/>
          <w:b/>
          <w:bCs/>
          <w:iCs/>
          <w:color w:val="000000"/>
          <w:sz w:val="28"/>
          <w:szCs w:val="28"/>
          <w:lang w:val="kk-KZ"/>
        </w:rPr>
      </w:pPr>
    </w:p>
    <w:p w:rsidR="008B4761" w:rsidRPr="00B355E6" w:rsidRDefault="00546DF8" w:rsidP="0040689A">
      <w:pPr>
        <w:pStyle w:val="af6"/>
        <w:spacing w:before="0" w:beforeAutospacing="0" w:after="0" w:afterAutospacing="0" w:line="276" w:lineRule="auto"/>
        <w:jc w:val="both"/>
        <w:rPr>
          <w:rFonts w:ascii="Times New Roman" w:hAnsi="Times New Roman" w:cs="Times New Roman"/>
          <w:b/>
          <w:bCs/>
          <w:i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Cs/>
          <w:iCs/>
          <w:color w:val="000000"/>
          <w:sz w:val="28"/>
          <w:szCs w:val="28"/>
          <w:lang w:val="kk-KZ"/>
        </w:rPr>
        <w:t xml:space="preserve"> </w:t>
      </w:r>
      <w:r w:rsidR="008B4761" w:rsidRPr="00B355E6">
        <w:rPr>
          <w:rFonts w:ascii="Times New Roman" w:hAnsi="Times New Roman" w:cs="Times New Roman"/>
          <w:b/>
          <w:bCs/>
          <w:iCs/>
          <w:color w:val="000000"/>
          <w:sz w:val="28"/>
          <w:szCs w:val="28"/>
          <w:lang w:val="kk-KZ"/>
        </w:rPr>
        <w:t>Көп нүктенің орнына тиісті сөздерді қойыңыз, тәуелдік жалғауымен тұрған сөздерді көшіріп жазыңыз.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iCs/>
          <w:color w:val="000000"/>
          <w:sz w:val="28"/>
          <w:szCs w:val="28"/>
          <w:lang w:val="kk-KZ"/>
        </w:rPr>
      </w:pPr>
      <w:r w:rsidRPr="00B355E6">
        <w:rPr>
          <w:rFonts w:ascii="Times New Roman" w:hAnsi="Times New Roman" w:cs="Times New Roman"/>
          <w:bCs/>
          <w:iCs/>
          <w:color w:val="000000"/>
          <w:sz w:val="28"/>
          <w:szCs w:val="28"/>
          <w:lang w:val="kk-KZ"/>
        </w:rPr>
        <w:t>Менің аты-жөнім ______________________. Жасым ___________. Ұлтым _________. ________________ қаласында тұрамын. _________ інілерім, ағаларым, (сіңлілерім, қарындастарым) бар. Мен оларды жақсы көремін, сыйлаймын.</w:t>
      </w:r>
    </w:p>
    <w:p w:rsidR="00546DF8" w:rsidRPr="00B355E6" w:rsidRDefault="00546DF8" w:rsidP="0040689A">
      <w:pPr>
        <w:pStyle w:val="af6"/>
        <w:spacing w:before="0" w:beforeAutospacing="0" w:after="0" w:afterAutospacing="0" w:line="276" w:lineRule="auto"/>
        <w:rPr>
          <w:rFonts w:ascii="Times New Roman" w:hAnsi="Times New Roman" w:cs="Times New Roman"/>
          <w:b/>
          <w:bCs/>
          <w:iCs/>
          <w:color w:val="000000"/>
          <w:sz w:val="28"/>
          <w:szCs w:val="28"/>
          <w:lang w:val="kk-KZ"/>
        </w:rPr>
      </w:pPr>
    </w:p>
    <w:p w:rsidR="008B4761" w:rsidRPr="00B355E6" w:rsidRDefault="008B4761" w:rsidP="0040689A">
      <w:pPr>
        <w:pStyle w:val="af6"/>
        <w:spacing w:before="0" w:beforeAutospacing="0" w:after="0" w:afterAutospacing="0" w:line="276" w:lineRule="auto"/>
        <w:ind w:firstLine="709"/>
        <w:jc w:val="center"/>
        <w:rPr>
          <w:rFonts w:ascii="Times New Roman" w:hAnsi="Times New Roman" w:cs="Times New Roman"/>
          <w:b/>
          <w:bCs/>
          <w:iCs/>
          <w:color w:val="000000"/>
          <w:sz w:val="28"/>
          <w:szCs w:val="28"/>
          <w:lang w:val="kk-KZ"/>
        </w:rPr>
      </w:pPr>
      <w:r w:rsidRPr="00B355E6">
        <w:rPr>
          <w:rFonts w:ascii="Times New Roman" w:hAnsi="Times New Roman" w:cs="Times New Roman"/>
          <w:b/>
          <w:bCs/>
          <w:iCs/>
          <w:color w:val="000000"/>
          <w:sz w:val="28"/>
          <w:szCs w:val="28"/>
          <w:lang w:val="kk-KZ"/>
        </w:rPr>
        <w:lastRenderedPageBreak/>
        <w:t>Сөйлеуші пікірін негіздеу</w:t>
      </w:r>
    </w:p>
    <w:p w:rsidR="008B4761" w:rsidRPr="00B355E6" w:rsidRDefault="008B4761" w:rsidP="0040689A">
      <w:pPr>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Сөйлеу тілінің өзіне тән фразеологиялық бірліктері бар. Сондай-ақ сөйлеу тілінде кітаби тілге тән лексиканың элементтері, терминдер, шетелдік сөздер, диалект, жаргон элементтері кездесіп оырады. Бұл сөйлеу тіліндегі тақырып алуандылығымен байланысты. Бейресми жағдайда коммуникатор күн райы, спорт, кәсіпке қатысты тақырыптарды тілге тиек етіп, бірінен екіншісіне оңай көшіп отырады.</w:t>
      </w:r>
    </w:p>
    <w:p w:rsidR="008B4761" w:rsidRPr="00B355E6" w:rsidRDefault="008B4761" w:rsidP="0040689A">
      <w:pPr>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Сөйлеу тілі коммуниканттар арасында бейресми тілдік қарым-қатынаста қолданылады. Үй іші, көше, таныс, жора-жолдас, көрші-көлем т.б. арасындағы сөз бейресми коммуникацияға жатады.</w:t>
      </w:r>
    </w:p>
    <w:p w:rsidR="008B4761" w:rsidRPr="00B355E6" w:rsidRDefault="008B4761" w:rsidP="0040689A">
      <w:pPr>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Сөйлеуші мен тыңдаушының бетпе-бет, жүзбе-жүз сөйлесуі – сөйлеу тілінің тілдік емес негізі белгілерінің бірі. Бұл жерде сөйлеуші ғана белсенділік танытып қоймайды, тыңдаушы да белсенді болады. Тыңдаушы вербалды (иә, солай, әрине, жақсы т.б.) және бейвербалды кинемалық таңбалар (бас изеу, бас шайқау, таңырқау, қол сермеу т.б.) арқылы сөйлеушіні қоштап отырады. Сөзді қоштау, қош алу арқылы тыңдаушы сөз желісінің үзілмей, жалғаса беруін қамтамасыз етіп отырады.</w:t>
      </w:r>
    </w:p>
    <w:p w:rsidR="008B4761" w:rsidRPr="00B355E6" w:rsidRDefault="008B4761" w:rsidP="0040689A">
      <w:pPr>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xml:space="preserve">Сөйлеу тілінің тағы бір аса маңызды белгісі пресупозициялық, аялық біліммен байланысты. Сөйлеу тілі әдетте бірін-бірі білетін, жағдаятпен таныс коммуниканттар арасында қолданылады. Сөйлеуші мен тыңдаушыға ортақ жағдаят пресуппозицияға негіз болады. </w:t>
      </w:r>
    </w:p>
    <w:p w:rsidR="008B4761" w:rsidRPr="00B355E6" w:rsidRDefault="000A61BC" w:rsidP="0040689A">
      <w:pPr>
        <w:spacing w:after="0"/>
        <w:ind w:firstLine="70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w:t>
      </w:r>
      <w:r w:rsidR="008B4761" w:rsidRPr="00B355E6">
        <w:rPr>
          <w:rFonts w:ascii="Times New Roman" w:eastAsia="Times New Roman" w:hAnsi="Times New Roman" w:cs="Times New Roman"/>
          <w:color w:val="000000"/>
          <w:sz w:val="28"/>
          <w:szCs w:val="28"/>
          <w:lang w:val="kk-KZ"/>
        </w:rPr>
        <w:t>Алдың ба?</w:t>
      </w:r>
    </w:p>
    <w:p w:rsidR="008B4761" w:rsidRPr="00B355E6" w:rsidRDefault="000A61BC" w:rsidP="0040689A">
      <w:pPr>
        <w:spacing w:after="0"/>
        <w:ind w:firstLine="70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w:t>
      </w:r>
      <w:r w:rsidR="008B4761" w:rsidRPr="00B355E6">
        <w:rPr>
          <w:rFonts w:ascii="Times New Roman" w:eastAsia="Times New Roman" w:hAnsi="Times New Roman" w:cs="Times New Roman"/>
          <w:color w:val="000000"/>
          <w:sz w:val="28"/>
          <w:szCs w:val="28"/>
          <w:lang w:val="kk-KZ"/>
        </w:rPr>
        <w:t>Алдым, ертең ұшатын болдым.</w:t>
      </w:r>
    </w:p>
    <w:p w:rsidR="008B4761" w:rsidRPr="00B355E6" w:rsidRDefault="008B4761" w:rsidP="0040689A">
      <w:pPr>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Бұл айтылымда коммуниканттарға белгілі сөз арқауы (предметі) редукцияланған. Сөз субъектісінің ұшаққа билет алғаны, Ақтауға ұшатыны коммуниканттарға белгілі жайт.  Сондықтан белгілі жайттардың беймәнделіп (деактуализациясын) қолданылуы сөйлеу тіліне тән норма деуге болады. Сөйлеу тіліндегі беймәнделім құбылысы тілдесушілердің (коммуниканттардың) бірін-бірі түсінісуіне ешбір нұқсан келтірмейді. Ал белгілі жайттардың редукцияланбай айтылуы көбіне-көп тыңдаушыны мезі етіп жібереді.</w:t>
      </w:r>
    </w:p>
    <w:p w:rsidR="00546DF8" w:rsidRPr="00B355E6" w:rsidRDefault="00546DF8" w:rsidP="0040689A">
      <w:pPr>
        <w:pStyle w:val="af6"/>
        <w:spacing w:before="0" w:beforeAutospacing="0" w:after="0" w:afterAutospacing="0" w:line="276" w:lineRule="auto"/>
        <w:ind w:firstLine="709"/>
        <w:jc w:val="both"/>
        <w:rPr>
          <w:rFonts w:ascii="Times New Roman" w:hAnsi="Times New Roman" w:cs="Times New Roman"/>
          <w:b/>
          <w:bCs/>
          <w:color w:val="000000"/>
          <w:sz w:val="28"/>
          <w:szCs w:val="28"/>
          <w:lang w:val="kk-KZ"/>
        </w:rPr>
      </w:pPr>
    </w:p>
    <w:p w:rsidR="008B4761" w:rsidRPr="00B355E6" w:rsidRDefault="00A040CD"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B355E6">
        <w:rPr>
          <w:rFonts w:ascii="Times New Roman" w:hAnsi="Times New Roman" w:cs="Times New Roman"/>
          <w:b/>
          <w:sz w:val="28"/>
          <w:szCs w:val="28"/>
          <w:lang w:val="kk-KZ"/>
        </w:rPr>
        <w:t>Тапсырма</w:t>
      </w:r>
      <w:r w:rsidR="008B4761" w:rsidRPr="00B355E6">
        <w:rPr>
          <w:rFonts w:ascii="Times New Roman" w:hAnsi="Times New Roman" w:cs="Times New Roman"/>
          <w:b/>
          <w:bCs/>
          <w:color w:val="000000"/>
          <w:sz w:val="28"/>
          <w:szCs w:val="28"/>
          <w:lang w:val="kk-KZ"/>
        </w:rPr>
        <w:t xml:space="preserve">. </w:t>
      </w:r>
      <w:r w:rsidR="008B4761" w:rsidRPr="00B355E6">
        <w:rPr>
          <w:rFonts w:ascii="Times New Roman" w:hAnsi="Times New Roman" w:cs="Times New Roman"/>
          <w:b/>
          <w:bCs/>
          <w:iCs/>
          <w:color w:val="000000"/>
          <w:sz w:val="28"/>
          <w:szCs w:val="28"/>
          <w:lang w:val="kk-KZ"/>
        </w:rPr>
        <w:t>Төмендегі сөздерге ІІІ жақта тәуелдік жалғауларын жалғап шығыңыз.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Ата-ана. Ата -</w:t>
      </w: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rPr>
        <w:t>әже. Әке.</w:t>
      </w: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rPr>
        <w:t>Ана.</w:t>
      </w: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rPr>
        <w:t>Бала. Күйеу бала. Қыз. Ұл. Тұңғыш. Ортаншы. Кенже.</w:t>
      </w: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rPr>
        <w:t>Ата. Апа. Келін .</w:t>
      </w: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rPr>
        <w:t>Жеңге. Жезде. Немере.</w:t>
      </w: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rPr>
        <w:t>Сіңлі. Қарындас. Іні. Аға. Жиен. Бөле. Нағашы.</w:t>
      </w: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rPr>
        <w:t>Ағайын. Бауыр.</w:t>
      </w:r>
    </w:p>
    <w:p w:rsidR="008B4761" w:rsidRPr="00B355E6" w:rsidRDefault="008B4761" w:rsidP="0040689A">
      <w:pPr>
        <w:pStyle w:val="af6"/>
        <w:spacing w:before="0" w:beforeAutospacing="0" w:after="0" w:afterAutospacing="0" w:line="276" w:lineRule="auto"/>
        <w:ind w:firstLine="709"/>
        <w:rPr>
          <w:rFonts w:ascii="Times New Roman" w:hAnsi="Times New Roman" w:cs="Times New Roman"/>
          <w:color w:val="000000"/>
          <w:sz w:val="28"/>
          <w:szCs w:val="28"/>
        </w:rPr>
      </w:pPr>
    </w:p>
    <w:p w:rsidR="008B4761" w:rsidRPr="00B355E6" w:rsidRDefault="00945235" w:rsidP="0040689A">
      <w:pPr>
        <w:pStyle w:val="af6"/>
        <w:spacing w:before="0" w:beforeAutospacing="0" w:after="0" w:afterAutospacing="0" w:line="276" w:lineRule="auto"/>
        <w:rPr>
          <w:rFonts w:ascii="Times New Roman" w:hAnsi="Times New Roman" w:cs="Times New Roman"/>
          <w:b/>
          <w:color w:val="000000"/>
          <w:sz w:val="28"/>
          <w:szCs w:val="28"/>
        </w:rPr>
      </w:pPr>
      <w:r w:rsidRPr="00B355E6">
        <w:rPr>
          <w:rFonts w:ascii="Times New Roman" w:hAnsi="Times New Roman" w:cs="Times New Roman"/>
          <w:b/>
          <w:sz w:val="28"/>
          <w:szCs w:val="28"/>
          <w:lang w:val="kk-KZ"/>
        </w:rPr>
        <w:t>Тапсырма.</w:t>
      </w:r>
      <w:r w:rsidRPr="00B355E6">
        <w:rPr>
          <w:rFonts w:ascii="Times New Roman" w:hAnsi="Times New Roman" w:cs="Times New Roman"/>
          <w:bCs/>
          <w:iCs/>
          <w:color w:val="000000"/>
          <w:sz w:val="28"/>
          <w:szCs w:val="28"/>
        </w:rPr>
        <w:t xml:space="preserve"> </w:t>
      </w:r>
      <w:r w:rsidR="008B4761" w:rsidRPr="00B355E6">
        <w:rPr>
          <w:rFonts w:ascii="Times New Roman" w:hAnsi="Times New Roman" w:cs="Times New Roman"/>
          <w:b/>
          <w:bCs/>
          <w:iCs/>
          <w:color w:val="000000"/>
          <w:sz w:val="28"/>
          <w:szCs w:val="28"/>
        </w:rPr>
        <w:t>Тиісті жалғауларды жалғаңыз.</w:t>
      </w:r>
    </w:p>
    <w:p w:rsidR="008B4761" w:rsidRPr="00B355E6" w:rsidRDefault="008B4761" w:rsidP="0040689A">
      <w:pPr>
        <w:pStyle w:val="af6"/>
        <w:spacing w:before="0" w:beforeAutospacing="0" w:after="0" w:afterAutospacing="0" w:line="276" w:lineRule="auto"/>
        <w:ind w:firstLine="709"/>
        <w:rPr>
          <w:rFonts w:ascii="Times New Roman" w:hAnsi="Times New Roman" w:cs="Times New Roman"/>
          <w:color w:val="000000"/>
          <w:sz w:val="28"/>
          <w:szCs w:val="28"/>
        </w:rPr>
      </w:pPr>
      <w:r w:rsidRPr="00B355E6">
        <w:rPr>
          <w:rFonts w:ascii="Times New Roman" w:hAnsi="Times New Roman" w:cs="Times New Roman"/>
          <w:color w:val="000000"/>
          <w:sz w:val="28"/>
          <w:szCs w:val="28"/>
        </w:rPr>
        <w:lastRenderedPageBreak/>
        <w:t>Мен мұғалім... , сен дәрігер... , сіз озат студент... , ол жақсы әріптес... , біз еңбекқор құрылысшылар... , сендер тәжірибелі спортшы... , сіздер білікті</w:t>
      </w:r>
    </w:p>
    <w:p w:rsidR="008B4761" w:rsidRPr="00B355E6" w:rsidRDefault="008B4761" w:rsidP="0040689A">
      <w:pPr>
        <w:pStyle w:val="af6"/>
        <w:spacing w:before="0" w:beforeAutospacing="0" w:after="0" w:afterAutospacing="0" w:line="276" w:lineRule="auto"/>
        <w:rPr>
          <w:rFonts w:ascii="Times New Roman" w:hAnsi="Times New Roman" w:cs="Times New Roman"/>
          <w:color w:val="000000"/>
          <w:sz w:val="28"/>
          <w:szCs w:val="28"/>
        </w:rPr>
      </w:pPr>
      <w:r w:rsidRPr="00B355E6">
        <w:rPr>
          <w:rFonts w:ascii="Times New Roman" w:hAnsi="Times New Roman" w:cs="Times New Roman"/>
          <w:color w:val="000000"/>
          <w:sz w:val="28"/>
          <w:szCs w:val="28"/>
        </w:rPr>
        <w:t>маман... , олар атақты ғалымдар... .</w:t>
      </w:r>
    </w:p>
    <w:p w:rsidR="008B4761" w:rsidRPr="00B355E6" w:rsidRDefault="008B4761" w:rsidP="0040689A">
      <w:pPr>
        <w:pStyle w:val="af6"/>
        <w:spacing w:before="0" w:beforeAutospacing="0" w:after="0" w:afterAutospacing="0" w:line="276" w:lineRule="auto"/>
        <w:rPr>
          <w:rFonts w:ascii="Times New Roman" w:hAnsi="Times New Roman" w:cs="Times New Roman"/>
          <w:color w:val="000000"/>
          <w:sz w:val="28"/>
          <w:szCs w:val="28"/>
        </w:rPr>
      </w:pPr>
    </w:p>
    <w:p w:rsidR="008B4761" w:rsidRPr="00B355E6" w:rsidRDefault="00945235"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B355E6">
        <w:rPr>
          <w:rFonts w:ascii="Times New Roman" w:hAnsi="Times New Roman" w:cs="Times New Roman"/>
          <w:b/>
          <w:sz w:val="28"/>
          <w:szCs w:val="28"/>
          <w:lang w:val="kk-KZ"/>
        </w:rPr>
        <w:t xml:space="preserve">Тапсырма. </w:t>
      </w:r>
      <w:r w:rsidRPr="00B355E6">
        <w:rPr>
          <w:rFonts w:ascii="Times New Roman" w:hAnsi="Times New Roman" w:cs="Times New Roman"/>
          <w:color w:val="000000"/>
          <w:sz w:val="28"/>
          <w:szCs w:val="28"/>
          <w:lang w:val="kk-KZ"/>
        </w:rPr>
        <w:t xml:space="preserve"> </w:t>
      </w:r>
      <w:r w:rsidR="008B4761" w:rsidRPr="00B355E6">
        <w:rPr>
          <w:rFonts w:ascii="Times New Roman" w:hAnsi="Times New Roman" w:cs="Times New Roman"/>
          <w:b/>
          <w:color w:val="000000"/>
          <w:sz w:val="28"/>
          <w:szCs w:val="28"/>
          <w:lang w:val="kk-KZ"/>
        </w:rPr>
        <w:t>Мақал-мәтелдердің жалғасын табыңыз, аударыңыз.</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1.Еңбек етсең- _____________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2.Күшіңе сенбе, _____________________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3. Еңбектің наны тәтті, ________________________________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4. Еңбек етсең ерінбей, _____________________________________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5. Орақшының жаманы, ___________________________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6. Етікшіні балға мен біз асырайды, егіншіні _______________________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7.Бір кісі қазған құдықтан, ____________________________________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p>
    <w:p w:rsidR="008B4761" w:rsidRPr="00B355E6" w:rsidRDefault="008B4761" w:rsidP="0040689A">
      <w:pPr>
        <w:pStyle w:val="af6"/>
        <w:spacing w:before="0" w:beforeAutospacing="0" w:after="0" w:afterAutospacing="0" w:line="276" w:lineRule="auto"/>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Ғылыми стиль және ғылыми-техникалық мәтіндер. Азаматтық қарым қатынасты реттейтін құжаттардың үлгілері. Қызметтік хат түрлері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Ғылыми-стиль — зат, не құбылыс ғылыми негізде сипатталып, дәлелдеуді қажет ететін стильдің бір түрі. Ал, пікір дұрыстығын дәлелдеу үшін ғылыми стильге нақтылық, логикалық, мазмұн дәлелділігі қажет.</w:t>
      </w:r>
    </w:p>
    <w:p w:rsidR="00945235"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Ғылыми стильде сөйлемдегі сөздердің қалыпты орны, тіл нормасы қатаң сақталады.Яғни</w:t>
      </w:r>
      <w:r w:rsidR="000A61BC">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lang w:val="kk-KZ"/>
        </w:rPr>
        <w:t>ғылыми стильде сөз көп мағыналы болып келмейді.Тек сөздің белгілі бір анықтамасы арқылы қолданылады.Сонымен қатар ол сөздің мағынасын ашу үшін де ғылыми стиль қолданылады.Қазіргі таңда ғылым даму үстінде.Сол себепті күннен-күнге жаңа ғылыми сөздер пайда болуда.Адамдар осы сөздерді ғылыми стильді қолдана отырып мағынасын жазуда.Сол арқылы жаңа пайда болған сөздер жалпы халықтық лексикаға айналады.</w:t>
      </w:r>
      <w:r w:rsidR="00945235" w:rsidRPr="00B355E6">
        <w:rPr>
          <w:rFonts w:ascii="Times New Roman" w:hAnsi="Times New Roman" w:cs="Times New Roman"/>
          <w:color w:val="000000"/>
          <w:sz w:val="28"/>
          <w:szCs w:val="28"/>
          <w:lang w:val="kk-KZ"/>
        </w:rPr>
        <w:t xml:space="preserve"> </w:t>
      </w:r>
    </w:p>
    <w:p w:rsidR="007D6169"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sz w:val="28"/>
          <w:szCs w:val="28"/>
          <w:shd w:val="clear" w:color="auto" w:fill="FFFFFF"/>
          <w:lang w:val="kk-KZ"/>
        </w:rPr>
        <w:t>Ғылыми</w:t>
      </w:r>
      <w:r w:rsidR="00945235" w:rsidRPr="00B355E6">
        <w:rPr>
          <w:rFonts w:ascii="Times New Roman" w:hAnsi="Times New Roman" w:cs="Times New Roman"/>
          <w:sz w:val="28"/>
          <w:szCs w:val="28"/>
          <w:shd w:val="clear" w:color="auto" w:fill="FFFFFF"/>
          <w:lang w:val="kk-KZ"/>
        </w:rPr>
        <w:t xml:space="preserve">-стильдегі </w:t>
      </w:r>
      <w:r w:rsidRPr="00B355E6">
        <w:rPr>
          <w:rFonts w:ascii="Times New Roman" w:hAnsi="Times New Roman" w:cs="Times New Roman"/>
          <w:sz w:val="28"/>
          <w:szCs w:val="28"/>
          <w:shd w:val="clear" w:color="auto" w:fill="FFFFFF"/>
          <w:lang w:val="kk-KZ"/>
        </w:rPr>
        <w:t>еңбектерге </w:t>
      </w:r>
      <w:hyperlink r:id="rId97" w:tooltip="Монография" w:history="1">
        <w:r w:rsidRPr="00B355E6">
          <w:rPr>
            <w:rStyle w:val="a3"/>
            <w:rFonts w:ascii="Times New Roman" w:hAnsi="Times New Roman" w:cs="Times New Roman"/>
            <w:color w:val="auto"/>
            <w:sz w:val="28"/>
            <w:szCs w:val="28"/>
            <w:u w:val="none"/>
            <w:shd w:val="clear" w:color="auto" w:fill="FFFFFF"/>
            <w:lang w:val="kk-KZ"/>
          </w:rPr>
          <w:t>монография</w:t>
        </w:r>
      </w:hyperlink>
      <w:r w:rsidRPr="00B355E6">
        <w:rPr>
          <w:rFonts w:ascii="Times New Roman" w:hAnsi="Times New Roman" w:cs="Times New Roman"/>
          <w:sz w:val="28"/>
          <w:szCs w:val="28"/>
          <w:shd w:val="clear" w:color="auto" w:fill="FFFFFF"/>
          <w:lang w:val="kk-KZ"/>
        </w:rPr>
        <w:t>, </w:t>
      </w:r>
      <w:hyperlink r:id="rId98" w:tooltip="Оқулық" w:history="1">
        <w:r w:rsidRPr="00B355E6">
          <w:rPr>
            <w:rStyle w:val="a3"/>
            <w:rFonts w:ascii="Times New Roman" w:hAnsi="Times New Roman" w:cs="Times New Roman"/>
            <w:color w:val="auto"/>
            <w:sz w:val="28"/>
            <w:szCs w:val="28"/>
            <w:u w:val="none"/>
            <w:shd w:val="clear" w:color="auto" w:fill="FFFFFF"/>
            <w:lang w:val="kk-KZ"/>
          </w:rPr>
          <w:t>оқулық</w:t>
        </w:r>
      </w:hyperlink>
      <w:r w:rsidRPr="00B355E6">
        <w:rPr>
          <w:rFonts w:ascii="Times New Roman" w:hAnsi="Times New Roman" w:cs="Times New Roman"/>
          <w:sz w:val="28"/>
          <w:szCs w:val="28"/>
          <w:shd w:val="clear" w:color="auto" w:fill="FFFFFF"/>
          <w:lang w:val="kk-KZ"/>
        </w:rPr>
        <w:t>, </w:t>
      </w:r>
      <w:hyperlink r:id="rId99" w:tooltip="Мақала" w:history="1">
        <w:r w:rsidRPr="00B355E6">
          <w:rPr>
            <w:rStyle w:val="a3"/>
            <w:rFonts w:ascii="Times New Roman" w:hAnsi="Times New Roman" w:cs="Times New Roman"/>
            <w:color w:val="auto"/>
            <w:sz w:val="28"/>
            <w:szCs w:val="28"/>
            <w:u w:val="none"/>
            <w:shd w:val="clear" w:color="auto" w:fill="FFFFFF"/>
            <w:lang w:val="kk-KZ"/>
          </w:rPr>
          <w:t>мақала</w:t>
        </w:r>
      </w:hyperlink>
      <w:r w:rsidRPr="00B355E6">
        <w:rPr>
          <w:rFonts w:ascii="Times New Roman" w:hAnsi="Times New Roman" w:cs="Times New Roman"/>
          <w:sz w:val="28"/>
          <w:szCs w:val="28"/>
          <w:shd w:val="clear" w:color="auto" w:fill="FFFFFF"/>
          <w:lang w:val="kk-KZ"/>
        </w:rPr>
        <w:t>, </w:t>
      </w:r>
      <w:hyperlink r:id="rId100" w:tooltip="Ғылыми есеп" w:history="1">
        <w:r w:rsidRPr="00B355E6">
          <w:rPr>
            <w:rStyle w:val="a3"/>
            <w:rFonts w:ascii="Times New Roman" w:hAnsi="Times New Roman" w:cs="Times New Roman"/>
            <w:color w:val="auto"/>
            <w:sz w:val="28"/>
            <w:szCs w:val="28"/>
            <w:u w:val="none"/>
            <w:shd w:val="clear" w:color="auto" w:fill="FFFFFF"/>
            <w:lang w:val="kk-KZ"/>
          </w:rPr>
          <w:t>ғылыми есеп</w:t>
        </w:r>
      </w:hyperlink>
      <w:r w:rsidRPr="00B355E6">
        <w:rPr>
          <w:rFonts w:ascii="Times New Roman" w:hAnsi="Times New Roman" w:cs="Times New Roman"/>
          <w:sz w:val="28"/>
          <w:szCs w:val="28"/>
          <w:shd w:val="clear" w:color="auto" w:fill="FFFFFF"/>
          <w:lang w:val="kk-KZ"/>
        </w:rPr>
        <w:t>, </w:t>
      </w:r>
      <w:hyperlink r:id="rId101" w:tooltip="Диссертация" w:history="1">
        <w:r w:rsidRPr="00B355E6">
          <w:rPr>
            <w:rStyle w:val="a3"/>
            <w:rFonts w:ascii="Times New Roman" w:hAnsi="Times New Roman" w:cs="Times New Roman"/>
            <w:color w:val="auto"/>
            <w:sz w:val="28"/>
            <w:szCs w:val="28"/>
            <w:u w:val="none"/>
            <w:shd w:val="clear" w:color="auto" w:fill="FFFFFF"/>
            <w:lang w:val="kk-KZ"/>
          </w:rPr>
          <w:t>диссертация</w:t>
        </w:r>
      </w:hyperlink>
      <w:r w:rsidRPr="00B355E6">
        <w:rPr>
          <w:rFonts w:ascii="Times New Roman" w:hAnsi="Times New Roman" w:cs="Times New Roman"/>
          <w:sz w:val="28"/>
          <w:szCs w:val="28"/>
          <w:shd w:val="clear" w:color="auto" w:fill="FFFFFF"/>
          <w:lang w:val="kk-KZ"/>
        </w:rPr>
        <w:t>, </w:t>
      </w:r>
      <w:hyperlink r:id="rId102" w:tooltip="Реферат" w:history="1">
        <w:r w:rsidRPr="00B355E6">
          <w:rPr>
            <w:rStyle w:val="a3"/>
            <w:rFonts w:ascii="Times New Roman" w:hAnsi="Times New Roman" w:cs="Times New Roman"/>
            <w:color w:val="auto"/>
            <w:sz w:val="28"/>
            <w:szCs w:val="28"/>
            <w:u w:val="none"/>
            <w:shd w:val="clear" w:color="auto" w:fill="FFFFFF"/>
            <w:lang w:val="kk-KZ"/>
          </w:rPr>
          <w:t>реферат</w:t>
        </w:r>
      </w:hyperlink>
      <w:r w:rsidRPr="00B355E6">
        <w:rPr>
          <w:rFonts w:ascii="Times New Roman" w:hAnsi="Times New Roman" w:cs="Times New Roman"/>
          <w:sz w:val="28"/>
          <w:szCs w:val="28"/>
          <w:shd w:val="clear" w:color="auto" w:fill="FFFFFF"/>
          <w:lang w:val="kk-KZ"/>
        </w:rPr>
        <w:t>, </w:t>
      </w:r>
      <w:hyperlink r:id="rId103" w:tooltip="Баяндама (мұндай бет жоқ)" w:history="1">
        <w:r w:rsidRPr="00B355E6">
          <w:rPr>
            <w:rStyle w:val="a3"/>
            <w:rFonts w:ascii="Times New Roman" w:hAnsi="Times New Roman" w:cs="Times New Roman"/>
            <w:color w:val="auto"/>
            <w:sz w:val="28"/>
            <w:szCs w:val="28"/>
            <w:u w:val="none"/>
            <w:shd w:val="clear" w:color="auto" w:fill="FFFFFF"/>
            <w:lang w:val="kk-KZ"/>
          </w:rPr>
          <w:t>баяндама</w:t>
        </w:r>
      </w:hyperlink>
      <w:r w:rsidRPr="00B355E6">
        <w:rPr>
          <w:rFonts w:ascii="Times New Roman" w:hAnsi="Times New Roman" w:cs="Times New Roman"/>
          <w:sz w:val="28"/>
          <w:szCs w:val="28"/>
          <w:shd w:val="clear" w:color="auto" w:fill="FFFFFF"/>
          <w:lang w:val="kk-KZ"/>
        </w:rPr>
        <w:t>, </w:t>
      </w:r>
      <w:hyperlink r:id="rId104" w:tooltip="Тезистер" w:history="1">
        <w:r w:rsidRPr="00B355E6">
          <w:rPr>
            <w:rStyle w:val="a3"/>
            <w:rFonts w:ascii="Times New Roman" w:hAnsi="Times New Roman" w:cs="Times New Roman"/>
            <w:color w:val="auto"/>
            <w:sz w:val="28"/>
            <w:szCs w:val="28"/>
            <w:u w:val="none"/>
            <w:shd w:val="clear" w:color="auto" w:fill="FFFFFF"/>
            <w:lang w:val="kk-KZ"/>
          </w:rPr>
          <w:t>тезистер</w:t>
        </w:r>
      </w:hyperlink>
      <w:r w:rsidRPr="00B355E6">
        <w:rPr>
          <w:rFonts w:ascii="Times New Roman" w:hAnsi="Times New Roman" w:cs="Times New Roman"/>
          <w:sz w:val="28"/>
          <w:szCs w:val="28"/>
          <w:shd w:val="clear" w:color="auto" w:fill="FFFFFF"/>
          <w:lang w:val="kk-KZ"/>
        </w:rPr>
        <w:t>, </w:t>
      </w:r>
      <w:hyperlink r:id="rId105" w:tooltip="Патенттер (мұндай бет жоқ)" w:history="1">
        <w:r w:rsidRPr="00B355E6">
          <w:rPr>
            <w:rStyle w:val="a3"/>
            <w:rFonts w:ascii="Times New Roman" w:hAnsi="Times New Roman" w:cs="Times New Roman"/>
            <w:color w:val="auto"/>
            <w:sz w:val="28"/>
            <w:szCs w:val="28"/>
            <w:u w:val="none"/>
            <w:shd w:val="clear" w:color="auto" w:fill="FFFFFF"/>
            <w:lang w:val="kk-KZ"/>
          </w:rPr>
          <w:t>патенттер</w:t>
        </w:r>
      </w:hyperlink>
      <w:r w:rsidRPr="00B355E6">
        <w:rPr>
          <w:rFonts w:ascii="Times New Roman" w:hAnsi="Times New Roman" w:cs="Times New Roman"/>
          <w:sz w:val="28"/>
          <w:szCs w:val="28"/>
          <w:shd w:val="clear" w:color="auto" w:fill="FFFFFF"/>
          <w:lang w:val="kk-KZ"/>
        </w:rPr>
        <w:t>, т.б. жатады.</w:t>
      </w:r>
      <w:r w:rsidR="007D6169" w:rsidRPr="00B355E6">
        <w:rPr>
          <w:rFonts w:ascii="Times New Roman" w:hAnsi="Times New Roman" w:cs="Times New Roman"/>
          <w:color w:val="000000"/>
          <w:sz w:val="28"/>
          <w:szCs w:val="28"/>
          <w:lang w:val="kk-KZ"/>
        </w:rPr>
        <w:t xml:space="preserve">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sz w:val="28"/>
          <w:szCs w:val="28"/>
          <w:lang w:val="kk-KZ"/>
        </w:rPr>
        <w:t>Ғылыми стиль негізінен халықтық әдеби түрде жазылады.Бұл стильді қазақ елінің қайталанбас дарын иесі Мұхтар Әуезов қолданған.Оған мысал Абай жолы шығармасы.Негізінен Абай жолы шығармасы Мұхтар Әуезовтың зерттеу еңбегі болып табылады.Бұл жазушының шығармаларынан бөлек ғылыми стильді Пушкин, Лермонтов, Белинский еңбектерінен байқауға болады.</w:t>
      </w:r>
    </w:p>
    <w:p w:rsidR="00AC6237" w:rsidRPr="00A93E34" w:rsidRDefault="00AC6237" w:rsidP="00A5743A">
      <w:pPr>
        <w:pStyle w:val="af6"/>
        <w:spacing w:before="0" w:beforeAutospacing="0" w:after="0" w:afterAutospacing="0" w:line="276" w:lineRule="auto"/>
        <w:jc w:val="both"/>
        <w:rPr>
          <w:rFonts w:ascii="Times New Roman" w:hAnsi="Times New Roman" w:cs="Times New Roman"/>
          <w:b/>
          <w:color w:val="000000"/>
          <w:sz w:val="28"/>
          <w:szCs w:val="28"/>
          <w:lang w:val="kk-KZ"/>
        </w:rPr>
      </w:pP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b/>
          <w:color w:val="000000"/>
          <w:sz w:val="28"/>
          <w:szCs w:val="28"/>
          <w:lang w:val="kk-KZ"/>
        </w:rPr>
        <w:t>Азаматтық қарым қатынасты реттейтін құжаттардың үлгілері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Азаматтық қарым-қатынастарды реттейтін құжаттар. Оған төмендегідей құжаттар жатады:</w:t>
      </w:r>
    </w:p>
    <w:p w:rsidR="008B4761" w:rsidRPr="00B355E6" w:rsidRDefault="000A61BC"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 С</w:t>
      </w:r>
      <w:r w:rsidR="008B4761" w:rsidRPr="00B355E6">
        <w:rPr>
          <w:rFonts w:ascii="Times New Roman" w:hAnsi="Times New Roman" w:cs="Times New Roman"/>
          <w:sz w:val="28"/>
          <w:szCs w:val="28"/>
          <w:lang w:val="kk-KZ"/>
        </w:rPr>
        <w:t>енімхат</w:t>
      </w:r>
    </w:p>
    <w:p w:rsidR="008B4761" w:rsidRPr="00B355E6" w:rsidRDefault="000A61BC"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 К</w:t>
      </w:r>
      <w:r w:rsidR="008B4761" w:rsidRPr="00B355E6">
        <w:rPr>
          <w:rFonts w:ascii="Times New Roman" w:hAnsi="Times New Roman" w:cs="Times New Roman"/>
          <w:sz w:val="28"/>
          <w:szCs w:val="28"/>
          <w:lang w:val="kk-KZ"/>
        </w:rPr>
        <w:t>епілхат</w:t>
      </w:r>
    </w:p>
    <w:p w:rsidR="008B4761" w:rsidRPr="00B355E6" w:rsidRDefault="000A61BC"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3. Ө</w:t>
      </w:r>
      <w:r w:rsidR="008B4761" w:rsidRPr="00B355E6">
        <w:rPr>
          <w:rFonts w:ascii="Times New Roman" w:hAnsi="Times New Roman" w:cs="Times New Roman"/>
          <w:sz w:val="28"/>
          <w:szCs w:val="28"/>
          <w:lang w:val="kk-KZ"/>
        </w:rPr>
        <w:t>тінім</w:t>
      </w:r>
    </w:p>
    <w:p w:rsidR="008B4761" w:rsidRPr="00B355E6" w:rsidRDefault="000A61BC"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4. Т</w:t>
      </w:r>
      <w:r w:rsidR="008B4761" w:rsidRPr="00B355E6">
        <w:rPr>
          <w:rFonts w:ascii="Times New Roman" w:hAnsi="Times New Roman" w:cs="Times New Roman"/>
          <w:sz w:val="28"/>
          <w:szCs w:val="28"/>
          <w:lang w:val="kk-KZ"/>
        </w:rPr>
        <w:t>апсырыс</w:t>
      </w:r>
    </w:p>
    <w:p w:rsidR="008B4761" w:rsidRPr="00B355E6" w:rsidRDefault="000A61BC"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 К</w:t>
      </w:r>
      <w:r w:rsidR="008B4761" w:rsidRPr="00B355E6">
        <w:rPr>
          <w:rFonts w:ascii="Times New Roman" w:hAnsi="Times New Roman" w:cs="Times New Roman"/>
          <w:sz w:val="28"/>
          <w:szCs w:val="28"/>
          <w:lang w:val="kk-KZ"/>
        </w:rPr>
        <w:t>елісімшарт</w:t>
      </w:r>
    </w:p>
    <w:p w:rsidR="008B4761" w:rsidRPr="00B355E6" w:rsidRDefault="000A61BC"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6. Е</w:t>
      </w:r>
      <w:r w:rsidR="008B4761" w:rsidRPr="00B355E6">
        <w:rPr>
          <w:rFonts w:ascii="Times New Roman" w:hAnsi="Times New Roman" w:cs="Times New Roman"/>
          <w:sz w:val="28"/>
          <w:szCs w:val="28"/>
          <w:lang w:val="kk-KZ"/>
        </w:rPr>
        <w:t>ңбек шарты</w:t>
      </w:r>
    </w:p>
    <w:p w:rsidR="008B4761" w:rsidRPr="00B355E6" w:rsidRDefault="008F6768"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7. Ш</w:t>
      </w:r>
      <w:r w:rsidR="008B4761" w:rsidRPr="00B355E6">
        <w:rPr>
          <w:rFonts w:ascii="Times New Roman" w:hAnsi="Times New Roman" w:cs="Times New Roman"/>
          <w:sz w:val="28"/>
          <w:szCs w:val="28"/>
          <w:lang w:val="kk-KZ"/>
        </w:rPr>
        <w:t>арт</w:t>
      </w:r>
    </w:p>
    <w:p w:rsidR="008B4761" w:rsidRPr="00B355E6" w:rsidRDefault="008F6768"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8. Е</w:t>
      </w:r>
      <w:r w:rsidR="008B4761" w:rsidRPr="00B355E6">
        <w:rPr>
          <w:rFonts w:ascii="Times New Roman" w:hAnsi="Times New Roman" w:cs="Times New Roman"/>
          <w:sz w:val="28"/>
          <w:szCs w:val="28"/>
          <w:lang w:val="kk-KZ"/>
        </w:rPr>
        <w:t>ңбек келісімі</w:t>
      </w:r>
    </w:p>
    <w:p w:rsidR="007D6169" w:rsidRPr="00B355E6" w:rsidRDefault="007D6169"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p>
    <w:p w:rsidR="007D6169" w:rsidRPr="00A93E34" w:rsidRDefault="008F6768" w:rsidP="00A5743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w:t>
      </w:r>
      <w:r w:rsidRPr="00B355E6">
        <w:rPr>
          <w:rFonts w:ascii="Times New Roman" w:hAnsi="Times New Roman" w:cs="Times New Roman"/>
          <w:sz w:val="28"/>
          <w:szCs w:val="28"/>
          <w:lang w:val="kk-KZ"/>
        </w:rPr>
        <w:t xml:space="preserve">олхат, сенімхат, кепілхат </w:t>
      </w:r>
      <w:r w:rsidR="008B4761" w:rsidRPr="00B355E6">
        <w:rPr>
          <w:rFonts w:ascii="Times New Roman" w:hAnsi="Times New Roman" w:cs="Times New Roman"/>
          <w:sz w:val="28"/>
          <w:szCs w:val="28"/>
          <w:lang w:val="kk-KZ"/>
        </w:rPr>
        <w:t>– белгілі бір құндылықтардың (құжат, мүлік, зат, ақша) алыс-берісін куәландыратын, азаматтық қарым-қатынастарды реттейтін ресми құжат түрі. Құжаттың бұл түрлері міндетті түрде мөрмен бекітіліп, құқықтық сипатқа ие болады.</w:t>
      </w:r>
    </w:p>
    <w:p w:rsidR="008B4761" w:rsidRPr="00B355E6" w:rsidRDefault="008F6768"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w:t>
      </w:r>
      <w:r w:rsidRPr="008F6768">
        <w:rPr>
          <w:rFonts w:ascii="Times New Roman" w:hAnsi="Times New Roman" w:cs="Times New Roman"/>
          <w:sz w:val="28"/>
          <w:szCs w:val="28"/>
          <w:lang w:val="kk-KZ"/>
        </w:rPr>
        <w:t>олхат</w:t>
      </w:r>
      <w:r w:rsidR="008B4761" w:rsidRPr="00B355E6">
        <w:rPr>
          <w:rFonts w:ascii="Times New Roman" w:hAnsi="Times New Roman" w:cs="Times New Roman"/>
          <w:sz w:val="28"/>
          <w:szCs w:val="28"/>
          <w:lang w:val="kk-KZ"/>
        </w:rPr>
        <w:t xml:space="preserve"> </w:t>
      </w:r>
      <w:r w:rsidR="007D6169" w:rsidRPr="00B355E6">
        <w:rPr>
          <w:rFonts w:ascii="Times New Roman" w:hAnsi="Times New Roman" w:cs="Times New Roman"/>
          <w:sz w:val="28"/>
          <w:szCs w:val="28"/>
          <w:lang w:val="kk-KZ"/>
        </w:rPr>
        <w:t>–</w:t>
      </w:r>
      <w:r w:rsidR="008B4761" w:rsidRPr="00B355E6">
        <w:rPr>
          <w:rFonts w:ascii="Times New Roman" w:hAnsi="Times New Roman" w:cs="Times New Roman"/>
          <w:sz w:val="28"/>
          <w:szCs w:val="28"/>
          <w:lang w:val="kk-KZ"/>
        </w:rPr>
        <w:t xml:space="preserve"> белгілі бір құндылықтардың (құжат, мүлік, зат, ақша) алынғанын куәландыратын және оны белгілі бір мерзімде қайтарып беретіндігін міндеттеп, азаматтық қарым-қатынастарды реттейтін ресми құжат түрі. Бұл  бағасы төмен құндылықтарды уақытша пайдалану жағдайында рәсімделеді. Сондықтан қолхат негізінен мекемеішілік  қатынастарда жиі қолданылады.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Қолхаттың мазмұндық-құрылымдық жүйесі: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құжаттың аты;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қолхат беруші туралы толық мәлімет (аты-жөні, мекен-жайы, жеке куәлік нөмірі);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қолхат алушы туралы толық мәлімет (аты-жөні, мекен-жайы, жеке куәлік нөмірі);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алынғат заттың атауы (егер ақша болса, көлемі санмен де, жазбаша да көрсетіледі);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қайтарылатын нақты уақыты;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қайтара алмаған жағдайдағы шарты;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қолхат жазылған күн;</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тараптардың қолы;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мекеме мөрі. </w:t>
      </w:r>
    </w:p>
    <w:p w:rsidR="00AC6237" w:rsidRPr="00A5743A" w:rsidRDefault="008B4761" w:rsidP="00A5743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Үлгі:         </w:t>
      </w:r>
      <w:r w:rsidR="00A5743A">
        <w:rPr>
          <w:rFonts w:ascii="Times New Roman" w:hAnsi="Times New Roman" w:cs="Times New Roman"/>
          <w:sz w:val="28"/>
          <w:szCs w:val="28"/>
          <w:lang w:val="kk-KZ"/>
        </w:rPr>
        <w:t xml:space="preserve">                              </w:t>
      </w:r>
    </w:p>
    <w:p w:rsidR="008B4761" w:rsidRPr="00AC6237" w:rsidRDefault="008B4761" w:rsidP="008F6768">
      <w:pPr>
        <w:pStyle w:val="af6"/>
        <w:spacing w:before="0" w:beforeAutospacing="0" w:after="0" w:afterAutospacing="0" w:line="276" w:lineRule="auto"/>
        <w:ind w:firstLine="709"/>
        <w:jc w:val="center"/>
        <w:rPr>
          <w:rFonts w:ascii="Times New Roman" w:hAnsi="Times New Roman" w:cs="Times New Roman"/>
          <w:b/>
          <w:sz w:val="28"/>
          <w:szCs w:val="28"/>
          <w:lang w:val="kk-KZ"/>
        </w:rPr>
      </w:pPr>
      <w:r w:rsidRPr="00AC6237">
        <w:rPr>
          <w:rFonts w:ascii="Times New Roman" w:hAnsi="Times New Roman" w:cs="Times New Roman"/>
          <w:b/>
          <w:sz w:val="28"/>
          <w:szCs w:val="28"/>
          <w:lang w:val="kk-KZ"/>
        </w:rPr>
        <w:t>Қолхат</w:t>
      </w:r>
    </w:p>
    <w:p w:rsidR="008B4761" w:rsidRPr="00B355E6" w:rsidRDefault="00AC6237"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Мен, ЖТ-17-3к1</w:t>
      </w:r>
      <w:r w:rsidR="008B4761" w:rsidRPr="00B355E6">
        <w:rPr>
          <w:rFonts w:ascii="Times New Roman" w:hAnsi="Times New Roman" w:cs="Times New Roman"/>
          <w:sz w:val="28"/>
          <w:szCs w:val="28"/>
          <w:lang w:val="kk-KZ"/>
        </w:rPr>
        <w:t xml:space="preserve"> тобының студенті, Мәлік Нұршаұлы, университеттің қазақ тілінде оқу залынан уақытша пайдалану ушін «Қазақстан» энциклопедиясын (бағасы 1000 теңге) алдым. Кітапты бір аптада қайтарып беремін деп міндеттенемін. Жеке куәлік нөмірі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15 ақпан, 2003ж.                                                    (қолы)</w:t>
      </w:r>
    </w:p>
    <w:p w:rsidR="007D6169" w:rsidRDefault="007D6169" w:rsidP="0040689A">
      <w:pPr>
        <w:pStyle w:val="af6"/>
        <w:spacing w:before="0" w:beforeAutospacing="0" w:after="0" w:afterAutospacing="0" w:line="276" w:lineRule="auto"/>
        <w:ind w:firstLine="709"/>
        <w:jc w:val="both"/>
        <w:rPr>
          <w:rFonts w:ascii="Times New Roman" w:hAnsi="Times New Roman" w:cs="Times New Roman"/>
          <w:b/>
          <w:sz w:val="28"/>
          <w:szCs w:val="28"/>
          <w:lang w:val="kk-KZ"/>
        </w:rPr>
      </w:pPr>
    </w:p>
    <w:p w:rsidR="006E5A28" w:rsidRPr="00B355E6" w:rsidRDefault="006E5A28" w:rsidP="006E5A28">
      <w:pPr>
        <w:pStyle w:val="af6"/>
        <w:spacing w:before="0" w:beforeAutospacing="0" w:after="0" w:afterAutospacing="0" w:line="276" w:lineRule="auto"/>
        <w:ind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t>Сенімхат</w:t>
      </w:r>
    </w:p>
    <w:p w:rsidR="008B4761" w:rsidRPr="00B355E6" w:rsidRDefault="001278EE"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1278EE">
        <w:rPr>
          <w:rFonts w:ascii="Times New Roman" w:hAnsi="Times New Roman" w:cs="Times New Roman"/>
          <w:sz w:val="28"/>
          <w:szCs w:val="28"/>
          <w:lang w:val="kk-KZ"/>
        </w:rPr>
        <w:t>Сенімхат</w:t>
      </w:r>
      <w:r w:rsidR="008B4761" w:rsidRPr="001278EE">
        <w:rPr>
          <w:rFonts w:ascii="Times New Roman" w:hAnsi="Times New Roman" w:cs="Times New Roman"/>
          <w:sz w:val="28"/>
          <w:szCs w:val="28"/>
          <w:lang w:val="kk-KZ"/>
        </w:rPr>
        <w:t xml:space="preserve"> </w:t>
      </w:r>
      <w:r w:rsidR="008B4761" w:rsidRPr="00B355E6">
        <w:rPr>
          <w:rFonts w:ascii="Times New Roman" w:hAnsi="Times New Roman" w:cs="Times New Roman"/>
          <w:sz w:val="28"/>
          <w:szCs w:val="28"/>
          <w:lang w:val="kk-KZ"/>
        </w:rPr>
        <w:t xml:space="preserve">– сенім білдірілген тұлғаға сенім білдіруші атынан (кәсіпорын, азамат) қандай да бір іс-әрекетті асыруға құқық беретін, олардың өзара келісімін </w:t>
      </w:r>
      <w:r w:rsidR="008B4761" w:rsidRPr="00B355E6">
        <w:rPr>
          <w:rFonts w:ascii="Times New Roman" w:hAnsi="Times New Roman" w:cs="Times New Roman"/>
          <w:sz w:val="28"/>
          <w:szCs w:val="28"/>
          <w:lang w:val="kk-KZ"/>
        </w:rPr>
        <w:lastRenderedPageBreak/>
        <w:t>куәландыратын құжат. Сенімхат мекеме атынан да, жеке адам атынан да беріледі. Ол мекеме атынан мәміле жасауға, материалдық құндылықтар мен ақша алуға немесе басқа да түрлі әрекеттер жасауға сенім білдіріп, құқық береді. Ресми сенімхаттар мекеме бланкіне рәсімделеді.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Сенімхат мекеме атынан берілсе, арнаулы бланкке жазылады да, мекеме басшысының қолы мен мөрі басылады.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Егер сенімхат жеке адам тарапьшан берілсе, сенімхат иесінің аты-жөні, құжатының аты мен нөмірі жазылып, колы қойылады. Төменгі жағына мекеме басшысы не нотариус сенімхат иесінін қолын растап, мөр басады.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Сенімхаттың  мазмұндық-құрылымдық жүйесі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-құжат атауы;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күні, айы, жылы, мекен-жайы ;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сенімхат беруші туралы толық мәлімет (аты-жөні, мекен-жайы, жеке куәлік нөмірі);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-сенім білдірілетін тұлға туралы толық мәлімет (аты-жөні, мекен-жайы, жеке куәлік нөмірі);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алынғат заттың атауы (егер ақша болса, көлемі санмен де, жазбаша да көрсетіледі);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қайтарылатын нақты уақыты;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қайтара алмаған жағдайдағы шарты;</w:t>
      </w:r>
    </w:p>
    <w:p w:rsidR="007D6169" w:rsidRPr="00A93E34" w:rsidRDefault="008B4761" w:rsidP="00A5743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нотариалдық мекеме мөрі.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1278EE">
        <w:rPr>
          <w:rFonts w:ascii="Times New Roman" w:hAnsi="Times New Roman" w:cs="Times New Roman"/>
          <w:sz w:val="28"/>
          <w:szCs w:val="28"/>
          <w:lang w:val="kk-KZ"/>
        </w:rPr>
        <w:t>Өтінім</w:t>
      </w:r>
      <w:r w:rsidRPr="00B355E6">
        <w:rPr>
          <w:rFonts w:ascii="Times New Roman" w:hAnsi="Times New Roman" w:cs="Times New Roman"/>
          <w:sz w:val="28"/>
          <w:szCs w:val="28"/>
          <w:lang w:val="kk-KZ"/>
        </w:rPr>
        <w:t xml:space="preserve"> – көп жағдайда мекеме ішінде қажетті жағдайларды алу мақсатында бланк түрінде де, жазбаша түрде де толтырылып, жазылатын іс қағазының бір түрі.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Тапсырыс – келісім шарттың негізінде мекемеаралық қатынаста, көлемді заттарды алуға сұраныс жасау үшін жасалатын іс қағаздарының бір түрі.</w:t>
      </w:r>
    </w:p>
    <w:p w:rsidR="00A5743A" w:rsidRPr="00A93E34" w:rsidRDefault="00A5743A" w:rsidP="00A5743A">
      <w:pPr>
        <w:spacing w:after="0"/>
        <w:ind w:firstLine="72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r>
        <w:rPr>
          <w:rFonts w:ascii="Times New Roman" w:hAnsi="Times New Roman" w:cs="Times New Roman"/>
          <w:b/>
          <w:sz w:val="28"/>
          <w:szCs w:val="28"/>
          <w:lang w:val="kk-KZ"/>
        </w:rPr>
        <w:t xml:space="preserve"> </w:t>
      </w:r>
    </w:p>
    <w:p w:rsidR="00A5743A" w:rsidRPr="00A93E34" w:rsidRDefault="00A5743A" w:rsidP="00A5743A">
      <w:pPr>
        <w:spacing w:after="0"/>
        <w:ind w:firstLine="72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A93E34">
        <w:rPr>
          <w:rFonts w:ascii="Times New Roman" w:hAnsi="Times New Roman" w:cs="Times New Roman"/>
          <w:b/>
          <w:sz w:val="28"/>
          <w:szCs w:val="28"/>
          <w:lang w:val="kk-KZ"/>
        </w:rPr>
        <w:t xml:space="preserve">                                                 </w:t>
      </w:r>
      <w:r>
        <w:rPr>
          <w:rFonts w:ascii="Times New Roman" w:hAnsi="Times New Roman" w:cs="Times New Roman"/>
          <w:b/>
          <w:sz w:val="28"/>
          <w:szCs w:val="28"/>
          <w:lang w:val="kk-KZ"/>
        </w:rPr>
        <w:t>С</w:t>
      </w:r>
      <w:r w:rsidRPr="00B355E6">
        <w:rPr>
          <w:rFonts w:ascii="Times New Roman" w:hAnsi="Times New Roman" w:cs="Times New Roman"/>
          <w:b/>
          <w:sz w:val="28"/>
          <w:szCs w:val="28"/>
          <w:lang w:val="kk-KZ"/>
        </w:rPr>
        <w:t>енімхат</w:t>
      </w:r>
    </w:p>
    <w:p w:rsidR="00A5743A" w:rsidRPr="00B355E6" w:rsidRDefault="00A5743A" w:rsidP="00A5743A">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Сенімхат – сенімді тұлғаға сенім білдіруші (кәсіпорынның немесе азаматтың) атынан қандай да бір іс-әрекеттерді жүзеге асыруға құқық беруі туралы құжат.</w:t>
      </w:r>
    </w:p>
    <w:p w:rsidR="00A5743A" w:rsidRPr="00B355E6" w:rsidRDefault="00A5743A" w:rsidP="00A5743A">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Сенімхат үшінші тұлға алдында сеніп тапсырушының атынан сенімді тұлғаға берілген құжат болып табылады.</w:t>
      </w:r>
    </w:p>
    <w:p w:rsidR="00A5743A" w:rsidRPr="00B355E6" w:rsidRDefault="00A5743A" w:rsidP="00A5743A">
      <w:pPr>
        <w:spacing w:after="0"/>
        <w:jc w:val="both"/>
        <w:rPr>
          <w:rFonts w:ascii="Times New Roman" w:hAnsi="Times New Roman" w:cs="Times New Roman"/>
          <w:b/>
          <w:sz w:val="28"/>
          <w:szCs w:val="28"/>
          <w:lang w:val="kk-KZ"/>
        </w:rPr>
      </w:pPr>
    </w:p>
    <w:p w:rsidR="00A5743A" w:rsidRPr="00B355E6" w:rsidRDefault="00A5743A" w:rsidP="00A5743A">
      <w:pPr>
        <w:spacing w:after="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i/>
          <w:sz w:val="28"/>
          <w:szCs w:val="28"/>
          <w:lang w:val="kk-KZ"/>
        </w:rPr>
        <w:t>Жалақыны алуға берілген</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________________қ., ________________ж.</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Мен, ________, жеке куәлік ________, мекен-жай: ________________өзімнің жалақымды ________________ мекен-жайында тұратын азамат ________сеніп </w:t>
      </w:r>
      <w:r w:rsidRPr="00B355E6">
        <w:rPr>
          <w:rFonts w:ascii="Times New Roman" w:hAnsi="Times New Roman" w:cs="Times New Roman"/>
          <w:sz w:val="28"/>
          <w:szCs w:val="28"/>
          <w:lang w:val="kk-KZ"/>
        </w:rPr>
        <w:lastRenderedPageBreak/>
        <w:t xml:space="preserve">тапсырамын. Бұл үшін ________менің атымнан барлық құжаттарға қол қою, өтініш жазу құқығын беремін. </w:t>
      </w:r>
    </w:p>
    <w:p w:rsidR="00A5743A" w:rsidRPr="00B355E6" w:rsidRDefault="00A5743A" w:rsidP="00A5743A">
      <w:pPr>
        <w:spacing w:after="0"/>
        <w:jc w:val="both"/>
        <w:rPr>
          <w:rFonts w:ascii="Times New Roman" w:hAnsi="Times New Roman" w:cs="Times New Roman"/>
          <w:sz w:val="28"/>
          <w:szCs w:val="28"/>
          <w:lang w:val="kk-KZ"/>
        </w:rPr>
      </w:pP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________________ж.</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________________</w:t>
      </w:r>
    </w:p>
    <w:p w:rsidR="00A5743A" w:rsidRPr="00A93E34" w:rsidRDefault="00A5743A" w:rsidP="00A5743A">
      <w:pPr>
        <w:spacing w:after="0"/>
        <w:jc w:val="both"/>
        <w:rPr>
          <w:rFonts w:ascii="Times New Roman" w:hAnsi="Times New Roman" w:cs="Times New Roman"/>
          <w:sz w:val="28"/>
          <w:szCs w:val="28"/>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 xml:space="preserve">  (аты-жөні, қолы)</w:t>
      </w:r>
    </w:p>
    <w:p w:rsidR="00A5743A" w:rsidRPr="003F20CB" w:rsidRDefault="00A5743A" w:rsidP="00A5743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Сөздік</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Сенімхат – доверенность</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сенімді тұлға – </w:t>
      </w:r>
      <w:r w:rsidRPr="00B355E6">
        <w:rPr>
          <w:rFonts w:ascii="Times New Roman" w:hAnsi="Times New Roman" w:cs="Times New Roman"/>
          <w:sz w:val="28"/>
          <w:szCs w:val="28"/>
        </w:rPr>
        <w:t>надежн</w:t>
      </w:r>
      <w:r w:rsidRPr="00B355E6">
        <w:rPr>
          <w:rFonts w:ascii="Times New Roman" w:hAnsi="Times New Roman" w:cs="Times New Roman"/>
          <w:sz w:val="28"/>
          <w:szCs w:val="28"/>
          <w:lang w:val="kk-KZ"/>
        </w:rPr>
        <w:t>ое  лицо</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сенім білдіруші – </w:t>
      </w:r>
      <w:r w:rsidRPr="00B355E6">
        <w:rPr>
          <w:rFonts w:ascii="Times New Roman" w:hAnsi="Times New Roman" w:cs="Times New Roman"/>
          <w:sz w:val="28"/>
          <w:szCs w:val="28"/>
        </w:rPr>
        <w:t xml:space="preserve">выразитель доверие </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жалақы туралы – п</w:t>
      </w:r>
      <w:r w:rsidRPr="00B355E6">
        <w:rPr>
          <w:rFonts w:ascii="Times New Roman" w:hAnsi="Times New Roman" w:cs="Times New Roman"/>
          <w:sz w:val="28"/>
          <w:szCs w:val="28"/>
        </w:rPr>
        <w:t xml:space="preserve">ро </w:t>
      </w:r>
      <w:r w:rsidRPr="00B355E6">
        <w:rPr>
          <w:rFonts w:ascii="Times New Roman" w:hAnsi="Times New Roman" w:cs="Times New Roman"/>
          <w:sz w:val="28"/>
          <w:szCs w:val="28"/>
          <w:lang w:val="kk-KZ"/>
        </w:rPr>
        <w:t>оплаты</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жеке куәлік – </w:t>
      </w:r>
      <w:r w:rsidRPr="00B355E6">
        <w:rPr>
          <w:rFonts w:ascii="Times New Roman" w:hAnsi="Times New Roman" w:cs="Times New Roman"/>
          <w:sz w:val="28"/>
          <w:szCs w:val="28"/>
        </w:rPr>
        <w:t>личное свидетельство</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жүзеге асыру – о</w:t>
      </w:r>
      <w:r w:rsidRPr="00B355E6">
        <w:rPr>
          <w:rFonts w:ascii="Times New Roman" w:hAnsi="Times New Roman" w:cs="Times New Roman"/>
          <w:sz w:val="28"/>
          <w:szCs w:val="28"/>
        </w:rPr>
        <w:t>существлять</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іс-әрекет – д</w:t>
      </w:r>
      <w:r w:rsidRPr="00B355E6">
        <w:rPr>
          <w:rFonts w:ascii="Times New Roman" w:hAnsi="Times New Roman" w:cs="Times New Roman"/>
          <w:sz w:val="28"/>
          <w:szCs w:val="28"/>
        </w:rPr>
        <w:t>ействие</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құжаттар – </w:t>
      </w:r>
      <w:r w:rsidRPr="00B355E6">
        <w:rPr>
          <w:rFonts w:ascii="Times New Roman" w:hAnsi="Times New Roman" w:cs="Times New Roman"/>
          <w:sz w:val="28"/>
          <w:szCs w:val="28"/>
        </w:rPr>
        <w:t>документы</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өтініш жазу – </w:t>
      </w:r>
      <w:r w:rsidRPr="00B355E6">
        <w:rPr>
          <w:rFonts w:ascii="Times New Roman" w:hAnsi="Times New Roman" w:cs="Times New Roman"/>
          <w:sz w:val="28"/>
          <w:szCs w:val="28"/>
        </w:rPr>
        <w:t>писать просьб</w:t>
      </w:r>
      <w:r w:rsidRPr="00B355E6">
        <w:rPr>
          <w:rFonts w:ascii="Times New Roman" w:hAnsi="Times New Roman" w:cs="Times New Roman"/>
          <w:sz w:val="28"/>
          <w:szCs w:val="28"/>
          <w:lang w:val="kk-KZ"/>
        </w:rPr>
        <w:t>у</w:t>
      </w:r>
      <w:r w:rsidRPr="00B355E6">
        <w:rPr>
          <w:rFonts w:ascii="Times New Roman" w:hAnsi="Times New Roman" w:cs="Times New Roman"/>
          <w:sz w:val="28"/>
          <w:szCs w:val="28"/>
        </w:rPr>
        <w:t xml:space="preserve"> </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сеніп тапсыру – </w:t>
      </w:r>
      <w:r w:rsidRPr="00B355E6">
        <w:rPr>
          <w:rFonts w:ascii="Times New Roman" w:hAnsi="Times New Roman" w:cs="Times New Roman"/>
          <w:sz w:val="28"/>
          <w:szCs w:val="28"/>
        </w:rPr>
        <w:t>вверять</w:t>
      </w:r>
    </w:p>
    <w:p w:rsidR="00A5743A" w:rsidRPr="00B355E6" w:rsidRDefault="00A5743A" w:rsidP="00A5743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құжаттарға қол қою – </w:t>
      </w:r>
      <w:r w:rsidRPr="00B355E6">
        <w:rPr>
          <w:rFonts w:ascii="Times New Roman" w:hAnsi="Times New Roman" w:cs="Times New Roman"/>
          <w:sz w:val="28"/>
          <w:szCs w:val="28"/>
        </w:rPr>
        <w:t>документам подписываться</w:t>
      </w:r>
    </w:p>
    <w:p w:rsidR="007D6169" w:rsidRPr="00B355E6" w:rsidRDefault="007D6169" w:rsidP="0040689A">
      <w:pPr>
        <w:pStyle w:val="af6"/>
        <w:spacing w:before="0" w:beforeAutospacing="0" w:after="0" w:afterAutospacing="0" w:line="276" w:lineRule="auto"/>
        <w:ind w:firstLine="709"/>
        <w:jc w:val="both"/>
        <w:rPr>
          <w:rFonts w:ascii="Times New Roman" w:hAnsi="Times New Roman" w:cs="Times New Roman"/>
          <w:b/>
          <w:bCs/>
          <w:color w:val="000000"/>
          <w:sz w:val="28"/>
          <w:szCs w:val="28"/>
          <w:lang w:val="kk-KZ"/>
        </w:rPr>
      </w:pPr>
    </w:p>
    <w:p w:rsidR="008B4761" w:rsidRPr="00B355E6" w:rsidRDefault="007D6169" w:rsidP="0040689A">
      <w:pPr>
        <w:pStyle w:val="af6"/>
        <w:spacing w:before="0" w:beforeAutospacing="0" w:after="0" w:afterAutospacing="0" w:line="276" w:lineRule="auto"/>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Сөздік түзіңіз.</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Расписка - _______________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Гражданин - _________________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Срок - 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Задаток - 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Долг - 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Деньги - 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Обещание - 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Вернуть, возвращать - ______________________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Брать - 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Принять - ______________________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Вовремя - _________________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Доверенность - _________________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Удостоверение личности - _________________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Зарплата - 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Печатъ - 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Подпись - 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Верить - ________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Доверять - 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Удостоверять - __________________</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Поставить - _________________</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p>
    <w:p w:rsidR="008B4761" w:rsidRPr="00B355E6" w:rsidRDefault="007D6169"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B355E6">
        <w:rPr>
          <w:rFonts w:ascii="Times New Roman" w:hAnsi="Times New Roman" w:cs="Times New Roman"/>
          <w:b/>
          <w:sz w:val="28"/>
          <w:szCs w:val="28"/>
          <w:lang w:val="kk-KZ"/>
        </w:rPr>
        <w:t>Тапсырма</w:t>
      </w:r>
      <w:r w:rsidR="008B4761" w:rsidRPr="00B355E6">
        <w:rPr>
          <w:rFonts w:ascii="Times New Roman" w:hAnsi="Times New Roman" w:cs="Times New Roman"/>
          <w:b/>
          <w:bCs/>
          <w:color w:val="000000"/>
          <w:sz w:val="28"/>
          <w:szCs w:val="28"/>
          <w:lang w:val="kk-KZ"/>
        </w:rPr>
        <w:t xml:space="preserve">. </w:t>
      </w:r>
      <w:r w:rsidR="008B4761" w:rsidRPr="00B355E6">
        <w:rPr>
          <w:rFonts w:ascii="Times New Roman" w:hAnsi="Times New Roman" w:cs="Times New Roman"/>
          <w:b/>
          <w:bCs/>
          <w:iCs/>
          <w:color w:val="000000"/>
          <w:sz w:val="28"/>
          <w:szCs w:val="28"/>
          <w:lang w:val="kk-KZ"/>
        </w:rPr>
        <w:t>Әр жыл мезгіліне қатысты айтылатын сөз тіркестерінің қатарын</w:t>
      </w:r>
      <w:r w:rsidR="008B4761" w:rsidRPr="00B355E6">
        <w:rPr>
          <w:rFonts w:ascii="Times New Roman" w:hAnsi="Times New Roman" w:cs="Times New Roman"/>
          <w:b/>
          <w:color w:val="000000"/>
          <w:sz w:val="28"/>
          <w:szCs w:val="28"/>
          <w:lang w:val="kk-KZ"/>
        </w:rPr>
        <w:t xml:space="preserve"> </w:t>
      </w:r>
      <w:r w:rsidR="008B4761" w:rsidRPr="00B355E6">
        <w:rPr>
          <w:rFonts w:ascii="Times New Roman" w:hAnsi="Times New Roman" w:cs="Times New Roman"/>
          <w:b/>
          <w:bCs/>
          <w:iCs/>
          <w:color w:val="000000"/>
          <w:sz w:val="28"/>
          <w:szCs w:val="28"/>
          <w:lang w:val="kk-KZ"/>
        </w:rPr>
        <w:t>жалғастырыңыз.</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 Аязды күн,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2. Жылы жел,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3. Ыстық күн,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4. Жапырақтар түседі,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p>
    <w:p w:rsidR="008B4761" w:rsidRPr="00A93E34" w:rsidRDefault="008B4761" w:rsidP="00A5743A">
      <w:pPr>
        <w:pStyle w:val="af6"/>
        <w:spacing w:before="0" w:beforeAutospacing="0" w:after="0" w:afterAutospacing="0" w:line="276" w:lineRule="auto"/>
        <w:jc w:val="both"/>
        <w:rPr>
          <w:rFonts w:ascii="Times New Roman" w:hAnsi="Times New Roman" w:cs="Times New Roman"/>
          <w:sz w:val="28"/>
          <w:szCs w:val="28"/>
          <w:lang w:val="kk-KZ"/>
        </w:rPr>
      </w:pPr>
    </w:p>
    <w:p w:rsidR="008B4761" w:rsidRDefault="008B4761" w:rsidP="0040689A">
      <w:pPr>
        <w:pStyle w:val="af6"/>
        <w:spacing w:before="0" w:beforeAutospacing="0" w:after="0" w:afterAutospacing="0" w:line="276" w:lineRule="auto"/>
        <w:ind w:firstLine="709"/>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Публицистикалық стиль және кә</w:t>
      </w:r>
      <w:r w:rsidR="00411AD2" w:rsidRPr="00B355E6">
        <w:rPr>
          <w:rFonts w:ascii="Times New Roman" w:hAnsi="Times New Roman" w:cs="Times New Roman"/>
          <w:b/>
          <w:sz w:val="28"/>
          <w:szCs w:val="28"/>
          <w:lang w:val="kk-KZ"/>
        </w:rPr>
        <w:t>сіби коммуникация ерекшеліктері</w:t>
      </w:r>
    </w:p>
    <w:p w:rsidR="00B355E6" w:rsidRPr="00B355E6" w:rsidRDefault="00B355E6" w:rsidP="0040689A">
      <w:pPr>
        <w:pStyle w:val="af6"/>
        <w:spacing w:before="0" w:beforeAutospacing="0" w:after="0" w:afterAutospacing="0" w:line="276" w:lineRule="auto"/>
        <w:ind w:firstLine="709"/>
        <w:jc w:val="center"/>
        <w:rPr>
          <w:rFonts w:ascii="Times New Roman" w:hAnsi="Times New Roman" w:cs="Times New Roman"/>
          <w:b/>
          <w:sz w:val="28"/>
          <w:szCs w:val="28"/>
          <w:lang w:val="kk-KZ"/>
        </w:rPr>
      </w:pP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Публицистикалық стиль жұртқа үндеу, үгіт айтуда пайдаланылады. Мұндай үндеуге, үгітке қоғам үшін және дәл сол кезеңде зор мәні бар мәселелер тақырып болады. Мысалы, саяси, экономикалық, экологиялық, мәдени, моральдық мәселелер. Үндеудің, үгіттеудің мақсаты - жұртшылықты қоғамдық мәні бар іске қатыстыру, жұртшылықтың санасына ықпал ету.</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Публицистика (латынша: көпшілік, әлеумет)—қоғам өмірі үшін маңызды мәселелерді талқылау деген ұғымда жұмсалады.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Публицистикалық стиль қоғамдық талапқа сай жазылған шығармалардың негізінде қалыптасады. Белгілі бір тілде публицистиканың өз алдына бөлек стиль болып қалыптасуы қоғамдық сананың өскенін, артқанын көрсетеді. Тілдің басқа стильдері сияқты публицистикалық стиль де бірыңғай болып келмейді. Бірқатар лингвистер публицистикалық стильдің жазбаша түріне саяси тақырыпқа жазылған газет, журналдардағы мақалалар, памфлет, очерк т. б. шығармаларды, шешендік сөздер публицистикалық стильдің ауызша түріне жатады.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XIX ғасырдың екінші жартысы публицистикаға үлкен өзгерістер енген кез болды. Бұл кезде революцияшыл-демократтар публицистиканы царизмге қарс</w:t>
      </w:r>
      <w:r w:rsidR="001E6AA6">
        <w:rPr>
          <w:rFonts w:ascii="Times New Roman" w:hAnsi="Times New Roman" w:cs="Times New Roman"/>
          <w:sz w:val="28"/>
          <w:szCs w:val="28"/>
          <w:lang w:val="kk-KZ"/>
        </w:rPr>
        <w:t>ы күрес құралы етіп жүмсады. В.Г. Белинский, Н.А. Добролюбов, Н.</w:t>
      </w:r>
      <w:r w:rsidRPr="00B355E6">
        <w:rPr>
          <w:rFonts w:ascii="Times New Roman" w:hAnsi="Times New Roman" w:cs="Times New Roman"/>
          <w:sz w:val="28"/>
          <w:szCs w:val="28"/>
          <w:lang w:val="kk-KZ"/>
        </w:rPr>
        <w:t>Г. Чернышевский сияқты сыншы-публицистер өздерінің сын мақалаларында қоғамдық құрылысты қатты сынға алып, революциялық идеяны қуаттады. Революциялық публицистиканың ең жоғарғы үлгісі марксистік-лениндік классикалық еңбектер болып саналәды.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Кәсіби коммуникация ерекшелігі оның ортақ еңбекке қызығушылықтары бір субъектілер арасында болуы. Осындай жағдайда коммуникацияның өз өнімдері болады: ресми келіссөздер, келісімдер және түрлі деңгейдегі хаттамалар.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Кәсіби коммуникация – екі жақты үрдіс, екі жақсыз ол өз мақсаттарына жете алмайды. Бұл ұйым өмірінің негізгі шарты.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«Кәсіби коммуникация қазіргі заманда фирманың, ұйымның, кәсіпорынының өмір сүруінің негізі болып табылады. Менеджмент саласындағы </w:t>
      </w:r>
      <w:r w:rsidRPr="00B355E6">
        <w:rPr>
          <w:rFonts w:ascii="Times New Roman" w:hAnsi="Times New Roman" w:cs="Times New Roman"/>
          <w:sz w:val="28"/>
          <w:szCs w:val="28"/>
          <w:lang w:val="kk-KZ"/>
        </w:rPr>
        <w:lastRenderedPageBreak/>
        <w:t xml:space="preserve">мамандар ағылшындық жетекшілердің 63%-ы, американдықтардың 73%-ы, жапондықтардың 85%-ы өз ұйымдарының жетістікке жетер шарттарының бірі ретінде коммуникация деп санап, оған өз уақытының 50%-дан 90%-ға дейінгі бөлігін жұмсайды».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Кәсіби коммуникацияның мақсаттары: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басқару субъектілері мен объектілері арасындағы ақпарат алмасу мүмкіндіктерімен қамтамасыз ету;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ақпарат алмасу кезінде тұлғааралық қатынасты жүзеге асыру;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іскер топтың жеке қызметкерлері немесе топтар арасындағы ақпарат алмасу және олардың іс-әрекеттері мен міндеттеріне бағыт беріп отыратын каналдарын қалыптастыру;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ақпарат легін реттеу мен рационализациялау.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Кәсіби коммуникация келесі түрлерге бөлінеді: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ауызша тілдесім негізіндегі тұлғааралық және ұйымдастырушылық коммуникация;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жазбаша түрде хат алмасу негізіндегі коммуникация.</w:t>
      </w:r>
    </w:p>
    <w:p w:rsidR="00B355E6" w:rsidRPr="00B355E6" w:rsidRDefault="00B355E6" w:rsidP="0040689A">
      <w:pPr>
        <w:pStyle w:val="af6"/>
        <w:spacing w:before="0" w:beforeAutospacing="0" w:after="0" w:afterAutospacing="0" w:line="276" w:lineRule="auto"/>
        <w:jc w:val="both"/>
        <w:rPr>
          <w:rFonts w:ascii="Times New Roman" w:hAnsi="Times New Roman" w:cs="Times New Roman"/>
          <w:b/>
          <w:sz w:val="28"/>
          <w:szCs w:val="28"/>
          <w:lang w:val="kk-KZ"/>
        </w:rPr>
      </w:pPr>
    </w:p>
    <w:p w:rsidR="008B4761" w:rsidRPr="00B355E6" w:rsidRDefault="00B355E6"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B355E6">
        <w:rPr>
          <w:rFonts w:ascii="Times New Roman" w:hAnsi="Times New Roman" w:cs="Times New Roman"/>
          <w:b/>
          <w:sz w:val="28"/>
          <w:szCs w:val="28"/>
          <w:lang w:val="kk-KZ"/>
        </w:rPr>
        <w:t>Тапсырма</w:t>
      </w:r>
      <w:r w:rsidR="008B4761" w:rsidRPr="00B355E6">
        <w:rPr>
          <w:rFonts w:ascii="Times New Roman" w:hAnsi="Times New Roman" w:cs="Times New Roman"/>
          <w:b/>
          <w:bCs/>
          <w:color w:val="000000"/>
          <w:sz w:val="28"/>
          <w:szCs w:val="28"/>
          <w:lang w:val="kk-KZ"/>
        </w:rPr>
        <w:t xml:space="preserve">. </w:t>
      </w:r>
      <w:r w:rsidR="008B4761" w:rsidRPr="00B355E6">
        <w:rPr>
          <w:rFonts w:ascii="Times New Roman" w:hAnsi="Times New Roman" w:cs="Times New Roman"/>
          <w:b/>
          <w:bCs/>
          <w:iCs/>
          <w:color w:val="000000"/>
          <w:sz w:val="28"/>
          <w:szCs w:val="28"/>
          <w:lang w:val="kk-KZ"/>
        </w:rPr>
        <w:t>Сөйлемдерді қазақ тіліне аударыңыз. Ілік септігі бар сөйлемдерді теріп</w:t>
      </w:r>
      <w:r w:rsidR="008B4761" w:rsidRPr="00B355E6">
        <w:rPr>
          <w:rFonts w:ascii="Times New Roman" w:hAnsi="Times New Roman" w:cs="Times New Roman"/>
          <w:b/>
          <w:bCs/>
          <w:color w:val="000000"/>
          <w:sz w:val="28"/>
          <w:szCs w:val="28"/>
          <w:lang w:val="kk-KZ"/>
        </w:rPr>
        <w:t xml:space="preserve"> </w:t>
      </w:r>
      <w:r w:rsidR="008B4761" w:rsidRPr="00B355E6">
        <w:rPr>
          <w:rFonts w:ascii="Times New Roman" w:hAnsi="Times New Roman" w:cs="Times New Roman"/>
          <w:b/>
          <w:bCs/>
          <w:iCs/>
          <w:color w:val="000000"/>
          <w:sz w:val="28"/>
          <w:szCs w:val="28"/>
          <w:lang w:val="kk-KZ"/>
        </w:rPr>
        <w:t>жазыңыз.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rPr>
        <w:t>Вкус этого супа. Фрукты нашего сада. Запах свежего лука. Домашняя еда.</w:t>
      </w:r>
      <w:r w:rsidRPr="00B355E6">
        <w:rPr>
          <w:rFonts w:ascii="Times New Roman" w:hAnsi="Times New Roman" w:cs="Times New Roman"/>
          <w:bCs/>
          <w:color w:val="000000"/>
          <w:sz w:val="28"/>
          <w:szCs w:val="28"/>
          <w:lang w:val="kk-KZ"/>
        </w:rPr>
        <w:t xml:space="preserve"> Вкусные булочки. Вчерашний хлеб. Восточные блюда. Национальные блюда.</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p>
    <w:p w:rsidR="008B4761" w:rsidRPr="00B355E6" w:rsidRDefault="00B355E6"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
          <w:bCs/>
          <w:color w:val="000000"/>
          <w:sz w:val="28"/>
          <w:szCs w:val="28"/>
          <w:lang w:val="kk-KZ"/>
        </w:rPr>
        <w:t>.</w:t>
      </w:r>
      <w:r w:rsidR="008B4761" w:rsidRPr="00B355E6">
        <w:rPr>
          <w:rFonts w:ascii="Times New Roman" w:hAnsi="Times New Roman" w:cs="Times New Roman"/>
          <w:b/>
          <w:bCs/>
          <w:color w:val="000000"/>
          <w:sz w:val="28"/>
          <w:szCs w:val="28"/>
          <w:lang w:val="kk-KZ"/>
        </w:rPr>
        <w:t xml:space="preserve"> </w:t>
      </w:r>
      <w:r w:rsidR="008B4761" w:rsidRPr="006D63BA">
        <w:rPr>
          <w:rFonts w:ascii="Times New Roman" w:hAnsi="Times New Roman" w:cs="Times New Roman"/>
          <w:b/>
          <w:bCs/>
          <w:color w:val="000000"/>
          <w:sz w:val="28"/>
          <w:szCs w:val="28"/>
          <w:lang w:val="kk-KZ"/>
        </w:rPr>
        <w:t>Көп нүктенің орнына жақшада берілген сөзді сабақтас құрмалас сөйлемге айналдырып жазыныз.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1.Мақтаны көтерген нәзік қыз алаңқайлау аралықпен зыр (жүгіру, келу)..., жаңа терген мақтасын атып ұрды.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2.Бетіндегі шып-шып теріне мақтаның ұсақ ұлпалары (жабысу)..., беті де мақта сияқты болып кетіпті.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3.Түнде мылтық (атылу)..., дауысы қатты естілді.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4. Кеше кешке уақытым (болмау)..., сүйікті телехикаямды көре алмадым.</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p>
    <w:p w:rsidR="008B4761" w:rsidRPr="006D63BA" w:rsidRDefault="00B355E6" w:rsidP="0040689A">
      <w:pPr>
        <w:pStyle w:val="af6"/>
        <w:spacing w:before="0" w:beforeAutospacing="0" w:after="0" w:afterAutospacing="0" w:line="276" w:lineRule="auto"/>
        <w:jc w:val="both"/>
        <w:rPr>
          <w:rFonts w:ascii="Times New Roman" w:hAnsi="Times New Roman" w:cs="Times New Roman"/>
          <w:b/>
          <w:bCs/>
          <w:i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
          <w:bCs/>
          <w:color w:val="000000"/>
          <w:sz w:val="28"/>
          <w:szCs w:val="28"/>
          <w:lang w:val="kk-KZ"/>
        </w:rPr>
        <w:t>.</w:t>
      </w:r>
      <w:r w:rsidR="008B4761" w:rsidRPr="00B355E6">
        <w:rPr>
          <w:rFonts w:ascii="Times New Roman" w:hAnsi="Times New Roman" w:cs="Times New Roman"/>
          <w:b/>
          <w:bCs/>
          <w:iCs/>
          <w:color w:val="000000"/>
          <w:sz w:val="28"/>
          <w:szCs w:val="28"/>
          <w:lang w:val="kk-KZ"/>
        </w:rPr>
        <w:t xml:space="preserve"> </w:t>
      </w:r>
      <w:r w:rsidR="008B4761" w:rsidRPr="006D63BA">
        <w:rPr>
          <w:rFonts w:ascii="Times New Roman" w:hAnsi="Times New Roman" w:cs="Times New Roman"/>
          <w:b/>
          <w:bCs/>
          <w:iCs/>
          <w:color w:val="000000"/>
          <w:sz w:val="28"/>
          <w:szCs w:val="28"/>
          <w:lang w:val="kk-KZ"/>
        </w:rPr>
        <w:t>Мәтінді оқып шығып, сөз тіркестерін тауып, оларды бай</w:t>
      </w:r>
      <w:r w:rsidR="001E6AA6">
        <w:rPr>
          <w:rFonts w:ascii="Times New Roman" w:hAnsi="Times New Roman" w:cs="Times New Roman"/>
          <w:b/>
          <w:bCs/>
          <w:iCs/>
          <w:color w:val="000000"/>
          <w:sz w:val="28"/>
          <w:szCs w:val="28"/>
          <w:lang w:val="kk-KZ"/>
        </w:rPr>
        <w:t>ланысу түрлеріне қарай талдаңыз</w:t>
      </w:r>
      <w:r w:rsidR="008B4761" w:rsidRPr="006D63BA">
        <w:rPr>
          <w:rFonts w:ascii="Times New Roman" w:hAnsi="Times New Roman" w:cs="Times New Roman"/>
          <w:b/>
          <w:bCs/>
          <w:iCs/>
          <w:color w:val="000000"/>
          <w:sz w:val="28"/>
          <w:szCs w:val="28"/>
          <w:lang w:val="kk-KZ"/>
        </w:rPr>
        <w:t>.</w:t>
      </w:r>
    </w:p>
    <w:p w:rsidR="008B4761" w:rsidRDefault="008B4761" w:rsidP="0040689A">
      <w:pPr>
        <w:pStyle w:val="af6"/>
        <w:spacing w:before="0" w:beforeAutospacing="0" w:after="0" w:afterAutospacing="0" w:line="276" w:lineRule="auto"/>
        <w:ind w:firstLine="709"/>
        <w:jc w:val="both"/>
        <w:rPr>
          <w:rFonts w:ascii="Times New Roman" w:hAnsi="Times New Roman" w:cs="Times New Roman"/>
          <w:bCs/>
          <w:iCs/>
          <w:color w:val="000000"/>
          <w:sz w:val="28"/>
          <w:szCs w:val="28"/>
          <w:lang w:val="kk-KZ"/>
        </w:rPr>
      </w:pPr>
      <w:r w:rsidRPr="00B355E6">
        <w:rPr>
          <w:rFonts w:ascii="Times New Roman" w:hAnsi="Times New Roman" w:cs="Times New Roman"/>
          <w:bCs/>
          <w:iCs/>
          <w:color w:val="000000"/>
          <w:sz w:val="28"/>
          <w:szCs w:val="28"/>
          <w:lang w:val="kk-KZ"/>
        </w:rPr>
        <w:t>«Менің ауылым - «Ақбота» колхозы темір жолдан тоғыз шақырымдай жерде болатын. Ауылдың өкпе тұсында «Оныншы» деп аталатын разъезд бар-ды. Ауыл поселкеге айналып, поселке қала болып үлкейіп жатады. Бұл дүниеде өспейтін разъездер екен ғой. «Оныншы» біздің бала күнімізде разъезд еді. Жігіт болып, соғыстан келгенімде де сол разъезд қалпында алдымнан шықты. Бірақ ол маған шетелдің сәнді қалаларынан әлдеқайда қымбат, әлдеқайда артық еді.</w:t>
      </w:r>
    </w:p>
    <w:p w:rsidR="006D63BA" w:rsidRDefault="006D63BA" w:rsidP="0040689A">
      <w:pPr>
        <w:pStyle w:val="af6"/>
        <w:spacing w:before="0" w:beforeAutospacing="0" w:after="0" w:afterAutospacing="0" w:line="276" w:lineRule="auto"/>
        <w:ind w:firstLine="709"/>
        <w:jc w:val="both"/>
        <w:rPr>
          <w:rFonts w:ascii="Times New Roman" w:hAnsi="Times New Roman" w:cs="Times New Roman"/>
          <w:bCs/>
          <w:iCs/>
          <w:color w:val="000000"/>
          <w:sz w:val="28"/>
          <w:szCs w:val="28"/>
          <w:lang w:val="kk-KZ"/>
        </w:rPr>
      </w:pPr>
    </w:p>
    <w:p w:rsidR="008B4761" w:rsidRPr="006D63BA" w:rsidRDefault="00B355E6" w:rsidP="0040689A">
      <w:pPr>
        <w:pStyle w:val="af6"/>
        <w:spacing w:before="0" w:beforeAutospacing="0" w:after="0" w:afterAutospacing="0" w:line="276" w:lineRule="auto"/>
        <w:jc w:val="both"/>
        <w:rPr>
          <w:rFonts w:ascii="Times New Roman" w:hAnsi="Times New Roman" w:cs="Times New Roman"/>
          <w:b/>
          <w:bCs/>
          <w:i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
          <w:bCs/>
          <w:color w:val="000000"/>
          <w:sz w:val="28"/>
          <w:szCs w:val="28"/>
          <w:lang w:val="kk-KZ"/>
        </w:rPr>
        <w:t>.</w:t>
      </w:r>
      <w:r w:rsidR="008B4761" w:rsidRPr="00B355E6">
        <w:rPr>
          <w:rFonts w:ascii="Times New Roman" w:hAnsi="Times New Roman" w:cs="Times New Roman"/>
          <w:b/>
          <w:bCs/>
          <w:iCs/>
          <w:color w:val="000000"/>
          <w:sz w:val="28"/>
          <w:szCs w:val="28"/>
          <w:lang w:val="kk-KZ"/>
        </w:rPr>
        <w:t xml:space="preserve"> </w:t>
      </w:r>
      <w:r w:rsidR="008B4761" w:rsidRPr="006D63BA">
        <w:rPr>
          <w:rFonts w:ascii="Times New Roman" w:hAnsi="Times New Roman" w:cs="Times New Roman"/>
          <w:b/>
          <w:bCs/>
          <w:iCs/>
          <w:color w:val="000000"/>
          <w:sz w:val="28"/>
          <w:szCs w:val="28"/>
          <w:lang w:val="kk-KZ"/>
        </w:rPr>
        <w:t xml:space="preserve">Төмендегі нақыл сөздердің мағынасын түсіндірініз. Мазмұнын қара сөзбен жазыңыз.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iCs/>
          <w:color w:val="000000"/>
          <w:sz w:val="28"/>
          <w:szCs w:val="28"/>
          <w:lang w:val="kk-KZ"/>
        </w:rPr>
      </w:pPr>
      <w:r w:rsidRPr="00B355E6">
        <w:rPr>
          <w:rFonts w:ascii="Times New Roman" w:hAnsi="Times New Roman" w:cs="Times New Roman"/>
          <w:bCs/>
          <w:iCs/>
          <w:color w:val="000000"/>
          <w:sz w:val="28"/>
          <w:szCs w:val="28"/>
          <w:lang w:val="kk-KZ"/>
        </w:rPr>
        <w:t>1. Ақ көңіл мен адал ниеттен туған іс әсем болмаса да сүйкімді. Айла мен арамдықтан туған іс, әдемі болса-жиіркенішті.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iCs/>
          <w:color w:val="000000"/>
          <w:sz w:val="28"/>
          <w:szCs w:val="28"/>
          <w:lang w:val="kk-KZ"/>
        </w:rPr>
      </w:pPr>
      <w:r w:rsidRPr="00B355E6">
        <w:rPr>
          <w:rFonts w:ascii="Times New Roman" w:hAnsi="Times New Roman" w:cs="Times New Roman"/>
          <w:bCs/>
          <w:iCs/>
          <w:color w:val="000000"/>
          <w:sz w:val="28"/>
          <w:szCs w:val="28"/>
          <w:lang w:val="kk-KZ"/>
        </w:rPr>
        <w:t>2. Кей адам кілт етпе келеді. Бірақ ол мінез жас балаға, сұлу әйелге ұлы адамға жарасады. Бұл үшеуінен басқаға біткен қыңырлық-қырсықпен тең.</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iCs/>
          <w:color w:val="000000"/>
          <w:sz w:val="28"/>
          <w:szCs w:val="28"/>
          <w:lang w:val="kk-KZ"/>
        </w:rPr>
      </w:pPr>
      <w:r w:rsidRPr="00B355E6">
        <w:rPr>
          <w:rFonts w:ascii="Times New Roman" w:hAnsi="Times New Roman" w:cs="Times New Roman"/>
          <w:bCs/>
          <w:iCs/>
          <w:color w:val="000000"/>
          <w:sz w:val="28"/>
          <w:szCs w:val="28"/>
          <w:lang w:val="kk-KZ"/>
        </w:rPr>
        <w:t>3. Өзің жақсы болсаң- айналаңда досың көп; жаман болсаң- жалғыз жүресің; орташа болсаң-сен де бір жақсының жанын жағалайсың.</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iCs/>
          <w:color w:val="000000"/>
          <w:sz w:val="28"/>
          <w:szCs w:val="28"/>
          <w:lang w:val="kk-KZ"/>
        </w:rPr>
      </w:pPr>
      <w:r w:rsidRPr="00B355E6">
        <w:rPr>
          <w:rFonts w:ascii="Times New Roman" w:hAnsi="Times New Roman" w:cs="Times New Roman"/>
          <w:bCs/>
          <w:iCs/>
          <w:color w:val="000000"/>
          <w:sz w:val="28"/>
          <w:szCs w:val="28"/>
          <w:lang w:val="kk-KZ"/>
        </w:rPr>
        <w:t>4. Досты сырттан іздеме, жақыннан ізде, өзіңнің ішіңнен, ішкі дүниеңнен ізде. Жаның жақсы, жүрегің жылы, ақылың парасатты болса- іздеген досың алыстан өзі келеді.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p>
    <w:p w:rsidR="008B4761" w:rsidRDefault="008B4761" w:rsidP="0040689A">
      <w:pPr>
        <w:pStyle w:val="af6"/>
        <w:spacing w:before="0" w:beforeAutospacing="0" w:after="0" w:afterAutospacing="0" w:line="276" w:lineRule="auto"/>
        <w:ind w:firstLine="709"/>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Ресми стиль. Функционалды семантикалық аспект</w:t>
      </w:r>
    </w:p>
    <w:p w:rsidR="00B355E6" w:rsidRPr="00B355E6" w:rsidRDefault="00B355E6" w:rsidP="0040689A">
      <w:pPr>
        <w:pStyle w:val="af6"/>
        <w:spacing w:before="0" w:beforeAutospacing="0" w:after="0" w:afterAutospacing="0" w:line="276" w:lineRule="auto"/>
        <w:ind w:firstLine="709"/>
        <w:jc w:val="center"/>
        <w:rPr>
          <w:rFonts w:ascii="Times New Roman" w:hAnsi="Times New Roman" w:cs="Times New Roman"/>
          <w:b/>
          <w:sz w:val="28"/>
          <w:szCs w:val="28"/>
          <w:lang w:val="kk-KZ"/>
        </w:rPr>
      </w:pPr>
    </w:p>
    <w:p w:rsidR="001E6AA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Кеңселік іс қағаздар тілінің ерекшеліктері мәселесін талдамас бұрын, ең алдымен оның тілдік тұрғыдан басты altдеңгейі мен жүйесін нақтылап алған жөн. Бұл ретте, аталған тілдік мәселелерге қатысты жиі қолданылатын термин ресми-іскерлік стиль деп аталады. Ресми-іскерлік стиль деп ресми қатынастар, басқару мен құқықтық қарым-қатынастар салаларында қолданылатын сөйлеудің тілдесім ортасы, тілдің функционалды стилі аталады. Аталмыш салаға халықаралық қатынастар, заңнамалық құжаттамалар, экономика; әскери салаға қатысты құжаттар, жарнама, ресми мекемелердегі тілдесім, үкімет қызметі және т.б. жатқызылады. Оның негізгі кішірігім стильдеріне мыналардың қатысы бар:заңнамалық (мемлекеттің басқару саласында қолданылады); әкімшілік-кеңселік (мекеме құжаттары мен жеке іскери қағаздардың жүргізілуі); дипломатиялық (үкімет пен дипломаттар арасындағы қатынастардың халықаралық деңгейдегі сипаты). </w:t>
      </w:r>
    </w:p>
    <w:p w:rsidR="001E6AA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Кез келген тілдің кәсіби, ресми тілінің лексикасы, оның даму жолдары, қалыптасуы жан-жақты зерттеуді талап етеді. Өткен ғасырлардан бастап қазіргі заманға дейінгі аталмыш лексикалық топ атаулары қалыптасуының ерекшеліктерін зерттеу тіл дамуындағы сыртқы және ішкі факторларының өзара әрекеттестігінің нәтижесінде туындайтын аталым тетігінің жалпы заңдылықтарын айқындауға мүмкіндік береді. Тіл білімі ғылымында қалыптасқан көзқарас бойынша қай тілдің болсын лексикасының дамуы сыртқы факторлардың әрекеттерімен бірге тілдің ішкі үрдістерімен анықталады. Бұл үрдістер тілдің дамуының екі қырын сипаттайды: бір жағынан, тұрақтылық үрдісі, екінші жағынан, экспрессивтілік үрдісі. Осы аталған үрдістер тілдік жүйенің түрлі </w:t>
      </w:r>
      <w:r w:rsidRPr="00B355E6">
        <w:rPr>
          <w:rFonts w:ascii="Times New Roman" w:hAnsi="Times New Roman" w:cs="Times New Roman"/>
          <w:sz w:val="28"/>
          <w:szCs w:val="28"/>
          <w:lang w:val="kk-KZ"/>
        </w:rPr>
        <w:lastRenderedPageBreak/>
        <w:t>деңгейлерінде бір-бірімен күрделі өзара әрекеттестікте болып, басқа да категориялармен өзара байланысқа түседі.</w:t>
      </w:r>
    </w:p>
    <w:p w:rsidR="0017106D"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Ресми-іскерлік стильдің ең басты белгісі ретінде оның көптеген сөйлеу стандарттары, яғни клишелері қабылданады. Егерде басқа стильдер үшін шаблонды құрылымдар стилистикалық жетіспеушілік болып саналса, ресми-іскерлік стиль үшін олар қалыпты, қажетті құбылыс ретінде қабылданады. Ресми немесе іс қағаздар стилінің ерекшелігі, онда акт дәл көрсетіліп, бір ізбен жүйелі жазуға айрықша мән беріледі.</w:t>
      </w:r>
    </w:p>
    <w:p w:rsidR="008B4761"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Қазақ тілінде қолданылып жүрген қалыптасқан сөз орамдарының көпшілігі </w:t>
      </w:r>
      <w:r w:rsidR="000E5285">
        <w:rPr>
          <w:rFonts w:ascii="Times New Roman" w:hAnsi="Times New Roman" w:cs="Times New Roman"/>
          <w:sz w:val="28"/>
          <w:szCs w:val="28"/>
          <w:lang w:val="kk-KZ"/>
        </w:rPr>
        <w:t>орыс тілінің ықпалымен жасалған</w:t>
      </w:r>
      <w:r w:rsidRPr="00B355E6">
        <w:rPr>
          <w:rFonts w:ascii="Times New Roman" w:hAnsi="Times New Roman" w:cs="Times New Roman"/>
          <w:sz w:val="28"/>
          <w:szCs w:val="28"/>
          <w:lang w:val="kk-KZ"/>
        </w:rPr>
        <w:t>: қызу мақұлдау, қызу қарқын, тұрмыстық қызмет, қызмет көрсету, жүзеге асыру, ету, өз күшінде қалдыру, қол жеткен табыс, кең жол ашу, іске қосу, мәселе көтеру, алғыс жариялау, сөгіс жариялау. Көптеген сөздер белгілі стильге телулі болады, қолданылу жағынан шектеліп отырады. Мысалы: тағайындалсын, міндеттелсін, осы анықтама берілді, қаулы етеді, жарлық етеді т.б.Ресми іс қағаздарында кейде бір заттың я ұғымның атауы қолданылу орнына қарай әр түрлі аталады. Мысалы, адам деген сөз ресми құжаттарда азамат, жолдас, телефон станциясында абонент, ательеде заказ беруші, шаштаразда клиент, ауруханада науқас, санаторииде демалушы, тынығушы, транспортта жолаушы т.б. болып табылады.</w:t>
      </w:r>
    </w:p>
    <w:p w:rsidR="001E6AA6" w:rsidRDefault="001E6AA6" w:rsidP="00BA4054">
      <w:pPr>
        <w:pStyle w:val="af6"/>
        <w:spacing w:before="0" w:beforeAutospacing="0" w:after="0" w:afterAutospacing="0" w:line="276" w:lineRule="auto"/>
        <w:rPr>
          <w:rFonts w:ascii="Times New Roman" w:hAnsi="Times New Roman" w:cs="Times New Roman"/>
          <w:b/>
          <w:sz w:val="28"/>
          <w:szCs w:val="28"/>
          <w:lang w:val="kk-KZ"/>
        </w:rPr>
      </w:pPr>
    </w:p>
    <w:p w:rsidR="008B4761" w:rsidRDefault="008B4761" w:rsidP="0040689A">
      <w:pPr>
        <w:pStyle w:val="af6"/>
        <w:spacing w:before="0" w:beforeAutospacing="0" w:after="0" w:afterAutospacing="0" w:line="276" w:lineRule="auto"/>
        <w:ind w:firstLine="709"/>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Функционалды семантикалық аспект</w:t>
      </w:r>
    </w:p>
    <w:p w:rsidR="00B355E6" w:rsidRPr="00B355E6" w:rsidRDefault="00B355E6" w:rsidP="0040689A">
      <w:pPr>
        <w:pStyle w:val="af6"/>
        <w:spacing w:before="0" w:beforeAutospacing="0" w:after="0" w:afterAutospacing="0" w:line="276" w:lineRule="auto"/>
        <w:ind w:firstLine="709"/>
        <w:jc w:val="center"/>
        <w:rPr>
          <w:rFonts w:ascii="Times New Roman" w:hAnsi="Times New Roman" w:cs="Times New Roman"/>
          <w:sz w:val="28"/>
          <w:szCs w:val="28"/>
          <w:lang w:val="kk-KZ"/>
        </w:rPr>
      </w:pP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Функционалды грамматика функционалды-семантикалық өріс (ФСӨ) семантикалық категория, категориялды жағдаят негізінде жасалады. ФСӨ теориясы орыс ғалымы А.В.Бондарконың еңбектерінде неғұрлым өзекті түрде айтылған «Функционалды-семантикалық өріс» – тілдегі грамматикалық көрсеткіштердің лексикалық, лексика-грамматикалық әрі сөз тудырушы, сөз түрлендіруші лексемалардың екіжақты қырынан (мазмұн-форма) үндесе әрі үйлесе бірігіп келіп белгілі бір семантикалық ортада көрініс табуы. Функционалды-семантикалық өріс – семантикалық категориялар негізінде әртүрлі деңгейдегі әрекеттес тілдік құралдардың функцияларының ортақтығына байланысты қалыптасқан жүйе.</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p>
    <w:p w:rsidR="008B4761" w:rsidRPr="006D63BA" w:rsidRDefault="00B355E6"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
          <w:bCs/>
          <w:color w:val="000000"/>
          <w:sz w:val="28"/>
          <w:szCs w:val="28"/>
          <w:lang w:val="kk-KZ"/>
        </w:rPr>
        <w:t>.</w:t>
      </w:r>
      <w:r>
        <w:rPr>
          <w:rFonts w:ascii="Times New Roman" w:hAnsi="Times New Roman" w:cs="Times New Roman"/>
          <w:b/>
          <w:bCs/>
          <w:color w:val="000000"/>
          <w:sz w:val="28"/>
          <w:szCs w:val="28"/>
          <w:lang w:val="kk-KZ"/>
        </w:rPr>
        <w:t xml:space="preserve"> </w:t>
      </w:r>
      <w:r w:rsidR="008B4761" w:rsidRPr="006D63BA">
        <w:rPr>
          <w:rFonts w:ascii="Times New Roman" w:hAnsi="Times New Roman" w:cs="Times New Roman"/>
          <w:b/>
          <w:bCs/>
          <w:color w:val="000000"/>
          <w:sz w:val="28"/>
          <w:szCs w:val="28"/>
          <w:lang w:val="kk-KZ"/>
        </w:rPr>
        <w:t>Өздеріңіз ойлап табыңыздар.</w:t>
      </w:r>
      <w:r w:rsidR="006D63BA">
        <w:rPr>
          <w:rFonts w:ascii="Times New Roman" w:hAnsi="Times New Roman" w:cs="Times New Roman"/>
          <w:b/>
          <w:bCs/>
          <w:color w:val="000000"/>
          <w:sz w:val="28"/>
          <w:szCs w:val="28"/>
          <w:lang w:val="kk-KZ"/>
        </w:rPr>
        <w:t xml:space="preserve"> </w:t>
      </w:r>
      <w:r w:rsidR="008B4761" w:rsidRPr="006D63BA">
        <w:rPr>
          <w:rFonts w:ascii="Times New Roman" w:hAnsi="Times New Roman" w:cs="Times New Roman"/>
          <w:b/>
          <w:color w:val="000000"/>
          <w:sz w:val="28"/>
          <w:szCs w:val="28"/>
          <w:lang w:val="kk-KZ"/>
        </w:rPr>
        <w:t>Берілген баяндауыш бойынша сұрақ орнына тиісті толықтауыш тауып, сөйлем құраңыздар.</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(кімге?) ....................  көмектесемін.</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(нені?) ................................ орындадым.</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(неде?) ............................. бар.</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(неден?) ........................................ түстік.</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lang w:val="kk-KZ"/>
        </w:rPr>
        <w:lastRenderedPageBreak/>
        <w:t>(немен?) ......................... таныстық.</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p>
    <w:p w:rsidR="008B4761" w:rsidRPr="00B355E6" w:rsidRDefault="00B355E6" w:rsidP="0040689A">
      <w:pPr>
        <w:pStyle w:val="af6"/>
        <w:spacing w:before="0" w:beforeAutospacing="0" w:after="0" w:afterAutospacing="0" w:line="276" w:lineRule="auto"/>
        <w:jc w:val="both"/>
        <w:rPr>
          <w:rFonts w:ascii="Times New Roman" w:hAnsi="Times New Roman" w:cs="Times New Roman"/>
          <w:b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
          <w:bCs/>
          <w:color w:val="000000"/>
          <w:sz w:val="28"/>
          <w:szCs w:val="28"/>
          <w:lang w:val="kk-KZ"/>
        </w:rPr>
        <w:t>.</w:t>
      </w:r>
      <w:r w:rsidR="008B4761" w:rsidRPr="00B355E6">
        <w:rPr>
          <w:rFonts w:ascii="Times New Roman" w:hAnsi="Times New Roman" w:cs="Times New Roman"/>
          <w:sz w:val="28"/>
          <w:szCs w:val="28"/>
          <w:lang w:val="kk-KZ"/>
        </w:rPr>
        <w:t xml:space="preserve"> </w:t>
      </w:r>
      <w:r w:rsidR="000E5285">
        <w:rPr>
          <w:rFonts w:ascii="Times New Roman" w:hAnsi="Times New Roman" w:cs="Times New Roman"/>
          <w:b/>
          <w:bCs/>
          <w:color w:val="000000"/>
          <w:sz w:val="28"/>
          <w:szCs w:val="28"/>
          <w:lang w:val="kk-KZ"/>
        </w:rPr>
        <w:t>Мәтінді түсініп оқыңыз</w:t>
      </w:r>
      <w:r w:rsidR="008B4761" w:rsidRPr="00B355E6">
        <w:rPr>
          <w:rFonts w:ascii="Times New Roman" w:hAnsi="Times New Roman" w:cs="Times New Roman"/>
          <w:b/>
          <w:bCs/>
          <w:color w:val="000000"/>
          <w:sz w:val="28"/>
          <w:szCs w:val="28"/>
          <w:lang w:val="kk-KZ"/>
        </w:rPr>
        <w:t>. Анықтауыш қызметін атқарып тұрған</w:t>
      </w:r>
      <w:r w:rsidR="000E5285">
        <w:rPr>
          <w:rFonts w:ascii="Times New Roman" w:hAnsi="Times New Roman" w:cs="Times New Roman"/>
          <w:b/>
          <w:bCs/>
          <w:color w:val="000000"/>
          <w:sz w:val="28"/>
          <w:szCs w:val="28"/>
          <w:lang w:val="kk-KZ"/>
        </w:rPr>
        <w:t xml:space="preserve"> сөз таптарын ажыратыңыз</w:t>
      </w:r>
      <w:r w:rsidR="008B4761" w:rsidRPr="00B355E6">
        <w:rPr>
          <w:rFonts w:ascii="Times New Roman" w:hAnsi="Times New Roman" w:cs="Times New Roman"/>
          <w:b/>
          <w:bCs/>
          <w:color w:val="000000"/>
          <w:sz w:val="28"/>
          <w:szCs w:val="28"/>
          <w:lang w:val="kk-KZ"/>
        </w:rPr>
        <w:t>.</w:t>
      </w:r>
    </w:p>
    <w:p w:rsidR="008B4761"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1. Сөйтіп менің студенттік дәуірімнің алғашқы күндері өте бастады. 2. Университетке, оның биік-биік аудиторияларына бойым үйреніп, оқушылардың аты-жөнін біліп, біртіндеп көшелі студент қатарына қосылып келе жаттым. 3. Өстіп отырғанымызда бірнеше минут өтті. 4. Осындай ойлар жалғаса береді. 5. Соғыста жеңіл нәрсе, жұмсақ зат ұстап көрмегендіктен аудиторияда қолыма ілінгеннің бәрі жеп-жеңіл көрініп, не құлатып, не қиратып алатын әдетімнен де айыға түстім. 6. Меңтай үйреткен осы әдіс өмірлік әдет болып кетті. 7. Туған елдің дәмін татқаныма қуандым. 8. Кеудемді лапылдаған бір қуаныш кернеді.</w:t>
      </w:r>
    </w:p>
    <w:p w:rsidR="00B355E6" w:rsidRPr="00B355E6" w:rsidRDefault="00B355E6"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p>
    <w:p w:rsidR="008B4761" w:rsidRPr="00B355E6" w:rsidRDefault="00B355E6" w:rsidP="0040689A">
      <w:pPr>
        <w:pStyle w:val="af6"/>
        <w:spacing w:before="0" w:beforeAutospacing="0" w:after="0" w:afterAutospacing="0" w:line="276" w:lineRule="auto"/>
        <w:jc w:val="both"/>
        <w:rPr>
          <w:rFonts w:ascii="Times New Roman" w:hAnsi="Times New Roman" w:cs="Times New Roman"/>
          <w:bCs/>
          <w:iCs/>
          <w:color w:val="000000"/>
          <w:sz w:val="28"/>
          <w:szCs w:val="28"/>
          <w:lang w:val="kk-KZ"/>
        </w:rPr>
      </w:pPr>
      <w:r w:rsidRPr="00B355E6">
        <w:rPr>
          <w:rFonts w:ascii="Times New Roman" w:hAnsi="Times New Roman" w:cs="Times New Roman"/>
          <w:b/>
          <w:sz w:val="28"/>
          <w:szCs w:val="28"/>
          <w:lang w:val="kk-KZ"/>
        </w:rPr>
        <w:t>Тапсырма</w:t>
      </w:r>
      <w:r w:rsidRPr="00B355E6">
        <w:rPr>
          <w:rFonts w:ascii="Times New Roman" w:hAnsi="Times New Roman" w:cs="Times New Roman"/>
          <w:b/>
          <w:bCs/>
          <w:color w:val="000000"/>
          <w:sz w:val="28"/>
          <w:szCs w:val="28"/>
          <w:lang w:val="kk-KZ"/>
        </w:rPr>
        <w:t>.</w:t>
      </w:r>
      <w:r>
        <w:rPr>
          <w:rFonts w:ascii="Times New Roman" w:hAnsi="Times New Roman" w:cs="Times New Roman"/>
          <w:b/>
          <w:bCs/>
          <w:color w:val="000000"/>
          <w:sz w:val="28"/>
          <w:szCs w:val="28"/>
          <w:lang w:val="kk-KZ"/>
        </w:rPr>
        <w:t xml:space="preserve"> </w:t>
      </w:r>
      <w:r w:rsidR="006F4EEA">
        <w:rPr>
          <w:rFonts w:ascii="Times New Roman" w:hAnsi="Times New Roman" w:cs="Times New Roman"/>
          <w:b/>
          <w:bCs/>
          <w:iCs/>
          <w:color w:val="000000"/>
          <w:sz w:val="28"/>
          <w:szCs w:val="28"/>
          <w:lang w:val="kk-KZ"/>
        </w:rPr>
        <w:t xml:space="preserve">Жоғарыдағы </w:t>
      </w:r>
      <w:r w:rsidR="000E5285">
        <w:rPr>
          <w:rFonts w:ascii="Times New Roman" w:hAnsi="Times New Roman" w:cs="Times New Roman"/>
          <w:b/>
          <w:bCs/>
          <w:iCs/>
          <w:color w:val="000000"/>
          <w:sz w:val="28"/>
          <w:szCs w:val="28"/>
          <w:lang w:val="kk-KZ"/>
        </w:rPr>
        <w:t xml:space="preserve">мәтін бойынша </w:t>
      </w:r>
      <w:r w:rsidR="006F4EEA">
        <w:rPr>
          <w:rFonts w:ascii="Times New Roman" w:hAnsi="Times New Roman" w:cs="Times New Roman"/>
          <w:b/>
          <w:bCs/>
          <w:iCs/>
          <w:color w:val="000000"/>
          <w:sz w:val="28"/>
          <w:szCs w:val="28"/>
          <w:lang w:val="kk-KZ"/>
        </w:rPr>
        <w:t>с</w:t>
      </w:r>
      <w:r w:rsidR="006F4EEA" w:rsidRPr="006D63BA">
        <w:rPr>
          <w:rFonts w:ascii="Times New Roman" w:hAnsi="Times New Roman" w:cs="Times New Roman"/>
          <w:b/>
          <w:bCs/>
          <w:iCs/>
          <w:color w:val="000000"/>
          <w:sz w:val="28"/>
          <w:szCs w:val="28"/>
          <w:lang w:val="kk-KZ"/>
        </w:rPr>
        <w:t>ұрақтарғ</w:t>
      </w:r>
      <w:r w:rsidR="006F4EEA">
        <w:rPr>
          <w:rFonts w:ascii="Times New Roman" w:hAnsi="Times New Roman" w:cs="Times New Roman"/>
          <w:b/>
          <w:bCs/>
          <w:iCs/>
          <w:color w:val="000000"/>
          <w:sz w:val="28"/>
          <w:szCs w:val="28"/>
          <w:lang w:val="kk-KZ"/>
        </w:rPr>
        <w:t xml:space="preserve">а </w:t>
      </w:r>
      <w:r w:rsidR="000E5285">
        <w:rPr>
          <w:rFonts w:ascii="Times New Roman" w:hAnsi="Times New Roman" w:cs="Times New Roman"/>
          <w:b/>
          <w:bCs/>
          <w:iCs/>
          <w:color w:val="000000"/>
          <w:sz w:val="28"/>
          <w:szCs w:val="28"/>
          <w:lang w:val="kk-KZ"/>
        </w:rPr>
        <w:t>жауап беріңіз</w:t>
      </w:r>
      <w:r w:rsidR="008B4761" w:rsidRPr="006D63BA">
        <w:rPr>
          <w:rFonts w:ascii="Times New Roman" w:hAnsi="Times New Roman" w:cs="Times New Roman"/>
          <w:b/>
          <w:bCs/>
          <w:iCs/>
          <w:color w:val="000000"/>
          <w:sz w:val="28"/>
          <w:szCs w:val="28"/>
          <w:lang w:val="kk-KZ"/>
        </w:rPr>
        <w:t>.</w:t>
      </w:r>
    </w:p>
    <w:p w:rsidR="008B4761" w:rsidRPr="00B355E6" w:rsidRDefault="008B4761" w:rsidP="0040689A">
      <w:pPr>
        <w:pStyle w:val="af6"/>
        <w:numPr>
          <w:ilvl w:val="0"/>
          <w:numId w:val="18"/>
        </w:numPr>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Ресми стиль дегеніміз не?</w:t>
      </w:r>
    </w:p>
    <w:p w:rsidR="008B4761" w:rsidRPr="00B355E6" w:rsidRDefault="008B4761" w:rsidP="0040689A">
      <w:pPr>
        <w:pStyle w:val="af6"/>
        <w:numPr>
          <w:ilvl w:val="0"/>
          <w:numId w:val="18"/>
        </w:numPr>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Ресми стилдің ерекшелігі.</w:t>
      </w:r>
    </w:p>
    <w:p w:rsidR="008B4761" w:rsidRPr="00B355E6" w:rsidRDefault="008B4761" w:rsidP="0040689A">
      <w:pPr>
        <w:pStyle w:val="af6"/>
        <w:numPr>
          <w:ilvl w:val="0"/>
          <w:numId w:val="18"/>
        </w:numPr>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Ресми-іскерлік стиль дегеніміз не?</w:t>
      </w:r>
    </w:p>
    <w:p w:rsidR="008B4761" w:rsidRPr="00B355E6" w:rsidRDefault="008B4761" w:rsidP="0040689A">
      <w:pPr>
        <w:pStyle w:val="af6"/>
        <w:numPr>
          <w:ilvl w:val="0"/>
          <w:numId w:val="18"/>
        </w:numPr>
        <w:spacing w:before="0" w:beforeAutospacing="0" w:after="0" w:afterAutospacing="0" w:line="276" w:lineRule="auto"/>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Функционалды-семантикалық өріс дегеніміз не?</w:t>
      </w:r>
    </w:p>
    <w:p w:rsidR="006F4EEA" w:rsidRDefault="006F4EEA" w:rsidP="00AF4923">
      <w:pPr>
        <w:pStyle w:val="af6"/>
        <w:spacing w:before="0" w:beforeAutospacing="0" w:after="0" w:afterAutospacing="0" w:line="276" w:lineRule="auto"/>
        <w:rPr>
          <w:rFonts w:ascii="Times New Roman" w:hAnsi="Times New Roman" w:cs="Times New Roman"/>
          <w:b/>
          <w:sz w:val="28"/>
          <w:szCs w:val="28"/>
          <w:lang w:val="kk-KZ"/>
        </w:rPr>
      </w:pPr>
    </w:p>
    <w:p w:rsidR="00B355E6" w:rsidRPr="00B355E6" w:rsidRDefault="008B4761" w:rsidP="00AF4923">
      <w:pPr>
        <w:pStyle w:val="af6"/>
        <w:spacing w:before="0" w:beforeAutospacing="0" w:after="0" w:afterAutospacing="0" w:line="276" w:lineRule="auto"/>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Мәтіндегі грамматикалық категориялар</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Грамматикалық категория (гр. grammatike гр. gramma әріп, жазу, гр. kategoria пікір айту, пайымдау орыс. грамматическая категория) — мағынасы біртиптес грамматикалық тұлғалардын бір-бірінен өзгеше жүйесі.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Бұл жүйеде категорияландыратын белгі басты қызмет атқарады. Мысалы: шақ, жақ, етіс т. б. категориялардын жинақты мағыналары соларға сай тұлғалар жүйесін қалыптастыратын категориялық белгі болып тұр. Грамматикалық категорияны анықтауда мағыналық тұрғыдан қарап, оны бірінші қатарға шығару кең тараған. Шынында, грамматикалық категорияның ен басты белгісі мағынасы мен тұлғасының бірлігі болып табылады. Одан грамматикалық категорияның екі жақты сипаты көрінеді.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Грамматикалық категория морфологиялық және синтаксистік болып бөлінеді. Морфологиялық категорияларға етіс, түр, шақ, жақ, рай, септік т. б. жатады. Бұл категориялардың жүйелі түрлері сөздердін ірі грамматикалық топтарын (сөз таптарын) жасайды. Тілдерде грамматикалық категориялардың саны бірдей емес. Мысалы, қазақ тілінде орыс тіліндегідей вид, род категориялары жоқ.</w:t>
      </w:r>
    </w:p>
    <w:p w:rsidR="008B4761" w:rsidRPr="00B355E6" w:rsidRDefault="008B4761" w:rsidP="00456330">
      <w:pPr>
        <w:pStyle w:val="af6"/>
        <w:spacing w:before="0" w:beforeAutospacing="0" w:after="0" w:afterAutospacing="0" w:line="276" w:lineRule="auto"/>
        <w:ind w:firstLine="709"/>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Синтаксистік категориялар тұлғалардың сөз тіркесі мен сөйлем құрамында тіркесу қабілетіне қарай жіктеледі. Грамматикалық категория ұғымы негізінен морфологиялық материал негізінде қалыптасқан да, ал синтаксистік материал </w:t>
      </w:r>
      <w:r w:rsidRPr="00B355E6">
        <w:rPr>
          <w:rFonts w:ascii="Times New Roman" w:hAnsi="Times New Roman" w:cs="Times New Roman"/>
          <w:sz w:val="28"/>
          <w:szCs w:val="28"/>
          <w:lang w:val="kk-KZ"/>
        </w:rPr>
        <w:lastRenderedPageBreak/>
        <w:t>негізінде жетімсіз талданған, Грамматикалық категория ұғымының синтаксиске қатысты қолдану шегі әлі айқын емес деген пікір бар</w:t>
      </w:r>
      <w:r w:rsidR="00456330">
        <w:rPr>
          <w:rFonts w:ascii="Times New Roman" w:hAnsi="Times New Roman" w:cs="Times New Roman"/>
          <w:sz w:val="28"/>
          <w:szCs w:val="28"/>
          <w:lang w:val="kk-KZ"/>
        </w:rPr>
        <w:t>.</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sz w:val="28"/>
          <w:szCs w:val="28"/>
          <w:lang w:val="kk-KZ"/>
        </w:rPr>
      </w:pPr>
    </w:p>
    <w:p w:rsidR="00456330" w:rsidRDefault="006D63BA"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 xml:space="preserve">Сөздерді орфоэпия заңдылығы бойынша айтыңыз. </w:t>
      </w:r>
    </w:p>
    <w:p w:rsidR="008B4761" w:rsidRPr="00D56A4A" w:rsidRDefault="008B4761"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D56A4A">
        <w:rPr>
          <w:rFonts w:ascii="Times New Roman" w:hAnsi="Times New Roman" w:cs="Times New Roman"/>
          <w:b/>
          <w:bCs/>
          <w:color w:val="000000"/>
          <w:sz w:val="28"/>
          <w:szCs w:val="28"/>
          <w:lang w:val="kk-KZ"/>
        </w:rPr>
        <w:t xml:space="preserve">Үлгі: </w:t>
      </w:r>
      <w:r w:rsidRPr="00456330">
        <w:rPr>
          <w:rFonts w:ascii="Times New Roman" w:hAnsi="Times New Roman" w:cs="Times New Roman"/>
          <w:bCs/>
          <w:color w:val="000000"/>
          <w:sz w:val="28"/>
          <w:szCs w:val="28"/>
          <w:lang w:val="kk-KZ"/>
        </w:rPr>
        <w:t>Жұмыс- Жұмұс</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Жұмыс, көбелек, құқық, көбік, күрек, күшік, тасжол, Қыз Жібек, күзгі, үтік, үтір, мүйіз.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p>
    <w:p w:rsidR="008B4761" w:rsidRPr="00D56A4A" w:rsidRDefault="006D63BA"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456330">
        <w:rPr>
          <w:rFonts w:ascii="Times New Roman" w:hAnsi="Times New Roman" w:cs="Times New Roman"/>
          <w:b/>
          <w:bCs/>
          <w:color w:val="000000"/>
          <w:sz w:val="28"/>
          <w:szCs w:val="28"/>
          <w:lang w:val="kk-KZ"/>
        </w:rPr>
        <w:t>Мәтінді буынға бөліп жазыңыз, буын түрлерін анықтаңыз</w:t>
      </w:r>
      <w:r w:rsidR="008B4761" w:rsidRPr="00D56A4A">
        <w:rPr>
          <w:rFonts w:ascii="Times New Roman" w:hAnsi="Times New Roman" w:cs="Times New Roman"/>
          <w:b/>
          <w:bCs/>
          <w:color w:val="000000"/>
          <w:sz w:val="28"/>
          <w:szCs w:val="28"/>
          <w:lang w:val="kk-KZ"/>
        </w:rPr>
        <w:t>.</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Түрік тұқымдас Қыпшақтар Оңтүстік-Шығыс Еуропаға осы күнгі Қазақстан жерінің солтүстік-батыс өңірінен кеген-ді.Оныншы ғасырда Еділ бойына жеткен.Он бірінші ғасырдың орта шенінде Днепр өзеніне барып тоқтаған.Ғасырлар бойы әдеттенген тәсілдері бойынша шабатын жауына жоқ жерден тиіп,заматта ғайып болып,үнемі ат үстінен түспей үйренген көшпелі елдің жігіттері шынында соғысқа әбден үйренген,ұзақ жорықтарға шығып жүрген нағыз жау жүрек жауынгерлер еді.Жасынан садақ атып,арқан тастап баулынған қыпшақ тайпалары ұшып бара жатқан құсты көздемей атып түсіретін шетінен мерген болатын.</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p>
    <w:p w:rsidR="008B4761" w:rsidRPr="00D56A4A" w:rsidRDefault="001B4262"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Pr>
          <w:rFonts w:ascii="Times New Roman" w:hAnsi="Times New Roman" w:cs="Times New Roman"/>
          <w:b/>
          <w:bCs/>
          <w:color w:val="000000"/>
          <w:sz w:val="28"/>
          <w:szCs w:val="28"/>
          <w:lang w:val="kk-KZ"/>
        </w:rPr>
        <w:t>Тапсырма.</w:t>
      </w:r>
      <w:r w:rsidR="008B4761" w:rsidRPr="00D56A4A">
        <w:rPr>
          <w:rFonts w:ascii="Times New Roman" w:hAnsi="Times New Roman" w:cs="Times New Roman"/>
          <w:b/>
          <w:bCs/>
          <w:color w:val="000000"/>
          <w:sz w:val="28"/>
          <w:szCs w:val="28"/>
          <w:lang w:val="kk-KZ"/>
        </w:rPr>
        <w:t xml:space="preserve"> </w:t>
      </w:r>
      <w:r>
        <w:rPr>
          <w:rFonts w:ascii="Times New Roman" w:hAnsi="Times New Roman" w:cs="Times New Roman"/>
          <w:b/>
          <w:bCs/>
          <w:color w:val="000000"/>
          <w:sz w:val="28"/>
          <w:szCs w:val="28"/>
          <w:lang w:val="kk-KZ"/>
        </w:rPr>
        <w:t>С</w:t>
      </w:r>
      <w:r w:rsidR="008B4761" w:rsidRPr="00D56A4A">
        <w:rPr>
          <w:rFonts w:ascii="Times New Roman" w:hAnsi="Times New Roman" w:cs="Times New Roman"/>
          <w:b/>
          <w:bCs/>
          <w:color w:val="000000"/>
          <w:sz w:val="28"/>
          <w:szCs w:val="28"/>
          <w:lang w:val="kk-KZ"/>
        </w:rPr>
        <w:t xml:space="preserve">өздер мен сөз тіркестеріндегі үндескен дыбыстардың астын </w:t>
      </w:r>
      <w:r>
        <w:rPr>
          <w:rFonts w:ascii="Times New Roman" w:hAnsi="Times New Roman" w:cs="Times New Roman"/>
          <w:b/>
          <w:bCs/>
          <w:color w:val="000000"/>
          <w:sz w:val="28"/>
          <w:szCs w:val="28"/>
          <w:lang w:val="kk-KZ"/>
        </w:rPr>
        <w:t>сызып, ықпал түрін ажыратыңыз</w:t>
      </w:r>
      <w:r w:rsidR="008B4761" w:rsidRPr="00D56A4A">
        <w:rPr>
          <w:rFonts w:ascii="Times New Roman" w:hAnsi="Times New Roman" w:cs="Times New Roman"/>
          <w:b/>
          <w:bCs/>
          <w:color w:val="000000"/>
          <w:sz w:val="28"/>
          <w:szCs w:val="28"/>
          <w:lang w:val="kk-KZ"/>
        </w:rPr>
        <w:t>.</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Ұшқышсың, көшке, торы қасқа ат, жаңа дала, бүгін, құндыз, күлдіргі, күңгірт, бұрын, бөлшек, төртеу, жай қалмау, Жүніспек, бір күнгі, Маржанкүл, басшы, Күмісжан, қағазсыз, қағазша, көк ала, қара ала, бара кел, бара алсаң, жұлдызша.</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p>
    <w:p w:rsidR="008B4761" w:rsidRPr="00D56A4A" w:rsidRDefault="001B4262"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Қарамен жазылған сөздерден ілг</w:t>
      </w:r>
      <w:r>
        <w:rPr>
          <w:rFonts w:ascii="Times New Roman" w:hAnsi="Times New Roman" w:cs="Times New Roman"/>
          <w:b/>
          <w:bCs/>
          <w:color w:val="000000"/>
          <w:sz w:val="28"/>
          <w:szCs w:val="28"/>
          <w:lang w:val="kk-KZ"/>
        </w:rPr>
        <w:t>ерінді ықпал заңын көрсетіңіз</w:t>
      </w:r>
      <w:r w:rsidR="008B4761" w:rsidRPr="00D56A4A">
        <w:rPr>
          <w:rFonts w:ascii="Times New Roman" w:hAnsi="Times New Roman" w:cs="Times New Roman"/>
          <w:b/>
          <w:bCs/>
          <w:color w:val="000000"/>
          <w:sz w:val="28"/>
          <w:szCs w:val="28"/>
          <w:lang w:val="kk-KZ"/>
        </w:rPr>
        <w:t>.</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
          <w:bCs/>
          <w:color w:val="000000"/>
          <w:sz w:val="28"/>
          <w:szCs w:val="28"/>
          <w:lang w:val="kk-KZ"/>
        </w:rPr>
        <w:t>Қыз ұшса</w:t>
      </w:r>
      <w:r w:rsidRPr="00B355E6">
        <w:rPr>
          <w:rFonts w:ascii="Times New Roman" w:hAnsi="Times New Roman" w:cs="Times New Roman"/>
          <w:bCs/>
          <w:color w:val="000000"/>
          <w:sz w:val="28"/>
          <w:szCs w:val="28"/>
          <w:lang w:val="kk-KZ"/>
        </w:rPr>
        <w:t xml:space="preserve"> – қияға, </w:t>
      </w:r>
      <w:r w:rsidRPr="00B355E6">
        <w:rPr>
          <w:rFonts w:ascii="Times New Roman" w:hAnsi="Times New Roman" w:cs="Times New Roman"/>
          <w:b/>
          <w:bCs/>
          <w:color w:val="000000"/>
          <w:sz w:val="28"/>
          <w:szCs w:val="28"/>
          <w:lang w:val="kk-KZ"/>
        </w:rPr>
        <w:t>ұл ұшса</w:t>
      </w:r>
      <w:r w:rsidRPr="00B355E6">
        <w:rPr>
          <w:rFonts w:ascii="Times New Roman" w:hAnsi="Times New Roman" w:cs="Times New Roman"/>
          <w:bCs/>
          <w:color w:val="000000"/>
          <w:sz w:val="28"/>
          <w:szCs w:val="28"/>
          <w:lang w:val="kk-KZ"/>
        </w:rPr>
        <w:t xml:space="preserve"> – ұяға. </w:t>
      </w:r>
      <w:r w:rsidRPr="00B355E6">
        <w:rPr>
          <w:rFonts w:ascii="Times New Roman" w:hAnsi="Times New Roman" w:cs="Times New Roman"/>
          <w:b/>
          <w:bCs/>
          <w:color w:val="000000"/>
          <w:sz w:val="28"/>
          <w:szCs w:val="28"/>
          <w:lang w:val="kk-KZ"/>
        </w:rPr>
        <w:t>Жүнісбек</w:t>
      </w:r>
      <w:r w:rsidRPr="00B355E6">
        <w:rPr>
          <w:rFonts w:ascii="Times New Roman" w:hAnsi="Times New Roman" w:cs="Times New Roman"/>
          <w:bCs/>
          <w:color w:val="000000"/>
          <w:sz w:val="28"/>
          <w:szCs w:val="28"/>
          <w:lang w:val="kk-KZ"/>
        </w:rPr>
        <w:t xml:space="preserve"> жазғы таңғы ұйқыдан әрі тез, әрі сергек оянады. Бүгін </w:t>
      </w:r>
      <w:r w:rsidRPr="00B355E6">
        <w:rPr>
          <w:rFonts w:ascii="Times New Roman" w:hAnsi="Times New Roman" w:cs="Times New Roman"/>
          <w:b/>
          <w:bCs/>
          <w:color w:val="000000"/>
          <w:sz w:val="28"/>
          <w:szCs w:val="28"/>
          <w:lang w:val="kk-KZ"/>
        </w:rPr>
        <w:t>орталық</w:t>
      </w:r>
      <w:r w:rsidRPr="00B355E6">
        <w:rPr>
          <w:rFonts w:ascii="Times New Roman" w:hAnsi="Times New Roman" w:cs="Times New Roman"/>
          <w:bCs/>
          <w:color w:val="000000"/>
          <w:sz w:val="28"/>
          <w:szCs w:val="28"/>
          <w:lang w:val="kk-KZ"/>
        </w:rPr>
        <w:t xml:space="preserve"> клубта үлкен концерт болады. Жастардың өмірге деген көзқарасы күннен-күнге </w:t>
      </w:r>
      <w:r w:rsidRPr="00B355E6">
        <w:rPr>
          <w:rFonts w:ascii="Times New Roman" w:hAnsi="Times New Roman" w:cs="Times New Roman"/>
          <w:b/>
          <w:bCs/>
          <w:color w:val="000000"/>
          <w:sz w:val="28"/>
          <w:szCs w:val="28"/>
          <w:lang w:val="kk-KZ"/>
        </w:rPr>
        <w:t>кеңейе</w:t>
      </w:r>
      <w:r w:rsidRPr="00B355E6">
        <w:rPr>
          <w:rFonts w:ascii="Times New Roman" w:hAnsi="Times New Roman" w:cs="Times New Roman"/>
          <w:bCs/>
          <w:color w:val="000000"/>
          <w:sz w:val="28"/>
          <w:szCs w:val="28"/>
          <w:lang w:val="kk-KZ"/>
        </w:rPr>
        <w:t xml:space="preserve"> түсуде.</w:t>
      </w:r>
    </w:p>
    <w:p w:rsidR="008B4761" w:rsidRPr="00B355E6" w:rsidRDefault="008B4761" w:rsidP="0040689A">
      <w:pPr>
        <w:pStyle w:val="af6"/>
        <w:spacing w:before="0" w:beforeAutospacing="0" w:after="0" w:afterAutospacing="0" w:line="276" w:lineRule="auto"/>
        <w:ind w:firstLine="709"/>
        <w:jc w:val="center"/>
        <w:rPr>
          <w:rFonts w:ascii="Times New Roman" w:hAnsi="Times New Roman" w:cs="Times New Roman"/>
          <w:bCs/>
          <w:color w:val="000000"/>
          <w:sz w:val="28"/>
          <w:szCs w:val="28"/>
          <w:lang w:val="kk-KZ"/>
        </w:rPr>
      </w:pPr>
    </w:p>
    <w:p w:rsidR="008B4761" w:rsidRPr="00B355E6" w:rsidRDefault="008B4761" w:rsidP="0040689A">
      <w:pPr>
        <w:pStyle w:val="af6"/>
        <w:spacing w:before="0" w:beforeAutospacing="0" w:after="0" w:afterAutospacing="0" w:line="276" w:lineRule="auto"/>
        <w:ind w:firstLine="709"/>
        <w:jc w:val="cente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Когнитивтік қатысымдық сөйлеу әрекеттері. Сөйлемдегі дыбыстық құрам</w:t>
      </w:r>
    </w:p>
    <w:p w:rsidR="008B4761" w:rsidRPr="00B355E6" w:rsidRDefault="008B4761" w:rsidP="00186E35">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 xml:space="preserve">Когнитивтік даму </w:t>
      </w:r>
      <w:r w:rsidR="00186E35">
        <w:rPr>
          <w:rFonts w:ascii="Times New Roman" w:hAnsi="Times New Roman" w:cs="Times New Roman"/>
          <w:bCs/>
          <w:color w:val="000000"/>
          <w:sz w:val="28"/>
          <w:szCs w:val="28"/>
          <w:lang w:val="kk-KZ"/>
        </w:rPr>
        <w:t>–</w:t>
      </w:r>
      <w:r w:rsidRPr="00B355E6">
        <w:rPr>
          <w:rFonts w:ascii="Times New Roman" w:hAnsi="Times New Roman" w:cs="Times New Roman"/>
          <w:bCs/>
          <w:color w:val="000000"/>
          <w:sz w:val="28"/>
          <w:szCs w:val="28"/>
          <w:lang w:val="kk-KZ"/>
        </w:rPr>
        <w:t xml:space="preserve"> адамның когнитивтік ортасының, атап айтқанда оның қабылдауының, есте сактауының, ойының, тілінін, қиялының қалыптасуы мен дамуы процесі.</w:t>
      </w:r>
    </w:p>
    <w:p w:rsidR="008B4761" w:rsidRPr="00B355E6" w:rsidRDefault="00186E35" w:rsidP="0040689A">
      <w:pPr>
        <w:shd w:val="clear" w:color="auto" w:fill="FFFFFF"/>
        <w:spacing w:after="0"/>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         </w:t>
      </w:r>
      <w:r w:rsidR="008B4761" w:rsidRPr="00B355E6">
        <w:rPr>
          <w:rFonts w:ascii="Times New Roman" w:eastAsia="Times New Roman" w:hAnsi="Times New Roman" w:cs="Times New Roman"/>
          <w:color w:val="000000"/>
          <w:sz w:val="28"/>
          <w:szCs w:val="28"/>
          <w:lang w:val="kk-KZ"/>
        </w:rPr>
        <w:t>Сөйлей білу үшін, оның барлық алғышарттары бірге, тұтас жүйе түрінде оқытылуы кажет. Мұндай оқытудағы басты алғышарт сөйлеудің материалдық базасы болып табылады. Олар:</w:t>
      </w:r>
    </w:p>
    <w:p w:rsidR="008B4761" w:rsidRPr="00B355E6" w:rsidRDefault="008B4761" w:rsidP="0040689A">
      <w:pPr>
        <w:shd w:val="clear" w:color="auto" w:fill="FFFFFF"/>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lastRenderedPageBreak/>
        <w:t>-      дыбыстық құрам;</w:t>
      </w:r>
    </w:p>
    <w:p w:rsidR="008B4761" w:rsidRPr="00B355E6" w:rsidRDefault="008B4761" w:rsidP="0040689A">
      <w:pPr>
        <w:shd w:val="clear" w:color="auto" w:fill="FFFFFF"/>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w:t>
      </w:r>
      <w:r w:rsidRPr="00B355E6">
        <w:rPr>
          <w:rFonts w:ascii="Times New Roman" w:eastAsia="Times New Roman" w:hAnsi="Times New Roman" w:cs="Times New Roman"/>
          <w:color w:val="000000"/>
          <w:spacing w:val="-12"/>
          <w:sz w:val="28"/>
          <w:szCs w:val="28"/>
          <w:lang w:val="kk-KZ"/>
        </w:rPr>
        <w:t>сөз;</w:t>
      </w:r>
    </w:p>
    <w:p w:rsidR="008B4761" w:rsidRPr="00B355E6" w:rsidRDefault="008B4761" w:rsidP="0040689A">
      <w:pPr>
        <w:shd w:val="clear" w:color="auto" w:fill="FFFFFF"/>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грамматика.</w:t>
      </w:r>
    </w:p>
    <w:p w:rsidR="008B4761" w:rsidRPr="00B355E6" w:rsidRDefault="008B4761" w:rsidP="0040689A">
      <w:pPr>
        <w:shd w:val="clear" w:color="auto" w:fill="FFFFFF"/>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Сөйлеу әрекеті үшін басты орын алатын сөз; оны құрайтын — дыбыс; ал бұл екеуінің барлық тілдік міңдетін жүзеге асыратын - грамматика. Грамматика- бүкіл тілдік қарым-қатынастың өзегі. Грамматикалық жағынан өзара дұрыс байланыспаған сөздер, сөз тіркестері немесе сөйлемдер адам ойын анық әрі толық жеткізе алмайды. Сондықтан да сөздер белгілі бір мағынаға ие болып, жүйелі түрде өзара байланыса келіп бір бүтінді құрайды да дұрыс әрі нақты ойды біддіретін тиянақты сөйлемге айналады.</w:t>
      </w:r>
    </w:p>
    <w:p w:rsidR="008B4761" w:rsidRPr="00B355E6" w:rsidRDefault="008B4761" w:rsidP="0040689A">
      <w:pPr>
        <w:shd w:val="clear" w:color="auto" w:fill="FFFFFF"/>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Сөйлеудің негізгі құрамы: дыбыстардың айтылуы мен жазылуы, грамматикалық ережелер, сөздердің тіркесуі, оқыту үдерісінде басты орын алады және ерекшеліктеріне қарай мыналарға сәйкес келеді:</w:t>
      </w:r>
    </w:p>
    <w:p w:rsidR="008B4761" w:rsidRPr="00B355E6" w:rsidRDefault="008B4761" w:rsidP="0040689A">
      <w:pPr>
        <w:shd w:val="clear" w:color="auto" w:fill="FFFFFF"/>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заңдылық;</w:t>
      </w:r>
    </w:p>
    <w:p w:rsidR="008B4761" w:rsidRPr="00B355E6" w:rsidRDefault="008B4761" w:rsidP="0040689A">
      <w:pPr>
        <w:shd w:val="clear" w:color="auto" w:fill="FFFFFF"/>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мағына;</w:t>
      </w:r>
    </w:p>
    <w:p w:rsidR="008B4761" w:rsidRPr="00B355E6" w:rsidRDefault="008B4761" w:rsidP="0040689A">
      <w:pPr>
        <w:shd w:val="clear" w:color="auto" w:fill="FFFFFF"/>
        <w:spacing w:after="0"/>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      тұлға.</w:t>
      </w:r>
    </w:p>
    <w:p w:rsidR="008B4761" w:rsidRPr="00B355E6" w:rsidRDefault="008B4761" w:rsidP="0040689A">
      <w:pPr>
        <w:shd w:val="clear" w:color="auto" w:fill="FFFFFF"/>
        <w:spacing w:after="0"/>
        <w:jc w:val="both"/>
        <w:rPr>
          <w:rFonts w:ascii="Times New Roman" w:eastAsia="Times New Roman" w:hAnsi="Times New Roman" w:cs="Times New Roman"/>
          <w:color w:val="000000"/>
          <w:sz w:val="28"/>
          <w:szCs w:val="28"/>
          <w:lang w:val="kk-KZ"/>
        </w:rPr>
      </w:pPr>
    </w:p>
    <w:p w:rsidR="008B4761" w:rsidRPr="00D56A4A" w:rsidRDefault="006D63BA" w:rsidP="0040689A">
      <w:pPr>
        <w:shd w:val="clear" w:color="auto" w:fill="FFFFFF"/>
        <w:spacing w:after="0"/>
        <w:jc w:val="both"/>
        <w:rPr>
          <w:rFonts w:ascii="Times New Roman" w:hAnsi="Times New Roman" w:cs="Times New Roman"/>
          <w:b/>
          <w:bCs/>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Дауысты және дауыссыз дыбыстардың бір-біріне ықпал ет</w:t>
      </w:r>
      <w:r w:rsidR="00186E35">
        <w:rPr>
          <w:rFonts w:ascii="Times New Roman" w:hAnsi="Times New Roman" w:cs="Times New Roman"/>
          <w:b/>
          <w:bCs/>
          <w:color w:val="000000"/>
          <w:sz w:val="28"/>
          <w:szCs w:val="28"/>
          <w:lang w:val="kk-KZ"/>
        </w:rPr>
        <w:t>у ерекшеліктерін түсіндіріңіз</w:t>
      </w:r>
      <w:r w:rsidR="008B4761" w:rsidRPr="00D56A4A">
        <w:rPr>
          <w:rFonts w:ascii="Times New Roman" w:hAnsi="Times New Roman" w:cs="Times New Roman"/>
          <w:b/>
          <w:bCs/>
          <w:color w:val="000000"/>
          <w:sz w:val="28"/>
          <w:szCs w:val="28"/>
          <w:lang w:val="kk-KZ"/>
        </w:rPr>
        <w:t>.</w:t>
      </w:r>
    </w:p>
    <w:p w:rsidR="008B4761" w:rsidRPr="00B355E6" w:rsidRDefault="00FA2D97" w:rsidP="0040689A">
      <w:pPr>
        <w:shd w:val="clear" w:color="auto" w:fill="FFFFFF"/>
        <w:spacing w:after="0"/>
        <w:ind w:firstLine="709"/>
        <w:jc w:val="both"/>
        <w:rPr>
          <w:rFonts w:ascii="Times New Roman" w:hAnsi="Times New Roman" w:cs="Times New Roman"/>
          <w:bCs/>
          <w:color w:val="000000"/>
          <w:sz w:val="28"/>
          <w:szCs w:val="28"/>
          <w:lang w:val="kk-KZ"/>
        </w:rPr>
      </w:pPr>
      <w:r>
        <w:rPr>
          <w:rFonts w:ascii="Times New Roman" w:hAnsi="Times New Roman" w:cs="Times New Roman"/>
          <w:bCs/>
          <w:color w:val="000000"/>
          <w:sz w:val="28"/>
          <w:szCs w:val="28"/>
          <w:lang w:val="kk-KZ"/>
        </w:rPr>
        <w:t>Ащы мен тұщ</w:t>
      </w:r>
      <w:r w:rsidR="008B4761" w:rsidRPr="00B355E6">
        <w:rPr>
          <w:rFonts w:ascii="Times New Roman" w:hAnsi="Times New Roman" w:cs="Times New Roman"/>
          <w:bCs/>
          <w:color w:val="000000"/>
          <w:sz w:val="28"/>
          <w:szCs w:val="28"/>
          <w:lang w:val="kk-KZ"/>
        </w:rPr>
        <w:t>ыны татқан білер,</w:t>
      </w:r>
      <w:r>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Жақын мен алысты жортқан білер.</w:t>
      </w:r>
      <w:r w:rsidR="00772B0D">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Менің адаспауым бақсылық емес.</w:t>
      </w:r>
      <w:r w:rsidR="00772B0D">
        <w:rPr>
          <w:rFonts w:ascii="Times New Roman" w:hAnsi="Times New Roman" w:cs="Times New Roman"/>
          <w:bCs/>
          <w:color w:val="000000"/>
          <w:sz w:val="28"/>
          <w:szCs w:val="28"/>
          <w:lang w:val="kk-KZ"/>
        </w:rPr>
        <w:t xml:space="preserve"> Осыны ұққан сайын </w:t>
      </w:r>
      <w:r w:rsidR="008B4761" w:rsidRPr="00B355E6">
        <w:rPr>
          <w:rFonts w:ascii="Times New Roman" w:hAnsi="Times New Roman" w:cs="Times New Roman"/>
          <w:bCs/>
          <w:color w:val="000000"/>
          <w:sz w:val="28"/>
          <w:szCs w:val="28"/>
          <w:lang w:val="kk-KZ"/>
        </w:rPr>
        <w:t>барлық кәрілерді жанындай жақсы көре бастады.</w:t>
      </w:r>
      <w:r w:rsidR="00772B0D">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Анда-санда күле қарап, жалт етіп қарағанда,</w:t>
      </w:r>
      <w:r w:rsidR="00772B0D">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әлдеқандай көп шұғылалы,</w:t>
      </w:r>
      <w:r w:rsidR="00772B0D">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мол сәуле төккендей болдды. Сопақша біткен сұлу жүзінде жұқалақ,</w:t>
      </w:r>
      <w:r w:rsidR="00772B0D">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әсем қызылы бар.</w:t>
      </w:r>
      <w:r w:rsidR="00772B0D">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Үлкен қара үйдің іші ертедегі байлықтың</w:t>
      </w:r>
      <w:r w:rsidR="00772B0D">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қазіргі күндегі жұтаң кедейліктің жайын айтып тұр.</w:t>
      </w:r>
      <w:r w:rsidR="00772B0D">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Тесіле,</w:t>
      </w:r>
      <w:r w:rsidR="002A76A5">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сыздана қарайды.</w:t>
      </w:r>
      <w:r w:rsidR="002A76A5">
        <w:rPr>
          <w:rFonts w:ascii="Times New Roman" w:hAnsi="Times New Roman" w:cs="Times New Roman"/>
          <w:bCs/>
          <w:color w:val="000000"/>
          <w:sz w:val="28"/>
          <w:szCs w:val="28"/>
          <w:lang w:val="kk-KZ"/>
        </w:rPr>
        <w:t xml:space="preserve"> </w:t>
      </w:r>
      <w:r w:rsidR="008B4761" w:rsidRPr="00B355E6">
        <w:rPr>
          <w:rFonts w:ascii="Times New Roman" w:hAnsi="Times New Roman" w:cs="Times New Roman"/>
          <w:bCs/>
          <w:color w:val="000000"/>
          <w:sz w:val="28"/>
          <w:szCs w:val="28"/>
          <w:lang w:val="kk-KZ"/>
        </w:rPr>
        <w:t>Кірпігін де сирек қағады.</w:t>
      </w:r>
    </w:p>
    <w:p w:rsidR="00D56A4A" w:rsidRDefault="00D56A4A" w:rsidP="0040689A">
      <w:pPr>
        <w:shd w:val="clear" w:color="auto" w:fill="FFFFFF"/>
        <w:spacing w:after="0"/>
        <w:jc w:val="both"/>
        <w:rPr>
          <w:rFonts w:ascii="Times New Roman" w:hAnsi="Times New Roman" w:cs="Times New Roman"/>
          <w:b/>
          <w:bCs/>
          <w:color w:val="000000"/>
          <w:sz w:val="28"/>
          <w:szCs w:val="28"/>
          <w:lang w:val="kk-KZ"/>
        </w:rPr>
      </w:pPr>
    </w:p>
    <w:p w:rsidR="008B4761" w:rsidRPr="00D56A4A" w:rsidRDefault="002A76A5" w:rsidP="0040689A">
      <w:pPr>
        <w:shd w:val="clear" w:color="auto" w:fill="FFFFFF"/>
        <w:spacing w:after="0"/>
        <w:jc w:val="both"/>
        <w:rPr>
          <w:rFonts w:ascii="Times New Roman" w:hAnsi="Times New Roman" w:cs="Times New Roman"/>
          <w:b/>
          <w:bCs/>
          <w:color w:val="000000"/>
          <w:sz w:val="28"/>
          <w:szCs w:val="28"/>
          <w:lang w:val="kk-KZ"/>
        </w:rPr>
      </w:pPr>
      <w:r>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Мәтіндегі сөздерді буынға бөліп, тасымал жасаңыз. Тасымалданбайтын сөздердің неге тасымалданбайтынын түсіндіріңіз.</w:t>
      </w:r>
    </w:p>
    <w:p w:rsidR="008B4761" w:rsidRDefault="008B4761" w:rsidP="0040689A">
      <w:pPr>
        <w:shd w:val="clear" w:color="auto" w:fill="FFFFFF"/>
        <w:spacing w:after="0"/>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Жиын, Алматы, Астана, уыз, бек, сап, іш май, бес кг, лаж жоқ, ТМД, БҰҰ, электр шамы, үлкен үй, куә бол, күлу, күнде, бүгін, М.Ю.Лермонтов, Александр Бек, суық су, жалт-жұлт, қант, бұлт, орамал, он га, ҚХР, қиын, думан той, жиналыс, уыт, улану, уытты сөз, күйлі мал, әдемі қыз, гүл, нұр, сұр, ертіс, экспедиция, кел, жол, екі-үш жыл, жылы кеш, көшіп келді.</w:t>
      </w:r>
    </w:p>
    <w:p w:rsidR="00D56A4A" w:rsidRPr="00B355E6" w:rsidRDefault="00D56A4A" w:rsidP="0040689A">
      <w:pPr>
        <w:shd w:val="clear" w:color="auto" w:fill="FFFFFF"/>
        <w:spacing w:after="0"/>
        <w:ind w:firstLine="709"/>
        <w:jc w:val="both"/>
        <w:rPr>
          <w:rFonts w:ascii="Times New Roman" w:hAnsi="Times New Roman" w:cs="Times New Roman"/>
          <w:bCs/>
          <w:color w:val="000000"/>
          <w:sz w:val="28"/>
          <w:szCs w:val="28"/>
          <w:lang w:val="kk-KZ"/>
        </w:rPr>
      </w:pPr>
    </w:p>
    <w:p w:rsidR="008B4761" w:rsidRPr="00D56A4A" w:rsidRDefault="006D63BA" w:rsidP="0040689A">
      <w:pPr>
        <w:shd w:val="clear" w:color="auto" w:fill="FFFFFF"/>
        <w:spacing w:after="0"/>
        <w:jc w:val="both"/>
        <w:rPr>
          <w:rFonts w:ascii="Times New Roman" w:hAnsi="Times New Roman" w:cs="Times New Roman"/>
          <w:b/>
          <w:bCs/>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 xml:space="preserve"> Төмендегі шарттарды орындаңыз.</w:t>
      </w:r>
    </w:p>
    <w:p w:rsidR="008B4761" w:rsidRPr="00B355E6" w:rsidRDefault="008B4761" w:rsidP="0040689A">
      <w:pPr>
        <w:shd w:val="clear" w:color="auto" w:fill="FFFFFF"/>
        <w:spacing w:after="0"/>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а)</w:t>
      </w:r>
      <w:r w:rsidR="002A76A5">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 xml:space="preserve">Жуан </w:t>
      </w:r>
      <w:r w:rsidR="002A76A5">
        <w:rPr>
          <w:rFonts w:ascii="Times New Roman" w:hAnsi="Times New Roman" w:cs="Times New Roman"/>
          <w:bCs/>
          <w:color w:val="000000"/>
          <w:sz w:val="28"/>
          <w:szCs w:val="28"/>
          <w:lang w:val="kk-KZ"/>
        </w:rPr>
        <w:t>және жіңішке быунды сөздерді табыңыз.</w:t>
      </w:r>
    </w:p>
    <w:p w:rsidR="008B4761" w:rsidRPr="00B355E6" w:rsidRDefault="008B4761" w:rsidP="0040689A">
      <w:pPr>
        <w:shd w:val="clear" w:color="auto" w:fill="FFFFFF"/>
        <w:spacing w:after="0"/>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ә) Қатаң,</w:t>
      </w:r>
      <w:r w:rsidR="002A76A5">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ұяң, үнді дыбы</w:t>
      </w:r>
      <w:r w:rsidR="002A76A5">
        <w:rPr>
          <w:rFonts w:ascii="Times New Roman" w:hAnsi="Times New Roman" w:cs="Times New Roman"/>
          <w:bCs/>
          <w:color w:val="000000"/>
          <w:sz w:val="28"/>
          <w:szCs w:val="28"/>
          <w:lang w:val="kk-KZ"/>
        </w:rPr>
        <w:t>старға біткен түбір сөздерді табыңыз.</w:t>
      </w:r>
    </w:p>
    <w:p w:rsidR="008B4761" w:rsidRPr="00B355E6" w:rsidRDefault="008B4761" w:rsidP="0040689A">
      <w:pPr>
        <w:shd w:val="clear" w:color="auto" w:fill="FFFFFF"/>
        <w:spacing w:after="0"/>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б)</w:t>
      </w:r>
      <w:r w:rsidR="002A76A5">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Ашық, бітеу, тұйық буынды сөздерді ажырат</w:t>
      </w:r>
      <w:r w:rsidR="002A76A5">
        <w:rPr>
          <w:rFonts w:ascii="Times New Roman" w:hAnsi="Times New Roman" w:cs="Times New Roman"/>
          <w:bCs/>
          <w:color w:val="000000"/>
          <w:sz w:val="28"/>
          <w:szCs w:val="28"/>
          <w:lang w:val="kk-KZ"/>
        </w:rPr>
        <w:t>ыңыз.</w:t>
      </w:r>
    </w:p>
    <w:p w:rsidR="008B4761" w:rsidRPr="00B355E6" w:rsidRDefault="008B4761" w:rsidP="0040689A">
      <w:pPr>
        <w:shd w:val="clear" w:color="auto" w:fill="FFFFFF"/>
        <w:spacing w:after="0"/>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lastRenderedPageBreak/>
        <w:t>Кеше нөсерлеп жаңбыр жауды.</w:t>
      </w:r>
      <w:r w:rsidR="002A76A5">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Жаңбырдан кейін кемпірқосақты көрдім.</w:t>
      </w:r>
      <w:r w:rsidR="002A76A5">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Кемпірқосақ алуан түсті екенін байқадым.</w:t>
      </w:r>
      <w:r w:rsidR="002A76A5">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Аспаннан күн сәулесі түскенде,</w:t>
      </w:r>
      <w:r w:rsidR="002A76A5">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сен оны аппақ жарық ретінде көресің.</w:t>
      </w:r>
      <w:r w:rsidR="000C4B4F">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Кемпірқосақтың жеті жолағы бар. Кемпірқосақ жолақтары қызыл,</w:t>
      </w:r>
      <w:r w:rsidR="000C4B4F">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 xml:space="preserve">қызғылт, </w:t>
      </w:r>
      <w:r w:rsidR="000C4B4F">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сары,</w:t>
      </w:r>
      <w:r w:rsidR="000C4B4F">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жасыл,</w:t>
      </w:r>
      <w:r w:rsidR="000C4B4F">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көк,</w:t>
      </w:r>
      <w:r w:rsidR="000C4B4F">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көгілдір,</w:t>
      </w:r>
      <w:r w:rsidR="000C4B4F">
        <w:rPr>
          <w:rFonts w:ascii="Times New Roman" w:hAnsi="Times New Roman" w:cs="Times New Roman"/>
          <w:bCs/>
          <w:color w:val="000000"/>
          <w:sz w:val="28"/>
          <w:szCs w:val="28"/>
          <w:lang w:val="kk-KZ"/>
        </w:rPr>
        <w:t xml:space="preserve"> </w:t>
      </w:r>
      <w:r w:rsidRPr="00B355E6">
        <w:rPr>
          <w:rFonts w:ascii="Times New Roman" w:hAnsi="Times New Roman" w:cs="Times New Roman"/>
          <w:bCs/>
          <w:color w:val="000000"/>
          <w:sz w:val="28"/>
          <w:szCs w:val="28"/>
          <w:lang w:val="kk-KZ"/>
        </w:rPr>
        <w:t>күлгін түсті болады.</w:t>
      </w:r>
    </w:p>
    <w:p w:rsidR="008B4761" w:rsidRPr="00B355E6" w:rsidRDefault="008B4761" w:rsidP="0040689A">
      <w:pPr>
        <w:shd w:val="clear" w:color="auto" w:fill="FFFFFF"/>
        <w:spacing w:after="0"/>
        <w:ind w:firstLine="709"/>
        <w:jc w:val="both"/>
        <w:rPr>
          <w:rFonts w:ascii="Times New Roman" w:hAnsi="Times New Roman" w:cs="Times New Roman"/>
          <w:bCs/>
          <w:color w:val="000000"/>
          <w:sz w:val="28"/>
          <w:szCs w:val="28"/>
          <w:lang w:val="kk-KZ"/>
        </w:rPr>
      </w:pPr>
    </w:p>
    <w:p w:rsidR="00D56A4A" w:rsidRPr="00B355E6" w:rsidRDefault="008B4761" w:rsidP="00EE4AEA">
      <w:pPr>
        <w:shd w:val="clear" w:color="auto" w:fill="FFFFFF"/>
        <w:spacing w:after="0"/>
        <w:jc w:val="center"/>
        <w:rPr>
          <w:rFonts w:ascii="Times New Roman" w:eastAsia="Times New Roman" w:hAnsi="Times New Roman" w:cs="Times New Roman"/>
          <w:b/>
          <w:color w:val="000000"/>
          <w:sz w:val="28"/>
          <w:szCs w:val="28"/>
          <w:lang w:val="kk-KZ"/>
        </w:rPr>
      </w:pPr>
      <w:r w:rsidRPr="00B355E6">
        <w:rPr>
          <w:rFonts w:ascii="Times New Roman" w:eastAsia="Times New Roman" w:hAnsi="Times New Roman" w:cs="Times New Roman"/>
          <w:b/>
          <w:color w:val="000000"/>
          <w:sz w:val="28"/>
          <w:szCs w:val="28"/>
          <w:lang w:val="kk-KZ"/>
        </w:rPr>
        <w:t>Сөйлеу әрекеті: дыбыс және сөз</w:t>
      </w:r>
    </w:p>
    <w:p w:rsidR="008B4761" w:rsidRPr="00B355E6" w:rsidRDefault="008B4761" w:rsidP="0040689A">
      <w:pPr>
        <w:shd w:val="clear" w:color="auto" w:fill="FFFFFF"/>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Сөйлеудің барлық түрлері бір-бірімен өзара байланысты. Бірақ, сөйлеу түрлерінің әрқайсысының оның өзіне тән ерекшеліктері бар. Ешқандай да ой тілсіз және материалдық сөйлеу үрдістерісіз айтылуы мүмкін емес. Ауызша, әсіресе жазбаша сөйлеуге даярлықта іштей сөйлеу кезеңі болады. Бұл іштей сөйлеу болып табылады.</w:t>
      </w:r>
    </w:p>
    <w:p w:rsidR="008B4761" w:rsidRPr="00B355E6" w:rsidRDefault="008B4761" w:rsidP="0040689A">
      <w:pPr>
        <w:shd w:val="clear" w:color="auto" w:fill="FFFFFF"/>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Сөйлеу әрекеті: дыбыс және сөз. Тілдің дыбыстау мүшелері арқылы айтылып, құлақпен естілеті үн дыбыс деп аталады да, оны жазу тілінде белгілейтін шартты белгі әріп деп аталады. Демек, дыбысты айтамыз және естиміз ал әріпті жазамыз және көреміз. Әріп — жазуда дыбысты белгілейтін шартты таңба.</w:t>
      </w:r>
    </w:p>
    <w:p w:rsidR="008B4761" w:rsidRPr="00B355E6" w:rsidRDefault="008B4761" w:rsidP="0040689A">
      <w:pPr>
        <w:shd w:val="clear" w:color="auto" w:fill="FFFFFF"/>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Қазіргі казақ тілінде 38 дыбыс көрсетіліп жүр. Олар: а, ә, в, г, ғ, д, е, ж, з, и, й, к, қ, л, м, н, қ, о, ө, п, р, с, т, (дауысты), у (дауыссыз), ү, ұ, ф, х, һ, ц, ч, ш, щ, ы, і, э.</w:t>
      </w:r>
    </w:p>
    <w:p w:rsidR="008B4761" w:rsidRPr="00B355E6" w:rsidRDefault="008B4761" w:rsidP="0040689A">
      <w:pPr>
        <w:shd w:val="clear" w:color="auto" w:fill="FFFFFF"/>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Қазақ тілінде дыбыстар дауыс қатысына қарай үлкен екі топқа бөлінеді: дауысты дыбыстар және дауыссыз дыбыстар.</w:t>
      </w:r>
    </w:p>
    <w:p w:rsidR="008B4761" w:rsidRDefault="008B4761" w:rsidP="0040689A">
      <w:pPr>
        <w:shd w:val="clear" w:color="auto" w:fill="FFFFFF"/>
        <w:spacing w:after="0"/>
        <w:ind w:firstLine="709"/>
        <w:jc w:val="both"/>
        <w:rPr>
          <w:rFonts w:ascii="Times New Roman" w:eastAsia="Times New Roman" w:hAnsi="Times New Roman" w:cs="Times New Roman"/>
          <w:color w:val="000000"/>
          <w:sz w:val="28"/>
          <w:szCs w:val="28"/>
          <w:lang w:val="kk-KZ"/>
        </w:rPr>
      </w:pPr>
      <w:r w:rsidRPr="00B355E6">
        <w:rPr>
          <w:rFonts w:ascii="Times New Roman" w:eastAsia="Times New Roman" w:hAnsi="Times New Roman" w:cs="Times New Roman"/>
          <w:color w:val="000000"/>
          <w:sz w:val="28"/>
          <w:szCs w:val="28"/>
          <w:lang w:val="kk-KZ"/>
        </w:rPr>
        <w:t>Сөз (орыс. слово, ағылш. word) – зат пен құбылыстың атын, түр-түсін, сапалық белгісін, амалын, қимыл-әрекетін таңбалаушы негізгі мағыналық-құрылымдық бірлік. Болмыстың тілдік атауы ретінде дыбыс пен мағына тұтастығынан тұрады. Сөзді құраушы бірлік – дыбыс, ал мағына – Сөздің ішкі мәні, мазмұны. Дыбыстық құрылым сөздің ішкі мәніне, ұғымға бағынышты болады. Сөз – тілдік категория, ұғым – логикалық категория. Ұғым сөз арқылы айтылады, бірақ сөз тілдегі барлық ұғымдарды білдіре бермейді. Одағай, шылау сөздерде мағына болғанмен, олардың ұғымға қатысы болмайды.</w:t>
      </w:r>
    </w:p>
    <w:p w:rsidR="00D56A4A" w:rsidRPr="00B355E6" w:rsidRDefault="00D56A4A" w:rsidP="0040689A">
      <w:pPr>
        <w:shd w:val="clear" w:color="auto" w:fill="FFFFFF"/>
        <w:spacing w:after="0"/>
        <w:ind w:firstLine="709"/>
        <w:jc w:val="both"/>
        <w:rPr>
          <w:rFonts w:ascii="Times New Roman" w:eastAsia="Times New Roman" w:hAnsi="Times New Roman" w:cs="Times New Roman"/>
          <w:color w:val="000000"/>
          <w:sz w:val="28"/>
          <w:szCs w:val="28"/>
          <w:lang w:val="kk-KZ"/>
        </w:rPr>
      </w:pPr>
    </w:p>
    <w:p w:rsidR="008B4761" w:rsidRPr="00D56A4A" w:rsidRDefault="006D63BA"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Қосымшасы қатаң, ұяң, үнді дыбыстардан басталған сөздерді іріктеп жазыңыз.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Үйде, дастарқанға, кәмпиттер, сандыққа, суретшілердің, апамның, кісілерге, оқушылар, балықшылар, кітапханада, бірлік, жастық, тәрбиеші, көңілсіз, жақын.</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p>
    <w:p w:rsidR="008B4761" w:rsidRPr="00D56A4A" w:rsidRDefault="006D63BA"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 xml:space="preserve"> </w:t>
      </w:r>
      <w:r w:rsidR="008B4761" w:rsidRPr="00D56A4A">
        <w:rPr>
          <w:rFonts w:ascii="Times New Roman" w:hAnsi="Times New Roman" w:cs="Times New Roman"/>
          <w:b/>
          <w:bCs/>
          <w:iCs/>
          <w:color w:val="000000"/>
          <w:sz w:val="28"/>
          <w:szCs w:val="28"/>
          <w:lang w:val="kk-KZ"/>
        </w:rPr>
        <w:t>Антонимдерді теріп жазыңыз.</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Көп сөз – күміс, аз сөз - алтын.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Ала сөйлеп, ұлыққа жаққанша, адал сөйлеп, жұртқа жақ.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Шын - бір сөз, өтірік – мың сөз.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 xml:space="preserve">Жаман сөз – жанға кірген тікен, жақсы сөз – таптырмайтын ем.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Ашу түбі – кейіс, ақыл түбі – кеніш. </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Ақылы аздың – ашуы көп.</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p>
    <w:p w:rsidR="008B4761" w:rsidRPr="00D56A4A" w:rsidRDefault="006D63BA" w:rsidP="0040689A">
      <w:pPr>
        <w:pStyle w:val="af6"/>
        <w:shd w:val="clear" w:color="auto" w:fill="FFFFFF"/>
        <w:spacing w:before="0" w:beforeAutospacing="0" w:after="0" w:afterAutospacing="0" w:line="276" w:lineRule="auto"/>
        <w:rPr>
          <w:rFonts w:ascii="Times New Roman" w:hAnsi="Times New Roman" w:cs="Times New Roman"/>
          <w:b/>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 xml:space="preserve"> </w:t>
      </w:r>
      <w:r w:rsidR="008B4761" w:rsidRPr="00D56A4A">
        <w:rPr>
          <w:rFonts w:ascii="Times New Roman" w:hAnsi="Times New Roman" w:cs="Times New Roman"/>
          <w:b/>
          <w:bCs/>
          <w:iCs/>
          <w:color w:val="000000"/>
          <w:sz w:val="28"/>
          <w:szCs w:val="28"/>
          <w:lang w:val="kk-KZ"/>
        </w:rPr>
        <w:t>Асты сызылған сөздердің омонимін табыңыз.</w:t>
      </w:r>
    </w:p>
    <w:p w:rsidR="008B4761" w:rsidRPr="00B355E6" w:rsidRDefault="008B4761" w:rsidP="0040689A">
      <w:pPr>
        <w:pStyle w:val="af6"/>
        <w:shd w:val="clear" w:color="auto" w:fill="FFFFFF"/>
        <w:spacing w:before="0" w:beforeAutospacing="0" w:after="0" w:afterAutospacing="0" w:line="276" w:lineRule="auto"/>
        <w:ind w:firstLine="709"/>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Өткірдің жүзі, кестенің </w:t>
      </w:r>
      <w:r w:rsidRPr="00B355E6">
        <w:rPr>
          <w:rFonts w:ascii="Times New Roman" w:hAnsi="Times New Roman" w:cs="Times New Roman"/>
          <w:color w:val="000000"/>
          <w:sz w:val="28"/>
          <w:szCs w:val="28"/>
          <w:u w:val="single"/>
          <w:lang w:val="kk-KZ"/>
        </w:rPr>
        <w:t>бізі,</w:t>
      </w:r>
      <w:r w:rsidRPr="00B355E6">
        <w:rPr>
          <w:rFonts w:ascii="Times New Roman" w:hAnsi="Times New Roman" w:cs="Times New Roman"/>
          <w:color w:val="000000"/>
          <w:sz w:val="28"/>
          <w:szCs w:val="28"/>
          <w:lang w:val="kk-KZ"/>
        </w:rPr>
        <w:t xml:space="preserve"> өрнегін сендей сала алмас (Абай). </w:t>
      </w:r>
    </w:p>
    <w:p w:rsidR="008B4761" w:rsidRPr="00B355E6" w:rsidRDefault="008B4761" w:rsidP="0040689A">
      <w:pPr>
        <w:pStyle w:val="af6"/>
        <w:shd w:val="clear" w:color="auto" w:fill="FFFFFF"/>
        <w:spacing w:before="0" w:beforeAutospacing="0" w:after="0" w:afterAutospacing="0" w:line="276" w:lineRule="auto"/>
        <w:ind w:firstLine="709"/>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Арық </w:t>
      </w:r>
      <w:r w:rsidRPr="00B355E6">
        <w:rPr>
          <w:rFonts w:ascii="Times New Roman" w:hAnsi="Times New Roman" w:cs="Times New Roman"/>
          <w:color w:val="000000"/>
          <w:sz w:val="28"/>
          <w:szCs w:val="28"/>
          <w:u w:val="single"/>
          <w:lang w:val="kk-KZ"/>
        </w:rPr>
        <w:t>атқа </w:t>
      </w:r>
      <w:r w:rsidRPr="00B355E6">
        <w:rPr>
          <w:rFonts w:ascii="Times New Roman" w:hAnsi="Times New Roman" w:cs="Times New Roman"/>
          <w:color w:val="000000"/>
          <w:sz w:val="28"/>
          <w:szCs w:val="28"/>
          <w:lang w:val="kk-KZ"/>
        </w:rPr>
        <w:t>қамшы ауыр тиеді. </w:t>
      </w:r>
    </w:p>
    <w:p w:rsidR="008B4761" w:rsidRPr="00B355E6" w:rsidRDefault="008B4761" w:rsidP="0040689A">
      <w:pPr>
        <w:pStyle w:val="af6"/>
        <w:spacing w:before="0" w:beforeAutospacing="0" w:after="0" w:afterAutospacing="0" w:line="276" w:lineRule="auto"/>
        <w:jc w:val="center"/>
        <w:rPr>
          <w:rFonts w:ascii="Times New Roman" w:hAnsi="Times New Roman" w:cs="Times New Roman"/>
          <w:bCs/>
          <w:color w:val="000000"/>
          <w:sz w:val="28"/>
          <w:szCs w:val="28"/>
          <w:lang w:val="kk-KZ"/>
        </w:rPr>
      </w:pPr>
    </w:p>
    <w:p w:rsidR="008B4761" w:rsidRPr="00B355E6" w:rsidRDefault="008B4761" w:rsidP="0040689A">
      <w:pPr>
        <w:pStyle w:val="af6"/>
        <w:spacing w:before="0" w:beforeAutospacing="0" w:after="0" w:afterAutospacing="0" w:line="276" w:lineRule="auto"/>
        <w:jc w:val="cente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Сөйлеу түрлері: ішкі және сыртқы, ауызша жә</w:t>
      </w:r>
      <w:r w:rsidR="000C4B4F">
        <w:rPr>
          <w:rFonts w:ascii="Times New Roman" w:hAnsi="Times New Roman" w:cs="Times New Roman"/>
          <w:b/>
          <w:bCs/>
          <w:color w:val="000000"/>
          <w:sz w:val="28"/>
          <w:szCs w:val="28"/>
          <w:lang w:val="kk-KZ"/>
        </w:rPr>
        <w:t>не жазбаша, диалог пен монолог</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Өзінің ерекшеліктері мен қызметіне қарай сөйлеу екі түрге бөлінеді: ішкі және сыртқы. Ішкі сөйлеу тағы да ауызша және жазбаша болып бөлінеді, ал ауызша монологтік және диалогтікболып бөлінеді.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Сөйлеудің барлық түрлері бір-бірімен өзара байланысты. Бірақ, сөйлеу түрлерінің әрқайсысының оның өзіне тән ерекшеліктері бар. Ешқандай да ой тілсіз және материалдық сөйлеу үрдістерісіз айтылуы мүмкін емес. Ауызша, әсіресе жазбаша сөйлеуге даярлықта іштей сөйлеу кезеңі болады. Бұл іштей сөйлеу болып табылады.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Іштей сөйлеу, жоғарда айтылғандай, ауызша және жазбаша болып бөлінеді. Жазбаша сөйлеуде қарым-қатынастың шарты мәтінімен байланысты. Жазбаша сөйлеу ауызша сөйлеуге қарағанда мазмұны жағынан ерекше жинақталған болады. Жазбаша сөйлеуде жазба белгілерді қолдану арқылы іске асады. Қазіргі тілдердің көбінде (идеографикалық жазу қолданатындарынан басқалары) сөйлеу дыбыстары әрілтермен белгіленеді.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Жазбаша сөйлеу ауызша сейлеуден кейін пайда болды және оның негізінде қалыптасты. Белгілі бір адамның тарапынан айтылатын, естілетін сөйлеуді ауызша сөйлеу деп атаймыз. Ауызша сөйлеу — бұл кәдімгі дыбыстың ауызекі сөйлеу тілі, онымен біз басқа адамдармен тікелей қарым-қатынаста пайдаланатын тіл. Ауызша сөйлеу қарым-қатынас кеңістік пен уақыттың жағдайларымен шектеулі болып келеді. Көп жағдайда әңгімелесушілер бірін-бірі жақсы көреді немесе бір-бірінің дауысын жақсы естиді, бұл сөйлеудің сипатына із қалдырады. Жағдайдың өзгеруіне байланысты, мәселен, телефон арқылы сөйлесуде сөйлеудің сипаты өзгереді (ол негізінен қысқа, нақты келеді), әсіресе, сөйлеу қарым-қатынасының сипаты телефон және радио хабарда біршама өзгереді.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 xml:space="preserve">Ауызша сөйлеу диалогтік және монолоғтік болып бөлінеді. Екі немесе одан да көп адамдардың арасында әңгіме,сөйлесу түрінде жүретін диалогтік сөйлеу үрдісінде адам сұрақ қояды және оған жауап береді, сын-пікір айтады, қолдау және қарсылық білдіреді. Күнделікті және жай әңгімеде диалогиялық сөйлеу оның алдын ала қойылған мақсатты сипатта және жоспары болмайды. Осындай </w:t>
      </w:r>
      <w:r w:rsidRPr="00B355E6">
        <w:rPr>
          <w:rFonts w:ascii="Times New Roman" w:hAnsi="Times New Roman" w:cs="Times New Roman"/>
          <w:bCs/>
          <w:color w:val="000000"/>
          <w:sz w:val="28"/>
          <w:szCs w:val="28"/>
          <w:lang w:val="kk-KZ"/>
        </w:rPr>
        <w:lastRenderedPageBreak/>
        <w:t>әңгіменің бағыт-бағдары және оның нәтижелері белгілі дәрежеде қатысушьшардың айтқандарымен анықталады. Егер әңгіме қатаң белгіленген міндетке бағындырылса, диалогтік сөйлеу мақсатты сипатта болады, айтылатын ойлар кең түрде беріледі. Мысалы, белгілі бір мәселені анықтау үшін әдейі ұйымдасқан әңгімеде диалогтік сөйлеу осылай өткізіледі.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Диалогтік сөйлеу ережесі бойынша монологтік сөйлеуге әсіресе, жазбаша сөйлеуге қарағанда,байланысты және кеңінен айтылған ойларды құруға аз талаптар қойылады. Бұл мынадай жағдаймен түсіндіріледі, себебі әңгімелесушілер бірдей жағдайда болғандықтан, фактілер мен құбылыстарды бірдей қабылдайды, сондықтан да бір-бірін оңай түсінеді. Оларға аз ойларын кеңейтілген түрде баяндауды қажет етпейді. Диалогтік сөйлеуде адамға қойылатын ең басты міндеттердің бірі - өзінің әріптесінің айтқандарын соңына дейін тыңдау, оның сауалдарын түсіну және оған жауап бере білу.</w:t>
      </w:r>
    </w:p>
    <w:p w:rsidR="008B4761"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Монологтік сөйлеу қарым-қатынас тәжірибесінде ерекше орын алады және әртүрлі ауызша және жазбаша сөйлеген сөздері мен баяндамаларында байқалады. Сөйлеудің монологиялық түрлеріне лекциялар, баяндамалар, жиналыстарда сөйлеген сөздер, хабарландырулар бұйрықтар және көптеген басқа да ауызша және жазбаша хабарлар жатады. Монологтік сөйлеудің барлық түрлерінің жалпы және өзіне тән ерекшелігі - тыңдаушыға анық айқындалған бағыттылығы. Бұл бағыттылықтың мақсаты - тыңдаушыға қажетті ықпалға қол жеткізу.</w:t>
      </w:r>
    </w:p>
    <w:p w:rsidR="00D56A4A" w:rsidRDefault="00D56A4A" w:rsidP="0040689A">
      <w:pPr>
        <w:pStyle w:val="af6"/>
        <w:shd w:val="clear" w:color="auto" w:fill="FFFFFF"/>
        <w:spacing w:before="0" w:beforeAutospacing="0" w:after="0" w:afterAutospacing="0" w:line="276" w:lineRule="auto"/>
        <w:rPr>
          <w:rFonts w:ascii="Times New Roman" w:hAnsi="Times New Roman" w:cs="Times New Roman"/>
          <w:bCs/>
          <w:color w:val="000000"/>
          <w:sz w:val="28"/>
          <w:szCs w:val="28"/>
          <w:lang w:val="kk-KZ"/>
        </w:rPr>
      </w:pPr>
    </w:p>
    <w:p w:rsidR="008B4761" w:rsidRPr="00D56A4A" w:rsidRDefault="006D63BA" w:rsidP="0040689A">
      <w:pPr>
        <w:pStyle w:val="af6"/>
        <w:shd w:val="clear" w:color="auto" w:fill="FFFFFF"/>
        <w:spacing w:before="0" w:beforeAutospacing="0" w:after="0" w:afterAutospacing="0" w:line="276" w:lineRule="auto"/>
        <w:rPr>
          <w:rFonts w:ascii="Times New Roman" w:hAnsi="Times New Roman" w:cs="Times New Roman"/>
          <w:b/>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iCs/>
          <w:color w:val="000000"/>
          <w:sz w:val="28"/>
          <w:szCs w:val="28"/>
          <w:lang w:val="kk-KZ"/>
        </w:rPr>
        <w:t>Көп нүктенің орнына тиісті антоним сөздерін тауып қойыңыз.</w:t>
      </w:r>
    </w:p>
    <w:p w:rsidR="008B4761" w:rsidRPr="00B355E6" w:rsidRDefault="008B4761" w:rsidP="0040689A">
      <w:pPr>
        <w:pStyle w:val="af6"/>
        <w:shd w:val="clear" w:color="auto" w:fill="FFFFFF"/>
        <w:spacing w:before="0" w:beforeAutospacing="0" w:after="0" w:afterAutospacing="0" w:line="276" w:lineRule="auto"/>
        <w:ind w:firstLine="709"/>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Түймедей затқа өкпелесең, .............................. көретініңіз қалмаған.</w:t>
      </w:r>
    </w:p>
    <w:p w:rsidR="008B4761" w:rsidRDefault="008B4761" w:rsidP="0040689A">
      <w:pPr>
        <w:pStyle w:val="af6"/>
        <w:shd w:val="clear" w:color="auto" w:fill="FFFFFF"/>
        <w:spacing w:before="0" w:beforeAutospacing="0" w:after="0" w:afterAutospacing="0" w:line="276" w:lineRule="auto"/>
        <w:ind w:firstLine="709"/>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Ақымақ бұзуға бар, ...........................................  жоқ. </w:t>
      </w:r>
    </w:p>
    <w:p w:rsidR="00D56A4A" w:rsidRDefault="00D56A4A"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p>
    <w:p w:rsidR="008B4761" w:rsidRPr="00D56A4A" w:rsidRDefault="006D63BA"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 xml:space="preserve"> Мәтін бойынша анықтама беріңіз.</w:t>
      </w:r>
    </w:p>
    <w:p w:rsidR="008B4761" w:rsidRPr="00B355E6" w:rsidRDefault="008B4761" w:rsidP="0040689A">
      <w:pPr>
        <w:pStyle w:val="af6"/>
        <w:numPr>
          <w:ilvl w:val="0"/>
          <w:numId w:val="19"/>
        </w:numPr>
        <w:spacing w:before="0" w:beforeAutospacing="0" w:after="0" w:afterAutospacing="0" w:line="276" w:lineRule="auto"/>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Жазбаша сөйлеу</w:t>
      </w:r>
    </w:p>
    <w:p w:rsidR="008B4761" w:rsidRPr="00B355E6" w:rsidRDefault="008B4761" w:rsidP="0040689A">
      <w:pPr>
        <w:pStyle w:val="af6"/>
        <w:numPr>
          <w:ilvl w:val="0"/>
          <w:numId w:val="19"/>
        </w:numPr>
        <w:spacing w:before="0" w:beforeAutospacing="0" w:after="0" w:afterAutospacing="0" w:line="276" w:lineRule="auto"/>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Ауызша сөйлеу</w:t>
      </w:r>
    </w:p>
    <w:p w:rsidR="008B4761" w:rsidRPr="00B355E6" w:rsidRDefault="008B4761" w:rsidP="0040689A">
      <w:pPr>
        <w:pStyle w:val="af6"/>
        <w:numPr>
          <w:ilvl w:val="0"/>
          <w:numId w:val="19"/>
        </w:numPr>
        <w:spacing w:before="0" w:beforeAutospacing="0" w:after="0" w:afterAutospacing="0" w:line="276" w:lineRule="auto"/>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Іштей сөйлеу</w:t>
      </w:r>
    </w:p>
    <w:p w:rsidR="008B4761" w:rsidRPr="00B355E6" w:rsidRDefault="008B4761" w:rsidP="0040689A">
      <w:pPr>
        <w:pStyle w:val="af6"/>
        <w:numPr>
          <w:ilvl w:val="0"/>
          <w:numId w:val="19"/>
        </w:numPr>
        <w:spacing w:before="0" w:beforeAutospacing="0" w:after="0" w:afterAutospacing="0" w:line="276" w:lineRule="auto"/>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Сырттай сөйлеу</w:t>
      </w:r>
    </w:p>
    <w:p w:rsidR="008B4761" w:rsidRPr="00B355E6" w:rsidRDefault="008B4761" w:rsidP="0040689A">
      <w:pPr>
        <w:pStyle w:val="af6"/>
        <w:numPr>
          <w:ilvl w:val="0"/>
          <w:numId w:val="19"/>
        </w:numPr>
        <w:spacing w:before="0" w:beforeAutospacing="0" w:after="0" w:afterAutospacing="0" w:line="276" w:lineRule="auto"/>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 xml:space="preserve">Диалог </w:t>
      </w:r>
    </w:p>
    <w:p w:rsidR="008B4761" w:rsidRPr="00B355E6" w:rsidRDefault="008B4761" w:rsidP="0040689A">
      <w:pPr>
        <w:pStyle w:val="af6"/>
        <w:numPr>
          <w:ilvl w:val="0"/>
          <w:numId w:val="19"/>
        </w:numPr>
        <w:spacing w:before="0" w:beforeAutospacing="0" w:after="0" w:afterAutospacing="0" w:line="276" w:lineRule="auto"/>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 xml:space="preserve">Монолог </w:t>
      </w:r>
    </w:p>
    <w:p w:rsidR="00D56A4A" w:rsidRDefault="00D56A4A" w:rsidP="0040689A">
      <w:pPr>
        <w:pStyle w:val="af6"/>
        <w:spacing w:before="0" w:beforeAutospacing="0" w:after="0" w:afterAutospacing="0" w:line="276" w:lineRule="auto"/>
        <w:rPr>
          <w:rFonts w:ascii="Times New Roman" w:hAnsi="Times New Roman" w:cs="Times New Roman"/>
          <w:b/>
          <w:bCs/>
          <w:color w:val="000000"/>
          <w:sz w:val="28"/>
          <w:szCs w:val="28"/>
          <w:lang w:val="kk-KZ"/>
        </w:rPr>
      </w:pPr>
    </w:p>
    <w:p w:rsidR="008B4761" w:rsidRPr="00D56A4A" w:rsidRDefault="006D63BA" w:rsidP="0040689A">
      <w:pPr>
        <w:pStyle w:val="af6"/>
        <w:spacing w:before="0" w:beforeAutospacing="0" w:after="0" w:afterAutospacing="0" w:line="276" w:lineRule="auto"/>
        <w:rPr>
          <w:rFonts w:ascii="Times New Roman" w:hAnsi="Times New Roman" w:cs="Times New Roman"/>
          <w:b/>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 xml:space="preserve"> Тиісті баяндауышты қойып жазыңыз.</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1.Бастауыштың ісін, қимылын білдіретін баяндауышты қойып жаз.</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Мен сізбен әлі . . . . . .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Өзен суы айнадай мөлдір боп . . .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2. Заттық мағынадағы баяндауыш.</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Білім берген, нәр берген - . . .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3. Көсемше тұлғалы баяндауыш.</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Әбдірахманның қаладан келгенін естіп, үй-іші . . . .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4. Сын есімнен жасалған баяндауыш.</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Шіркін, туған жерімнің табиғаты . . .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5. Сан есімнен жасалған баяндауыш.</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Ұлпан биыл . .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6. Есімше тұлғалы баяндауыш.</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Жұрттың айдаған малы былтырғыдан гөрі . . .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7. Есімдіктен жасалған баяндауыш.</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 xml:space="preserve">Барым да, нарым да бір . . .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rPr>
      </w:pPr>
      <w:r w:rsidRPr="00B355E6">
        <w:rPr>
          <w:rFonts w:ascii="Times New Roman" w:hAnsi="Times New Roman" w:cs="Times New Roman"/>
          <w:color w:val="000000"/>
          <w:sz w:val="28"/>
          <w:szCs w:val="28"/>
        </w:rPr>
        <w:t>8. Тұйық етістігінен жасалған баяндауыш.</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rPr>
        <w:t xml:space="preserve">Менің арманым - қалай да осы мақсатыма . . . </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b/>
          <w:color w:val="000000"/>
          <w:sz w:val="28"/>
          <w:szCs w:val="28"/>
          <w:lang w:val="kk-KZ"/>
        </w:rPr>
        <w:t>Керекті сөздер:</w:t>
      </w:r>
      <w:r w:rsidRPr="00B355E6">
        <w:rPr>
          <w:rFonts w:ascii="Times New Roman" w:hAnsi="Times New Roman" w:cs="Times New Roman"/>
          <w:color w:val="000000"/>
          <w:sz w:val="28"/>
          <w:szCs w:val="28"/>
          <w:lang w:val="kk-KZ"/>
        </w:rPr>
        <w:t xml:space="preserve"> ағады, көркем, жетіде, жету, көбейген, қуанып</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отыр екен, сөйлесемін, өзің, мектебім</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D56A4A" w:rsidRDefault="006D63BA" w:rsidP="0040689A">
      <w:pPr>
        <w:pStyle w:val="af6"/>
        <w:spacing w:before="0" w:beforeAutospacing="0" w:after="0" w:afterAutospacing="0" w:line="276" w:lineRule="auto"/>
        <w:jc w:val="both"/>
        <w:rPr>
          <w:rFonts w:ascii="Times New Roman" w:hAnsi="Times New Roman" w:cs="Times New Roman"/>
          <w:b/>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0C4B4F">
        <w:rPr>
          <w:rFonts w:ascii="Times New Roman" w:hAnsi="Times New Roman" w:cs="Times New Roman"/>
          <w:b/>
          <w:bCs/>
          <w:color w:val="000000"/>
          <w:sz w:val="28"/>
          <w:szCs w:val="28"/>
          <w:lang w:val="kk-KZ"/>
        </w:rPr>
        <w:t xml:space="preserve"> Септік жалғауын жалғаңыз</w:t>
      </w:r>
      <w:r w:rsidR="008B4761" w:rsidRPr="00D56A4A">
        <w:rPr>
          <w:rFonts w:ascii="Times New Roman" w:hAnsi="Times New Roman" w:cs="Times New Roman"/>
          <w:b/>
          <w:color w:val="000000"/>
          <w:sz w:val="28"/>
          <w:szCs w:val="28"/>
          <w:lang w:val="kk-KZ"/>
        </w:rPr>
        <w:t>.</w:t>
      </w:r>
    </w:p>
    <w:p w:rsidR="008B4761" w:rsidRDefault="008B4761"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Мен кинотеатр... отырмын. Сен кітапхана... бара жатырсың. Сіз емхана... келесіз бе? Ол кітап... алды ма? Біз дүкен... нан әкеле жатырмыз. Сіз Арман... қарындасысыз ба? Сіздер Әлия... келіңіздер. Олар Орбита ықшамауданы... бара жатыр.</w:t>
      </w:r>
    </w:p>
    <w:p w:rsidR="00D56A4A" w:rsidRPr="00B355E6" w:rsidRDefault="00D56A4A" w:rsidP="0040689A">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p>
    <w:p w:rsidR="008B4761" w:rsidRPr="00D56A4A" w:rsidRDefault="006D63BA" w:rsidP="0040689A">
      <w:pPr>
        <w:pStyle w:val="af6"/>
        <w:shd w:val="clear" w:color="auto" w:fill="FFFFFF"/>
        <w:spacing w:before="0" w:beforeAutospacing="0" w:after="0" w:afterAutospacing="0" w:line="276" w:lineRule="auto"/>
        <w:rPr>
          <w:rFonts w:ascii="Times New Roman" w:hAnsi="Times New Roman" w:cs="Times New Roman"/>
          <w:b/>
          <w:color w:val="000000"/>
          <w:sz w:val="28"/>
          <w:szCs w:val="28"/>
          <w:lang w:val="kk-KZ"/>
        </w:rPr>
      </w:pPr>
      <w:r w:rsidRPr="00D56A4A">
        <w:rPr>
          <w:rFonts w:ascii="Times New Roman" w:hAnsi="Times New Roman" w:cs="Times New Roman"/>
          <w:b/>
          <w:bCs/>
          <w:color w:val="000000"/>
          <w:sz w:val="28"/>
          <w:szCs w:val="28"/>
          <w:lang w:val="kk-KZ"/>
        </w:rPr>
        <w:t xml:space="preserve">Тапсырма. </w:t>
      </w:r>
      <w:r w:rsidR="008B4761" w:rsidRPr="00D56A4A">
        <w:rPr>
          <w:rFonts w:ascii="Times New Roman" w:hAnsi="Times New Roman" w:cs="Times New Roman"/>
          <w:b/>
          <w:bCs/>
          <w:color w:val="000000"/>
          <w:sz w:val="28"/>
          <w:szCs w:val="28"/>
          <w:lang w:val="kk-KZ"/>
        </w:rPr>
        <w:t xml:space="preserve"> </w:t>
      </w:r>
      <w:r w:rsidR="008B4761" w:rsidRPr="00D56A4A">
        <w:rPr>
          <w:rFonts w:ascii="Times New Roman" w:hAnsi="Times New Roman" w:cs="Times New Roman"/>
          <w:b/>
          <w:bCs/>
          <w:iCs/>
          <w:color w:val="000000"/>
          <w:sz w:val="28"/>
          <w:szCs w:val="28"/>
          <w:lang w:val="kk-KZ"/>
        </w:rPr>
        <w:t>Термин сөзді тауып қай са</w:t>
      </w:r>
      <w:r w:rsidR="000C4B4F">
        <w:rPr>
          <w:rFonts w:ascii="Times New Roman" w:hAnsi="Times New Roman" w:cs="Times New Roman"/>
          <w:b/>
          <w:bCs/>
          <w:iCs/>
          <w:color w:val="000000"/>
          <w:sz w:val="28"/>
          <w:szCs w:val="28"/>
          <w:lang w:val="kk-KZ"/>
        </w:rPr>
        <w:t>лада қолданылатынын анықтаңыз</w:t>
      </w:r>
      <w:r w:rsidR="008B4761" w:rsidRPr="00D56A4A">
        <w:rPr>
          <w:rFonts w:ascii="Times New Roman" w:hAnsi="Times New Roman" w:cs="Times New Roman"/>
          <w:b/>
          <w:bCs/>
          <w:iCs/>
          <w:color w:val="000000"/>
          <w:sz w:val="28"/>
          <w:szCs w:val="28"/>
          <w:lang w:val="kk-KZ"/>
        </w:rPr>
        <w:t>.</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Әбділданы сыйладым жалыны үшін,</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Көрдім одан жанар тау жарылысын.</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Көрдім жанын жалаңаш жанып тұрған</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8E0984">
        <w:rPr>
          <w:rFonts w:ascii="Times New Roman" w:hAnsi="Times New Roman" w:cs="Times New Roman"/>
          <w:bCs/>
          <w:color w:val="000000"/>
          <w:sz w:val="28"/>
          <w:szCs w:val="28"/>
          <w:lang w:val="kk-KZ"/>
        </w:rPr>
        <w:t>Поэзия</w:t>
      </w:r>
      <w:r w:rsidRPr="008E0984">
        <w:rPr>
          <w:rFonts w:ascii="Times New Roman" w:hAnsi="Times New Roman" w:cs="Times New Roman"/>
          <w:color w:val="000000"/>
          <w:sz w:val="28"/>
          <w:szCs w:val="28"/>
          <w:lang w:val="kk-KZ"/>
        </w:rPr>
        <w:t> </w:t>
      </w:r>
      <w:r w:rsidRPr="00B355E6">
        <w:rPr>
          <w:rFonts w:ascii="Times New Roman" w:hAnsi="Times New Roman" w:cs="Times New Roman"/>
          <w:color w:val="000000"/>
          <w:sz w:val="28"/>
          <w:szCs w:val="28"/>
          <w:lang w:val="kk-KZ"/>
        </w:rPr>
        <w:t>бақыты, жарығы үшін.</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Өкен жандар бейіттері</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Теңіз жүзіп бойлайды.</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Ескі </w:t>
      </w:r>
      <w:r w:rsidRPr="008E0984">
        <w:rPr>
          <w:rFonts w:ascii="Times New Roman" w:hAnsi="Times New Roman" w:cs="Times New Roman"/>
          <w:bCs/>
          <w:color w:val="000000"/>
          <w:sz w:val="28"/>
          <w:szCs w:val="28"/>
          <w:lang w:val="kk-KZ"/>
        </w:rPr>
        <w:t>роман</w:t>
      </w:r>
      <w:r w:rsidRPr="008E0984">
        <w:rPr>
          <w:rFonts w:ascii="Times New Roman" w:hAnsi="Times New Roman" w:cs="Times New Roman"/>
          <w:color w:val="000000"/>
          <w:sz w:val="28"/>
          <w:szCs w:val="28"/>
          <w:lang w:val="kk-KZ"/>
        </w:rPr>
        <w:t> </w:t>
      </w:r>
      <w:r w:rsidRPr="00B355E6">
        <w:rPr>
          <w:rFonts w:ascii="Times New Roman" w:hAnsi="Times New Roman" w:cs="Times New Roman"/>
          <w:color w:val="000000"/>
          <w:sz w:val="28"/>
          <w:szCs w:val="28"/>
          <w:lang w:val="kk-KZ"/>
        </w:rPr>
        <w:t>кейіпкері</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Су бетінде ойнайды.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p>
    <w:p w:rsidR="008B4761" w:rsidRPr="00B355E6" w:rsidRDefault="008B4761" w:rsidP="0040689A">
      <w:pPr>
        <w:pStyle w:val="af6"/>
        <w:spacing w:before="0" w:beforeAutospacing="0" w:after="0" w:afterAutospacing="0" w:line="276" w:lineRule="auto"/>
        <w:ind w:firstLine="709"/>
        <w:jc w:val="cente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Іскери этикет</w:t>
      </w:r>
    </w:p>
    <w:p w:rsidR="0059214F" w:rsidRDefault="008B4761" w:rsidP="008E0984">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Жаңадан құрылып жатқан азаматтық қоғамдағы кездесетін практикалық қиыншылықтар, адам баласының бойындағы тәрбиелік аспектоларының жетіспеушілігін куәл</w:t>
      </w:r>
      <w:r w:rsidR="008E0984">
        <w:rPr>
          <w:rFonts w:ascii="Times New Roman" w:hAnsi="Times New Roman" w:cs="Times New Roman"/>
          <w:bCs/>
          <w:color w:val="000000"/>
          <w:sz w:val="28"/>
          <w:szCs w:val="28"/>
          <w:lang w:val="kk-KZ"/>
        </w:rPr>
        <w:t>андырады. Адам баласының өзін-</w:t>
      </w:r>
      <w:r w:rsidRPr="00B355E6">
        <w:rPr>
          <w:rFonts w:ascii="Times New Roman" w:hAnsi="Times New Roman" w:cs="Times New Roman"/>
          <w:bCs/>
          <w:color w:val="000000"/>
          <w:sz w:val="28"/>
          <w:szCs w:val="28"/>
          <w:lang w:val="kk-KZ"/>
        </w:rPr>
        <w:t>өзі тәрбие</w:t>
      </w:r>
      <w:r w:rsidR="008E0984">
        <w:rPr>
          <w:rFonts w:ascii="Times New Roman" w:hAnsi="Times New Roman" w:cs="Times New Roman"/>
          <w:bCs/>
          <w:color w:val="000000"/>
          <w:sz w:val="28"/>
          <w:szCs w:val="28"/>
          <w:lang w:val="kk-KZ"/>
        </w:rPr>
        <w:t>леу, дұрыс жолмен жүрудегі іс-</w:t>
      </w:r>
      <w:r w:rsidRPr="00B355E6">
        <w:rPr>
          <w:rFonts w:ascii="Times New Roman" w:hAnsi="Times New Roman" w:cs="Times New Roman"/>
          <w:bCs/>
          <w:color w:val="000000"/>
          <w:sz w:val="28"/>
          <w:szCs w:val="28"/>
          <w:lang w:val="kk-KZ"/>
        </w:rPr>
        <w:t xml:space="preserve">әрекеттері, оның ішкі рухани дүниесіне байланысты. </w:t>
      </w:r>
    </w:p>
    <w:p w:rsidR="008B4761" w:rsidRPr="00B355E6" w:rsidRDefault="008B4761" w:rsidP="008E0984">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Өнегелілік сапа ерекшеліктерінің дамуы, жоғарыда аталған сапа формалары мен ә</w:t>
      </w:r>
      <w:r w:rsidR="008E0984">
        <w:rPr>
          <w:rFonts w:ascii="Times New Roman" w:hAnsi="Times New Roman" w:cs="Times New Roman"/>
          <w:bCs/>
          <w:color w:val="000000"/>
          <w:sz w:val="28"/>
          <w:szCs w:val="28"/>
          <w:lang w:val="kk-KZ"/>
        </w:rPr>
        <w:t>дістемелерінің практикалық іс-</w:t>
      </w:r>
      <w:r w:rsidRPr="00B355E6">
        <w:rPr>
          <w:rFonts w:ascii="Times New Roman" w:hAnsi="Times New Roman" w:cs="Times New Roman"/>
          <w:bCs/>
          <w:color w:val="000000"/>
          <w:sz w:val="28"/>
          <w:szCs w:val="28"/>
          <w:lang w:val="kk-KZ"/>
        </w:rPr>
        <w:t xml:space="preserve">жүзінде асыруына байланысты. Ой саналы </w:t>
      </w:r>
      <w:r w:rsidRPr="00B355E6">
        <w:rPr>
          <w:rFonts w:ascii="Times New Roman" w:hAnsi="Times New Roman" w:cs="Times New Roman"/>
          <w:bCs/>
          <w:color w:val="000000"/>
          <w:sz w:val="28"/>
          <w:szCs w:val="28"/>
          <w:lang w:val="kk-KZ"/>
        </w:rPr>
        <w:lastRenderedPageBreak/>
        <w:t xml:space="preserve">талаптар мен көзқарастарды қамтамасыз ету </w:t>
      </w:r>
      <w:r w:rsidR="008E0984">
        <w:rPr>
          <w:rFonts w:ascii="Times New Roman" w:hAnsi="Times New Roman" w:cs="Times New Roman"/>
          <w:bCs/>
          <w:color w:val="000000"/>
          <w:sz w:val="28"/>
          <w:szCs w:val="28"/>
          <w:lang w:val="kk-KZ"/>
        </w:rPr>
        <w:t>–</w:t>
      </w:r>
      <w:r w:rsidRPr="00B355E6">
        <w:rPr>
          <w:rFonts w:ascii="Times New Roman" w:hAnsi="Times New Roman" w:cs="Times New Roman"/>
          <w:bCs/>
          <w:color w:val="000000"/>
          <w:sz w:val="28"/>
          <w:szCs w:val="28"/>
          <w:lang w:val="kk-KZ"/>
        </w:rPr>
        <w:t xml:space="preserve"> </w:t>
      </w:r>
      <w:r w:rsidR="008E0984">
        <w:rPr>
          <w:rFonts w:ascii="Times New Roman" w:hAnsi="Times New Roman" w:cs="Times New Roman"/>
          <w:bCs/>
          <w:color w:val="000000"/>
          <w:sz w:val="28"/>
          <w:szCs w:val="28"/>
          <w:lang w:val="kk-KZ"/>
        </w:rPr>
        <w:t>менеджер мінез-</w:t>
      </w:r>
      <w:r w:rsidRPr="00B355E6">
        <w:rPr>
          <w:rFonts w:ascii="Times New Roman" w:hAnsi="Times New Roman" w:cs="Times New Roman"/>
          <w:bCs/>
          <w:color w:val="000000"/>
          <w:sz w:val="28"/>
          <w:szCs w:val="28"/>
          <w:lang w:val="kk-KZ"/>
        </w:rPr>
        <w:t>құлық этикасының маңызды фактысының шарттары болып табылады. Тұлғаның өнегелі сапа ерекшеліктерімен талаптарының өзара байланыстылықтарын, а</w:t>
      </w:r>
      <w:r w:rsidR="008E0984">
        <w:rPr>
          <w:rFonts w:ascii="Times New Roman" w:hAnsi="Times New Roman" w:cs="Times New Roman"/>
          <w:bCs/>
          <w:color w:val="000000"/>
          <w:sz w:val="28"/>
          <w:szCs w:val="28"/>
          <w:lang w:val="kk-KZ"/>
        </w:rPr>
        <w:t>дамның нақты жағдайдағы көңіл-</w:t>
      </w:r>
      <w:r w:rsidRPr="00B355E6">
        <w:rPr>
          <w:rFonts w:ascii="Times New Roman" w:hAnsi="Times New Roman" w:cs="Times New Roman"/>
          <w:bCs/>
          <w:color w:val="000000"/>
          <w:sz w:val="28"/>
          <w:szCs w:val="28"/>
          <w:lang w:val="kk-KZ"/>
        </w:rPr>
        <w:t>күйін анықтай алатын кең жоспарлы аумақта қарастыру қажет.</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Осы кезеңдегі қанағаттандырылған адам, қанағаттанд</w:t>
      </w:r>
      <w:r w:rsidR="008E0984">
        <w:rPr>
          <w:rFonts w:ascii="Times New Roman" w:hAnsi="Times New Roman" w:cs="Times New Roman"/>
          <w:bCs/>
          <w:color w:val="000000"/>
          <w:sz w:val="28"/>
          <w:szCs w:val="28"/>
          <w:lang w:val="kk-KZ"/>
        </w:rPr>
        <w:t>ырылмаған адамнан іскер қарым-</w:t>
      </w:r>
      <w:r w:rsidRPr="00B355E6">
        <w:rPr>
          <w:rFonts w:ascii="Times New Roman" w:hAnsi="Times New Roman" w:cs="Times New Roman"/>
          <w:bCs/>
          <w:color w:val="000000"/>
          <w:sz w:val="28"/>
          <w:szCs w:val="28"/>
          <w:lang w:val="kk-KZ"/>
        </w:rPr>
        <w:t>қатынастылықтағы</w:t>
      </w:r>
      <w:r w:rsidR="008E0984">
        <w:rPr>
          <w:rFonts w:ascii="Times New Roman" w:hAnsi="Times New Roman" w:cs="Times New Roman"/>
          <w:bCs/>
          <w:color w:val="000000"/>
          <w:sz w:val="28"/>
          <w:szCs w:val="28"/>
          <w:lang w:val="kk-KZ"/>
        </w:rPr>
        <w:t xml:space="preserve"> бағыт-</w:t>
      </w:r>
      <w:r w:rsidRPr="00B355E6">
        <w:rPr>
          <w:rFonts w:ascii="Times New Roman" w:hAnsi="Times New Roman" w:cs="Times New Roman"/>
          <w:bCs/>
          <w:color w:val="000000"/>
          <w:sz w:val="28"/>
          <w:szCs w:val="28"/>
          <w:lang w:val="kk-KZ"/>
        </w:rPr>
        <w:t xml:space="preserve">бағдарлануымен ерекшеленеді. Талаптарды қанағаттандыру мәселелерімен байланысты, қоғамда этикалық қатынастылықтарды мүмкін болатын және мүмкін емес, анықталған және анықталмаған талаптарға бөлу проблемалары туындайды. Өзінің теріс сипаттарына байланысты, қоғаммен, оның мүшелері мен қабылдана алмайтын талаптардың сандық және сапалық түрлері бар. Сондықтан, талаптардың шектерімен түрлеріне қатынасты этикалық бағыт менеджмент саласында ерекше орын алады. Тұтынудың құралдары мен мүмкіншіліктері менеджердің этикасы мен мәдениеттілік деңгейін анықтайды. </w:t>
      </w:r>
    </w:p>
    <w:p w:rsidR="00AF180E" w:rsidRDefault="00AF180E" w:rsidP="0040689A">
      <w:pPr>
        <w:pStyle w:val="af6"/>
        <w:shd w:val="clear" w:color="auto" w:fill="FFFFFF"/>
        <w:spacing w:before="0" w:beforeAutospacing="0" w:after="0" w:afterAutospacing="0" w:line="276" w:lineRule="auto"/>
        <w:rPr>
          <w:rFonts w:ascii="Times New Roman" w:hAnsi="Times New Roman" w:cs="Times New Roman"/>
          <w:b/>
          <w:bCs/>
          <w:color w:val="000000"/>
          <w:sz w:val="28"/>
          <w:szCs w:val="28"/>
          <w:lang w:val="kk-KZ"/>
        </w:rPr>
      </w:pPr>
    </w:p>
    <w:p w:rsidR="008B4761" w:rsidRPr="00CA3AFB" w:rsidRDefault="006D63BA" w:rsidP="0040689A">
      <w:pPr>
        <w:pStyle w:val="af6"/>
        <w:shd w:val="clear" w:color="auto" w:fill="FFFFFF"/>
        <w:spacing w:before="0" w:beforeAutospacing="0" w:after="0" w:afterAutospacing="0" w:line="276" w:lineRule="auto"/>
        <w:rPr>
          <w:rFonts w:ascii="Times New Roman" w:hAnsi="Times New Roman" w:cs="Times New Roman"/>
          <w:b/>
          <w:color w:val="000000"/>
          <w:sz w:val="28"/>
          <w:szCs w:val="28"/>
          <w:lang w:val="kk-KZ"/>
        </w:rPr>
      </w:pPr>
      <w:r w:rsidRPr="00CA3AFB">
        <w:rPr>
          <w:rFonts w:ascii="Times New Roman" w:hAnsi="Times New Roman" w:cs="Times New Roman"/>
          <w:b/>
          <w:bCs/>
          <w:color w:val="000000"/>
          <w:sz w:val="28"/>
          <w:szCs w:val="28"/>
          <w:lang w:val="kk-KZ"/>
        </w:rPr>
        <w:t xml:space="preserve">Тапсырма. </w:t>
      </w:r>
      <w:r w:rsidR="008B4761" w:rsidRPr="00CA3AFB">
        <w:rPr>
          <w:rFonts w:ascii="Times New Roman" w:hAnsi="Times New Roman" w:cs="Times New Roman"/>
          <w:b/>
          <w:bCs/>
          <w:iCs/>
          <w:color w:val="000000"/>
          <w:sz w:val="28"/>
          <w:szCs w:val="28"/>
          <w:lang w:val="kk-KZ"/>
        </w:rPr>
        <w:t>Өлеңдегі эвфемизм</w:t>
      </w:r>
      <w:r w:rsidR="00AF180E">
        <w:rPr>
          <w:rFonts w:ascii="Times New Roman" w:hAnsi="Times New Roman" w:cs="Times New Roman"/>
          <w:b/>
          <w:bCs/>
          <w:iCs/>
          <w:color w:val="000000"/>
          <w:sz w:val="28"/>
          <w:szCs w:val="28"/>
          <w:lang w:val="kk-KZ"/>
        </w:rPr>
        <w:t>ді табыңыздар, сөйлем құраңыз</w:t>
      </w:r>
      <w:r w:rsidR="008B4761" w:rsidRPr="00CA3AFB">
        <w:rPr>
          <w:rFonts w:ascii="Times New Roman" w:hAnsi="Times New Roman" w:cs="Times New Roman"/>
          <w:b/>
          <w:bCs/>
          <w:iCs/>
          <w:color w:val="000000"/>
          <w:sz w:val="28"/>
          <w:szCs w:val="28"/>
          <w:lang w:val="kk-KZ"/>
        </w:rPr>
        <w:t>.</w:t>
      </w:r>
    </w:p>
    <w:p w:rsidR="008B4761" w:rsidRPr="00B355E6" w:rsidRDefault="008B4761"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Енесіне түскен ажал құрығы,</w:t>
      </w:r>
    </w:p>
    <w:p w:rsidR="008B4761" w:rsidRPr="00B355E6" w:rsidRDefault="008B4761"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Жетім лақтың жетті аяныш шырылы.</w:t>
      </w:r>
    </w:p>
    <w:p w:rsidR="008B4761" w:rsidRPr="00B355E6" w:rsidRDefault="008B4761"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rPr>
      </w:pPr>
      <w:r w:rsidRPr="00B355E6">
        <w:rPr>
          <w:rFonts w:ascii="Times New Roman" w:hAnsi="Times New Roman" w:cs="Times New Roman"/>
          <w:color w:val="000000"/>
          <w:sz w:val="28"/>
          <w:szCs w:val="28"/>
        </w:rPr>
        <w:t>Жай оғынан жан анасы </w:t>
      </w:r>
      <w:r w:rsidRPr="00B355E6">
        <w:rPr>
          <w:rFonts w:ascii="Times New Roman" w:hAnsi="Times New Roman" w:cs="Times New Roman"/>
          <w:bCs/>
          <w:color w:val="000000"/>
          <w:sz w:val="28"/>
          <w:szCs w:val="28"/>
        </w:rPr>
        <w:t>мерт болған</w:t>
      </w:r>
    </w:p>
    <w:p w:rsidR="008B4761" w:rsidRPr="00B355E6" w:rsidRDefault="008B4761"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rPr>
        <w:t>Кісінейді қулық бие құлыны.</w:t>
      </w:r>
    </w:p>
    <w:p w:rsidR="008B4761" w:rsidRPr="00B355E6" w:rsidRDefault="008B4761" w:rsidP="0040689A">
      <w:pPr>
        <w:pStyle w:val="af6"/>
        <w:shd w:val="clear" w:color="auto" w:fill="FFFFFF"/>
        <w:spacing w:before="0" w:beforeAutospacing="0" w:after="0" w:afterAutospacing="0" w:line="276" w:lineRule="auto"/>
        <w:ind w:firstLine="709"/>
        <w:rPr>
          <w:rFonts w:ascii="Times New Roman" w:hAnsi="Times New Roman" w:cs="Times New Roman"/>
          <w:color w:val="000000"/>
          <w:sz w:val="28"/>
          <w:szCs w:val="28"/>
          <w:lang w:val="kk-KZ"/>
        </w:rPr>
      </w:pPr>
    </w:p>
    <w:p w:rsidR="008B4761" w:rsidRPr="00CA3AFB" w:rsidRDefault="006D63BA" w:rsidP="0040689A">
      <w:pPr>
        <w:pStyle w:val="af6"/>
        <w:shd w:val="clear" w:color="auto" w:fill="FFFFFF"/>
        <w:spacing w:before="0" w:beforeAutospacing="0" w:after="0" w:afterAutospacing="0" w:line="276" w:lineRule="auto"/>
        <w:rPr>
          <w:rFonts w:ascii="Times New Roman" w:hAnsi="Times New Roman" w:cs="Times New Roman"/>
          <w:b/>
          <w:color w:val="000000"/>
          <w:sz w:val="28"/>
          <w:szCs w:val="28"/>
          <w:lang w:val="kk-KZ"/>
        </w:rPr>
      </w:pPr>
      <w:r w:rsidRPr="00CA3AFB">
        <w:rPr>
          <w:rFonts w:ascii="Times New Roman" w:hAnsi="Times New Roman" w:cs="Times New Roman"/>
          <w:b/>
          <w:bCs/>
          <w:color w:val="000000"/>
          <w:sz w:val="28"/>
          <w:szCs w:val="28"/>
          <w:lang w:val="kk-KZ"/>
        </w:rPr>
        <w:t xml:space="preserve">Тапсырма. </w:t>
      </w:r>
      <w:r w:rsidR="008B4761" w:rsidRPr="00CA3AFB">
        <w:rPr>
          <w:rFonts w:ascii="Times New Roman" w:hAnsi="Times New Roman" w:cs="Times New Roman"/>
          <w:b/>
          <w:bCs/>
          <w:color w:val="000000"/>
          <w:sz w:val="28"/>
          <w:szCs w:val="28"/>
          <w:lang w:val="kk-KZ"/>
        </w:rPr>
        <w:t xml:space="preserve"> </w:t>
      </w:r>
      <w:r w:rsidR="008B4761" w:rsidRPr="00CA3AFB">
        <w:rPr>
          <w:rFonts w:ascii="Times New Roman" w:hAnsi="Times New Roman" w:cs="Times New Roman"/>
          <w:b/>
          <w:bCs/>
          <w:iCs/>
          <w:color w:val="000000"/>
          <w:sz w:val="28"/>
          <w:szCs w:val="28"/>
          <w:lang w:val="kk-KZ"/>
        </w:rPr>
        <w:t>Өлеңнен синоним сөздерді тауып, тағы қандай синонимдер бар екенін анықтаңыздар.</w:t>
      </w:r>
    </w:p>
    <w:p w:rsidR="008B4761" w:rsidRPr="00B355E6" w:rsidRDefault="008B4761"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Жас қайыңда жапырақ</w:t>
      </w:r>
    </w:p>
    <w:p w:rsidR="008B4761" w:rsidRPr="00B355E6" w:rsidRDefault="008B4761"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Күзде тоңса қалтырап,</w:t>
      </w:r>
    </w:p>
    <w:p w:rsidR="008B4761" w:rsidRPr="00B355E6" w:rsidRDefault="008B4761"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Десең </w:t>
      </w:r>
      <w:r w:rsidRPr="00B355E6">
        <w:rPr>
          <w:rFonts w:ascii="Times New Roman" w:hAnsi="Times New Roman" w:cs="Times New Roman"/>
          <w:bCs/>
          <w:color w:val="000000"/>
          <w:sz w:val="28"/>
          <w:szCs w:val="28"/>
          <w:lang w:val="kk-KZ"/>
        </w:rPr>
        <w:t>қуат, әл</w:t>
      </w:r>
      <w:r w:rsidRPr="00B355E6">
        <w:rPr>
          <w:rFonts w:ascii="Times New Roman" w:hAnsi="Times New Roman" w:cs="Times New Roman"/>
          <w:color w:val="000000"/>
          <w:sz w:val="28"/>
          <w:szCs w:val="28"/>
          <w:lang w:val="kk-KZ"/>
        </w:rPr>
        <w:t> алсын,</w:t>
      </w:r>
    </w:p>
    <w:p w:rsidR="008B4761" w:rsidRPr="00B355E6" w:rsidRDefault="008B4761"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Жылуын бер жаныңның,</w:t>
      </w:r>
    </w:p>
    <w:p w:rsidR="008B4761" w:rsidRDefault="008B4761"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Өйткені, сен адамсың.</w:t>
      </w:r>
    </w:p>
    <w:p w:rsidR="00E22A79" w:rsidRPr="00B355E6" w:rsidRDefault="00E22A79" w:rsidP="00E22A79">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p>
    <w:p w:rsidR="008B4761" w:rsidRPr="00CA3AFB" w:rsidRDefault="006D63BA" w:rsidP="0040689A">
      <w:pPr>
        <w:pStyle w:val="af6"/>
        <w:shd w:val="clear" w:color="auto" w:fill="FFFFFF"/>
        <w:spacing w:before="0" w:beforeAutospacing="0" w:after="0" w:afterAutospacing="0" w:line="276" w:lineRule="auto"/>
        <w:rPr>
          <w:rFonts w:ascii="Times New Roman" w:hAnsi="Times New Roman" w:cs="Times New Roman"/>
          <w:b/>
          <w:color w:val="000000"/>
          <w:sz w:val="28"/>
          <w:szCs w:val="28"/>
          <w:lang w:val="kk-KZ"/>
        </w:rPr>
      </w:pPr>
      <w:r w:rsidRPr="00CA3AFB">
        <w:rPr>
          <w:rFonts w:ascii="Times New Roman" w:hAnsi="Times New Roman" w:cs="Times New Roman"/>
          <w:b/>
          <w:bCs/>
          <w:color w:val="000000"/>
          <w:sz w:val="28"/>
          <w:szCs w:val="28"/>
          <w:lang w:val="kk-KZ"/>
        </w:rPr>
        <w:t xml:space="preserve">Тапсырма. </w:t>
      </w:r>
      <w:r w:rsidR="008B4761" w:rsidRPr="00CA3AFB">
        <w:rPr>
          <w:rFonts w:ascii="Times New Roman" w:hAnsi="Times New Roman" w:cs="Times New Roman"/>
          <w:b/>
          <w:bCs/>
          <w:color w:val="000000"/>
          <w:sz w:val="28"/>
          <w:szCs w:val="28"/>
          <w:lang w:val="kk-KZ"/>
        </w:rPr>
        <w:t xml:space="preserve"> </w:t>
      </w:r>
      <w:r w:rsidR="008B4761" w:rsidRPr="00CA3AFB">
        <w:rPr>
          <w:rFonts w:ascii="Times New Roman" w:hAnsi="Times New Roman" w:cs="Times New Roman"/>
          <w:b/>
          <w:bCs/>
          <w:iCs/>
          <w:color w:val="000000"/>
          <w:sz w:val="28"/>
          <w:szCs w:val="28"/>
          <w:lang w:val="kk-KZ"/>
        </w:rPr>
        <w:t>Өлеңнен</w:t>
      </w:r>
      <w:r w:rsidR="00AF180E">
        <w:rPr>
          <w:rFonts w:ascii="Times New Roman" w:hAnsi="Times New Roman" w:cs="Times New Roman"/>
          <w:b/>
          <w:bCs/>
          <w:iCs/>
          <w:color w:val="000000"/>
          <w:sz w:val="28"/>
          <w:szCs w:val="28"/>
          <w:lang w:val="kk-KZ"/>
        </w:rPr>
        <w:t xml:space="preserve"> антонимдерді табыңыз</w:t>
      </w:r>
      <w:r w:rsidR="008B4761" w:rsidRPr="00CA3AFB">
        <w:rPr>
          <w:rFonts w:ascii="Times New Roman" w:hAnsi="Times New Roman" w:cs="Times New Roman"/>
          <w:b/>
          <w:bCs/>
          <w:iCs/>
          <w:color w:val="000000"/>
          <w:sz w:val="28"/>
          <w:szCs w:val="28"/>
          <w:lang w:val="kk-KZ"/>
        </w:rPr>
        <w:t xml:space="preserve">. </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Тыңдадың дала күйін жаның ұйып,</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Алдың сен көкірегіңе бәрін құйып.</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Болдың сен өз халқыңдай қарапайым,</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Тұлғасы әрі </w:t>
      </w:r>
      <w:r w:rsidRPr="00B355E6">
        <w:rPr>
          <w:rFonts w:ascii="Times New Roman" w:hAnsi="Times New Roman" w:cs="Times New Roman"/>
          <w:bCs/>
          <w:color w:val="000000"/>
          <w:sz w:val="28"/>
          <w:szCs w:val="28"/>
          <w:lang w:val="kk-KZ"/>
        </w:rPr>
        <w:t>аласа,</w:t>
      </w:r>
      <w:r w:rsidRPr="00B355E6">
        <w:rPr>
          <w:rFonts w:ascii="Times New Roman" w:hAnsi="Times New Roman" w:cs="Times New Roman"/>
          <w:color w:val="000000"/>
          <w:sz w:val="28"/>
          <w:szCs w:val="28"/>
          <w:lang w:val="kk-KZ"/>
        </w:rPr>
        <w:t> әрі </w:t>
      </w:r>
      <w:r w:rsidRPr="00B355E6">
        <w:rPr>
          <w:rFonts w:ascii="Times New Roman" w:hAnsi="Times New Roman" w:cs="Times New Roman"/>
          <w:bCs/>
          <w:color w:val="000000"/>
          <w:sz w:val="28"/>
          <w:szCs w:val="28"/>
          <w:lang w:val="kk-KZ"/>
        </w:rPr>
        <w:t>биік.</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Сенсің жалғыз </w:t>
      </w:r>
      <w:r w:rsidRPr="00B355E6">
        <w:rPr>
          <w:rFonts w:ascii="Times New Roman" w:hAnsi="Times New Roman" w:cs="Times New Roman"/>
          <w:bCs/>
          <w:color w:val="000000"/>
          <w:sz w:val="28"/>
          <w:szCs w:val="28"/>
          <w:lang w:val="kk-KZ"/>
        </w:rPr>
        <w:t>күндіз-түні</w:t>
      </w:r>
      <w:r w:rsidRPr="00B355E6">
        <w:rPr>
          <w:rFonts w:ascii="Times New Roman" w:hAnsi="Times New Roman" w:cs="Times New Roman"/>
          <w:color w:val="000000"/>
          <w:sz w:val="28"/>
          <w:szCs w:val="28"/>
          <w:lang w:val="kk-KZ"/>
        </w:rPr>
        <w:t> тілегенім,</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Мың </w:t>
      </w:r>
      <w:r w:rsidRPr="00B355E6">
        <w:rPr>
          <w:rFonts w:ascii="Times New Roman" w:hAnsi="Times New Roman" w:cs="Times New Roman"/>
          <w:bCs/>
          <w:color w:val="000000"/>
          <w:sz w:val="28"/>
          <w:szCs w:val="28"/>
          <w:lang w:val="kk-KZ"/>
        </w:rPr>
        <w:t>тіріліп</w:t>
      </w:r>
      <w:r w:rsidRPr="00B355E6">
        <w:rPr>
          <w:rFonts w:ascii="Times New Roman" w:hAnsi="Times New Roman" w:cs="Times New Roman"/>
          <w:color w:val="000000"/>
          <w:sz w:val="28"/>
          <w:szCs w:val="28"/>
          <w:lang w:val="kk-KZ"/>
        </w:rPr>
        <w:t>, сен десе мың </w:t>
      </w:r>
      <w:r w:rsidRPr="00B355E6">
        <w:rPr>
          <w:rFonts w:ascii="Times New Roman" w:hAnsi="Times New Roman" w:cs="Times New Roman"/>
          <w:bCs/>
          <w:color w:val="000000"/>
          <w:sz w:val="28"/>
          <w:szCs w:val="28"/>
          <w:lang w:val="kk-KZ"/>
        </w:rPr>
        <w:t>өлемін.</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Айқайласам жетпейді даусым менің,</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Ойлай-ойлай ормандай түнремін.</w:t>
      </w:r>
    </w:p>
    <w:p w:rsidR="008B4761" w:rsidRPr="00B355E6" w:rsidRDefault="008B4761"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p>
    <w:p w:rsidR="00AF180E" w:rsidRDefault="008B4761" w:rsidP="0040689A">
      <w:pPr>
        <w:pStyle w:val="af6"/>
        <w:shd w:val="clear" w:color="auto" w:fill="FFFFFF"/>
        <w:spacing w:before="0" w:beforeAutospacing="0" w:after="0" w:afterAutospacing="0" w:line="276" w:lineRule="auto"/>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lastRenderedPageBreak/>
        <w:t xml:space="preserve">Еңбек қатынастарын реттейтін құжаттар. </w:t>
      </w:r>
    </w:p>
    <w:p w:rsidR="00422162" w:rsidRPr="00B355E6" w:rsidRDefault="00422162" w:rsidP="00422162">
      <w:pPr>
        <w:spacing w:after="0"/>
        <w:jc w:val="both"/>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 xml:space="preserve">Тапсырма.  Берілген сөздерді қатыстырып, өтініш үлгісін толтырыңыз. </w:t>
      </w:r>
    </w:p>
    <w:p w:rsidR="00422162" w:rsidRPr="00B355E6" w:rsidRDefault="00422162" w:rsidP="00422162">
      <w:pPr>
        <w:spacing w:after="0"/>
        <w:jc w:val="both"/>
        <w:rPr>
          <w:rFonts w:ascii="Times New Roman" w:eastAsia="Times New Roman" w:hAnsi="Times New Roman" w:cs="Times New Roman"/>
          <w:sz w:val="28"/>
          <w:szCs w:val="28"/>
          <w:lang w:val="kk-KZ"/>
        </w:rPr>
      </w:pPr>
    </w:p>
    <w:p w:rsidR="00422162" w:rsidRPr="00B355E6" w:rsidRDefault="00422162" w:rsidP="00422162">
      <w:p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ab/>
        <w:t xml:space="preserve">Кезекті демалыс, отбасы жағдайыма байланысты, зейнеткерлікке шығуыма, басқа қызметке ауысуыма байланысты, біліктілікті арттыруыма байланысты, ғылыми жұмыс қорғауыма байланысты, денсаулығыма байланысты, ақысыз демалыс, түрлі себептер, мамандық, құжаттар, лауазым. </w:t>
      </w:r>
    </w:p>
    <w:p w:rsidR="00422162" w:rsidRPr="00B355E6" w:rsidRDefault="00422162" w:rsidP="00422162">
      <w:pPr>
        <w:spacing w:after="0"/>
        <w:jc w:val="both"/>
        <w:rPr>
          <w:rFonts w:ascii="Times New Roman" w:eastAsia="Times New Roman" w:hAnsi="Times New Roman" w:cs="Times New Roman"/>
          <w:sz w:val="28"/>
          <w:szCs w:val="28"/>
          <w:lang w:val="kk-KZ"/>
        </w:rPr>
      </w:pPr>
    </w:p>
    <w:p w:rsidR="00422162" w:rsidRPr="00B355E6" w:rsidRDefault="00422162" w:rsidP="00422162">
      <w:pPr>
        <w:spacing w:after="0"/>
        <w:rPr>
          <w:rFonts w:ascii="Times New Roman" w:eastAsia="Times New Roman" w:hAnsi="Times New Roman" w:cs="Times New Roman"/>
          <w:b/>
          <w:i/>
          <w:sz w:val="28"/>
          <w:szCs w:val="28"/>
          <w:lang w:val="kk-KZ"/>
        </w:rPr>
      </w:pPr>
      <w:r w:rsidRPr="00B355E6">
        <w:rPr>
          <w:rFonts w:ascii="Times New Roman" w:eastAsia="Times New Roman" w:hAnsi="Times New Roman" w:cs="Times New Roman"/>
          <w:b/>
          <w:i/>
          <w:sz w:val="28"/>
          <w:szCs w:val="28"/>
          <w:lang w:val="kk-KZ"/>
        </w:rPr>
        <w:t>Өтініштің жазылу үлгісі</w:t>
      </w:r>
    </w:p>
    <w:p w:rsidR="00422162" w:rsidRPr="00B355E6" w:rsidRDefault="00422162" w:rsidP="00422162">
      <w:pPr>
        <w:spacing w:after="0"/>
        <w:rPr>
          <w:rFonts w:ascii="Times New Roman" w:eastAsia="Times New Roman" w:hAnsi="Times New Roman" w:cs="Times New Roman"/>
          <w:b/>
          <w:sz w:val="28"/>
          <w:szCs w:val="28"/>
          <w:lang w:val="kk-KZ"/>
        </w:rPr>
      </w:pP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b/>
          <w:sz w:val="28"/>
          <w:szCs w:val="28"/>
          <w:lang w:val="kk-KZ"/>
        </w:rPr>
        <w:t xml:space="preserve">                                                                                 </w:t>
      </w:r>
      <w:r w:rsidRPr="00B355E6">
        <w:rPr>
          <w:rFonts w:ascii="Times New Roman" w:eastAsia="Times New Roman" w:hAnsi="Times New Roman" w:cs="Times New Roman"/>
          <w:sz w:val="28"/>
          <w:szCs w:val="28"/>
          <w:lang w:val="kk-KZ"/>
        </w:rPr>
        <w:t>Алматы облысының әкімі</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 xml:space="preserve">                Қ.А.  Сапаров</w:t>
      </w:r>
      <w:r w:rsidRPr="00B355E6">
        <w:rPr>
          <w:rFonts w:ascii="Times New Roman" w:eastAsia="Times New Roman" w:hAnsi="Times New Roman" w:cs="Times New Roman"/>
          <w:sz w:val="28"/>
          <w:szCs w:val="28"/>
          <w:lang w:val="kk-KZ"/>
        </w:rPr>
        <w:t>қа</w:t>
      </w:r>
    </w:p>
    <w:p w:rsidR="00422162" w:rsidRPr="00B355E6" w:rsidRDefault="00422162" w:rsidP="00422162">
      <w:pPr>
        <w:spacing w:after="0"/>
        <w:rPr>
          <w:rFonts w:ascii="Times New Roman" w:eastAsia="Times New Roman" w:hAnsi="Times New Roman" w:cs="Times New Roman"/>
          <w:b/>
          <w:sz w:val="28"/>
          <w:szCs w:val="28"/>
          <w:lang w:val="kk-KZ"/>
        </w:rPr>
      </w:pPr>
      <w:r w:rsidRPr="00B355E6">
        <w:rPr>
          <w:rFonts w:ascii="Times New Roman" w:eastAsia="Times New Roman" w:hAnsi="Times New Roman" w:cs="Times New Roman"/>
          <w:sz w:val="28"/>
          <w:szCs w:val="28"/>
          <w:lang w:val="kk-KZ"/>
        </w:rPr>
        <w:t xml:space="preserve">                                                                               Алматы қаласының тұрғыны</w:t>
      </w:r>
      <w:r w:rsidRPr="00B355E6">
        <w:rPr>
          <w:rFonts w:ascii="Times New Roman" w:eastAsia="Times New Roman" w:hAnsi="Times New Roman" w:cs="Times New Roman"/>
          <w:b/>
          <w:sz w:val="28"/>
          <w:szCs w:val="28"/>
          <w:lang w:val="kk-KZ"/>
        </w:rPr>
        <w:t xml:space="preserve">  </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b/>
          <w:sz w:val="28"/>
          <w:szCs w:val="28"/>
          <w:lang w:val="kk-KZ"/>
        </w:rPr>
        <w:t xml:space="preserve">                                                                                </w:t>
      </w:r>
      <w:r w:rsidRPr="00B355E6">
        <w:rPr>
          <w:rFonts w:ascii="Times New Roman" w:eastAsia="Times New Roman" w:hAnsi="Times New Roman" w:cs="Times New Roman"/>
          <w:sz w:val="28"/>
          <w:szCs w:val="28"/>
          <w:lang w:val="kk-KZ"/>
        </w:rPr>
        <w:t>Л.А. Айнабековадан</w:t>
      </w:r>
    </w:p>
    <w:p w:rsidR="00422162" w:rsidRPr="00B355E6" w:rsidRDefault="00422162" w:rsidP="00422162">
      <w:pPr>
        <w:spacing w:after="0"/>
        <w:rPr>
          <w:rFonts w:ascii="Times New Roman" w:eastAsia="Times New Roman" w:hAnsi="Times New Roman" w:cs="Times New Roman"/>
          <w:sz w:val="28"/>
          <w:szCs w:val="28"/>
          <w:lang w:val="kk-KZ"/>
        </w:rPr>
      </w:pPr>
    </w:p>
    <w:p w:rsidR="00422162" w:rsidRPr="00B355E6" w:rsidRDefault="00422162" w:rsidP="00422162">
      <w:pPr>
        <w:spacing w:after="0"/>
        <w:jc w:val="center"/>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Өтініш</w:t>
      </w:r>
    </w:p>
    <w:p w:rsidR="00422162" w:rsidRPr="00B355E6" w:rsidRDefault="00422162" w:rsidP="00422162">
      <w:pPr>
        <w:spacing w:after="0"/>
        <w:rPr>
          <w:rFonts w:ascii="Times New Roman" w:eastAsia="Times New Roman" w:hAnsi="Times New Roman" w:cs="Times New Roman"/>
          <w:sz w:val="28"/>
          <w:szCs w:val="28"/>
          <w:lang w:val="kk-KZ"/>
        </w:rPr>
      </w:pP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ab/>
        <w:t>Мені облыстық әкімшілікке заңгер мамандығы бойынша жұмысқа қабылдауыңызды сұранамын.</w:t>
      </w:r>
    </w:p>
    <w:p w:rsidR="00422162" w:rsidRPr="00B355E6" w:rsidRDefault="00422162" w:rsidP="00422162">
      <w:pPr>
        <w:spacing w:after="0"/>
        <w:rPr>
          <w:rFonts w:ascii="Times New Roman" w:eastAsia="Times New Roman" w:hAnsi="Times New Roman" w:cs="Times New Roman"/>
          <w:sz w:val="28"/>
          <w:szCs w:val="28"/>
          <w:lang w:val="kk-KZ"/>
        </w:rPr>
      </w:pP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00.00.00.                                                                         Қолы</w:t>
      </w:r>
    </w:p>
    <w:p w:rsidR="00422162" w:rsidRPr="00B355E6" w:rsidRDefault="00422162" w:rsidP="00422162">
      <w:pPr>
        <w:spacing w:after="0"/>
        <w:rPr>
          <w:rFonts w:ascii="Times New Roman" w:eastAsia="Times New Roman" w:hAnsi="Times New Roman" w:cs="Times New Roman"/>
          <w:b/>
          <w:sz w:val="28"/>
          <w:szCs w:val="28"/>
          <w:lang w:val="kk-KZ"/>
        </w:rPr>
      </w:pPr>
      <w:r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b/>
          <w:sz w:val="28"/>
          <w:szCs w:val="28"/>
          <w:lang w:val="kk-KZ"/>
        </w:rPr>
        <w:t>Сөздік</w:t>
      </w:r>
    </w:p>
    <w:p w:rsidR="00422162" w:rsidRPr="00B355E6" w:rsidRDefault="00422162" w:rsidP="00422162">
      <w:pPr>
        <w:spacing w:after="0"/>
        <w:rPr>
          <w:rFonts w:ascii="Times New Roman" w:eastAsia="Times New Roman" w:hAnsi="Times New Roman" w:cs="Times New Roman"/>
          <w:b/>
          <w:sz w:val="28"/>
          <w:szCs w:val="28"/>
          <w:lang w:val="kk-KZ"/>
        </w:rPr>
      </w:pP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өтініш – заявление</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өтініш беру – подать заявление</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өтініш жазу – (на) писать заявление</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өтініш айту – сделать заявление (заявить)</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өтінішті қарау – рассмотреть заявление</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өтініш бойынша – согласно (по) заявлению / в соответствии с заявлением</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өтінішті қанағаттандыру – удовлетворить заявление</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өтініштің мазмұны – содержание заявления</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жұмысқа қабылдау – принять на работу</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жұмыстан босату – уволить  с работы</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басқа жұмысқа ауыстыру – перевести на другую работу</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кезекті демалыс – очередной отпуск</w:t>
      </w:r>
    </w:p>
    <w:p w:rsidR="00422162" w:rsidRPr="00B355E6" w:rsidRDefault="00422162" w:rsidP="00422162">
      <w:p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кезектен тыс демалыс – внеочередной отпуск</w:t>
      </w:r>
    </w:p>
    <w:p w:rsidR="00422162" w:rsidRPr="00B355E6" w:rsidRDefault="00422162" w:rsidP="00422162">
      <w:pPr>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w:t>
      </w:r>
    </w:p>
    <w:p w:rsidR="00422162" w:rsidRPr="00B355E6" w:rsidRDefault="00422162" w:rsidP="00422162">
      <w:pPr>
        <w:jc w:val="center"/>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Жеке іс парағы</w:t>
      </w:r>
    </w:p>
    <w:p w:rsidR="00422162" w:rsidRPr="00B355E6" w:rsidRDefault="00422162" w:rsidP="00422162">
      <w:pPr>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sz w:val="28"/>
          <w:szCs w:val="28"/>
          <w:lang w:val="kk-KZ"/>
        </w:rPr>
        <w:lastRenderedPageBreak/>
        <w:tab/>
      </w:r>
      <w:r w:rsidRPr="00B355E6">
        <w:rPr>
          <w:rFonts w:ascii="Times New Roman" w:eastAsia="Times New Roman" w:hAnsi="Times New Roman" w:cs="Times New Roman"/>
          <w:sz w:val="28"/>
          <w:szCs w:val="28"/>
          <w:lang w:val="kk-KZ"/>
        </w:rPr>
        <w:t xml:space="preserve">Кадр есебі жөніндегі жеке іс парағы жұмысқа орналасу кезәнде немесе мекемелер мен ұйымдар талап еткен кездерде т.б. жағдайларда жазылады. Жеке іс парағы арнаулы бланук түрінде берілетін ресми құжат. Мұнда жеке адам аты-жөні, жынысы, туған жылы, туған жері, ұлты, білімі, мамандығы т.б. өзі туралы қысқаша мәліметтер беріп өтеді. Жеке іс парағында көрсетілетін мәліметтер еңбек кітапшасында, өмірбаянда берілетін мәліметтермен сәйкес жазылады. </w:t>
      </w:r>
    </w:p>
    <w:p w:rsidR="00422162" w:rsidRPr="00B355E6" w:rsidRDefault="00422162" w:rsidP="00422162">
      <w:pPr>
        <w:jc w:val="both"/>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Жеке іс парағында көрсетілетін деректемелер:</w:t>
      </w:r>
    </w:p>
    <w:p w:rsidR="00422162" w:rsidRPr="00B355E6" w:rsidRDefault="00422162" w:rsidP="00422162">
      <w:pPr>
        <w:numPr>
          <w:ilvl w:val="0"/>
          <w:numId w:val="3"/>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Құжат аты (жеке іс парағы)</w:t>
      </w:r>
    </w:p>
    <w:p w:rsidR="00422162" w:rsidRPr="00B355E6" w:rsidRDefault="00422162" w:rsidP="00422162">
      <w:pPr>
        <w:numPr>
          <w:ilvl w:val="0"/>
          <w:numId w:val="3"/>
        </w:numPr>
        <w:spacing w:after="0"/>
        <w:jc w:val="both"/>
        <w:rPr>
          <w:rFonts w:ascii="Times New Roman" w:eastAsia="Times New Roman" w:hAnsi="Times New Roman" w:cs="Times New Roman"/>
          <w:b/>
          <w:sz w:val="28"/>
          <w:szCs w:val="28"/>
          <w:lang w:val="kk-KZ"/>
        </w:rPr>
      </w:pPr>
      <w:r w:rsidRPr="00B355E6">
        <w:rPr>
          <w:rFonts w:ascii="Times New Roman" w:eastAsia="Times New Roman" w:hAnsi="Times New Roman" w:cs="Times New Roman"/>
          <w:sz w:val="28"/>
          <w:szCs w:val="28"/>
          <w:lang w:val="kk-KZ"/>
        </w:rPr>
        <w:t>Жеке адам туралы ммәлімет (аты-жөні, ұлты, азаматтығы)</w:t>
      </w:r>
    </w:p>
    <w:p w:rsidR="00422162" w:rsidRPr="00B355E6" w:rsidRDefault="00422162" w:rsidP="00422162">
      <w:pPr>
        <w:numPr>
          <w:ilvl w:val="0"/>
          <w:numId w:val="3"/>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Кәсібі мен мамандығы.</w:t>
      </w:r>
    </w:p>
    <w:p w:rsidR="00422162" w:rsidRPr="00B355E6" w:rsidRDefault="00422162" w:rsidP="00422162">
      <w:pPr>
        <w:numPr>
          <w:ilvl w:val="0"/>
          <w:numId w:val="3"/>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Қоғамдық қызметі: еңбек жағдайы.</w:t>
      </w:r>
    </w:p>
    <w:p w:rsidR="00422162" w:rsidRPr="00B355E6" w:rsidRDefault="00422162" w:rsidP="00422162">
      <w:pPr>
        <w:numPr>
          <w:ilvl w:val="0"/>
          <w:numId w:val="3"/>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Отбасы жағдайы.</w:t>
      </w:r>
    </w:p>
    <w:p w:rsidR="00422162" w:rsidRDefault="00422162" w:rsidP="00422162">
      <w:pPr>
        <w:numPr>
          <w:ilvl w:val="0"/>
          <w:numId w:val="3"/>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Мекен-жайы.</w:t>
      </w:r>
    </w:p>
    <w:p w:rsidR="00422162" w:rsidRDefault="00422162" w:rsidP="00422162">
      <w:pPr>
        <w:spacing w:after="0"/>
        <w:ind w:left="720"/>
        <w:jc w:val="both"/>
        <w:rPr>
          <w:rFonts w:ascii="Times New Roman" w:eastAsia="Times New Roman" w:hAnsi="Times New Roman" w:cs="Times New Roman"/>
          <w:sz w:val="28"/>
          <w:szCs w:val="28"/>
          <w:lang w:val="kk-KZ"/>
        </w:rPr>
      </w:pPr>
    </w:p>
    <w:p w:rsidR="00422162" w:rsidRPr="00A43646" w:rsidRDefault="00422162" w:rsidP="00422162">
      <w:pPr>
        <w:shd w:val="clear" w:color="auto" w:fill="FFFFFF"/>
        <w:autoSpaceDE w:val="0"/>
        <w:autoSpaceDN w:val="0"/>
        <w:adjustRightInd w:val="0"/>
        <w:spacing w:after="0"/>
        <w:jc w:val="both"/>
        <w:rPr>
          <w:rFonts w:ascii="Times New Roman" w:hAnsi="Times New Roman" w:cs="Times New Roman"/>
          <w:b/>
          <w:noProof/>
          <w:color w:val="000000"/>
          <w:sz w:val="28"/>
          <w:szCs w:val="28"/>
          <w:lang w:val="kk-KZ"/>
        </w:rPr>
      </w:pPr>
      <w:r w:rsidRPr="00A43646">
        <w:rPr>
          <w:rFonts w:ascii="Times New Roman" w:hAnsi="Times New Roman" w:cs="Times New Roman"/>
          <w:b/>
          <w:noProof/>
          <w:color w:val="000000"/>
          <w:sz w:val="28"/>
          <w:szCs w:val="28"/>
          <w:lang w:val="kk-KZ"/>
        </w:rPr>
        <w:t>Тапсырма.   Көптік жалғауларын қатыстырып, "Жастар" деген тақырыпта мәтін құрастырып жазың</w:t>
      </w:r>
      <w:r>
        <w:rPr>
          <w:rFonts w:ascii="Times New Roman" w:hAnsi="Times New Roman" w:cs="Times New Roman"/>
          <w:b/>
          <w:noProof/>
          <w:color w:val="000000"/>
          <w:sz w:val="28"/>
          <w:szCs w:val="28"/>
          <w:lang w:val="kk-KZ"/>
        </w:rPr>
        <w:t>дар, жалғаулардың астын сызыңыз</w:t>
      </w:r>
      <w:r w:rsidRPr="00A43646">
        <w:rPr>
          <w:rFonts w:ascii="Times New Roman" w:hAnsi="Times New Roman" w:cs="Times New Roman"/>
          <w:b/>
          <w:noProof/>
          <w:color w:val="000000"/>
          <w:sz w:val="28"/>
          <w:szCs w:val="28"/>
          <w:lang w:val="kk-KZ"/>
        </w:rPr>
        <w:t>.</w:t>
      </w:r>
    </w:p>
    <w:p w:rsidR="00422162" w:rsidRPr="00B355E6" w:rsidRDefault="00422162" w:rsidP="00422162">
      <w:pPr>
        <w:spacing w:after="0"/>
        <w:ind w:left="36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Сұхбаттасуды жалғастырыңыз.</w:t>
      </w:r>
    </w:p>
    <w:p w:rsidR="00422162" w:rsidRPr="00B355E6" w:rsidRDefault="00422162"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Жеке іс парағы қандай құжат?</w:t>
      </w:r>
    </w:p>
    <w:p w:rsidR="00422162" w:rsidRPr="00B355E6" w:rsidRDefault="00422162"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Жеке іс парағы арнаулы бланк түрінде берілген ресми құжат.</w:t>
      </w:r>
    </w:p>
    <w:p w:rsidR="00422162" w:rsidRPr="00B355E6" w:rsidRDefault="00422162"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Жеке іс парағында қандай мәліметтер жазылады?</w:t>
      </w:r>
    </w:p>
    <w:p w:rsidR="00422162" w:rsidRPr="00B355E6" w:rsidRDefault="00422162"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Аты-жөні, жынысы, туған жылы, туған жері, ұлты, білімі, мамандығы, өзі туралы мәліметтер беріледі. </w:t>
      </w:r>
    </w:p>
    <w:p w:rsidR="00422162" w:rsidRPr="00B355E6" w:rsidRDefault="00422162"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Жеке іс парағы қандай жағдайларда жазылады?</w:t>
      </w:r>
    </w:p>
    <w:p w:rsidR="00422162" w:rsidRPr="00B355E6" w:rsidRDefault="00422162"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Жұмысқа қабылдау үшін, сайланбалы органдарға сайлану үшін, магистратураға түсу үшін, қызметкерлердің лауазымын көтеру кезінде.  </w:t>
      </w:r>
    </w:p>
    <w:p w:rsidR="00422162" w:rsidRPr="00B355E6" w:rsidRDefault="00422162" w:rsidP="00422162">
      <w:pPr>
        <w:spacing w:after="0"/>
        <w:rPr>
          <w:rFonts w:ascii="Times New Roman" w:hAnsi="Times New Roman" w:cs="Times New Roman"/>
          <w:sz w:val="28"/>
          <w:szCs w:val="28"/>
          <w:lang w:val="kk-KZ"/>
        </w:rPr>
      </w:pPr>
    </w:p>
    <w:p w:rsidR="00422162" w:rsidRPr="00A43646" w:rsidRDefault="00422162" w:rsidP="00422162">
      <w:pPr>
        <w:spacing w:after="0"/>
        <w:rPr>
          <w:rFonts w:ascii="Times New Roman" w:hAnsi="Times New Roman" w:cs="Times New Roman"/>
          <w:b/>
          <w:sz w:val="28"/>
          <w:szCs w:val="28"/>
          <w:lang w:val="kk-KZ"/>
        </w:rPr>
      </w:pPr>
      <w:r w:rsidRPr="00A43646">
        <w:rPr>
          <w:rFonts w:ascii="Times New Roman" w:hAnsi="Times New Roman" w:cs="Times New Roman"/>
          <w:b/>
          <w:sz w:val="28"/>
          <w:szCs w:val="28"/>
          <w:lang w:val="kk-KZ"/>
        </w:rPr>
        <w:t xml:space="preserve">Тапсырма.   Берілген сөз тіркестерін қатыстырып, сөйлем құраңыз. </w:t>
      </w:r>
    </w:p>
    <w:p w:rsidR="00422162" w:rsidRPr="00B355E6" w:rsidRDefault="00422162" w:rsidP="00422162">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Жеке іс парағы, жұмысқа қабылдау, туған жылы, туған жері, ұлты, әлеуметтік тегі, жұмысшы отбасы, қызметкер, отбасы жағдайы, мамандығы, жоғары білімді, оқу орны, оқыған жылдары, шет тілдерін меңгеруі, ғылыми атағы мен дәрежесі, мемлекеттік наградалары, мекен-жайы. </w:t>
      </w:r>
    </w:p>
    <w:p w:rsidR="00422162" w:rsidRPr="00B355E6" w:rsidRDefault="00422162" w:rsidP="00422162">
      <w:pPr>
        <w:spacing w:after="0"/>
        <w:jc w:val="both"/>
        <w:rPr>
          <w:rFonts w:ascii="Times New Roman" w:hAnsi="Times New Roman" w:cs="Times New Roman"/>
          <w:sz w:val="28"/>
          <w:szCs w:val="28"/>
          <w:lang w:val="kk-KZ"/>
        </w:rPr>
      </w:pPr>
    </w:p>
    <w:p w:rsidR="00422162" w:rsidRPr="00A43646" w:rsidRDefault="00422162" w:rsidP="00422162">
      <w:pPr>
        <w:spacing w:after="0"/>
        <w:jc w:val="both"/>
        <w:rPr>
          <w:rFonts w:ascii="Times New Roman" w:hAnsi="Times New Roman" w:cs="Times New Roman"/>
          <w:b/>
          <w:sz w:val="28"/>
          <w:szCs w:val="28"/>
          <w:lang w:val="kk-KZ"/>
        </w:rPr>
      </w:pPr>
      <w:r w:rsidRPr="00A43646">
        <w:rPr>
          <w:rFonts w:ascii="Times New Roman" w:hAnsi="Times New Roman" w:cs="Times New Roman"/>
          <w:b/>
          <w:sz w:val="28"/>
          <w:szCs w:val="28"/>
          <w:lang w:val="kk-KZ"/>
        </w:rPr>
        <w:t xml:space="preserve">Тапсырма.   Төменде берілген етістіктерге байланысты сөз тіркестерін құраңыз. </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ab/>
        <w:t xml:space="preserve">Бастаймын, құрамын, орындаймын, тапсырамын, білемін, жасаймын. </w:t>
      </w:r>
    </w:p>
    <w:p w:rsidR="00422162" w:rsidRPr="00B355E6" w:rsidRDefault="00422162" w:rsidP="00422162">
      <w:pPr>
        <w:spacing w:after="0"/>
        <w:jc w:val="both"/>
        <w:rPr>
          <w:rFonts w:ascii="Times New Roman" w:hAnsi="Times New Roman" w:cs="Times New Roman"/>
          <w:sz w:val="28"/>
          <w:szCs w:val="28"/>
          <w:lang w:val="kk-KZ"/>
        </w:rPr>
      </w:pPr>
      <w:r w:rsidRPr="00B355E6">
        <w:rPr>
          <w:rFonts w:ascii="Times New Roman" w:hAnsi="Times New Roman" w:cs="Times New Roman"/>
          <w:i/>
          <w:sz w:val="28"/>
          <w:szCs w:val="28"/>
          <w:lang w:val="kk-KZ"/>
        </w:rPr>
        <w:t xml:space="preserve">Үлгі: </w:t>
      </w:r>
      <w:r w:rsidRPr="00B355E6">
        <w:rPr>
          <w:rFonts w:ascii="Times New Roman" w:hAnsi="Times New Roman" w:cs="Times New Roman"/>
          <w:sz w:val="28"/>
          <w:szCs w:val="28"/>
          <w:lang w:val="kk-KZ"/>
        </w:rPr>
        <w:t xml:space="preserve">жұмыс бастаймын, жаңадан бастаймын, басынан бастаймын, осы ретпен бастаймын, мәліметтен бастаймын, жоспардан бастаймын, іссапардан бастаймын, </w:t>
      </w:r>
      <w:r w:rsidRPr="00B355E6">
        <w:rPr>
          <w:rFonts w:ascii="Times New Roman" w:hAnsi="Times New Roman" w:cs="Times New Roman"/>
          <w:sz w:val="28"/>
          <w:szCs w:val="28"/>
          <w:lang w:val="kk-KZ"/>
        </w:rPr>
        <w:lastRenderedPageBreak/>
        <w:t>жобадан бастаймын, сабақтан бастаймын, тексеруден бастаймын, қызметтен бастаймын.</w:t>
      </w:r>
    </w:p>
    <w:p w:rsidR="00422162" w:rsidRPr="00B355E6" w:rsidRDefault="00422162" w:rsidP="00422162">
      <w:pPr>
        <w:spacing w:after="0"/>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 xml:space="preserve">Сөздік  </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жеке іс парақ (ғы) – личный листок</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кадр есебі жөніндегі іс парағы  - личный листок по учету кадров</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жұмысқа қабылдау – принять на работу</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тек (тегі)  - фамилия</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аты – имя</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әкесінің аты – отчество</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туған жылы, айы, күні – год, месяц, число рождения</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ұлты – национальность </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азаматтығы – гражданство</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әлеуметтік тегі – социальное происхождение</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жынысы – пол </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білімі – образование</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мамандық – специальность</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атақ – звание </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дәреже – степень</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ғылыми еңбек – научный труд</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лауазым – должность</w:t>
      </w:r>
    </w:p>
    <w:p w:rsidR="00422162" w:rsidRPr="00B355E6"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мемлекеттік наградалары – государственные награды</w:t>
      </w:r>
    </w:p>
    <w:p w:rsidR="00422162" w:rsidRDefault="00422162" w:rsidP="00422162">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мәлімет – сведения </w:t>
      </w:r>
    </w:p>
    <w:p w:rsidR="00422162" w:rsidRPr="00B355E6" w:rsidRDefault="00422162" w:rsidP="00422162">
      <w:pPr>
        <w:spacing w:after="0"/>
        <w:rPr>
          <w:rFonts w:ascii="Times New Roman" w:hAnsi="Times New Roman" w:cs="Times New Roman"/>
          <w:sz w:val="28"/>
          <w:szCs w:val="28"/>
          <w:lang w:val="kk-KZ"/>
        </w:rPr>
      </w:pPr>
    </w:p>
    <w:p w:rsidR="00422162" w:rsidRDefault="00422162" w:rsidP="00422162">
      <w:pPr>
        <w:spacing w:after="0"/>
        <w:jc w:val="both"/>
        <w:rPr>
          <w:rFonts w:ascii="Times New Roman" w:hAnsi="Times New Roman" w:cs="Times New Roman"/>
          <w:b/>
          <w:sz w:val="28"/>
          <w:szCs w:val="28"/>
          <w:lang w:val="kk-KZ"/>
        </w:rPr>
      </w:pPr>
      <w:r w:rsidRPr="00A43646">
        <w:rPr>
          <w:rFonts w:ascii="Times New Roman" w:hAnsi="Times New Roman" w:cs="Times New Roman"/>
          <w:b/>
          <w:sz w:val="28"/>
          <w:szCs w:val="28"/>
          <w:lang w:val="kk-KZ"/>
        </w:rPr>
        <w:t>Тапсырма.   Тіркестерді дұрыс айтып үйреніңіз.</w:t>
      </w:r>
    </w:p>
    <w:p w:rsidR="00422162" w:rsidRPr="00B355E6" w:rsidRDefault="00422162" w:rsidP="00422162">
      <w:pPr>
        <w:spacing w:after="0"/>
        <w:jc w:val="both"/>
        <w:rPr>
          <w:rFonts w:ascii="Times New Roman" w:hAnsi="Times New Roman" w:cs="Times New Roman"/>
          <w:sz w:val="28"/>
          <w:szCs w:val="28"/>
          <w:lang w:val="kk-KZ"/>
        </w:rPr>
      </w:pPr>
      <w:r w:rsidRPr="00A43646">
        <w:rPr>
          <w:rFonts w:ascii="Times New Roman" w:hAnsi="Times New Roman" w:cs="Times New Roman"/>
          <w:b/>
          <w:sz w:val="28"/>
          <w:szCs w:val="28"/>
          <w:lang w:val="kk-KZ"/>
        </w:rPr>
        <w:t xml:space="preserve"> </w:t>
      </w:r>
      <w:r w:rsidRPr="00B355E6">
        <w:rPr>
          <w:rFonts w:ascii="Times New Roman" w:hAnsi="Times New Roman" w:cs="Times New Roman"/>
          <w:sz w:val="28"/>
          <w:szCs w:val="28"/>
          <w:lang w:val="kk-KZ"/>
        </w:rPr>
        <w:t>Дүниеге келу – Алматыда дүниеге келдім.</w:t>
      </w:r>
    </w:p>
    <w:p w:rsidR="00422162" w:rsidRPr="00B355E6" w:rsidRDefault="00422162" w:rsidP="00422162">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орта білім – орта білімім бар.</w:t>
      </w:r>
    </w:p>
    <w:p w:rsidR="00422162" w:rsidRPr="00B355E6" w:rsidRDefault="00422162" w:rsidP="00422162">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жоғары білім – жоғары білімім бар.</w:t>
      </w:r>
    </w:p>
    <w:p w:rsidR="00422162" w:rsidRPr="00B355E6" w:rsidRDefault="00422162" w:rsidP="00422162">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жұмыс істеу – компанияда жұмыс істеймін.</w:t>
      </w:r>
    </w:p>
    <w:p w:rsidR="00422162" w:rsidRDefault="00422162" w:rsidP="00422162">
      <w:pPr>
        <w:spacing w:after="0"/>
        <w:ind w:left="720"/>
        <w:jc w:val="both"/>
        <w:rPr>
          <w:rFonts w:ascii="Times New Roman" w:eastAsia="Times New Roman" w:hAnsi="Times New Roman" w:cs="Times New Roman"/>
          <w:sz w:val="28"/>
          <w:szCs w:val="28"/>
          <w:lang w:val="kk-KZ"/>
        </w:rPr>
      </w:pPr>
    </w:p>
    <w:p w:rsidR="00422162" w:rsidRPr="00B355E6" w:rsidRDefault="00422162" w:rsidP="00422162">
      <w:pPr>
        <w:jc w:val="center"/>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Түйіндеме</w:t>
      </w:r>
    </w:p>
    <w:p w:rsidR="00422162" w:rsidRPr="00B355E6" w:rsidRDefault="00422162" w:rsidP="00422162">
      <w:pPr>
        <w:ind w:firstLine="708"/>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sz w:val="28"/>
          <w:szCs w:val="28"/>
          <w:lang w:val="kk-KZ"/>
        </w:rPr>
        <w:t>Түйіндеме</w:t>
      </w:r>
      <w:r w:rsidRPr="00B355E6">
        <w:rPr>
          <w:rFonts w:ascii="Times New Roman" w:eastAsia="Times New Roman" w:hAnsi="Times New Roman" w:cs="Times New Roman"/>
          <w:sz w:val="28"/>
          <w:szCs w:val="28"/>
          <w:lang w:val="kk-KZ"/>
        </w:rPr>
        <w:t xml:space="preserve"> (резюме) – белгілі бір тұлғаның өмірбаяны, білімі, мамандығы, кәсіптік шеберлігі, біліктілігі, икемділігі жайлы нақты, қысқа мәлімет беретін іс қағаздарының бір түрі. Жазылған түйіндеме сіз туралы толық мәлімет беруі үшін, онда сіздің біліміңіз, біліктілігіңіз, жеткен жетістігіңіз, жұмыс тәжірибеңіз, не нәрсеге икемділігіңіз бар екені айтылуы керек. Түйіндемеде сіздің мақсатыңыз - өз өмірбаяныңыз бен жұмыс тәжірибеңізден нақты мәліметтер қамтылады.  </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Түйіндеме үшін қажетті мәліметтер:</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Аты-жөні</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lastRenderedPageBreak/>
        <w:t>Мекен-жайы</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Туған жылы</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Ұлты</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Отбасы жағдайы</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Азаматтығы</w:t>
      </w:r>
    </w:p>
    <w:p w:rsidR="00422162" w:rsidRPr="00B355E6" w:rsidRDefault="00422162" w:rsidP="00422162">
      <w:pPr>
        <w:spacing w:after="0"/>
        <w:ind w:firstLine="708"/>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Білімі</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Жұмыс тәжірибесі</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Тілді білуі</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Қызығушылығы</w:t>
      </w:r>
    </w:p>
    <w:p w:rsidR="00422162" w:rsidRPr="00B355E6" w:rsidRDefault="00422162" w:rsidP="00422162">
      <w:pPr>
        <w:spacing w:after="0"/>
        <w:ind w:firstLine="709"/>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Қосымша мәліметтер</w:t>
      </w:r>
    </w:p>
    <w:p w:rsidR="00422162" w:rsidRPr="00B355E6" w:rsidRDefault="00422162" w:rsidP="00422162">
      <w:pPr>
        <w:spacing w:after="0"/>
        <w:ind w:firstLine="709"/>
        <w:jc w:val="both"/>
        <w:rPr>
          <w:rFonts w:ascii="Times New Roman" w:eastAsia="Times New Roman" w:hAnsi="Times New Roman" w:cs="Times New Roman"/>
          <w:b/>
          <w:i/>
          <w:sz w:val="28"/>
          <w:szCs w:val="28"/>
          <w:lang w:val="kk-KZ"/>
        </w:rPr>
      </w:pPr>
      <w:r w:rsidRPr="00B355E6">
        <w:rPr>
          <w:rFonts w:ascii="Times New Roman" w:eastAsia="Times New Roman" w:hAnsi="Times New Roman" w:cs="Times New Roman"/>
          <w:b/>
          <w:i/>
          <w:sz w:val="28"/>
          <w:szCs w:val="28"/>
          <w:lang w:val="kk-KZ"/>
        </w:rPr>
        <w:t xml:space="preserve">Үлгі: </w:t>
      </w:r>
    </w:p>
    <w:p w:rsidR="00422162" w:rsidRPr="00B355E6" w:rsidRDefault="00422162" w:rsidP="00422162">
      <w:pPr>
        <w:spacing w:after="0"/>
        <w:ind w:firstLine="709"/>
        <w:jc w:val="center"/>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Түйіндеме</w:t>
      </w:r>
    </w:p>
    <w:p w:rsidR="00422162" w:rsidRPr="00B355E6" w:rsidRDefault="00422162" w:rsidP="00422162">
      <w:pPr>
        <w:spacing w:after="0"/>
        <w:ind w:firstLine="709"/>
        <w:jc w:val="center"/>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(Резюме)</w:t>
      </w:r>
    </w:p>
    <w:p w:rsidR="00422162" w:rsidRPr="00B355E6" w:rsidRDefault="00422162" w:rsidP="00422162">
      <w:pPr>
        <w:spacing w:after="0"/>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Мекенжайы: Астана қаласы, Жеңіс даңғылы  75, пәтері  18</w:t>
      </w:r>
    </w:p>
    <w:p w:rsidR="00422162" w:rsidRPr="00B355E6" w:rsidRDefault="00422162" w:rsidP="00422162">
      <w:pPr>
        <w:spacing w:after="0"/>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Тел:  (7172) 300258, e-mail: </w:t>
      </w:r>
    </w:p>
    <w:p w:rsidR="00422162" w:rsidRPr="00B355E6" w:rsidRDefault="00422162" w:rsidP="00422162">
      <w:pPr>
        <w:ind w:firstLine="708"/>
        <w:jc w:val="center"/>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Ғалымжан Ахметұлы</w:t>
      </w:r>
    </w:p>
    <w:p w:rsidR="00422162" w:rsidRPr="00B355E6" w:rsidRDefault="00422162" w:rsidP="00422162">
      <w:pPr>
        <w:spacing w:after="0"/>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i/>
          <w:sz w:val="28"/>
          <w:szCs w:val="28"/>
          <w:lang w:val="kk-KZ"/>
        </w:rPr>
        <w:t>Жалпы ақпарат:</w:t>
      </w:r>
    </w:p>
    <w:p w:rsidR="00422162" w:rsidRPr="00B355E6" w:rsidRDefault="00422162" w:rsidP="00422162">
      <w:pPr>
        <w:spacing w:after="0"/>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Туған жылы:  12 тамыз, 1980 жыл</w:t>
      </w:r>
    </w:p>
    <w:p w:rsidR="00422162" w:rsidRPr="00B355E6" w:rsidRDefault="00422162" w:rsidP="00422162">
      <w:pPr>
        <w:spacing w:after="0"/>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Ұлты: қазақ</w:t>
      </w:r>
    </w:p>
    <w:p w:rsidR="00422162" w:rsidRPr="00B355E6" w:rsidRDefault="00422162" w:rsidP="00422162">
      <w:pPr>
        <w:spacing w:after="0"/>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Жынысы:  ер</w:t>
      </w:r>
    </w:p>
    <w:p w:rsidR="00422162" w:rsidRPr="00B355E6" w:rsidRDefault="00422162" w:rsidP="00422162">
      <w:pPr>
        <w:spacing w:after="0"/>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Отбасы  жағдайы: үйленген, екі баласы бар</w:t>
      </w:r>
    </w:p>
    <w:p w:rsidR="00422162" w:rsidRPr="00B355E6" w:rsidRDefault="00422162" w:rsidP="00422162">
      <w:pPr>
        <w:spacing w:after="0"/>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Азаматтығы: Қазақстан Республикасы</w:t>
      </w:r>
    </w:p>
    <w:p w:rsidR="00422162" w:rsidRPr="00B355E6" w:rsidRDefault="00422162" w:rsidP="00422162">
      <w:pPr>
        <w:spacing w:after="0"/>
        <w:ind w:firstLine="709"/>
        <w:rPr>
          <w:rFonts w:ascii="Times New Roman" w:eastAsia="Times New Roman" w:hAnsi="Times New Roman" w:cs="Times New Roman"/>
          <w:sz w:val="28"/>
          <w:szCs w:val="28"/>
          <w:lang w:val="kk-KZ"/>
        </w:rPr>
      </w:pPr>
    </w:p>
    <w:p w:rsidR="00422162" w:rsidRPr="00B355E6" w:rsidRDefault="00422162" w:rsidP="009B1128">
      <w:pPr>
        <w:spacing w:after="0" w:line="240" w:lineRule="auto"/>
        <w:ind w:firstLine="708"/>
        <w:rPr>
          <w:rFonts w:ascii="Times New Roman" w:eastAsia="Times New Roman" w:hAnsi="Times New Roman" w:cs="Times New Roman"/>
          <w:b/>
          <w:i/>
          <w:sz w:val="28"/>
          <w:szCs w:val="28"/>
          <w:lang w:val="kk-KZ"/>
        </w:rPr>
      </w:pPr>
      <w:r w:rsidRPr="00B355E6">
        <w:rPr>
          <w:rFonts w:ascii="Times New Roman" w:eastAsia="Times New Roman" w:hAnsi="Times New Roman" w:cs="Times New Roman"/>
          <w:b/>
          <w:i/>
          <w:sz w:val="28"/>
          <w:szCs w:val="28"/>
          <w:lang w:val="kk-KZ"/>
        </w:rPr>
        <w:t>Білімі:</w:t>
      </w:r>
    </w:p>
    <w:p w:rsidR="00422162" w:rsidRPr="00B355E6" w:rsidRDefault="00422162" w:rsidP="009B1128">
      <w:pPr>
        <w:spacing w:after="0" w:line="240" w:lineRule="auto"/>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1996-2006 жж.  №47 Т. Тәжібаев атындағы мектеп-гимназиясы  2006-2010 жж. әл-Фараби атындағы ҚазҰУ, филология  факультеті</w:t>
      </w:r>
    </w:p>
    <w:p w:rsidR="00422162" w:rsidRPr="00B355E6" w:rsidRDefault="00422162" w:rsidP="009B1128">
      <w:pPr>
        <w:spacing w:after="0" w:line="240" w:lineRule="auto"/>
        <w:ind w:firstLine="708"/>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w:t>
      </w:r>
    </w:p>
    <w:p w:rsidR="00422162" w:rsidRPr="00B355E6" w:rsidRDefault="00422162" w:rsidP="009B1128">
      <w:pPr>
        <w:spacing w:after="0" w:line="240" w:lineRule="auto"/>
        <w:ind w:firstLine="708"/>
        <w:rPr>
          <w:rFonts w:ascii="Times New Roman" w:eastAsia="Times New Roman" w:hAnsi="Times New Roman" w:cs="Times New Roman"/>
          <w:i/>
          <w:sz w:val="28"/>
          <w:szCs w:val="28"/>
          <w:lang w:val="kk-KZ"/>
        </w:rPr>
      </w:pPr>
      <w:r w:rsidRPr="00B355E6">
        <w:rPr>
          <w:rFonts w:ascii="Times New Roman" w:eastAsia="Times New Roman" w:hAnsi="Times New Roman" w:cs="Times New Roman"/>
          <w:i/>
          <w:sz w:val="28"/>
          <w:szCs w:val="28"/>
          <w:lang w:val="kk-KZ"/>
        </w:rPr>
        <w:t xml:space="preserve">Еңбек өтілі: </w:t>
      </w: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i/>
          <w:sz w:val="28"/>
          <w:szCs w:val="28"/>
          <w:lang w:val="kk-KZ"/>
        </w:rPr>
        <w:t xml:space="preserve">                     </w:t>
      </w:r>
      <w:r w:rsidRPr="00B355E6">
        <w:rPr>
          <w:rFonts w:ascii="Times New Roman" w:eastAsia="Times New Roman" w:hAnsi="Times New Roman" w:cs="Times New Roman"/>
          <w:sz w:val="28"/>
          <w:szCs w:val="28"/>
          <w:lang w:val="kk-KZ"/>
        </w:rPr>
        <w:t xml:space="preserve">2010-2012 жж. Алматы қалалық әкімшілігі, ішкі саясат </w:t>
      </w: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бөлімінде аудармашы, жетекші маман</w:t>
      </w: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2012-2016 жж. Оңтүстік Қазақстан облысы тілдерді дамыту </w:t>
      </w: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басқармасында бөлім меңгерушісі </w:t>
      </w: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i/>
          <w:sz w:val="28"/>
          <w:szCs w:val="28"/>
          <w:lang w:val="kk-KZ"/>
        </w:rPr>
        <w:t xml:space="preserve">Тілді білуі:  </w:t>
      </w:r>
      <w:r w:rsidRPr="00B355E6">
        <w:rPr>
          <w:rFonts w:ascii="Times New Roman" w:eastAsia="Times New Roman" w:hAnsi="Times New Roman" w:cs="Times New Roman"/>
          <w:sz w:val="28"/>
          <w:szCs w:val="28"/>
          <w:lang w:val="kk-KZ"/>
        </w:rPr>
        <w:t>қазақ тілі, орыс тілі, ағылшын тілі</w:t>
      </w: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i/>
          <w:sz w:val="28"/>
          <w:szCs w:val="28"/>
          <w:lang w:val="kk-KZ"/>
        </w:rPr>
        <w:t xml:space="preserve">Компьютерді игеруі:  </w:t>
      </w:r>
      <w:r w:rsidRPr="00B355E6">
        <w:rPr>
          <w:rFonts w:ascii="Times New Roman" w:eastAsia="Times New Roman" w:hAnsi="Times New Roman" w:cs="Times New Roman"/>
          <w:sz w:val="28"/>
          <w:szCs w:val="28"/>
          <w:lang w:val="kk-KZ"/>
        </w:rPr>
        <w:t>МS Word, Excel</w:t>
      </w: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i/>
          <w:sz w:val="28"/>
          <w:szCs w:val="28"/>
          <w:lang w:val="kk-KZ"/>
        </w:rPr>
        <w:t xml:space="preserve">Жеке қасиеттері:  </w:t>
      </w:r>
      <w:r w:rsidRPr="00B355E6">
        <w:rPr>
          <w:rFonts w:ascii="Times New Roman" w:eastAsia="Times New Roman" w:hAnsi="Times New Roman" w:cs="Times New Roman"/>
          <w:sz w:val="28"/>
          <w:szCs w:val="28"/>
          <w:lang w:val="kk-KZ"/>
        </w:rPr>
        <w:t>ұйымдастырушылық, талапшыл, жауапкершілік,</w:t>
      </w: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                                  іскерлік, жаңашыл;</w:t>
      </w: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p>
    <w:p w:rsidR="00422162" w:rsidRPr="00B355E6" w:rsidRDefault="00422162" w:rsidP="009B1128">
      <w:pPr>
        <w:spacing w:after="0" w:line="240" w:lineRule="auto"/>
        <w:ind w:firstLine="709"/>
        <w:rPr>
          <w:rFonts w:ascii="Times New Roman" w:eastAsia="Times New Roman" w:hAnsi="Times New Roman" w:cs="Times New Roman"/>
          <w:sz w:val="28"/>
          <w:szCs w:val="28"/>
          <w:lang w:val="kk-KZ"/>
        </w:rPr>
      </w:pPr>
      <w:r w:rsidRPr="00B355E6">
        <w:rPr>
          <w:rFonts w:ascii="Times New Roman" w:eastAsia="Times New Roman" w:hAnsi="Times New Roman" w:cs="Times New Roman"/>
          <w:i/>
          <w:sz w:val="28"/>
          <w:szCs w:val="28"/>
          <w:lang w:val="kk-KZ"/>
        </w:rPr>
        <w:t xml:space="preserve">Қызығушылығы:    </w:t>
      </w:r>
      <w:r w:rsidRPr="00B355E6">
        <w:rPr>
          <w:rFonts w:ascii="Times New Roman" w:eastAsia="Times New Roman" w:hAnsi="Times New Roman" w:cs="Times New Roman"/>
          <w:sz w:val="28"/>
          <w:szCs w:val="28"/>
          <w:lang w:val="kk-KZ"/>
        </w:rPr>
        <w:t xml:space="preserve">кітап оқу, спортпен шұғылдану, ән тыңдау; </w:t>
      </w:r>
    </w:p>
    <w:p w:rsidR="00422162" w:rsidRPr="00B355E6" w:rsidRDefault="00422162" w:rsidP="009B1128">
      <w:pPr>
        <w:spacing w:after="0" w:line="240" w:lineRule="auto"/>
        <w:jc w:val="center"/>
        <w:rPr>
          <w:rFonts w:ascii="Times New Roman" w:eastAsia="Times New Roman" w:hAnsi="Times New Roman" w:cs="Times New Roman"/>
          <w:b/>
          <w:sz w:val="28"/>
          <w:szCs w:val="28"/>
          <w:lang w:val="kk-KZ"/>
        </w:rPr>
      </w:pPr>
    </w:p>
    <w:p w:rsidR="00422162" w:rsidRPr="00B355E6" w:rsidRDefault="00422162" w:rsidP="00422162">
      <w:pPr>
        <w:jc w:val="center"/>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Өмірбаян</w:t>
      </w:r>
    </w:p>
    <w:p w:rsidR="00422162" w:rsidRPr="00B355E6" w:rsidRDefault="00422162" w:rsidP="009B1128">
      <w:pPr>
        <w:spacing w:after="0" w:line="240" w:lineRule="auto"/>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ab/>
        <w:t xml:space="preserve">Өмірбаян – жеке адамның өмірінен мәлімет беретін ресми құжат. Өмірбаян үш түрде жазылады. </w:t>
      </w:r>
    </w:p>
    <w:p w:rsidR="00422162" w:rsidRPr="00B355E6" w:rsidRDefault="00422162" w:rsidP="009B1128">
      <w:pPr>
        <w:numPr>
          <w:ilvl w:val="0"/>
          <w:numId w:val="4"/>
        </w:numPr>
        <w:spacing w:after="0" w:line="240" w:lineRule="auto"/>
        <w:ind w:left="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Адамның өз өмірі мен қызметі туралы өзінің қысқаша баяндауы. Мұндай өмірбаяндардың көлемі шағын болады.</w:t>
      </w:r>
    </w:p>
    <w:p w:rsidR="00422162" w:rsidRPr="00B355E6" w:rsidRDefault="00422162" w:rsidP="009B1128">
      <w:pPr>
        <w:numPr>
          <w:ilvl w:val="0"/>
          <w:numId w:val="4"/>
        </w:numPr>
        <w:spacing w:after="0" w:line="240" w:lineRule="auto"/>
        <w:ind w:left="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Мемуарлық өмірбаяндар. Адамның өз өмірін сол кездегі қоғам өмірімен байланыстыра отырып баяндайтын естеліктері. Өмірбаянның бұл түрі – жазушылардың, қоғам қайраткерлерінің, ғалымдардың шығармаларында, естеліктерінде кездеседі. Мысалы: Б.Момышұлының «Ұшқан ұя»,</w:t>
      </w:r>
      <w:r>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sz w:val="28"/>
          <w:szCs w:val="28"/>
          <w:lang w:val="kk-KZ"/>
        </w:rPr>
        <w:t>С. Сейфуллиннің «Тар жол, тайғақ кешу» т.б.</w:t>
      </w:r>
    </w:p>
    <w:p w:rsidR="00D02457" w:rsidRPr="009B1128" w:rsidRDefault="00422162" w:rsidP="009B1128">
      <w:pPr>
        <w:numPr>
          <w:ilvl w:val="0"/>
          <w:numId w:val="4"/>
        </w:numPr>
        <w:spacing w:after="0" w:line="240" w:lineRule="auto"/>
        <w:ind w:left="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Саяси шығармашылық өмірбаяндар. Белгілі қоғам қайраткерлерінің, атақты ақын-жазушылардың шығармашылығы, саяси-қоғамдық қызметі екінші бір адам тарапынан баяндалады.  </w:t>
      </w:r>
    </w:p>
    <w:p w:rsidR="00422162" w:rsidRPr="00B355E6" w:rsidRDefault="00422162" w:rsidP="00422162">
      <w:pPr>
        <w:tabs>
          <w:tab w:val="left" w:pos="2640"/>
        </w:tabs>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b/>
          <w:sz w:val="28"/>
          <w:szCs w:val="28"/>
          <w:lang w:val="kk-KZ"/>
        </w:rPr>
        <w:t>Тапсырма.   Берілген сұрақтарға жауап беріңіз.</w:t>
      </w:r>
      <w:r w:rsidRPr="00B355E6">
        <w:rPr>
          <w:rFonts w:ascii="Times New Roman" w:eastAsia="Times New Roman" w:hAnsi="Times New Roman" w:cs="Times New Roman"/>
          <w:sz w:val="28"/>
          <w:szCs w:val="28"/>
          <w:lang w:val="kk-KZ"/>
        </w:rPr>
        <w:t xml:space="preserve"> </w:t>
      </w:r>
    </w:p>
    <w:p w:rsidR="00422162" w:rsidRPr="00B355E6" w:rsidRDefault="00422162" w:rsidP="00422162">
      <w:pPr>
        <w:numPr>
          <w:ilvl w:val="0"/>
          <w:numId w:val="5"/>
        </w:numPr>
        <w:tabs>
          <w:tab w:val="left" w:pos="2640"/>
        </w:tabs>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Өмірбаян қандай мақсатта жазылады?</w:t>
      </w:r>
    </w:p>
    <w:p w:rsidR="00422162" w:rsidRPr="00B355E6" w:rsidRDefault="00422162" w:rsidP="00422162">
      <w:pPr>
        <w:numPr>
          <w:ilvl w:val="0"/>
          <w:numId w:val="5"/>
        </w:numPr>
        <w:tabs>
          <w:tab w:val="left" w:pos="2640"/>
        </w:tabs>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Өмірбаянның мазмұны қандай болады?</w:t>
      </w:r>
    </w:p>
    <w:p w:rsidR="00422162" w:rsidRPr="00B355E6" w:rsidRDefault="00422162" w:rsidP="00422162">
      <w:pPr>
        <w:numPr>
          <w:ilvl w:val="0"/>
          <w:numId w:val="5"/>
        </w:numPr>
        <w:tabs>
          <w:tab w:val="left" w:pos="2640"/>
        </w:tabs>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Өмірбаян кімнің атынан жазылады?</w:t>
      </w:r>
    </w:p>
    <w:p w:rsidR="00422162" w:rsidRPr="00B355E6" w:rsidRDefault="00422162" w:rsidP="00422162">
      <w:pPr>
        <w:numPr>
          <w:ilvl w:val="0"/>
          <w:numId w:val="5"/>
        </w:numPr>
        <w:tabs>
          <w:tab w:val="left" w:pos="2640"/>
        </w:tabs>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Өмірбаянда қандай мәліметтер көрсетіледі?</w:t>
      </w:r>
    </w:p>
    <w:p w:rsidR="00422162" w:rsidRPr="00B355E6" w:rsidRDefault="00422162" w:rsidP="00422162">
      <w:pPr>
        <w:numPr>
          <w:ilvl w:val="0"/>
          <w:numId w:val="5"/>
        </w:numPr>
        <w:tabs>
          <w:tab w:val="left" w:pos="2640"/>
        </w:tabs>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Өмірбаянның неше түрі бар?</w:t>
      </w:r>
    </w:p>
    <w:p w:rsidR="00422162" w:rsidRPr="00B355E6" w:rsidRDefault="00422162" w:rsidP="00422162">
      <w:pPr>
        <w:numPr>
          <w:ilvl w:val="0"/>
          <w:numId w:val="5"/>
        </w:numPr>
        <w:tabs>
          <w:tab w:val="left" w:pos="2640"/>
        </w:tabs>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Өмірбаян жазғанда қандай деректемелер қамтылады?</w:t>
      </w:r>
    </w:p>
    <w:p w:rsidR="00422162" w:rsidRPr="009B1128" w:rsidRDefault="00422162" w:rsidP="00422162">
      <w:pPr>
        <w:numPr>
          <w:ilvl w:val="0"/>
          <w:numId w:val="5"/>
        </w:numPr>
        <w:tabs>
          <w:tab w:val="left" w:pos="2640"/>
        </w:tabs>
        <w:spacing w:after="0"/>
        <w:jc w:val="both"/>
        <w:rPr>
          <w:rFonts w:ascii="Times New Roman" w:hAnsi="Times New Roman" w:cs="Times New Roman"/>
          <w:sz w:val="28"/>
          <w:szCs w:val="28"/>
          <w:lang w:val="kk-KZ"/>
        </w:rPr>
      </w:pPr>
      <w:r w:rsidRPr="00B355E6">
        <w:rPr>
          <w:rFonts w:ascii="Times New Roman" w:eastAsia="Times New Roman" w:hAnsi="Times New Roman" w:cs="Times New Roman"/>
          <w:sz w:val="28"/>
          <w:szCs w:val="28"/>
          <w:lang w:val="kk-KZ"/>
        </w:rPr>
        <w:t>Өмірбаян кімнің атынан жазылады?</w:t>
      </w:r>
    </w:p>
    <w:p w:rsidR="00422162" w:rsidRPr="00B355E6" w:rsidRDefault="00422162" w:rsidP="00422162">
      <w:pPr>
        <w:jc w:val="both"/>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Тапсырма. Берілген сұрақтарға жауап жазыңыз.</w:t>
      </w:r>
    </w:p>
    <w:p w:rsidR="00422162" w:rsidRPr="00B355E6" w:rsidRDefault="00422162" w:rsidP="00422162">
      <w:pPr>
        <w:numPr>
          <w:ilvl w:val="0"/>
          <w:numId w:val="6"/>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Факс қандай құжат?</w:t>
      </w:r>
    </w:p>
    <w:p w:rsidR="00422162" w:rsidRPr="00B355E6" w:rsidRDefault="00422162" w:rsidP="00422162">
      <w:pPr>
        <w:numPr>
          <w:ilvl w:val="0"/>
          <w:numId w:val="6"/>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Факсты қалай жібереді?</w:t>
      </w:r>
    </w:p>
    <w:p w:rsidR="00422162" w:rsidRPr="00B355E6" w:rsidRDefault="00422162" w:rsidP="00422162">
      <w:pPr>
        <w:numPr>
          <w:ilvl w:val="0"/>
          <w:numId w:val="6"/>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Мәтін көлемі қандай болуы керек?</w:t>
      </w:r>
    </w:p>
    <w:p w:rsidR="00422162" w:rsidRPr="00B355E6" w:rsidRDefault="00422162" w:rsidP="00422162">
      <w:pPr>
        <w:numPr>
          <w:ilvl w:val="0"/>
          <w:numId w:val="6"/>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Факсте маңызды ақпарат болса, не істеу қажет?</w:t>
      </w:r>
    </w:p>
    <w:p w:rsidR="00422162" w:rsidRPr="00B355E6" w:rsidRDefault="00422162" w:rsidP="00422162">
      <w:pPr>
        <w:numPr>
          <w:ilvl w:val="0"/>
          <w:numId w:val="6"/>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Факс нөмірі қайда тіркеледі?</w:t>
      </w:r>
    </w:p>
    <w:p w:rsidR="00422162" w:rsidRPr="00B355E6" w:rsidRDefault="00422162" w:rsidP="00422162">
      <w:pPr>
        <w:numPr>
          <w:ilvl w:val="0"/>
          <w:numId w:val="6"/>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Факсті қалай ресімдейді?</w:t>
      </w:r>
    </w:p>
    <w:p w:rsidR="00422162" w:rsidRPr="00B355E6" w:rsidRDefault="00422162" w:rsidP="00422162">
      <w:pPr>
        <w:numPr>
          <w:ilvl w:val="0"/>
          <w:numId w:val="6"/>
        </w:num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Аппарат қоятын деректер қандай?</w:t>
      </w:r>
    </w:p>
    <w:p w:rsidR="00422162" w:rsidRPr="00B355E6" w:rsidRDefault="00422162" w:rsidP="00422162">
      <w:pPr>
        <w:jc w:val="both"/>
        <w:rPr>
          <w:rFonts w:ascii="Times New Roman" w:eastAsia="Times New Roman" w:hAnsi="Times New Roman" w:cs="Times New Roman"/>
          <w:b/>
          <w:sz w:val="28"/>
          <w:szCs w:val="28"/>
          <w:lang w:val="kk-KZ"/>
        </w:rPr>
      </w:pPr>
      <w:r w:rsidRPr="00B355E6">
        <w:rPr>
          <w:rFonts w:ascii="Times New Roman" w:eastAsia="Times New Roman" w:hAnsi="Times New Roman" w:cs="Times New Roman"/>
          <w:sz w:val="28"/>
          <w:szCs w:val="28"/>
          <w:lang w:val="kk-KZ"/>
        </w:rPr>
        <w:t xml:space="preserve">                            </w:t>
      </w:r>
      <w:r w:rsidRPr="00B355E6">
        <w:rPr>
          <w:rFonts w:ascii="Times New Roman" w:eastAsia="Times New Roman" w:hAnsi="Times New Roman" w:cs="Times New Roman"/>
          <w:b/>
          <w:sz w:val="28"/>
          <w:szCs w:val="28"/>
          <w:lang w:val="kk-KZ"/>
        </w:rPr>
        <w:t xml:space="preserve">                       </w:t>
      </w:r>
    </w:p>
    <w:p w:rsidR="00422162" w:rsidRPr="00B355E6" w:rsidRDefault="00422162" w:rsidP="00422162">
      <w:pPr>
        <w:jc w:val="center"/>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Рубрикация</w:t>
      </w:r>
    </w:p>
    <w:p w:rsidR="00422162" w:rsidRPr="00B355E6" w:rsidRDefault="00422162" w:rsidP="00422162">
      <w:pPr>
        <w:ind w:firstLine="708"/>
        <w:jc w:val="both"/>
        <w:rPr>
          <w:rFonts w:ascii="Times New Roman" w:eastAsia="Times New Roman" w:hAnsi="Times New Roman" w:cs="Times New Roman"/>
          <w:b/>
          <w:sz w:val="28"/>
          <w:szCs w:val="28"/>
          <w:lang w:val="kk-KZ"/>
        </w:rPr>
      </w:pPr>
      <w:r w:rsidRPr="00B355E6">
        <w:rPr>
          <w:rFonts w:ascii="Times New Roman" w:eastAsia="Times New Roman" w:hAnsi="Times New Roman" w:cs="Times New Roman"/>
          <w:noProof/>
          <w:sz w:val="28"/>
          <w:szCs w:val="28"/>
        </w:rPr>
        <w:drawing>
          <wp:anchor distT="0" distB="0" distL="114300" distR="114300" simplePos="0" relativeHeight="251762688" behindDoc="1" locked="0" layoutInCell="1" allowOverlap="1">
            <wp:simplePos x="0" y="0"/>
            <wp:positionH relativeFrom="column">
              <wp:posOffset>4368165</wp:posOffset>
            </wp:positionH>
            <wp:positionV relativeFrom="paragraph">
              <wp:posOffset>19050</wp:posOffset>
            </wp:positionV>
            <wp:extent cx="1514475" cy="1381125"/>
            <wp:effectExtent l="19050" t="0" r="9525" b="0"/>
            <wp:wrapTight wrapText="bothSides">
              <wp:wrapPolygon edited="0">
                <wp:start x="-272" y="0"/>
                <wp:lineTo x="-272" y="21451"/>
                <wp:lineTo x="21736" y="21451"/>
                <wp:lineTo x="21736" y="0"/>
                <wp:lineTo x="-272" y="0"/>
              </wp:wrapPolygon>
            </wp:wrapTight>
            <wp:docPr id="25" name="Рисунок 18" descr="C:\Users\Админ\Desktop\56\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дмин\Desktop\56\images.png"/>
                    <pic:cNvPicPr>
                      <a:picLocks noChangeAspect="1" noChangeArrowheads="1"/>
                    </pic:cNvPicPr>
                  </pic:nvPicPr>
                  <pic:blipFill>
                    <a:blip r:embed="rId106"/>
                    <a:srcRect/>
                    <a:stretch>
                      <a:fillRect/>
                    </a:stretch>
                  </pic:blipFill>
                  <pic:spPr bwMode="auto">
                    <a:xfrm>
                      <a:off x="0" y="0"/>
                      <a:ext cx="1514475" cy="1381125"/>
                    </a:xfrm>
                    <a:prstGeom prst="rect">
                      <a:avLst/>
                    </a:prstGeom>
                    <a:noFill/>
                    <a:ln w="9525">
                      <a:noFill/>
                      <a:miter lim="800000"/>
                      <a:headEnd/>
                      <a:tailEnd/>
                    </a:ln>
                  </pic:spPr>
                </pic:pic>
              </a:graphicData>
            </a:graphic>
          </wp:anchor>
        </w:drawing>
      </w:r>
      <w:r w:rsidRPr="00B355E6">
        <w:rPr>
          <w:rFonts w:ascii="Times New Roman" w:eastAsia="Times New Roman" w:hAnsi="Times New Roman" w:cs="Times New Roman"/>
          <w:sz w:val="28"/>
          <w:szCs w:val="28"/>
          <w:lang w:val="kk-KZ"/>
        </w:rPr>
        <w:t xml:space="preserve">Іскери стильдің синтаксистік бір ерекшелігі, негізінен, төлеу сөз қолданылатындығында. Төл сөзді қолдану кейде заң актілері мен басқа құжаттардан сөзбе-сөз цитата келтіруде байқалады. </w:t>
      </w:r>
    </w:p>
    <w:p w:rsidR="00422162" w:rsidRPr="00B355E6" w:rsidRDefault="00422162" w:rsidP="00422162">
      <w:pPr>
        <w:spacing w:after="0"/>
        <w:jc w:val="both"/>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ab/>
        <w:t xml:space="preserve">Ресми іскери  стиль мәтіндерін құрауда абзацтық </w:t>
      </w:r>
      <w:r w:rsidRPr="00B355E6">
        <w:rPr>
          <w:rFonts w:ascii="Times New Roman" w:eastAsia="Times New Roman" w:hAnsi="Times New Roman" w:cs="Times New Roman"/>
          <w:sz w:val="28"/>
          <w:szCs w:val="28"/>
          <w:lang w:val="kk-KZ"/>
        </w:rPr>
        <w:lastRenderedPageBreak/>
        <w:t xml:space="preserve">бөлшектеу мен рубрикациялау үлкен орын алады. Рубрикациялау дегеніміз – құжаттың тұрақты элементтері-реквизиттері, мысалы, құжат аталымы, күні, айы, жылы, қол қою, сол құжатқа тән графикалық безендірулер. Бұлардың барлығы іс қағаздары айналымы мен іс жүргізуде басты орын алады. Осындай элементтер негізінде осы істі жүргізушінің сауаттылығы танылып, оның кәсіби шеберлігі мен тіл мәдениетінен хабардарлығы анықталады. </w:t>
      </w:r>
    </w:p>
    <w:p w:rsidR="00422162" w:rsidRPr="00B355E6" w:rsidRDefault="00422162" w:rsidP="00422162">
      <w:pPr>
        <w:spacing w:after="0"/>
        <w:rPr>
          <w:rFonts w:ascii="Times New Roman" w:eastAsia="Times New Roman" w:hAnsi="Times New Roman" w:cs="Times New Roman"/>
          <w:b/>
          <w:sz w:val="28"/>
          <w:szCs w:val="28"/>
          <w:lang w:val="kk-KZ"/>
        </w:rPr>
      </w:pPr>
    </w:p>
    <w:p w:rsidR="00422162" w:rsidRPr="00B355E6" w:rsidRDefault="00422162" w:rsidP="00422162">
      <w:pPr>
        <w:spacing w:after="0"/>
        <w:rPr>
          <w:rFonts w:ascii="Times New Roman" w:eastAsia="Times New Roman" w:hAnsi="Times New Roman" w:cs="Times New Roman"/>
          <w:b/>
          <w:sz w:val="28"/>
          <w:szCs w:val="28"/>
          <w:lang w:val="kk-KZ"/>
        </w:rPr>
      </w:pPr>
      <w:r w:rsidRPr="00B355E6">
        <w:rPr>
          <w:rFonts w:ascii="Times New Roman" w:eastAsia="Times New Roman" w:hAnsi="Times New Roman" w:cs="Times New Roman"/>
          <w:b/>
          <w:sz w:val="28"/>
          <w:szCs w:val="28"/>
          <w:lang w:val="kk-KZ"/>
        </w:rPr>
        <w:t>Тапсырма. Сауалнаманы толтырыңыз.</w:t>
      </w:r>
    </w:p>
    <w:p w:rsidR="00422162" w:rsidRPr="00B355E6" w:rsidRDefault="00422162" w:rsidP="00422162">
      <w:pPr>
        <w:numPr>
          <w:ilvl w:val="0"/>
          <w:numId w:val="11"/>
        </w:num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 xml:space="preserve">Аты – жөніңіз: </w:t>
      </w:r>
      <w:r w:rsidRPr="00B355E6">
        <w:rPr>
          <w:rFonts w:ascii="Times New Roman" w:eastAsia="Times New Roman" w:hAnsi="Times New Roman" w:cs="Times New Roman"/>
          <w:sz w:val="28"/>
          <w:szCs w:val="28"/>
          <w:lang w:val="en-US"/>
        </w:rPr>
        <w:t>________________________________________________</w:t>
      </w:r>
    </w:p>
    <w:p w:rsidR="00422162" w:rsidRPr="00B355E6" w:rsidRDefault="00422162" w:rsidP="00422162">
      <w:pPr>
        <w:numPr>
          <w:ilvl w:val="0"/>
          <w:numId w:val="11"/>
        </w:num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Туған жылыңыз:</w:t>
      </w:r>
      <w:r w:rsidRPr="00B355E6">
        <w:rPr>
          <w:rFonts w:ascii="Times New Roman" w:eastAsia="Times New Roman" w:hAnsi="Times New Roman" w:cs="Times New Roman"/>
          <w:sz w:val="28"/>
          <w:szCs w:val="28"/>
          <w:lang w:val="en-US"/>
        </w:rPr>
        <w:t xml:space="preserve"> ______________________________________________</w:t>
      </w:r>
    </w:p>
    <w:p w:rsidR="00422162" w:rsidRPr="00B355E6" w:rsidRDefault="00422162" w:rsidP="00422162">
      <w:pPr>
        <w:numPr>
          <w:ilvl w:val="0"/>
          <w:numId w:val="11"/>
        </w:num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Ұлтыңыз:</w:t>
      </w:r>
      <w:r w:rsidRPr="00B355E6">
        <w:rPr>
          <w:rFonts w:ascii="Times New Roman" w:eastAsia="Times New Roman" w:hAnsi="Times New Roman" w:cs="Times New Roman"/>
          <w:sz w:val="28"/>
          <w:szCs w:val="28"/>
          <w:lang w:val="en-US"/>
        </w:rPr>
        <w:t xml:space="preserve"> ____________________________________________________</w:t>
      </w:r>
    </w:p>
    <w:p w:rsidR="00422162" w:rsidRPr="00B355E6" w:rsidRDefault="00422162" w:rsidP="00422162">
      <w:pPr>
        <w:numPr>
          <w:ilvl w:val="0"/>
          <w:numId w:val="11"/>
        </w:num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Біліміңіз:</w:t>
      </w:r>
      <w:r w:rsidRPr="00B355E6">
        <w:rPr>
          <w:rFonts w:ascii="Times New Roman" w:eastAsia="Times New Roman" w:hAnsi="Times New Roman" w:cs="Times New Roman"/>
          <w:sz w:val="28"/>
          <w:szCs w:val="28"/>
          <w:lang w:val="en-US"/>
        </w:rPr>
        <w:t xml:space="preserve"> _____________________________________________________</w:t>
      </w:r>
    </w:p>
    <w:p w:rsidR="00422162" w:rsidRPr="00B355E6" w:rsidRDefault="00422162" w:rsidP="00422162">
      <w:pPr>
        <w:numPr>
          <w:ilvl w:val="0"/>
          <w:numId w:val="11"/>
        </w:num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Диплом бойынша мамандығыңыз:</w:t>
      </w:r>
      <w:r w:rsidRPr="00B355E6">
        <w:rPr>
          <w:rFonts w:ascii="Times New Roman" w:eastAsia="Times New Roman" w:hAnsi="Times New Roman" w:cs="Times New Roman"/>
          <w:sz w:val="28"/>
          <w:szCs w:val="28"/>
          <w:lang w:val="en-US"/>
        </w:rPr>
        <w:t xml:space="preserve"> _______________________________</w:t>
      </w:r>
    </w:p>
    <w:p w:rsidR="00422162" w:rsidRPr="00B355E6" w:rsidRDefault="00422162" w:rsidP="00422162">
      <w:pPr>
        <w:numPr>
          <w:ilvl w:val="0"/>
          <w:numId w:val="11"/>
        </w:num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Еңбек өтіліңіз:</w:t>
      </w:r>
      <w:r w:rsidRPr="00B355E6">
        <w:rPr>
          <w:rFonts w:ascii="Times New Roman" w:eastAsia="Times New Roman" w:hAnsi="Times New Roman" w:cs="Times New Roman"/>
          <w:sz w:val="28"/>
          <w:szCs w:val="28"/>
          <w:lang w:val="en-US"/>
        </w:rPr>
        <w:t xml:space="preserve"> ________________________________________________</w:t>
      </w:r>
    </w:p>
    <w:p w:rsidR="00422162" w:rsidRPr="00B355E6" w:rsidRDefault="00422162" w:rsidP="00422162">
      <w:pPr>
        <w:numPr>
          <w:ilvl w:val="0"/>
          <w:numId w:val="11"/>
        </w:num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Жұмыс орныңыз:</w:t>
      </w:r>
      <w:r w:rsidRPr="00B355E6">
        <w:rPr>
          <w:rFonts w:ascii="Times New Roman" w:eastAsia="Times New Roman" w:hAnsi="Times New Roman" w:cs="Times New Roman"/>
          <w:sz w:val="28"/>
          <w:szCs w:val="28"/>
          <w:lang w:val="en-US"/>
        </w:rPr>
        <w:t xml:space="preserve"> ______________________________________________</w:t>
      </w:r>
    </w:p>
    <w:p w:rsidR="00422162" w:rsidRPr="00B355E6" w:rsidRDefault="00422162" w:rsidP="00422162">
      <w:pPr>
        <w:numPr>
          <w:ilvl w:val="0"/>
          <w:numId w:val="11"/>
        </w:numPr>
        <w:spacing w:after="0"/>
        <w:rPr>
          <w:rFonts w:ascii="Times New Roman" w:eastAsia="Times New Roman" w:hAnsi="Times New Roman" w:cs="Times New Roman"/>
          <w:sz w:val="28"/>
          <w:szCs w:val="28"/>
          <w:lang w:val="kk-KZ"/>
        </w:rPr>
      </w:pPr>
      <w:r w:rsidRPr="00B355E6">
        <w:rPr>
          <w:rFonts w:ascii="Times New Roman" w:eastAsia="Times New Roman" w:hAnsi="Times New Roman" w:cs="Times New Roman"/>
          <w:sz w:val="28"/>
          <w:szCs w:val="28"/>
          <w:lang w:val="kk-KZ"/>
        </w:rPr>
        <w:t>Мекен – жайыңыз:</w:t>
      </w:r>
      <w:r w:rsidRPr="00B355E6">
        <w:rPr>
          <w:rFonts w:ascii="Times New Roman" w:eastAsia="Times New Roman" w:hAnsi="Times New Roman" w:cs="Times New Roman"/>
          <w:sz w:val="28"/>
          <w:szCs w:val="28"/>
          <w:lang w:val="en-US"/>
        </w:rPr>
        <w:t xml:space="preserve"> _____________________________________________</w:t>
      </w:r>
    </w:p>
    <w:p w:rsidR="00422162" w:rsidRPr="00B355E6" w:rsidRDefault="00422162" w:rsidP="00422162">
      <w:pPr>
        <w:rPr>
          <w:rFonts w:ascii="Times New Roman" w:eastAsia="Times New Roman" w:hAnsi="Times New Roman" w:cs="Times New Roman"/>
          <w:sz w:val="28"/>
          <w:szCs w:val="28"/>
          <w:lang w:val="en-US"/>
        </w:rPr>
      </w:pPr>
      <w:r w:rsidRPr="00B355E6">
        <w:rPr>
          <w:rFonts w:ascii="Times New Roman" w:eastAsia="Times New Roman" w:hAnsi="Times New Roman" w:cs="Times New Roman"/>
          <w:sz w:val="28"/>
          <w:szCs w:val="28"/>
          <w:lang w:val="kk-KZ"/>
        </w:rPr>
        <w:t>Қызығушылығыңыз:</w:t>
      </w:r>
      <w:r w:rsidRPr="00B355E6">
        <w:rPr>
          <w:rFonts w:ascii="Times New Roman" w:eastAsia="Times New Roman" w:hAnsi="Times New Roman" w:cs="Times New Roman"/>
          <w:sz w:val="28"/>
          <w:szCs w:val="28"/>
          <w:lang w:val="en-US"/>
        </w:rPr>
        <w:t xml:space="preserve"> ___________________________________________</w:t>
      </w:r>
    </w:p>
    <w:p w:rsidR="00422162" w:rsidRPr="00B355E6" w:rsidRDefault="00422162" w:rsidP="00422162">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Тапсырма. Мәтіннен орфографиялық нормада жазылған сөздерді тауып, орфоэпиялық нормаға ауыстырыңыз.</w:t>
      </w:r>
    </w:p>
    <w:p w:rsidR="00422162" w:rsidRPr="00B355E6" w:rsidRDefault="00422162" w:rsidP="00422162">
      <w:pPr>
        <w:pStyle w:val="af3"/>
        <w:spacing w:after="0"/>
        <w:jc w:val="both"/>
        <w:rPr>
          <w:rFonts w:ascii="Times New Roman" w:hAnsi="Times New Roman"/>
          <w:b/>
          <w:sz w:val="28"/>
          <w:szCs w:val="28"/>
          <w:lang w:val="kk-KZ"/>
        </w:rPr>
      </w:pPr>
    </w:p>
    <w:p w:rsidR="00422162" w:rsidRPr="00B355E6" w:rsidRDefault="00422162" w:rsidP="00422162">
      <w:pPr>
        <w:pStyle w:val="af3"/>
        <w:numPr>
          <w:ilvl w:val="0"/>
          <w:numId w:val="12"/>
        </w:numPr>
        <w:tabs>
          <w:tab w:val="clear" w:pos="720"/>
          <w:tab w:val="left" w:pos="360"/>
          <w:tab w:val="left" w:pos="540"/>
          <w:tab w:val="left" w:pos="708"/>
          <w:tab w:val="left" w:pos="1416"/>
          <w:tab w:val="left" w:pos="2124"/>
          <w:tab w:val="left" w:pos="2832"/>
          <w:tab w:val="left" w:pos="3540"/>
          <w:tab w:val="left" w:pos="4248"/>
          <w:tab w:val="left" w:pos="4965"/>
        </w:tabs>
        <w:spacing w:after="0"/>
        <w:jc w:val="both"/>
        <w:rPr>
          <w:rFonts w:ascii="Times New Roman" w:hAnsi="Times New Roman"/>
          <w:b/>
          <w:i/>
          <w:sz w:val="28"/>
          <w:szCs w:val="28"/>
          <w:lang w:val="kk-KZ"/>
        </w:rPr>
      </w:pPr>
      <w:r w:rsidRPr="00B355E6">
        <w:rPr>
          <w:rFonts w:ascii="Times New Roman" w:hAnsi="Times New Roman"/>
          <w:sz w:val="28"/>
          <w:szCs w:val="28"/>
          <w:lang w:val="kk-KZ"/>
        </w:rPr>
        <w:t>Жазбаша сөйлеу мен ауызша сөйлеудің айырмашылықтары туралы баяндаңыз.</w:t>
      </w:r>
    </w:p>
    <w:p w:rsidR="00422162" w:rsidRPr="00B355E6" w:rsidRDefault="00422162" w:rsidP="00422162">
      <w:pPr>
        <w:pStyle w:val="af3"/>
        <w:numPr>
          <w:ilvl w:val="0"/>
          <w:numId w:val="12"/>
        </w:numPr>
        <w:shd w:val="clear" w:color="auto" w:fill="FFFFFF"/>
        <w:autoSpaceDE w:val="0"/>
        <w:autoSpaceDN w:val="0"/>
        <w:adjustRightInd w:val="0"/>
        <w:spacing w:after="0"/>
        <w:jc w:val="both"/>
        <w:rPr>
          <w:rFonts w:ascii="Times New Roman" w:hAnsi="Times New Roman"/>
          <w:sz w:val="28"/>
          <w:szCs w:val="28"/>
          <w:lang w:val="kk-KZ"/>
        </w:rPr>
      </w:pPr>
      <w:r w:rsidRPr="00B355E6">
        <w:rPr>
          <w:rFonts w:ascii="Times New Roman" w:hAnsi="Times New Roman"/>
          <w:sz w:val="28"/>
          <w:szCs w:val="28"/>
          <w:lang w:val="kk-KZ"/>
        </w:rPr>
        <w:t>Тіл мәдениеті мен кәсіби сөйлеу туралы әңгіме құрастырып жазыңыз.</w:t>
      </w:r>
    </w:p>
    <w:p w:rsidR="00422162" w:rsidRPr="007232B1" w:rsidRDefault="00422162" w:rsidP="00422162">
      <w:pPr>
        <w:pStyle w:val="af3"/>
        <w:numPr>
          <w:ilvl w:val="0"/>
          <w:numId w:val="12"/>
        </w:numPr>
        <w:spacing w:after="0"/>
        <w:jc w:val="both"/>
        <w:rPr>
          <w:rStyle w:val="af4"/>
          <w:rFonts w:ascii="Times New Roman" w:hAnsi="Times New Roman"/>
          <w:b w:val="0"/>
          <w:sz w:val="28"/>
          <w:szCs w:val="28"/>
        </w:rPr>
      </w:pPr>
      <w:r w:rsidRPr="007232B1">
        <w:rPr>
          <w:rStyle w:val="af4"/>
          <w:rFonts w:ascii="Times New Roman" w:hAnsi="Times New Roman"/>
          <w:b w:val="0"/>
          <w:sz w:val="28"/>
          <w:szCs w:val="28"/>
          <w:lang w:val="kk-KZ"/>
        </w:rPr>
        <w:t>«Сөйлеудің дұрыстылығы» тақырыбын әңгімелеңіз.</w:t>
      </w:r>
    </w:p>
    <w:p w:rsidR="00422162" w:rsidRPr="00B355E6" w:rsidRDefault="00422162" w:rsidP="00422162">
      <w:pPr>
        <w:spacing w:after="0"/>
        <w:jc w:val="both"/>
        <w:rPr>
          <w:rFonts w:ascii="Times New Roman" w:hAnsi="Times New Roman" w:cs="Times New Roman"/>
          <w:b/>
          <w:sz w:val="28"/>
          <w:szCs w:val="28"/>
          <w:lang w:val="kk-KZ"/>
        </w:rPr>
      </w:pPr>
    </w:p>
    <w:p w:rsidR="00422162" w:rsidRPr="00B355E6" w:rsidRDefault="00422162" w:rsidP="00422162">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Тапсырма. Сөйлемдерден </w:t>
      </w:r>
      <w:r w:rsidRPr="00B355E6">
        <w:rPr>
          <w:rFonts w:ascii="Times New Roman" w:hAnsi="Times New Roman" w:cs="Times New Roman"/>
          <w:b/>
          <w:noProof/>
          <w:sz w:val="28"/>
          <w:szCs w:val="28"/>
          <w:lang w:val="kk-KZ"/>
        </w:rPr>
        <w:t>эмоционалды-экспрессивті бояуға ие сөздерді табыңыз.</w:t>
      </w:r>
    </w:p>
    <w:p w:rsidR="00422162" w:rsidRPr="00B355E6" w:rsidRDefault="00422162" w:rsidP="00422162">
      <w:pPr>
        <w:pStyle w:val="af3"/>
        <w:spacing w:after="0"/>
        <w:jc w:val="both"/>
        <w:rPr>
          <w:rFonts w:ascii="Times New Roman" w:hAnsi="Times New Roman"/>
          <w:i/>
          <w:iCs/>
          <w:noProof/>
          <w:sz w:val="28"/>
          <w:szCs w:val="28"/>
          <w:lang w:val="kk-KZ"/>
        </w:rPr>
      </w:pPr>
      <w:r w:rsidRPr="00B355E6">
        <w:rPr>
          <w:rFonts w:ascii="Times New Roman" w:hAnsi="Times New Roman"/>
          <w:noProof/>
          <w:sz w:val="28"/>
          <w:szCs w:val="28"/>
          <w:lang w:val="kk-KZ"/>
        </w:rPr>
        <w:t xml:space="preserve">- Балаңыз бала-ақ, жеңгей, қатты риза болдым оған. </w:t>
      </w:r>
      <w:r w:rsidRPr="00B355E6">
        <w:rPr>
          <w:rFonts w:ascii="Times New Roman" w:hAnsi="Times New Roman"/>
          <w:i/>
          <w:iCs/>
          <w:noProof/>
          <w:sz w:val="28"/>
          <w:szCs w:val="28"/>
          <w:lang w:val="kk-KZ"/>
        </w:rPr>
        <w:t>(М.Иманжанов).</w:t>
      </w:r>
    </w:p>
    <w:p w:rsidR="00422162" w:rsidRPr="00B355E6" w:rsidRDefault="00422162" w:rsidP="00422162">
      <w:pPr>
        <w:pStyle w:val="af3"/>
        <w:spacing w:after="0"/>
        <w:jc w:val="both"/>
        <w:rPr>
          <w:rFonts w:ascii="Times New Roman" w:hAnsi="Times New Roman"/>
          <w:noProof/>
          <w:sz w:val="28"/>
          <w:szCs w:val="28"/>
          <w:lang w:val="kk-KZ"/>
        </w:rPr>
      </w:pPr>
      <w:r w:rsidRPr="00B355E6">
        <w:rPr>
          <w:rFonts w:ascii="Times New Roman" w:hAnsi="Times New Roman"/>
          <w:i/>
          <w:iCs/>
          <w:noProof/>
          <w:sz w:val="28"/>
          <w:szCs w:val="28"/>
          <w:lang w:val="kk-KZ"/>
        </w:rPr>
        <w:t xml:space="preserve">- </w:t>
      </w:r>
      <w:r w:rsidRPr="00B355E6">
        <w:rPr>
          <w:rFonts w:ascii="Times New Roman" w:hAnsi="Times New Roman"/>
          <w:noProof/>
          <w:sz w:val="28"/>
          <w:szCs w:val="28"/>
          <w:lang w:val="kk-KZ"/>
        </w:rPr>
        <w:t xml:space="preserve">Түһ! Бұлар деген нар жігіттер ғой. </w:t>
      </w:r>
      <w:r w:rsidRPr="00B355E6">
        <w:rPr>
          <w:rFonts w:ascii="Times New Roman" w:hAnsi="Times New Roman"/>
          <w:i/>
          <w:iCs/>
          <w:noProof/>
          <w:sz w:val="28"/>
          <w:szCs w:val="28"/>
          <w:lang w:val="kk-KZ"/>
        </w:rPr>
        <w:t>(Ғ.Мұстафин).</w:t>
      </w:r>
    </w:p>
    <w:p w:rsidR="00422162" w:rsidRPr="00B355E6" w:rsidRDefault="00422162" w:rsidP="00422162">
      <w:pPr>
        <w:pStyle w:val="af3"/>
        <w:spacing w:after="0"/>
        <w:jc w:val="both"/>
        <w:rPr>
          <w:rFonts w:ascii="Times New Roman" w:hAnsi="Times New Roman"/>
          <w:i/>
          <w:iCs/>
          <w:noProof/>
          <w:sz w:val="28"/>
          <w:szCs w:val="28"/>
          <w:lang w:val="kk-KZ"/>
        </w:rPr>
      </w:pPr>
      <w:r w:rsidRPr="00B355E6">
        <w:rPr>
          <w:rFonts w:ascii="Times New Roman" w:hAnsi="Times New Roman"/>
          <w:noProof/>
          <w:sz w:val="28"/>
          <w:szCs w:val="28"/>
          <w:lang w:val="kk-KZ"/>
        </w:rPr>
        <w:t xml:space="preserve">- Ойбай, Жаһа-ау! Ол - Жоламанның дүмпуі ғой. </w:t>
      </w:r>
      <w:r w:rsidRPr="00B355E6">
        <w:rPr>
          <w:rFonts w:ascii="Times New Roman" w:hAnsi="Times New Roman"/>
          <w:i/>
          <w:iCs/>
          <w:noProof/>
          <w:sz w:val="28"/>
          <w:szCs w:val="28"/>
          <w:lang w:val="kk-KZ"/>
        </w:rPr>
        <w:t>(Ғ. Мұстафин).</w:t>
      </w:r>
    </w:p>
    <w:p w:rsidR="00422162" w:rsidRPr="00B355E6" w:rsidRDefault="00422162" w:rsidP="00422162">
      <w:pPr>
        <w:pStyle w:val="af3"/>
        <w:spacing w:after="0"/>
        <w:jc w:val="both"/>
        <w:rPr>
          <w:rFonts w:ascii="Times New Roman" w:hAnsi="Times New Roman"/>
          <w:i/>
          <w:iCs/>
          <w:noProof/>
          <w:sz w:val="28"/>
          <w:szCs w:val="28"/>
          <w:lang w:val="kk-KZ"/>
        </w:rPr>
      </w:pPr>
      <w:r w:rsidRPr="00B355E6">
        <w:rPr>
          <w:rFonts w:ascii="Times New Roman" w:hAnsi="Times New Roman"/>
          <w:i/>
          <w:iCs/>
          <w:noProof/>
          <w:sz w:val="28"/>
          <w:szCs w:val="28"/>
          <w:lang w:val="kk-KZ"/>
        </w:rPr>
        <w:t xml:space="preserve">- </w:t>
      </w:r>
      <w:r w:rsidRPr="00B355E6">
        <w:rPr>
          <w:rFonts w:ascii="Times New Roman" w:hAnsi="Times New Roman"/>
          <w:noProof/>
          <w:sz w:val="28"/>
          <w:szCs w:val="28"/>
          <w:lang w:val="kk-KZ"/>
        </w:rPr>
        <w:t xml:space="preserve">Жанның бәрі қасқыр емее шығар-ау! </w:t>
      </w:r>
      <w:r w:rsidRPr="00B355E6">
        <w:rPr>
          <w:rFonts w:ascii="Times New Roman" w:hAnsi="Times New Roman"/>
          <w:i/>
          <w:iCs/>
          <w:noProof/>
          <w:sz w:val="28"/>
          <w:szCs w:val="28"/>
          <w:lang w:val="kk-KZ"/>
        </w:rPr>
        <w:t>(М. Әуезов).</w:t>
      </w:r>
    </w:p>
    <w:p w:rsidR="00422162" w:rsidRPr="00B355E6" w:rsidRDefault="00422162" w:rsidP="00422162">
      <w:pPr>
        <w:pStyle w:val="af3"/>
        <w:spacing w:after="0"/>
        <w:jc w:val="both"/>
        <w:rPr>
          <w:rFonts w:ascii="Times New Roman" w:hAnsi="Times New Roman"/>
          <w:i/>
          <w:iCs/>
          <w:noProof/>
          <w:sz w:val="28"/>
          <w:szCs w:val="28"/>
          <w:lang w:val="kk-KZ"/>
        </w:rPr>
      </w:pPr>
      <w:r w:rsidRPr="00B355E6">
        <w:rPr>
          <w:rFonts w:ascii="Times New Roman" w:hAnsi="Times New Roman"/>
          <w:noProof/>
          <w:sz w:val="28"/>
          <w:szCs w:val="28"/>
          <w:lang w:val="kk-KZ"/>
        </w:rPr>
        <w:t xml:space="preserve">- Ертеңгі күні құтпан айғырдай ел шетін торып, азынап шыға келер әлі-ақ! </w:t>
      </w:r>
      <w:r w:rsidRPr="00B355E6">
        <w:rPr>
          <w:rFonts w:ascii="Times New Roman" w:hAnsi="Times New Roman"/>
          <w:i/>
          <w:iCs/>
          <w:noProof/>
          <w:sz w:val="28"/>
          <w:szCs w:val="28"/>
          <w:lang w:val="kk-KZ"/>
        </w:rPr>
        <w:t>(Ә. Нұрпейісов).</w:t>
      </w:r>
    </w:p>
    <w:p w:rsidR="00422162" w:rsidRPr="00B355E6" w:rsidRDefault="00422162" w:rsidP="00422162">
      <w:pPr>
        <w:pStyle w:val="af3"/>
        <w:spacing w:after="0"/>
        <w:jc w:val="both"/>
        <w:rPr>
          <w:rFonts w:ascii="Times New Roman" w:hAnsi="Times New Roman"/>
          <w:i/>
          <w:iCs/>
          <w:noProof/>
          <w:sz w:val="28"/>
          <w:szCs w:val="28"/>
          <w:lang w:val="kk-KZ"/>
        </w:rPr>
      </w:pPr>
      <w:r w:rsidRPr="00B355E6">
        <w:rPr>
          <w:rFonts w:ascii="Times New Roman" w:hAnsi="Times New Roman"/>
          <w:i/>
          <w:iCs/>
          <w:noProof/>
          <w:sz w:val="28"/>
          <w:szCs w:val="28"/>
          <w:lang w:val="kk-KZ"/>
        </w:rPr>
        <w:t xml:space="preserve">- </w:t>
      </w:r>
      <w:r w:rsidRPr="00B355E6">
        <w:rPr>
          <w:rFonts w:ascii="Times New Roman" w:hAnsi="Times New Roman"/>
          <w:noProof/>
          <w:sz w:val="28"/>
          <w:szCs w:val="28"/>
          <w:lang w:val="kk-KZ"/>
        </w:rPr>
        <w:t xml:space="preserve">Айналайын-ау, заты әйел демесең, еркекке бергісіз-ау! </w:t>
      </w:r>
      <w:r w:rsidRPr="00B355E6">
        <w:rPr>
          <w:rFonts w:ascii="Times New Roman" w:hAnsi="Times New Roman"/>
          <w:i/>
          <w:iCs/>
          <w:noProof/>
          <w:sz w:val="28"/>
          <w:szCs w:val="28"/>
          <w:lang w:val="kk-KZ"/>
        </w:rPr>
        <w:t>(С.Жүнісов).</w:t>
      </w:r>
    </w:p>
    <w:p w:rsidR="00422162" w:rsidRPr="00B355E6" w:rsidRDefault="00422162" w:rsidP="00422162">
      <w:pPr>
        <w:pStyle w:val="af3"/>
        <w:spacing w:after="0"/>
        <w:jc w:val="both"/>
        <w:rPr>
          <w:rFonts w:ascii="Times New Roman" w:hAnsi="Times New Roman"/>
          <w:i/>
          <w:iCs/>
          <w:noProof/>
          <w:sz w:val="28"/>
          <w:szCs w:val="28"/>
          <w:lang w:val="kk-KZ"/>
        </w:rPr>
      </w:pPr>
      <w:r w:rsidRPr="00B355E6">
        <w:rPr>
          <w:rFonts w:ascii="Times New Roman" w:hAnsi="Times New Roman"/>
          <w:i/>
          <w:iCs/>
          <w:noProof/>
          <w:sz w:val="28"/>
          <w:szCs w:val="28"/>
          <w:lang w:val="kk-KZ"/>
        </w:rPr>
        <w:t xml:space="preserve">- </w:t>
      </w:r>
      <w:r w:rsidRPr="00B355E6">
        <w:rPr>
          <w:rFonts w:ascii="Times New Roman" w:hAnsi="Times New Roman"/>
          <w:noProof/>
          <w:sz w:val="28"/>
          <w:szCs w:val="28"/>
          <w:lang w:val="kk-KZ"/>
        </w:rPr>
        <w:t xml:space="preserve">Әй бәлем, қолға түспедің-ау! Егер қолға түссе ме, қалпитар ем бәлемді! </w:t>
      </w:r>
      <w:r w:rsidRPr="00B355E6">
        <w:rPr>
          <w:rFonts w:ascii="Times New Roman" w:hAnsi="Times New Roman"/>
          <w:i/>
          <w:iCs/>
          <w:noProof/>
          <w:sz w:val="28"/>
          <w:szCs w:val="28"/>
          <w:lang w:val="kk-KZ"/>
        </w:rPr>
        <w:t>(С.Мұқанов).</w:t>
      </w:r>
    </w:p>
    <w:p w:rsidR="00422162" w:rsidRDefault="00422162" w:rsidP="0040689A">
      <w:pPr>
        <w:pStyle w:val="af6"/>
        <w:shd w:val="clear" w:color="auto" w:fill="FFFFFF"/>
        <w:spacing w:before="0" w:beforeAutospacing="0" w:after="0" w:afterAutospacing="0" w:line="276" w:lineRule="auto"/>
        <w:jc w:val="center"/>
        <w:rPr>
          <w:rFonts w:ascii="Times New Roman" w:hAnsi="Times New Roman" w:cs="Times New Roman"/>
          <w:b/>
          <w:color w:val="000000"/>
          <w:sz w:val="28"/>
          <w:szCs w:val="28"/>
          <w:lang w:val="kk-KZ"/>
        </w:rPr>
      </w:pPr>
    </w:p>
    <w:p w:rsidR="008B4761" w:rsidRPr="00B355E6" w:rsidRDefault="00AF180E" w:rsidP="0040689A">
      <w:pPr>
        <w:pStyle w:val="af6"/>
        <w:shd w:val="clear" w:color="auto" w:fill="FFFFFF"/>
        <w:spacing w:before="0" w:beforeAutospacing="0" w:after="0" w:afterAutospacing="0" w:line="276" w:lineRule="auto"/>
        <w:jc w:val="center"/>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Мінездеме</w:t>
      </w:r>
      <w:r w:rsidR="008B4761" w:rsidRPr="00B355E6">
        <w:rPr>
          <w:rFonts w:ascii="Times New Roman" w:hAnsi="Times New Roman" w:cs="Times New Roman"/>
          <w:b/>
          <w:color w:val="000000"/>
          <w:sz w:val="28"/>
          <w:szCs w:val="28"/>
          <w:lang w:val="kk-KZ"/>
        </w:rPr>
        <w:t xml:space="preserve"> </w:t>
      </w:r>
    </w:p>
    <w:p w:rsidR="008B4761" w:rsidRDefault="008B4761" w:rsidP="00AF180E">
      <w:pPr>
        <w:pStyle w:val="af6"/>
        <w:shd w:val="clear" w:color="auto" w:fill="FFFFFF"/>
        <w:spacing w:before="0" w:beforeAutospacing="0" w:after="0" w:afterAutospacing="0" w:line="276" w:lineRule="auto"/>
        <w:ind w:firstLine="709"/>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 xml:space="preserve">Мінездеме </w:t>
      </w:r>
      <w:r w:rsidR="00AF180E">
        <w:rPr>
          <w:rFonts w:ascii="Times New Roman" w:hAnsi="Times New Roman" w:cs="Times New Roman"/>
          <w:color w:val="000000"/>
          <w:sz w:val="28"/>
          <w:szCs w:val="28"/>
          <w:lang w:val="kk-KZ"/>
        </w:rPr>
        <w:t>–</w:t>
      </w:r>
      <w:r w:rsidRPr="00B355E6">
        <w:rPr>
          <w:rFonts w:ascii="Times New Roman" w:hAnsi="Times New Roman" w:cs="Times New Roman"/>
          <w:color w:val="000000"/>
          <w:sz w:val="28"/>
          <w:szCs w:val="28"/>
          <w:lang w:val="kk-KZ"/>
        </w:rPr>
        <w:t xml:space="preserve"> түрлі мекеме, ұйым бірлестік, оқу орындарында белгілі бір адамды өмірбаяндық, біліктілік, кәсіптік, адамшылық тұрғыда жазбаша сипаттау мақсатында жиі жазылатын іс қағазының бір түрі.</w:t>
      </w:r>
    </w:p>
    <w:p w:rsidR="00DA64D8" w:rsidRPr="00B355E6" w:rsidRDefault="00DA64D8" w:rsidP="00AF180E">
      <w:pPr>
        <w:pStyle w:val="af6"/>
        <w:shd w:val="clear" w:color="auto" w:fill="FFFFFF"/>
        <w:spacing w:before="0" w:beforeAutospacing="0" w:after="0" w:afterAutospacing="0" w:line="276" w:lineRule="auto"/>
        <w:ind w:firstLine="709"/>
        <w:jc w:val="both"/>
        <w:rPr>
          <w:rFonts w:ascii="Times New Roman" w:hAnsi="Times New Roman" w:cs="Times New Roman"/>
          <w:color w:val="000000"/>
          <w:sz w:val="28"/>
          <w:szCs w:val="28"/>
          <w:lang w:val="kk-KZ"/>
        </w:rPr>
      </w:pPr>
    </w:p>
    <w:p w:rsidR="0035764F" w:rsidRPr="00DA64D8" w:rsidRDefault="0035764F" w:rsidP="00DA64D8">
      <w:pPr>
        <w:jc w:val="center"/>
        <w:rPr>
          <w:rFonts w:ascii="Times New Roman" w:hAnsi="Times New Roman" w:cs="Times New Roman"/>
          <w:sz w:val="28"/>
          <w:szCs w:val="28"/>
          <w:lang w:val="kk-KZ"/>
        </w:rPr>
      </w:pPr>
      <w:r w:rsidRPr="00DA64D8">
        <w:rPr>
          <w:rFonts w:ascii="Times New Roman" w:hAnsi="Times New Roman" w:cs="Times New Roman"/>
          <w:b/>
          <w:sz w:val="28"/>
          <w:szCs w:val="28"/>
          <w:lang w:val="kk-KZ"/>
        </w:rPr>
        <w:t>Мінездеме</w:t>
      </w:r>
    </w:p>
    <w:p w:rsidR="0035764F" w:rsidRPr="003510FA" w:rsidRDefault="0035764F" w:rsidP="000031A9">
      <w:pPr>
        <w:jc w:val="both"/>
        <w:rPr>
          <w:rFonts w:ascii="Times New Roman" w:hAnsi="Times New Roman" w:cs="Times New Roman"/>
          <w:sz w:val="28"/>
          <w:szCs w:val="28"/>
          <w:lang w:val="kk-KZ"/>
        </w:rPr>
      </w:pPr>
      <w:r w:rsidRPr="00DA64D8">
        <w:rPr>
          <w:rFonts w:ascii="Times New Roman" w:hAnsi="Times New Roman" w:cs="Times New Roman"/>
          <w:sz w:val="28"/>
          <w:szCs w:val="28"/>
          <w:lang w:val="kk-KZ"/>
        </w:rPr>
        <w:t xml:space="preserve">         Жадыра Қуанышқызы Шалабаева 1974 жылы ақпан айының 15-інде Оңтүстік Қазақстан облысы , Төлеби ауданы , Қазығұрт  аулында туған.  Ұлты – қазақ, білімі</w:t>
      </w:r>
      <w:r w:rsidR="00D6359A" w:rsidRPr="00DA64D8">
        <w:rPr>
          <w:rFonts w:ascii="Times New Roman" w:hAnsi="Times New Roman" w:cs="Times New Roman"/>
          <w:sz w:val="28"/>
          <w:szCs w:val="28"/>
          <w:lang w:val="kk-KZ"/>
        </w:rPr>
        <w:t xml:space="preserve"> –</w:t>
      </w:r>
      <w:r w:rsidRPr="00DA64D8">
        <w:rPr>
          <w:rFonts w:ascii="Times New Roman" w:hAnsi="Times New Roman" w:cs="Times New Roman"/>
          <w:sz w:val="28"/>
          <w:szCs w:val="28"/>
          <w:lang w:val="kk-KZ"/>
        </w:rPr>
        <w:t xml:space="preserve"> жоғары.   Қазақстан Республикасының азаматы</w:t>
      </w:r>
      <w:r w:rsidR="00D6359A" w:rsidRPr="00DA64D8">
        <w:rPr>
          <w:rFonts w:ascii="Times New Roman" w:hAnsi="Times New Roman" w:cs="Times New Roman"/>
          <w:sz w:val="28"/>
          <w:szCs w:val="28"/>
          <w:lang w:val="kk-KZ"/>
        </w:rPr>
        <w:t>. 1981-1991  жылдар  аралығында</w:t>
      </w:r>
      <w:r w:rsidRPr="00DA64D8">
        <w:rPr>
          <w:rFonts w:ascii="Times New Roman" w:hAnsi="Times New Roman" w:cs="Times New Roman"/>
          <w:sz w:val="28"/>
          <w:szCs w:val="28"/>
          <w:lang w:val="kk-KZ"/>
        </w:rPr>
        <w:t xml:space="preserve"> Қазығұрт </w:t>
      </w:r>
      <w:r w:rsidRPr="003510FA">
        <w:rPr>
          <w:rFonts w:ascii="Times New Roman" w:hAnsi="Times New Roman" w:cs="Times New Roman"/>
          <w:sz w:val="28"/>
          <w:szCs w:val="28"/>
          <w:lang w:val="kk-KZ"/>
        </w:rPr>
        <w:t>аулындағы Абай орта мектебін бітірге</w:t>
      </w:r>
      <w:r w:rsidR="00D6359A" w:rsidRPr="003510FA">
        <w:rPr>
          <w:rFonts w:ascii="Times New Roman" w:hAnsi="Times New Roman" w:cs="Times New Roman"/>
          <w:sz w:val="28"/>
          <w:szCs w:val="28"/>
          <w:lang w:val="kk-KZ"/>
        </w:rPr>
        <w:t>ннен кейін 1991 жылы Қ.</w:t>
      </w:r>
      <w:r w:rsidRPr="003510FA">
        <w:rPr>
          <w:rFonts w:ascii="Times New Roman" w:hAnsi="Times New Roman" w:cs="Times New Roman"/>
          <w:sz w:val="28"/>
          <w:szCs w:val="28"/>
          <w:lang w:val="kk-KZ"/>
        </w:rPr>
        <w:t>А. Иассауи атындағы ХҚТУ-нің филология факультетіне оқуға түсіп , оны 199</w:t>
      </w:r>
      <w:r w:rsidR="00D6359A" w:rsidRPr="003510FA">
        <w:rPr>
          <w:rFonts w:ascii="Times New Roman" w:hAnsi="Times New Roman" w:cs="Times New Roman"/>
          <w:sz w:val="28"/>
          <w:szCs w:val="28"/>
          <w:lang w:val="kk-KZ"/>
        </w:rPr>
        <w:t xml:space="preserve">6 жылы үздік дипломмен бітірген. </w:t>
      </w:r>
      <w:r w:rsidRPr="003510FA">
        <w:rPr>
          <w:rFonts w:ascii="Times New Roman" w:hAnsi="Times New Roman" w:cs="Times New Roman"/>
          <w:sz w:val="28"/>
          <w:szCs w:val="28"/>
          <w:lang w:val="kk-KZ"/>
        </w:rPr>
        <w:t>1996-98 жылдар ара</w:t>
      </w:r>
      <w:r w:rsidR="00D6359A" w:rsidRPr="003510FA">
        <w:rPr>
          <w:rFonts w:ascii="Times New Roman" w:hAnsi="Times New Roman" w:cs="Times New Roman"/>
          <w:sz w:val="28"/>
          <w:szCs w:val="28"/>
          <w:lang w:val="kk-KZ"/>
        </w:rPr>
        <w:t>лығында  Шымкент қаласында №47 Т.</w:t>
      </w:r>
      <w:r w:rsidRPr="003510FA">
        <w:rPr>
          <w:rFonts w:ascii="Times New Roman" w:hAnsi="Times New Roman" w:cs="Times New Roman"/>
          <w:sz w:val="28"/>
          <w:szCs w:val="28"/>
          <w:lang w:val="kk-KZ"/>
        </w:rPr>
        <w:t>Тәжібаев атындағы  мектепте мұғалім болып істеген. Қазір- Оңтүстік Қазақстан мемлекеттік университеті  филология факультетінің аға оқытушысы.</w:t>
      </w:r>
    </w:p>
    <w:p w:rsidR="0035764F" w:rsidRPr="003510FA" w:rsidRDefault="0035764F" w:rsidP="000031A9">
      <w:pPr>
        <w:ind w:firstLine="708"/>
        <w:jc w:val="both"/>
        <w:rPr>
          <w:rFonts w:ascii="Times New Roman" w:hAnsi="Times New Roman" w:cs="Times New Roman"/>
          <w:sz w:val="28"/>
          <w:szCs w:val="28"/>
          <w:lang w:val="kk-KZ"/>
        </w:rPr>
      </w:pPr>
      <w:r w:rsidRPr="003510FA">
        <w:rPr>
          <w:rFonts w:ascii="Times New Roman" w:hAnsi="Times New Roman" w:cs="Times New Roman"/>
          <w:sz w:val="28"/>
          <w:szCs w:val="28"/>
          <w:lang w:val="kk-KZ"/>
        </w:rPr>
        <w:t xml:space="preserve">Ж.Ш.Шалабаева – өз ісін жетік білетін, тәжірибелі маман. Оқытушылардың ғылыми  жұмыстарына  белсене қатысады.  Әріптестері мен студенттер ұжымының  арасында беделді.                                                                                                 </w:t>
      </w:r>
    </w:p>
    <w:p w:rsidR="0035764F" w:rsidRPr="003510FA" w:rsidRDefault="0035764F" w:rsidP="00DA64D8">
      <w:pPr>
        <w:rPr>
          <w:rFonts w:ascii="Times New Roman" w:hAnsi="Times New Roman" w:cs="Times New Roman"/>
          <w:sz w:val="28"/>
          <w:szCs w:val="28"/>
          <w:lang w:val="kk-KZ"/>
        </w:rPr>
      </w:pPr>
      <w:r w:rsidRPr="003510FA">
        <w:rPr>
          <w:rFonts w:ascii="Times New Roman" w:hAnsi="Times New Roman" w:cs="Times New Roman"/>
          <w:sz w:val="28"/>
          <w:szCs w:val="28"/>
          <w:lang w:val="kk-KZ"/>
        </w:rPr>
        <w:t xml:space="preserve">         Мінездеме оқуға  түсу    үшін берілді.</w:t>
      </w:r>
    </w:p>
    <w:p w:rsidR="0035764F" w:rsidRPr="003510FA" w:rsidRDefault="0035764F" w:rsidP="00DA64D8">
      <w:pPr>
        <w:rPr>
          <w:rFonts w:ascii="Times New Roman" w:hAnsi="Times New Roman" w:cs="Times New Roman"/>
          <w:sz w:val="28"/>
          <w:szCs w:val="28"/>
          <w:lang w:val="kk-KZ"/>
        </w:rPr>
      </w:pPr>
      <w:r w:rsidRPr="003510FA">
        <w:rPr>
          <w:rFonts w:ascii="Times New Roman" w:hAnsi="Times New Roman" w:cs="Times New Roman"/>
          <w:sz w:val="28"/>
          <w:szCs w:val="28"/>
          <w:lang w:val="kk-KZ"/>
        </w:rPr>
        <w:t>Мекеме басшысы</w:t>
      </w:r>
    </w:p>
    <w:p w:rsidR="0035764F" w:rsidRPr="003510FA" w:rsidRDefault="0035764F" w:rsidP="00DA64D8">
      <w:pPr>
        <w:rPr>
          <w:rFonts w:ascii="Times New Roman" w:hAnsi="Times New Roman" w:cs="Times New Roman"/>
          <w:sz w:val="28"/>
          <w:szCs w:val="28"/>
          <w:lang w:val="kk-KZ"/>
        </w:rPr>
      </w:pPr>
      <w:r w:rsidRPr="003510FA">
        <w:rPr>
          <w:rFonts w:ascii="Times New Roman" w:hAnsi="Times New Roman" w:cs="Times New Roman"/>
          <w:sz w:val="28"/>
          <w:szCs w:val="28"/>
          <w:lang w:val="kk-KZ"/>
        </w:rPr>
        <w:t xml:space="preserve"> Айы, күні, жылы                                                    </w:t>
      </w:r>
      <w:r w:rsidR="00F722FD">
        <w:rPr>
          <w:rFonts w:ascii="Times New Roman" w:hAnsi="Times New Roman" w:cs="Times New Roman"/>
          <w:sz w:val="28"/>
          <w:szCs w:val="28"/>
          <w:lang w:val="kk-KZ"/>
        </w:rPr>
        <w:t xml:space="preserve">   </w:t>
      </w:r>
      <w:r w:rsidRPr="003510FA">
        <w:rPr>
          <w:rFonts w:ascii="Times New Roman" w:hAnsi="Times New Roman" w:cs="Times New Roman"/>
          <w:sz w:val="28"/>
          <w:szCs w:val="28"/>
          <w:lang w:val="kk-KZ"/>
        </w:rPr>
        <w:t xml:space="preserve">   қолы.</w:t>
      </w:r>
    </w:p>
    <w:p w:rsidR="008B4761" w:rsidRPr="0035764F" w:rsidRDefault="008B4761" w:rsidP="0040689A">
      <w:pPr>
        <w:pStyle w:val="af6"/>
        <w:spacing w:before="0" w:beforeAutospacing="0" w:after="0" w:afterAutospacing="0" w:line="276" w:lineRule="auto"/>
        <w:ind w:left="360"/>
        <w:jc w:val="both"/>
        <w:rPr>
          <w:rFonts w:ascii="Times New Roman" w:hAnsi="Times New Roman" w:cs="Times New Roman"/>
          <w:color w:val="000000"/>
          <w:sz w:val="28"/>
          <w:szCs w:val="28"/>
          <w:lang w:val="kk-KZ"/>
        </w:rPr>
      </w:pPr>
    </w:p>
    <w:p w:rsidR="008B4761" w:rsidRPr="00B03219" w:rsidRDefault="006D63BA" w:rsidP="0040689A">
      <w:pPr>
        <w:pStyle w:val="af6"/>
        <w:spacing w:before="0" w:beforeAutospacing="0" w:after="0" w:afterAutospacing="0" w:line="276" w:lineRule="auto"/>
        <w:rPr>
          <w:rFonts w:ascii="Times New Roman" w:hAnsi="Times New Roman" w:cs="Times New Roman"/>
          <w:b/>
          <w:color w:val="000000"/>
          <w:sz w:val="28"/>
          <w:szCs w:val="28"/>
          <w:lang w:val="kk-KZ"/>
        </w:rPr>
      </w:pPr>
      <w:r w:rsidRPr="00CA3AFB">
        <w:rPr>
          <w:rFonts w:ascii="Times New Roman" w:hAnsi="Times New Roman" w:cs="Times New Roman"/>
          <w:b/>
          <w:bCs/>
          <w:color w:val="000000"/>
          <w:sz w:val="28"/>
          <w:szCs w:val="28"/>
          <w:lang w:val="kk-KZ"/>
        </w:rPr>
        <w:t xml:space="preserve">Тапсырма. </w:t>
      </w:r>
      <w:r w:rsidR="008B4761" w:rsidRPr="00B03219">
        <w:rPr>
          <w:rFonts w:ascii="Times New Roman" w:hAnsi="Times New Roman" w:cs="Times New Roman"/>
          <w:b/>
          <w:bCs/>
          <w:color w:val="000000"/>
          <w:sz w:val="28"/>
          <w:szCs w:val="28"/>
          <w:lang w:val="kk-KZ"/>
        </w:rPr>
        <w:t>Жақты және жақ</w:t>
      </w:r>
      <w:r w:rsidR="00B03219" w:rsidRPr="00B03219">
        <w:rPr>
          <w:rFonts w:ascii="Times New Roman" w:hAnsi="Times New Roman" w:cs="Times New Roman"/>
          <w:b/>
          <w:bCs/>
          <w:color w:val="000000"/>
          <w:sz w:val="28"/>
          <w:szCs w:val="28"/>
          <w:lang w:val="kk-KZ"/>
        </w:rPr>
        <w:t>сыз сөйлемдерді теріп жазыңыз</w:t>
      </w:r>
      <w:r w:rsidR="008B4761" w:rsidRPr="00B03219">
        <w:rPr>
          <w:rFonts w:ascii="Times New Roman" w:hAnsi="Times New Roman" w:cs="Times New Roman"/>
          <w:b/>
          <w:color w:val="000000"/>
          <w:sz w:val="28"/>
          <w:szCs w:val="28"/>
          <w:lang w:val="kk-KZ"/>
        </w:rPr>
        <w:t>.</w:t>
      </w:r>
    </w:p>
    <w:p w:rsidR="008B4761" w:rsidRPr="00CB3A7C" w:rsidRDefault="008B4761" w:rsidP="00B03219">
      <w:pPr>
        <w:pStyle w:val="af6"/>
        <w:spacing w:before="0" w:beforeAutospacing="0" w:after="0" w:afterAutospacing="0" w:line="276" w:lineRule="auto"/>
        <w:ind w:firstLine="709"/>
        <w:jc w:val="both"/>
        <w:rPr>
          <w:rFonts w:ascii="Times New Roman" w:hAnsi="Times New Roman" w:cs="Times New Roman"/>
          <w:color w:val="000000"/>
          <w:sz w:val="28"/>
          <w:szCs w:val="28"/>
          <w:lang w:val="kk-KZ"/>
        </w:rPr>
      </w:pPr>
      <w:r w:rsidRPr="00B03219">
        <w:rPr>
          <w:rFonts w:ascii="Times New Roman" w:hAnsi="Times New Roman" w:cs="Times New Roman"/>
          <w:color w:val="000000"/>
          <w:sz w:val="28"/>
          <w:szCs w:val="28"/>
          <w:lang w:val="kk-KZ"/>
        </w:rPr>
        <w:t>Бұланбай қозғалған жоқ.</w:t>
      </w:r>
      <w:r w:rsidR="00B03219">
        <w:rPr>
          <w:rFonts w:ascii="Times New Roman" w:hAnsi="Times New Roman" w:cs="Times New Roman"/>
          <w:color w:val="000000"/>
          <w:sz w:val="28"/>
          <w:szCs w:val="28"/>
          <w:lang w:val="kk-KZ"/>
        </w:rPr>
        <w:t xml:space="preserve"> </w:t>
      </w:r>
      <w:r w:rsidRPr="00B03219">
        <w:rPr>
          <w:rFonts w:ascii="Times New Roman" w:hAnsi="Times New Roman" w:cs="Times New Roman"/>
          <w:color w:val="000000"/>
          <w:sz w:val="28"/>
          <w:szCs w:val="28"/>
          <w:lang w:val="kk-KZ"/>
        </w:rPr>
        <w:t xml:space="preserve">Жолшыбай қалың нөсерге тап болдық. </w:t>
      </w:r>
      <w:r w:rsidRPr="00756DF2">
        <w:rPr>
          <w:rFonts w:ascii="Times New Roman" w:hAnsi="Times New Roman" w:cs="Times New Roman"/>
          <w:color w:val="000000"/>
          <w:sz w:val="28"/>
          <w:szCs w:val="28"/>
          <w:lang w:val="kk-KZ"/>
        </w:rPr>
        <w:t xml:space="preserve">Досанның қайтадан тауға барғысы келді. </w:t>
      </w:r>
      <w:r w:rsidRPr="00CB3A7C">
        <w:rPr>
          <w:rFonts w:ascii="Times New Roman" w:hAnsi="Times New Roman" w:cs="Times New Roman"/>
          <w:color w:val="000000"/>
          <w:sz w:val="28"/>
          <w:szCs w:val="28"/>
          <w:lang w:val="kk-KZ"/>
        </w:rPr>
        <w:t>Сені сынайтын жердің орайы жаңа келді.</w:t>
      </w:r>
      <w:r w:rsidR="00B03219">
        <w:rPr>
          <w:rFonts w:ascii="Times New Roman" w:hAnsi="Times New Roman" w:cs="Times New Roman"/>
          <w:color w:val="000000"/>
          <w:sz w:val="28"/>
          <w:szCs w:val="28"/>
          <w:lang w:val="kk-KZ"/>
        </w:rPr>
        <w:t xml:space="preserve"> </w:t>
      </w:r>
      <w:r w:rsidRPr="00CB3A7C">
        <w:rPr>
          <w:rFonts w:ascii="Times New Roman" w:hAnsi="Times New Roman" w:cs="Times New Roman"/>
          <w:color w:val="000000"/>
          <w:sz w:val="28"/>
          <w:szCs w:val="28"/>
          <w:lang w:val="kk-KZ"/>
        </w:rPr>
        <w:t>Абайдың да шек сілесі қатты. Әлден уақыттан кейін жұрт аяғы басылды. Үш аттыға көзі тұсті. Қыран балапаны екеуі ұшып жүреді. Бұл екеуі де кішкентай балалар.</w:t>
      </w:r>
    </w:p>
    <w:p w:rsidR="008B4761" w:rsidRPr="00B03219" w:rsidRDefault="008B4761" w:rsidP="00B03219">
      <w:pPr>
        <w:pStyle w:val="af6"/>
        <w:spacing w:before="0" w:beforeAutospacing="0" w:after="0" w:afterAutospacing="0" w:line="276" w:lineRule="auto"/>
        <w:rPr>
          <w:rFonts w:ascii="Times New Roman" w:hAnsi="Times New Roman" w:cs="Times New Roman"/>
          <w:color w:val="000000"/>
          <w:sz w:val="28"/>
          <w:szCs w:val="28"/>
          <w:lang w:val="kk-KZ"/>
        </w:rPr>
      </w:pPr>
    </w:p>
    <w:p w:rsidR="008B4761" w:rsidRPr="00CA3AFB" w:rsidRDefault="006D63BA" w:rsidP="0040689A">
      <w:pPr>
        <w:pStyle w:val="af6"/>
        <w:spacing w:before="0" w:beforeAutospacing="0" w:after="0" w:afterAutospacing="0" w:line="276" w:lineRule="auto"/>
        <w:jc w:val="both"/>
        <w:rPr>
          <w:rFonts w:ascii="Times New Roman" w:hAnsi="Times New Roman" w:cs="Times New Roman"/>
          <w:b/>
          <w:bCs/>
          <w:color w:val="000000"/>
          <w:sz w:val="28"/>
          <w:szCs w:val="28"/>
          <w:lang w:val="kk-KZ"/>
        </w:rPr>
      </w:pPr>
      <w:r w:rsidRPr="00CA3AFB">
        <w:rPr>
          <w:rFonts w:ascii="Times New Roman" w:hAnsi="Times New Roman" w:cs="Times New Roman"/>
          <w:b/>
          <w:bCs/>
          <w:color w:val="000000"/>
          <w:sz w:val="28"/>
          <w:szCs w:val="28"/>
          <w:lang w:val="kk-KZ"/>
        </w:rPr>
        <w:t xml:space="preserve">Тапсырма. </w:t>
      </w:r>
      <w:r w:rsidR="009D0F7B">
        <w:rPr>
          <w:rFonts w:ascii="Times New Roman" w:hAnsi="Times New Roman" w:cs="Times New Roman"/>
          <w:b/>
          <w:bCs/>
          <w:color w:val="000000"/>
          <w:sz w:val="28"/>
          <w:szCs w:val="28"/>
          <w:lang w:val="kk-KZ"/>
        </w:rPr>
        <w:t xml:space="preserve"> Оқуға түсу</w:t>
      </w:r>
      <w:r w:rsidR="008B4761" w:rsidRPr="00CA3AFB">
        <w:rPr>
          <w:rFonts w:ascii="Times New Roman" w:hAnsi="Times New Roman" w:cs="Times New Roman"/>
          <w:b/>
          <w:bCs/>
          <w:color w:val="000000"/>
          <w:sz w:val="28"/>
          <w:szCs w:val="28"/>
          <w:lang w:val="kk-KZ"/>
        </w:rPr>
        <w:t xml:space="preserve"> үшін</w:t>
      </w:r>
      <w:r w:rsidR="009D0F7B">
        <w:rPr>
          <w:rFonts w:ascii="Times New Roman" w:hAnsi="Times New Roman" w:cs="Times New Roman"/>
          <w:b/>
          <w:bCs/>
          <w:color w:val="000000"/>
          <w:sz w:val="28"/>
          <w:szCs w:val="28"/>
          <w:lang w:val="kk-KZ"/>
        </w:rPr>
        <w:t xml:space="preserve"> берілетін</w:t>
      </w:r>
      <w:r w:rsidR="008B4761" w:rsidRPr="00CA3AFB">
        <w:rPr>
          <w:rFonts w:ascii="Times New Roman" w:hAnsi="Times New Roman" w:cs="Times New Roman"/>
          <w:b/>
          <w:bCs/>
          <w:color w:val="000000"/>
          <w:sz w:val="28"/>
          <w:szCs w:val="28"/>
          <w:lang w:val="kk-KZ"/>
        </w:rPr>
        <w:t xml:space="preserve"> мінездеме</w:t>
      </w:r>
      <w:r w:rsidR="009D0F7B">
        <w:rPr>
          <w:rFonts w:ascii="Times New Roman" w:hAnsi="Times New Roman" w:cs="Times New Roman"/>
          <w:b/>
          <w:bCs/>
          <w:color w:val="000000"/>
          <w:sz w:val="28"/>
          <w:szCs w:val="28"/>
          <w:lang w:val="kk-KZ"/>
        </w:rPr>
        <w:t>ні</w:t>
      </w:r>
      <w:r w:rsidR="008B4761" w:rsidRPr="00CA3AFB">
        <w:rPr>
          <w:rFonts w:ascii="Times New Roman" w:hAnsi="Times New Roman" w:cs="Times New Roman"/>
          <w:b/>
          <w:bCs/>
          <w:color w:val="000000"/>
          <w:sz w:val="28"/>
          <w:szCs w:val="28"/>
          <w:lang w:val="kk-KZ"/>
        </w:rPr>
        <w:t xml:space="preserve"> жазыңыз.</w:t>
      </w:r>
    </w:p>
    <w:p w:rsidR="008B4761" w:rsidRPr="00B355E6" w:rsidRDefault="008B4761" w:rsidP="00285476">
      <w:pPr>
        <w:pStyle w:val="af6"/>
        <w:spacing w:before="0" w:beforeAutospacing="0" w:after="0" w:afterAutospacing="0" w:line="276" w:lineRule="auto"/>
        <w:rPr>
          <w:rFonts w:ascii="Times New Roman" w:hAnsi="Times New Roman" w:cs="Times New Roman"/>
          <w:b/>
          <w:bCs/>
          <w:color w:val="000000"/>
          <w:sz w:val="28"/>
          <w:szCs w:val="28"/>
          <w:lang w:val="kk-KZ"/>
        </w:rPr>
      </w:pPr>
    </w:p>
    <w:p w:rsidR="008B4761" w:rsidRPr="00B355E6" w:rsidRDefault="008B4761" w:rsidP="0040689A">
      <w:pPr>
        <w:pStyle w:val="af6"/>
        <w:spacing w:before="0" w:beforeAutospacing="0" w:after="0" w:afterAutospacing="0" w:line="276" w:lineRule="auto"/>
        <w:ind w:firstLine="709"/>
        <w:jc w:val="cente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Еңбек келісімі. Келісімшарт. Техникалық құжаттар. Ақпарат. Анықтама. Акт. Баяндама және оның құрылымы</w:t>
      </w:r>
    </w:p>
    <w:p w:rsidR="008B4761" w:rsidRPr="00B355E6" w:rsidRDefault="008B4761" w:rsidP="0040689A">
      <w:pPr>
        <w:pStyle w:val="af6"/>
        <w:spacing w:before="0" w:beforeAutospacing="0" w:after="0" w:afterAutospacing="0" w:line="276" w:lineRule="auto"/>
        <w:ind w:firstLine="709"/>
        <w:jc w:val="center"/>
        <w:rPr>
          <w:rFonts w:ascii="Times New Roman" w:hAnsi="Times New Roman" w:cs="Times New Roman"/>
          <w:bCs/>
          <w:sz w:val="28"/>
          <w:szCs w:val="28"/>
          <w:lang w:val="kk-KZ"/>
        </w:rPr>
      </w:pPr>
      <w:r w:rsidRPr="00B355E6">
        <w:rPr>
          <w:rFonts w:ascii="Times New Roman" w:hAnsi="Times New Roman" w:cs="Times New Roman"/>
          <w:b/>
          <w:bCs/>
          <w:sz w:val="28"/>
          <w:szCs w:val="28"/>
          <w:lang w:val="kk-KZ"/>
        </w:rPr>
        <w:t>Еңбек келісімі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lang w:val="kk-KZ"/>
        </w:rPr>
      </w:pPr>
      <w:r w:rsidRPr="00B355E6">
        <w:rPr>
          <w:rFonts w:ascii="Times New Roman" w:hAnsi="Times New Roman" w:cs="Times New Roman"/>
          <w:bCs/>
          <w:sz w:val="28"/>
          <w:szCs w:val="28"/>
          <w:lang w:val="kk-KZ"/>
        </w:rPr>
        <w:t>Белгілі бір жас пен білім дәрежесіне жеткеннен кейін, жұмысқа тұрғандардың әрқайсысының еңбек жолы осы құжаттан басталады.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lang w:val="kk-KZ"/>
        </w:rPr>
      </w:pPr>
      <w:r w:rsidRPr="00B355E6">
        <w:rPr>
          <w:rFonts w:ascii="Times New Roman" w:hAnsi="Times New Roman" w:cs="Times New Roman"/>
          <w:bCs/>
          <w:sz w:val="28"/>
          <w:szCs w:val="28"/>
          <w:lang w:val="kk-KZ"/>
        </w:rPr>
        <w:lastRenderedPageBreak/>
        <w:t>Еңбек шарты </w:t>
      </w:r>
      <w:r w:rsidRPr="00CA3AFB">
        <w:rPr>
          <w:rFonts w:ascii="Times New Roman" w:hAnsi="Times New Roman" w:cs="Times New Roman"/>
          <w:bCs/>
          <w:sz w:val="28"/>
          <w:szCs w:val="28"/>
          <w:lang w:val="kk-KZ"/>
        </w:rPr>
        <w:t>заңмен</w:t>
      </w:r>
      <w:r w:rsidRPr="00B355E6">
        <w:rPr>
          <w:rFonts w:ascii="Times New Roman" w:hAnsi="Times New Roman" w:cs="Times New Roman"/>
          <w:bCs/>
          <w:sz w:val="28"/>
          <w:szCs w:val="28"/>
          <w:lang w:val="kk-KZ"/>
        </w:rPr>
        <w:t> рәсімделген екі жақтың (әдетте "</w:t>
      </w:r>
      <w:r w:rsidRPr="00CA3AFB">
        <w:rPr>
          <w:rFonts w:ascii="Times New Roman" w:hAnsi="Times New Roman" w:cs="Times New Roman"/>
          <w:b/>
          <w:bCs/>
          <w:sz w:val="28"/>
          <w:szCs w:val="28"/>
          <w:lang w:val="kk-KZ"/>
        </w:rPr>
        <w:t>жұмыс беруші</w:t>
      </w:r>
      <w:r w:rsidRPr="00B355E6">
        <w:rPr>
          <w:rFonts w:ascii="Times New Roman" w:hAnsi="Times New Roman" w:cs="Times New Roman"/>
          <w:bCs/>
          <w:sz w:val="28"/>
          <w:szCs w:val="28"/>
          <w:lang w:val="kk-KZ"/>
        </w:rPr>
        <w:t>" және "</w:t>
      </w:r>
      <w:r w:rsidRPr="00CA3AFB">
        <w:rPr>
          <w:rFonts w:ascii="Times New Roman" w:hAnsi="Times New Roman" w:cs="Times New Roman"/>
          <w:b/>
          <w:bCs/>
          <w:sz w:val="28"/>
          <w:szCs w:val="28"/>
          <w:lang w:val="kk-KZ"/>
        </w:rPr>
        <w:t>жұмысшы</w:t>
      </w:r>
      <w:r w:rsidRPr="00B355E6">
        <w:rPr>
          <w:rFonts w:ascii="Times New Roman" w:hAnsi="Times New Roman" w:cs="Times New Roman"/>
          <w:bCs/>
          <w:sz w:val="28"/>
          <w:szCs w:val="28"/>
          <w:lang w:val="kk-KZ"/>
        </w:rPr>
        <w:t>" деп аталады), нақты бір міндеттерді өзіне ерікті түрде алу туралы жазбаша келісімі болып табылады.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lang w:val="kk-KZ"/>
        </w:rPr>
      </w:pPr>
      <w:r w:rsidRPr="00B355E6">
        <w:rPr>
          <w:rFonts w:ascii="Times New Roman" w:hAnsi="Times New Roman" w:cs="Times New Roman"/>
          <w:bCs/>
          <w:sz w:val="28"/>
          <w:szCs w:val="28"/>
          <w:lang w:val="kk-KZ"/>
        </w:rPr>
        <w:t>Аталған </w:t>
      </w:r>
      <w:r w:rsidRPr="00CA3AFB">
        <w:rPr>
          <w:rFonts w:ascii="Times New Roman" w:hAnsi="Times New Roman" w:cs="Times New Roman"/>
          <w:bCs/>
          <w:sz w:val="28"/>
          <w:szCs w:val="28"/>
          <w:lang w:val="kk-KZ"/>
        </w:rPr>
        <w:t>міндеттемелерді</w:t>
      </w:r>
      <w:r w:rsidRPr="00B355E6">
        <w:rPr>
          <w:rFonts w:ascii="Times New Roman" w:hAnsi="Times New Roman" w:cs="Times New Roman"/>
          <w:bCs/>
          <w:sz w:val="28"/>
          <w:szCs w:val="28"/>
          <w:lang w:val="kk-KZ"/>
        </w:rPr>
        <w:t> нақты анықталған шарттар негізінде уақыттың белгілі бір мерзімі аралығында орындайтындықтары баяндалады. Басқа кез келген </w:t>
      </w:r>
      <w:r w:rsidRPr="00CA3AFB">
        <w:rPr>
          <w:rFonts w:ascii="Times New Roman" w:hAnsi="Times New Roman" w:cs="Times New Roman"/>
          <w:bCs/>
          <w:sz w:val="28"/>
          <w:szCs w:val="28"/>
          <w:lang w:val="kk-KZ"/>
        </w:rPr>
        <w:t>құжат</w:t>
      </w:r>
      <w:r w:rsidRPr="00B355E6">
        <w:rPr>
          <w:rFonts w:ascii="Times New Roman" w:hAnsi="Times New Roman" w:cs="Times New Roman"/>
          <w:bCs/>
          <w:sz w:val="28"/>
          <w:szCs w:val="28"/>
          <w:lang w:val="kk-KZ"/>
        </w:rPr>
        <w:t> еңбек келісімінің де өзіндік құрылымы мен мазмұны, рәсімдеу ережелері бар.</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lang w:val="kk-KZ"/>
        </w:rPr>
      </w:pPr>
      <w:r w:rsidRPr="00B355E6">
        <w:rPr>
          <w:rFonts w:ascii="Times New Roman" w:hAnsi="Times New Roman" w:cs="Times New Roman"/>
          <w:bCs/>
          <w:sz w:val="28"/>
          <w:szCs w:val="28"/>
          <w:lang w:val="kk-KZ"/>
        </w:rPr>
        <w:t>Еңбек келісімі жұмысқа орналасқан кезде немесе алдыңғы жасалған келісімнің кейбір шарттары (міндеттер мазмұны, еңбекақы мөлшері, жұмыс жағдайы т.б.) өзгерген жағдайда жасалады.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lang w:val="kk-KZ"/>
        </w:rPr>
      </w:pPr>
      <w:r w:rsidRPr="00B355E6">
        <w:rPr>
          <w:rFonts w:ascii="Times New Roman" w:hAnsi="Times New Roman" w:cs="Times New Roman"/>
          <w:bCs/>
          <w:sz w:val="28"/>
          <w:szCs w:val="28"/>
          <w:lang w:val="kk-KZ"/>
        </w:rPr>
        <w:t>Келісім жасауға ұйым әкімшілігінде белгіленге тәртіп бойынша қаралған жұмысшы арызы негіз болады.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rPr>
      </w:pPr>
      <w:r w:rsidRPr="00B355E6">
        <w:rPr>
          <w:rFonts w:ascii="Times New Roman" w:hAnsi="Times New Roman" w:cs="Times New Roman"/>
          <w:b/>
          <w:bCs/>
          <w:sz w:val="28"/>
          <w:szCs w:val="28"/>
        </w:rPr>
        <w:t>Еңбек келісімі мыналардан тұрады:</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құжат аты;</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келісімнің жасалған орны мен күні;</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екі жақтың толық және шартты атауы;</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жұмыстың сипаты мен мазмұны, оны орындауға қажетті </w:t>
      </w:r>
      <w:r w:rsidRPr="00CA3AFB">
        <w:rPr>
          <w:rFonts w:ascii="Times New Roman" w:hAnsi="Times New Roman" w:cs="Times New Roman"/>
          <w:bCs/>
          <w:sz w:val="28"/>
          <w:szCs w:val="28"/>
        </w:rPr>
        <w:t>квалификация</w:t>
      </w:r>
      <w:r w:rsidRPr="00B355E6">
        <w:rPr>
          <w:rFonts w:ascii="Times New Roman" w:hAnsi="Times New Roman" w:cs="Times New Roman"/>
          <w:bCs/>
          <w:sz w:val="28"/>
          <w:szCs w:val="28"/>
        </w:rPr>
        <w:t> дәрежесі;</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келісім типі (негізгі жұмыс әлде қосымша істелетін жұмыс);</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келісім түрі (шектеулі мерзімге ме әлде ұзақ уақытқа ма);</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келісімнің уақыты, мерзімі (шектеулі мерзімге жасалған келісім үшін);</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сынау мерзімі;</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жұмысшының міндеттері;</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еңбек жағдайы, еңбекақы төлеу сияқты әкімшіліктің негізгі міндеттерін көрсете отырып жазылған жұмыс беруші міндеттері;</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жұмысшының еңбек құқын қорғауға қосымша кепілдік беретін мағлұмат;</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еңбек пен демалыс тәртібінің ерекшеліктері туралы мәлімет;</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ақшалай берілетін сыйлық көлемі мен оны төлеу тәртібі туралы мәлімет;</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демалыс алу тәртібі мен оның мерзімі туралы мәлімет;</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келісім бойынша жасалатын басқа да жағдайлар мен шарттар;</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келісім бойынша атап өтілетін ерекше жағдайлар (қай кезде келісім бұзылуы немесе қайт ақаралуы мүмкін);</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келісім тоқтатылатын жағдай атап көрсетіледі;</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екі жақтың мекен-жай мен </w:t>
      </w:r>
      <w:r w:rsidRPr="00CA3AFB">
        <w:rPr>
          <w:rFonts w:ascii="Times New Roman" w:hAnsi="Times New Roman" w:cs="Times New Roman"/>
          <w:bCs/>
          <w:sz w:val="28"/>
          <w:szCs w:val="28"/>
        </w:rPr>
        <w:t>реквизиттері</w:t>
      </w:r>
      <w:r w:rsidRPr="00B355E6">
        <w:rPr>
          <w:rFonts w:ascii="Times New Roman" w:hAnsi="Times New Roman" w:cs="Times New Roman"/>
          <w:bCs/>
          <w:sz w:val="28"/>
          <w:szCs w:val="28"/>
        </w:rPr>
        <w:t>;</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екі жақтың қойылатын қолы (</w:t>
      </w:r>
      <w:r w:rsidRPr="00CA3AFB">
        <w:rPr>
          <w:rFonts w:ascii="Times New Roman" w:hAnsi="Times New Roman" w:cs="Times New Roman"/>
          <w:bCs/>
          <w:sz w:val="28"/>
          <w:szCs w:val="28"/>
        </w:rPr>
        <w:t>сигнатура</w:t>
      </w:r>
      <w:r w:rsidRPr="00B355E6">
        <w:rPr>
          <w:rFonts w:ascii="Times New Roman" w:hAnsi="Times New Roman" w:cs="Times New Roman"/>
          <w:bCs/>
          <w:sz w:val="28"/>
          <w:szCs w:val="28"/>
        </w:rPr>
        <w:t>);</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шартқа қол қойылған күн;</w:t>
      </w:r>
    </w:p>
    <w:p w:rsidR="008B4761" w:rsidRPr="00B355E6" w:rsidRDefault="008B4761" w:rsidP="00F33844">
      <w:pPr>
        <w:pStyle w:val="af6"/>
        <w:numPr>
          <w:ilvl w:val="0"/>
          <w:numId w:val="20"/>
        </w:numPr>
        <w:spacing w:before="0" w:beforeAutospacing="0" w:after="0" w:afterAutospacing="0" w:line="276" w:lineRule="auto"/>
        <w:jc w:val="both"/>
        <w:rPr>
          <w:rFonts w:ascii="Times New Roman" w:hAnsi="Times New Roman" w:cs="Times New Roman"/>
          <w:bCs/>
          <w:sz w:val="28"/>
          <w:szCs w:val="28"/>
        </w:rPr>
      </w:pPr>
      <w:r w:rsidRPr="00B355E6">
        <w:rPr>
          <w:rFonts w:ascii="Times New Roman" w:hAnsi="Times New Roman" w:cs="Times New Roman"/>
          <w:bCs/>
          <w:sz w:val="28"/>
          <w:szCs w:val="28"/>
        </w:rPr>
        <w:t>келісім қосымшасы (егер бар болса).</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rPr>
      </w:pPr>
      <w:r w:rsidRPr="00B355E6">
        <w:rPr>
          <w:rFonts w:ascii="Times New Roman" w:hAnsi="Times New Roman" w:cs="Times New Roman"/>
          <w:b/>
          <w:bCs/>
          <w:sz w:val="28"/>
          <w:szCs w:val="28"/>
        </w:rPr>
        <w:lastRenderedPageBreak/>
        <w:t>Келісімшарт</w:t>
      </w:r>
      <w:r w:rsidRPr="00B355E6">
        <w:rPr>
          <w:rFonts w:ascii="Times New Roman" w:hAnsi="Times New Roman" w:cs="Times New Roman"/>
          <w:bCs/>
          <w:sz w:val="28"/>
          <w:szCs w:val="28"/>
        </w:rPr>
        <w:t xml:space="preserve">    —   жеке түлғалардың және заңды тұлғалардың азаматтық құқықтары мен міндеттерін белгілеуді, өзгертуді және тоқтатуды реттейтін, нотариалды түрде куәландырылатын ресми құжат.</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lang w:val="kk-KZ"/>
        </w:rPr>
      </w:pPr>
      <w:r w:rsidRPr="00B355E6">
        <w:rPr>
          <w:rFonts w:ascii="Times New Roman" w:hAnsi="Times New Roman" w:cs="Times New Roman"/>
          <w:bCs/>
          <w:sz w:val="28"/>
          <w:szCs w:val="28"/>
        </w:rPr>
        <w:t>Шарттың (келісім-шарттың) жазбаша түрінде жасалынатын мәміленің мазмүны толық көрсетіледі, екі жақ (тараптар) немесе тараптардың өкілеттігі берілген адамдар қол қояды, мәтінді нотариус бекітеді.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lang w:val="kk-KZ"/>
        </w:rPr>
      </w:pPr>
      <w:r w:rsidRPr="00B355E6">
        <w:rPr>
          <w:rFonts w:ascii="Times New Roman" w:hAnsi="Times New Roman" w:cs="Times New Roman"/>
          <w:b/>
          <w:bCs/>
          <w:sz w:val="28"/>
          <w:szCs w:val="28"/>
          <w:lang w:val="kk-KZ"/>
        </w:rPr>
        <w:t>Анықтама(</w:t>
      </w:r>
      <w:r w:rsidRPr="00B355E6">
        <w:rPr>
          <w:rFonts w:ascii="Times New Roman" w:hAnsi="Times New Roman" w:cs="Times New Roman"/>
          <w:bCs/>
          <w:sz w:val="28"/>
          <w:szCs w:val="28"/>
          <w:lang w:val="kk-KZ"/>
        </w:rPr>
        <w:t>лат. defіnіtіo) – кең мағынада, ұғымның мазмұнын ашуға көмектесетін логикалық амал. Кез келген анықтама анықталушы (defіnіendum) және анықтаушы (defіnіens) ұғымдарды білдіреді; анықталушы ұғымның мазмұнын ашуға көмектеседі; сол ұғымды оған ұқсас ұғым; термин мағынасы берілетін пайымдау немесе үрдіс. Ең дұрыс анықтама анықталатын сөз немесе терминге логикалық түрде сай болады.</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lang w:val="kk-KZ"/>
        </w:rPr>
      </w:pPr>
      <w:r w:rsidRPr="00B355E6">
        <w:rPr>
          <w:rFonts w:ascii="Times New Roman" w:hAnsi="Times New Roman" w:cs="Times New Roman"/>
          <w:b/>
          <w:bCs/>
          <w:sz w:val="28"/>
          <w:szCs w:val="28"/>
          <w:lang w:val="kk-KZ"/>
        </w:rPr>
        <w:t xml:space="preserve">Акт </w:t>
      </w:r>
      <w:r w:rsidRPr="00B355E6">
        <w:rPr>
          <w:rFonts w:ascii="Times New Roman" w:hAnsi="Times New Roman" w:cs="Times New Roman"/>
          <w:bCs/>
          <w:sz w:val="28"/>
          <w:szCs w:val="28"/>
          <w:lang w:val="kk-KZ"/>
        </w:rPr>
        <w:t>(лат. actus - «әрекет») - заңды күші бар ресми құжат. Ол іс-әрекетті, тұрмыс тіршілікті растайтын ресми құжат және лауазымды адамдармен бекітіледі.</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sz w:val="28"/>
          <w:szCs w:val="28"/>
          <w:lang w:val="kk-KZ"/>
        </w:rPr>
      </w:pPr>
      <w:r w:rsidRPr="00B355E6">
        <w:rPr>
          <w:rFonts w:ascii="Times New Roman" w:hAnsi="Times New Roman" w:cs="Times New Roman"/>
          <w:b/>
          <w:bCs/>
          <w:sz w:val="28"/>
          <w:szCs w:val="28"/>
          <w:lang w:val="kk-KZ"/>
        </w:rPr>
        <w:t>Ғылыми баяндама</w:t>
      </w:r>
      <w:r w:rsidRPr="00B355E6">
        <w:rPr>
          <w:rFonts w:ascii="Times New Roman" w:hAnsi="Times New Roman" w:cs="Times New Roman"/>
          <w:bCs/>
          <w:sz w:val="28"/>
          <w:szCs w:val="28"/>
          <w:lang w:val="kk-KZ"/>
        </w:rPr>
        <w:t xml:space="preserve"> - негізгі идеяларда жасалған зерттеулердің нәтижелері берілетін, ғылыми конференцияда (ғылыми семинар, симпозиумде) жасалатын баяндама.</w:t>
      </w:r>
    </w:p>
    <w:p w:rsidR="009D0F7B" w:rsidRDefault="009D0F7B" w:rsidP="0040689A">
      <w:pPr>
        <w:pStyle w:val="af6"/>
        <w:spacing w:before="0" w:beforeAutospacing="0" w:after="0" w:afterAutospacing="0" w:line="276" w:lineRule="auto"/>
        <w:ind w:firstLine="709"/>
        <w:jc w:val="both"/>
        <w:rPr>
          <w:rFonts w:ascii="Times New Roman" w:hAnsi="Times New Roman" w:cs="Times New Roman"/>
          <w:b/>
          <w:bCs/>
          <w:color w:val="000000"/>
          <w:sz w:val="28"/>
          <w:szCs w:val="28"/>
          <w:lang w:val="kk-KZ"/>
        </w:rPr>
      </w:pPr>
    </w:p>
    <w:p w:rsidR="008B4761" w:rsidRPr="00D95D86" w:rsidRDefault="006D63BA" w:rsidP="00D95D86">
      <w:pPr>
        <w:pStyle w:val="af6"/>
        <w:spacing w:before="0" w:beforeAutospacing="0" w:after="0" w:afterAutospacing="0" w:line="276" w:lineRule="auto"/>
        <w:jc w:val="both"/>
        <w:rPr>
          <w:rFonts w:ascii="Times New Roman" w:hAnsi="Times New Roman" w:cs="Times New Roman"/>
          <w:b/>
          <w:bCs/>
          <w:color w:val="000000"/>
          <w:sz w:val="28"/>
          <w:szCs w:val="28"/>
          <w:lang w:val="kk-KZ"/>
        </w:rPr>
      </w:pPr>
      <w:r>
        <w:rPr>
          <w:rFonts w:ascii="Times New Roman" w:hAnsi="Times New Roman" w:cs="Times New Roman"/>
          <w:b/>
          <w:bCs/>
          <w:color w:val="000000"/>
          <w:sz w:val="28"/>
          <w:szCs w:val="28"/>
          <w:lang w:val="kk-KZ"/>
        </w:rPr>
        <w:t xml:space="preserve">Тапсырма. </w:t>
      </w:r>
      <w:r w:rsidR="008B4761" w:rsidRPr="00D95D86">
        <w:rPr>
          <w:rFonts w:ascii="Times New Roman" w:hAnsi="Times New Roman" w:cs="Times New Roman"/>
          <w:b/>
          <w:bCs/>
          <w:color w:val="000000"/>
          <w:sz w:val="28"/>
          <w:szCs w:val="28"/>
          <w:lang w:val="kk-KZ"/>
        </w:rPr>
        <w:t>Берілген сөйлемдерді сабақтас құрмалас сөйлемдердің түрлеріне ажыратып, синтаксистік талдау жасаңыздар, бағыныңқы, басыңқы с</w:t>
      </w:r>
      <w:r w:rsidR="00D95D86" w:rsidRPr="00D95D86">
        <w:rPr>
          <w:rFonts w:ascii="Times New Roman" w:hAnsi="Times New Roman" w:cs="Times New Roman"/>
          <w:b/>
          <w:bCs/>
          <w:color w:val="000000"/>
          <w:sz w:val="28"/>
          <w:szCs w:val="28"/>
          <w:lang w:val="kk-KZ"/>
        </w:rPr>
        <w:t>ыңарларын ажыратып көрсетіңіз</w:t>
      </w:r>
      <w:r w:rsidR="008B4761" w:rsidRPr="00D95D86">
        <w:rPr>
          <w:rFonts w:ascii="Times New Roman" w:hAnsi="Times New Roman" w:cs="Times New Roman"/>
          <w:b/>
          <w:bCs/>
          <w:color w:val="000000"/>
          <w:sz w:val="28"/>
          <w:szCs w:val="28"/>
          <w:lang w:val="kk-KZ"/>
        </w:rPr>
        <w:t>.</w:t>
      </w:r>
    </w:p>
    <w:p w:rsidR="008B4761" w:rsidRPr="00B355E6" w:rsidRDefault="008B4761" w:rsidP="0040689A">
      <w:pPr>
        <w:pStyle w:val="af6"/>
        <w:spacing w:before="0" w:beforeAutospacing="0" w:after="0" w:afterAutospacing="0" w:line="276" w:lineRule="auto"/>
        <w:ind w:firstLine="709"/>
        <w:jc w:val="both"/>
        <w:rPr>
          <w:rFonts w:ascii="Times New Roman" w:hAnsi="Times New Roman" w:cs="Times New Roman"/>
          <w:bCs/>
          <w:color w:val="000000"/>
          <w:sz w:val="28"/>
          <w:szCs w:val="28"/>
          <w:lang w:val="kk-KZ"/>
        </w:rPr>
      </w:pPr>
      <w:r w:rsidRPr="00B355E6">
        <w:rPr>
          <w:rFonts w:ascii="Times New Roman" w:hAnsi="Times New Roman" w:cs="Times New Roman"/>
          <w:bCs/>
          <w:color w:val="000000"/>
          <w:sz w:val="28"/>
          <w:szCs w:val="28"/>
          <w:lang w:val="kk-KZ"/>
        </w:rPr>
        <w:t>Бірақ солардың ішінде өз көңіліңе өте ұнап, өзгелерден ыстық болып танылғандары бар. 2. Ал енді ол кітап дүкенге келіп түскенде, сенің қуанышыңда шек болмайды. 3. Оқушы ретінде менің де жан-тәніммен жақсы көрер, өзгелерден ерекше бағалар кітаптарым бар. 4. Отан үшін өз басымды өлімге байлай отырып, мен оларды ажалмен алысуға жұмсадым. 5. Бүркітбаймен қосылып, біржола қалып қояды. 6. Оның ашулы жүзін көрмейін деп, төмен тұқырып алғанмын. 7. Осы кезде үзіліс бітіп, профессор аудиторияға қайта кірді. 8. Меңтайдың ұрыспасына анық көзім жеткеннен кейін, бағана өзі айтқан қызыл көрпенің тарихын білгім келді.</w:t>
      </w:r>
    </w:p>
    <w:p w:rsidR="008B4761" w:rsidRPr="00B355E6" w:rsidRDefault="008B4761" w:rsidP="0040689A">
      <w:pPr>
        <w:pStyle w:val="af6"/>
        <w:spacing w:before="0" w:beforeAutospacing="0" w:after="0" w:afterAutospacing="0" w:line="276" w:lineRule="auto"/>
        <w:jc w:val="both"/>
        <w:rPr>
          <w:rFonts w:ascii="Times New Roman" w:hAnsi="Times New Roman" w:cs="Times New Roman"/>
          <w:bCs/>
          <w:color w:val="000000"/>
          <w:sz w:val="28"/>
          <w:szCs w:val="28"/>
          <w:lang w:val="kk-KZ"/>
        </w:rPr>
      </w:pPr>
    </w:p>
    <w:p w:rsidR="008B4761" w:rsidRPr="00B355E6" w:rsidRDefault="006D63BA" w:rsidP="0040689A">
      <w:pPr>
        <w:pStyle w:val="af6"/>
        <w:shd w:val="clear" w:color="auto" w:fill="FFFFFF"/>
        <w:spacing w:before="0" w:beforeAutospacing="0" w:after="0" w:afterAutospacing="0" w:line="276" w:lineRule="auto"/>
        <w:rPr>
          <w:rFonts w:ascii="Times New Roman" w:hAnsi="Times New Roman" w:cs="Times New Roman"/>
          <w:color w:val="000000"/>
          <w:sz w:val="28"/>
          <w:szCs w:val="28"/>
          <w:lang w:val="kk-KZ"/>
        </w:rPr>
      </w:pPr>
      <w:r w:rsidRPr="00CA3AFB">
        <w:rPr>
          <w:rFonts w:ascii="Times New Roman" w:hAnsi="Times New Roman" w:cs="Times New Roman"/>
          <w:b/>
          <w:bCs/>
          <w:color w:val="000000"/>
          <w:sz w:val="28"/>
          <w:szCs w:val="28"/>
          <w:lang w:val="kk-KZ"/>
        </w:rPr>
        <w:t xml:space="preserve">Тапсырма. </w:t>
      </w:r>
      <w:r w:rsidR="00D95D86">
        <w:rPr>
          <w:rFonts w:ascii="Times New Roman" w:hAnsi="Times New Roman" w:cs="Times New Roman"/>
          <w:b/>
          <w:bCs/>
          <w:color w:val="000000"/>
          <w:sz w:val="28"/>
          <w:szCs w:val="28"/>
          <w:lang w:val="kk-KZ"/>
        </w:rPr>
        <w:t xml:space="preserve"> Синоним сөздерді табыңыз</w:t>
      </w:r>
      <w:r w:rsidR="008B4761" w:rsidRPr="00CA3AFB">
        <w:rPr>
          <w:rFonts w:ascii="Times New Roman" w:hAnsi="Times New Roman" w:cs="Times New Roman"/>
          <w:b/>
          <w:bCs/>
          <w:color w:val="000000"/>
          <w:sz w:val="28"/>
          <w:szCs w:val="28"/>
          <w:lang w:val="kk-KZ"/>
        </w:rPr>
        <w:t>, сөйлем қ</w:t>
      </w:r>
      <w:r w:rsidR="00D95D86">
        <w:rPr>
          <w:rFonts w:ascii="Times New Roman" w:hAnsi="Times New Roman" w:cs="Times New Roman"/>
          <w:b/>
          <w:bCs/>
          <w:color w:val="000000"/>
          <w:sz w:val="28"/>
          <w:szCs w:val="28"/>
          <w:lang w:val="kk-KZ"/>
        </w:rPr>
        <w:t>ұраңыз</w:t>
      </w:r>
      <w:r w:rsidR="008B4761" w:rsidRPr="00CA3AFB">
        <w:rPr>
          <w:rFonts w:ascii="Times New Roman" w:hAnsi="Times New Roman" w:cs="Times New Roman"/>
          <w:b/>
          <w:bCs/>
          <w:color w:val="000000"/>
          <w:sz w:val="28"/>
          <w:szCs w:val="28"/>
          <w:lang w:val="kk-KZ"/>
        </w:rPr>
        <w:t>.</w:t>
      </w:r>
      <w:r w:rsidR="008B4761" w:rsidRPr="00CA3AFB">
        <w:rPr>
          <w:rFonts w:ascii="Times New Roman" w:hAnsi="Times New Roman" w:cs="Times New Roman"/>
          <w:b/>
          <w:color w:val="000000"/>
          <w:sz w:val="28"/>
          <w:szCs w:val="28"/>
          <w:lang w:val="kk-KZ"/>
        </w:rPr>
        <w:br/>
      </w:r>
      <w:r w:rsidR="008B4761" w:rsidRPr="00B355E6">
        <w:rPr>
          <w:rFonts w:ascii="Times New Roman" w:hAnsi="Times New Roman" w:cs="Times New Roman"/>
          <w:color w:val="000000"/>
          <w:sz w:val="28"/>
          <w:szCs w:val="28"/>
          <w:lang w:val="kk-KZ"/>
        </w:rPr>
        <w:t>1. Қой аузынан шөп алмайды - момын </w:t>
      </w:r>
      <w:r w:rsidR="008B4761" w:rsidRPr="00B355E6">
        <w:rPr>
          <w:rFonts w:ascii="Times New Roman" w:hAnsi="Times New Roman" w:cs="Times New Roman"/>
          <w:color w:val="000000"/>
          <w:sz w:val="28"/>
          <w:szCs w:val="28"/>
          <w:lang w:val="kk-KZ"/>
        </w:rPr>
        <w:br/>
        <w:t>2. Жүрек жалғау- </w:t>
      </w:r>
      <w:r w:rsidR="008B4761" w:rsidRPr="00B355E6">
        <w:rPr>
          <w:rFonts w:ascii="Times New Roman" w:hAnsi="Times New Roman" w:cs="Times New Roman"/>
          <w:color w:val="000000"/>
          <w:sz w:val="28"/>
          <w:szCs w:val="28"/>
          <w:lang w:val="kk-KZ"/>
        </w:rPr>
        <w:br/>
        <w:t>3. Төбе шашы тік тұру- </w:t>
      </w:r>
      <w:r w:rsidR="008B4761" w:rsidRPr="00B355E6">
        <w:rPr>
          <w:rFonts w:ascii="Times New Roman" w:hAnsi="Times New Roman" w:cs="Times New Roman"/>
          <w:color w:val="000000"/>
          <w:sz w:val="28"/>
          <w:szCs w:val="28"/>
          <w:lang w:val="kk-KZ"/>
        </w:rPr>
        <w:br/>
        <w:t>4. Қас пен көздің арасында- </w:t>
      </w:r>
      <w:r w:rsidR="008B4761" w:rsidRPr="00B355E6">
        <w:rPr>
          <w:rFonts w:ascii="Times New Roman" w:hAnsi="Times New Roman" w:cs="Times New Roman"/>
          <w:color w:val="000000"/>
          <w:sz w:val="28"/>
          <w:szCs w:val="28"/>
          <w:lang w:val="kk-KZ"/>
        </w:rPr>
        <w:br/>
        <w:t>5. Бетінен оты шықты- </w:t>
      </w:r>
      <w:r w:rsidR="008B4761" w:rsidRPr="00B355E6">
        <w:rPr>
          <w:rFonts w:ascii="Times New Roman" w:hAnsi="Times New Roman" w:cs="Times New Roman"/>
          <w:color w:val="000000"/>
          <w:sz w:val="28"/>
          <w:szCs w:val="28"/>
          <w:lang w:val="kk-KZ"/>
        </w:rPr>
        <w:br/>
        <w:t>6. Қырғи қабақ болу- </w:t>
      </w:r>
      <w:r w:rsidR="008B4761" w:rsidRPr="00B355E6">
        <w:rPr>
          <w:rFonts w:ascii="Times New Roman" w:hAnsi="Times New Roman" w:cs="Times New Roman"/>
          <w:color w:val="000000"/>
          <w:sz w:val="28"/>
          <w:szCs w:val="28"/>
          <w:lang w:val="kk-KZ"/>
        </w:rPr>
        <w:br/>
        <w:t>7. Бармағын тістеу- </w:t>
      </w:r>
      <w:r w:rsidR="008B4761" w:rsidRPr="00B355E6">
        <w:rPr>
          <w:rFonts w:ascii="Times New Roman" w:hAnsi="Times New Roman" w:cs="Times New Roman"/>
          <w:color w:val="000000"/>
          <w:sz w:val="28"/>
          <w:szCs w:val="28"/>
          <w:lang w:val="kk-KZ"/>
        </w:rPr>
        <w:br/>
      </w:r>
      <w:r w:rsidR="008B4761" w:rsidRPr="00B355E6">
        <w:rPr>
          <w:rFonts w:ascii="Times New Roman" w:hAnsi="Times New Roman" w:cs="Times New Roman"/>
          <w:color w:val="000000"/>
          <w:sz w:val="28"/>
          <w:szCs w:val="28"/>
          <w:lang w:val="kk-KZ"/>
        </w:rPr>
        <w:lastRenderedPageBreak/>
        <w:t>8. Аузына құм құйылу- </w:t>
      </w:r>
      <w:r w:rsidR="008B4761" w:rsidRPr="00B355E6">
        <w:rPr>
          <w:rFonts w:ascii="Times New Roman" w:hAnsi="Times New Roman" w:cs="Times New Roman"/>
          <w:color w:val="000000"/>
          <w:sz w:val="28"/>
          <w:szCs w:val="28"/>
          <w:lang w:val="kk-KZ"/>
        </w:rPr>
        <w:br/>
        <w:t>9. Ит өлген жер- </w:t>
      </w:r>
      <w:r w:rsidR="008B4761" w:rsidRPr="00B355E6">
        <w:rPr>
          <w:rFonts w:ascii="Times New Roman" w:hAnsi="Times New Roman" w:cs="Times New Roman"/>
          <w:color w:val="000000"/>
          <w:sz w:val="28"/>
          <w:szCs w:val="28"/>
          <w:lang w:val="kk-KZ"/>
        </w:rPr>
        <w:br/>
        <w:t>10. Тайға таңба басқандай- </w:t>
      </w:r>
      <w:r w:rsidR="008B4761" w:rsidRPr="00B355E6">
        <w:rPr>
          <w:rFonts w:ascii="Times New Roman" w:hAnsi="Times New Roman" w:cs="Times New Roman"/>
          <w:color w:val="000000"/>
          <w:sz w:val="28"/>
          <w:szCs w:val="28"/>
          <w:lang w:val="kk-KZ"/>
        </w:rPr>
        <w:br/>
        <w:t>11. Ат ізін салмау- </w:t>
      </w:r>
      <w:r w:rsidR="008B4761" w:rsidRPr="00B355E6">
        <w:rPr>
          <w:rFonts w:ascii="Times New Roman" w:hAnsi="Times New Roman" w:cs="Times New Roman"/>
          <w:color w:val="000000"/>
          <w:sz w:val="28"/>
          <w:szCs w:val="28"/>
          <w:lang w:val="kk-KZ"/>
        </w:rPr>
        <w:br/>
        <w:t>12. Пейілі тар-</w:t>
      </w:r>
    </w:p>
    <w:p w:rsidR="002225B2" w:rsidRPr="00D95D8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2225B2" w:rsidRPr="00D95D86" w:rsidRDefault="002225B2" w:rsidP="00D95D86">
      <w:pPr>
        <w:widowControl w:val="0"/>
        <w:autoSpaceDE w:val="0"/>
        <w:autoSpaceDN w:val="0"/>
        <w:adjustRightInd w:val="0"/>
        <w:spacing w:after="0"/>
        <w:jc w:val="center"/>
        <w:rPr>
          <w:rFonts w:ascii="Times New Roman" w:hAnsi="Times New Roman" w:cs="Times New Roman"/>
          <w:b/>
          <w:sz w:val="28"/>
          <w:szCs w:val="28"/>
          <w:lang w:val="kk-KZ"/>
        </w:rPr>
      </w:pPr>
      <w:r w:rsidRPr="00D95D86">
        <w:rPr>
          <w:rFonts w:ascii="Times New Roman" w:hAnsi="Times New Roman" w:cs="Times New Roman"/>
          <w:b/>
          <w:sz w:val="28"/>
          <w:szCs w:val="28"/>
          <w:lang w:val="kk-KZ"/>
        </w:rPr>
        <w:t>Дискурс  ұғымы</w:t>
      </w:r>
    </w:p>
    <w:p w:rsidR="002225B2" w:rsidRPr="00B355E6" w:rsidRDefault="002225B2" w:rsidP="0040689A">
      <w:pPr>
        <w:widowControl w:val="0"/>
        <w:autoSpaceDE w:val="0"/>
        <w:autoSpaceDN w:val="0"/>
        <w:adjustRightInd w:val="0"/>
        <w:spacing w:after="0"/>
        <w:jc w:val="both"/>
        <w:rPr>
          <w:rFonts w:ascii="Times New Roman" w:hAnsi="Times New Roman" w:cs="Times New Roman"/>
          <w:b/>
          <w:sz w:val="28"/>
          <w:szCs w:val="28"/>
          <w:lang w:val="kk-KZ"/>
        </w:rPr>
      </w:pP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Дискурс ұғымы XX ғасырдың 70-жылдарынан бастап философияда кеңінен қолданыла бастады. Тұңғыш</w:t>
      </w:r>
      <w:r w:rsidR="00D95D86">
        <w:rPr>
          <w:rFonts w:ascii="Times New Roman" w:hAnsi="Times New Roman" w:cs="Times New Roman"/>
          <w:sz w:val="28"/>
          <w:szCs w:val="28"/>
          <w:lang w:val="kk-KZ"/>
        </w:rPr>
        <w:t xml:space="preserve"> болып «дискурс» ұғымын Ю.</w:t>
      </w:r>
      <w:r w:rsidRPr="00B355E6">
        <w:rPr>
          <w:rFonts w:ascii="Times New Roman" w:hAnsi="Times New Roman" w:cs="Times New Roman"/>
          <w:sz w:val="28"/>
          <w:szCs w:val="28"/>
          <w:lang w:val="kk-KZ"/>
        </w:rPr>
        <w:t>Хабермас өзінің «Коммуникативтік компетенция теориясына дайындық» атты еңбегінде қолданған болатын. Содан бері бұл термин батыстық философияда кең қолданылып жүр. Хабермас «дискурске» мына төмендегідей белгілер тиесілі деп қарастырады — қарым-қатынасқа, сұхбатқа имманентті (іштей тиесілі), сол кезеңнің қоғамдық өмірінде қалыптасқан нормалар, ережелер және негізгі құндылықтар жинағынан тұратын идеологиялық тіл. Ондағы идеология деп отырғанымыз жалпы белгілер жүйесі деген мағынада қолданылып отыр.</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Дискур</w:t>
      </w:r>
      <w:r w:rsidR="00D95D86">
        <w:rPr>
          <w:rFonts w:ascii="Times New Roman" w:hAnsi="Times New Roman" w:cs="Times New Roman"/>
          <w:sz w:val="28"/>
          <w:szCs w:val="28"/>
          <w:lang w:val="kk-KZ"/>
        </w:rPr>
        <w:t>с –</w:t>
      </w:r>
      <w:r w:rsidRPr="00B355E6">
        <w:rPr>
          <w:rFonts w:ascii="Times New Roman" w:hAnsi="Times New Roman" w:cs="Times New Roman"/>
          <w:sz w:val="28"/>
          <w:szCs w:val="28"/>
          <w:lang w:val="kk-KZ"/>
        </w:rPr>
        <w:t xml:space="preserve"> тілдік коммуникация түрі. Кең шеңберде, дискурс дегеніміз уақыттың мәдени тілдік контексті. Оған рухани-идеологиялық мұра, көзқарас, дүниетаным кіреді. Тар мағынада, дискурс деп қандай да болмасын мағыналы, құнды іс-әрекеттің (актінің) нақты тілдік шындығын айтады.  Ф. де Соссюрден бастап қазіргі француз функционалистеріне дейінгі классикалық лингвистика тілді қоғамның барлық мүшелеріне ортақ, түсінікті константты (өзгермейтін) құрылым деп қарастырады. Ол түсініктің пайда болуына тілге деген мынадай көзқарастар әсер етті. Біріншіден, тілде бір нақты нәрсені білдіретін белгі және сол нәрсенің өзі бірін-бірі анықтайды деген түсінік; екіншіден сол тілді қолданатын тілдік ұжым мүшелері үшін тілдік белгілердің бәрі бір мағынаға ие; үшіншіден, осы жоғарғы айтылғандардың нәтижесінде тіл қоғамның барлық әлеуметтік топтарына бірдей қызмет етеді.</w:t>
      </w:r>
    </w:p>
    <w:p w:rsidR="002225B2" w:rsidRPr="00B355E6" w:rsidRDefault="00D95D86"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Шындығында, тіл –</w:t>
      </w:r>
      <w:r w:rsidR="002225B2" w:rsidRPr="00B355E6">
        <w:rPr>
          <w:rFonts w:ascii="Times New Roman" w:hAnsi="Times New Roman" w:cs="Times New Roman"/>
          <w:sz w:val="28"/>
          <w:szCs w:val="28"/>
          <w:lang w:val="kk-KZ"/>
        </w:rPr>
        <w:t xml:space="preserve"> бәрімізге ортақ, бәріміз осы тілде сөйлесеміз, бір-бірімізді түсінеміз. Бірақ күнделікті өмірдегі сөз саптасымызға жіті көңіл бөлетін болсақ, онда біз м</w:t>
      </w:r>
      <w:r>
        <w:rPr>
          <w:rFonts w:ascii="Times New Roman" w:hAnsi="Times New Roman" w:cs="Times New Roman"/>
          <w:sz w:val="28"/>
          <w:szCs w:val="28"/>
          <w:lang w:val="kk-KZ"/>
        </w:rPr>
        <w:t>ынадай қызық нәрсені байқаймыз –</w:t>
      </w:r>
      <w:r w:rsidR="002225B2" w:rsidRPr="00B355E6">
        <w:rPr>
          <w:rFonts w:ascii="Times New Roman" w:hAnsi="Times New Roman" w:cs="Times New Roman"/>
          <w:sz w:val="28"/>
          <w:szCs w:val="28"/>
          <w:lang w:val="kk-KZ"/>
        </w:rPr>
        <w:t xml:space="preserve"> әрбір сөз өзінің нақты заттық, бұйымдық мазмұнынан басқа көптеген уақытша, өзгермелі идеологиялық мағынаға да ие екен. Сол шексіз көп түрлі мағынаның болуы бір ұлтқа тиесілі ортақ тілді көптеген «социолекттерге» бөліп-бөліп жібереді. Осы «социолекттерді» М. Бахтин «әлеуметтік-идеологиялық тіл», «айтылған сөз» деп, Р. Барт «жазу типі» деп атайды.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Адамның бірде-бір сөзі тиянақталып, аяқталмаған, өйткені ой принципті түрде тамамдалуы мүмкін емес. Әрбір сөз әрбір адамның рухани әлемінде өзіндік </w:t>
      </w:r>
      <w:r w:rsidRPr="00B355E6">
        <w:rPr>
          <w:rFonts w:ascii="Times New Roman" w:hAnsi="Times New Roman" w:cs="Times New Roman"/>
          <w:sz w:val="28"/>
          <w:szCs w:val="28"/>
          <w:lang w:val="kk-KZ"/>
        </w:rPr>
        <w:lastRenderedPageBreak/>
        <w:t>өзгеріске ұшырайды. Тірі сана, тірі қарым-қатынас барысында тілді бұлжымас, қозғалмас жүйе деп қарастыру мүмкін емес. Адам үшін оны қоршаған тілдік орта да, ол адамның өзінің тілдік санасы да түгелдей дерлік көп дауыстылықтан, көп мағыналылықтан тұрады. Сөз ендігі жерде, тек бір нәрсені білдіріп қана қоймайды, сөздің өзіндік «иісі», тіпті өзіндік «дәмі» де бар.</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Рухани өлемнің өзіндік ерекшелігін оның белгілік, таңбалық қасиетінен іздеу </w:t>
      </w:r>
      <w:r w:rsidR="00BC1467">
        <w:rPr>
          <w:rFonts w:ascii="Times New Roman" w:hAnsi="Times New Roman" w:cs="Times New Roman"/>
          <w:sz w:val="28"/>
          <w:szCs w:val="28"/>
          <w:lang w:val="kk-KZ"/>
        </w:rPr>
        <w:t>керек. Рухани болмыс –</w:t>
      </w:r>
      <w:r w:rsidRPr="00B355E6">
        <w:rPr>
          <w:rFonts w:ascii="Times New Roman" w:hAnsi="Times New Roman" w:cs="Times New Roman"/>
          <w:sz w:val="28"/>
          <w:szCs w:val="28"/>
          <w:lang w:val="kk-KZ"/>
        </w:rPr>
        <w:t xml:space="preserve"> мағыналы белгі, таңба болмысы. Рухани өлемнің «белгілік» болмысы оны адам болмысының «материалдық» шындығынан өзгешелеп қана қоймайды, тіпті «материалдық» әлем мен жақындастырып, біріктіреді.Өйткені, белгі қашанда «материалдық», «заттық» белгі. Сондықтан да белгілік ш</w:t>
      </w:r>
      <w:r w:rsidR="00BC1467">
        <w:rPr>
          <w:rFonts w:ascii="Times New Roman" w:hAnsi="Times New Roman" w:cs="Times New Roman"/>
          <w:sz w:val="28"/>
          <w:szCs w:val="28"/>
          <w:lang w:val="kk-KZ"/>
        </w:rPr>
        <w:t>ығармашылықтың жемістері –</w:t>
      </w:r>
      <w:r w:rsidRPr="00B355E6">
        <w:rPr>
          <w:rFonts w:ascii="Times New Roman" w:hAnsi="Times New Roman" w:cs="Times New Roman"/>
          <w:sz w:val="28"/>
          <w:szCs w:val="28"/>
          <w:lang w:val="kk-KZ"/>
        </w:rPr>
        <w:t xml:space="preserve"> өнер туындысы, ғылыми жұмыстар, діни рәміздер,</w:t>
      </w:r>
      <w:r w:rsidR="00BC1467">
        <w:rPr>
          <w:rFonts w:ascii="Times New Roman" w:hAnsi="Times New Roman" w:cs="Times New Roman"/>
          <w:sz w:val="28"/>
          <w:szCs w:val="28"/>
          <w:lang w:val="kk-KZ"/>
        </w:rPr>
        <w:t xml:space="preserve"> салт-дәстүрлер және т.б. бәрі –</w:t>
      </w:r>
      <w:r w:rsidRPr="00B355E6">
        <w:rPr>
          <w:rFonts w:ascii="Times New Roman" w:hAnsi="Times New Roman" w:cs="Times New Roman"/>
          <w:sz w:val="28"/>
          <w:szCs w:val="28"/>
          <w:lang w:val="kk-KZ"/>
        </w:rPr>
        <w:t xml:space="preserve"> адамды қоршаған шынайы әлемнің материалдық заттай бөліктері. Олардың басқа заттардан ерекшелігі оның мағынасында, мәнінде, өзіндік құндылығында.</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Адамдар қарым-қатынасының әмбебап құралы ретінде белгі түгелдей дерлік қоғаммен, әлеуметпен қатынасты әлеуметтік болмыс. Ол қашанда адамдар сұхбатына, адамдар қарым-қатынасына бағышталған. Белгілік шығармашылық және ол шығармашылықтың мазмұны тікелей қарым-қатынас, сұхбат негізінде ғана жүзеге асуы мүмкін.</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Жалпы, ұғыну мәселесі XX ғасыр философиясындағы өзекті тақырыптардың біріне айналды десе</w:t>
      </w:r>
      <w:r w:rsidR="00BC1467">
        <w:rPr>
          <w:rFonts w:ascii="Times New Roman" w:hAnsi="Times New Roman" w:cs="Times New Roman"/>
          <w:sz w:val="28"/>
          <w:szCs w:val="28"/>
          <w:lang w:val="kk-KZ"/>
        </w:rPr>
        <w:t>к болады. Осы мәселеге сонау Ф.Шлейермахерден, В.</w:t>
      </w:r>
      <w:r w:rsidRPr="00B355E6">
        <w:rPr>
          <w:rFonts w:ascii="Times New Roman" w:hAnsi="Times New Roman" w:cs="Times New Roman"/>
          <w:sz w:val="28"/>
          <w:szCs w:val="28"/>
          <w:lang w:val="kk-KZ"/>
        </w:rPr>
        <w:t>Дил</w:t>
      </w:r>
      <w:r w:rsidR="00BC1467">
        <w:rPr>
          <w:rFonts w:ascii="Times New Roman" w:hAnsi="Times New Roman" w:cs="Times New Roman"/>
          <w:sz w:val="28"/>
          <w:szCs w:val="28"/>
          <w:lang w:val="kk-KZ"/>
        </w:rPr>
        <w:t>ьтейден бастап М.Хайдеггер, Х.</w:t>
      </w:r>
      <w:r w:rsidRPr="00B355E6">
        <w:rPr>
          <w:rFonts w:ascii="Times New Roman" w:hAnsi="Times New Roman" w:cs="Times New Roman"/>
          <w:sz w:val="28"/>
          <w:szCs w:val="28"/>
          <w:lang w:val="kk-KZ"/>
        </w:rPr>
        <w:t>Г. Гадамер сынды ойшылдар көп көңіл бөліп, біраз тер төкті. Түсіну мүмкіншілігі туралы айтылған біраз көзқарастарды қарастырып өткеніміз жөн. В. Дильтей өзінің міндетін гуманитарлық ілімнің ерекшеліктерін, немесе сол В. Дильтейдің кезіндегі Германияда қалыптасқан терминология б</w:t>
      </w:r>
      <w:r w:rsidR="00066540">
        <w:rPr>
          <w:rFonts w:ascii="Times New Roman" w:hAnsi="Times New Roman" w:cs="Times New Roman"/>
          <w:sz w:val="28"/>
          <w:szCs w:val="28"/>
          <w:lang w:val="kk-KZ"/>
        </w:rPr>
        <w:t>ойынша, «рухани ғылым</w:t>
      </w:r>
      <w:r w:rsidRPr="00B355E6">
        <w:rPr>
          <w:rFonts w:ascii="Times New Roman" w:hAnsi="Times New Roman" w:cs="Times New Roman"/>
          <w:sz w:val="28"/>
          <w:szCs w:val="28"/>
          <w:lang w:val="kk-KZ"/>
        </w:rPr>
        <w:t>дардың» өзіндік ерекшеліктерін түсіндіру деп білді. Сондықтан да ол өзінің негізгі еңбегін тікелей рухани ғылымдар мен жаратылыстану ғылымдарының қарама-қайшылығына негіздеп, «Рухани ғылымдарға кіріспе» (1883) деп атады.</w:t>
      </w:r>
    </w:p>
    <w:p w:rsidR="002225B2" w:rsidRPr="00B355E6" w:rsidRDefault="00066540"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225B2" w:rsidRPr="00B355E6">
        <w:rPr>
          <w:rFonts w:ascii="Times New Roman" w:hAnsi="Times New Roman" w:cs="Times New Roman"/>
          <w:sz w:val="28"/>
          <w:szCs w:val="28"/>
          <w:lang w:val="kk-KZ"/>
        </w:rPr>
        <w:t>Рухани ғылымдар мен жаратылыстану ғылымдарының ерекшелігі олардың зерттеу объектілерінің өзгешелігімен ғана байланысты емес, сонымен қатар ол ғылымдардың таным тәсілімен де, тәжірибе үлгісімен де байланысты. Табиғаттың белгілі бір мақсаты жоқ және ешқандай мағыналық құрылымы жоқ болып келеді. Жарат</w:t>
      </w:r>
      <w:r>
        <w:rPr>
          <w:rFonts w:ascii="Times New Roman" w:hAnsi="Times New Roman" w:cs="Times New Roman"/>
          <w:sz w:val="28"/>
          <w:szCs w:val="28"/>
          <w:lang w:val="kk-KZ"/>
        </w:rPr>
        <w:t xml:space="preserve">ылыстану ғылымдарында табиғат – </w:t>
      </w:r>
      <w:r w:rsidR="002225B2" w:rsidRPr="00B355E6">
        <w:rPr>
          <w:rFonts w:ascii="Times New Roman" w:hAnsi="Times New Roman" w:cs="Times New Roman"/>
          <w:sz w:val="28"/>
          <w:szCs w:val="28"/>
          <w:lang w:val="kk-KZ"/>
        </w:rPr>
        <w:t>таным объектісі ретінде ақыл-ойы және еркі бар адамға (таным субъектісіне) қарама-қарсы тұр, өйткені адам үшін табиғат қашанда «сыртқы әлем», «сыртқы» тәжірибенің материалы. Ал енді гуманитарлық ілімдер, немесе «рух туралы ілімдерде» адамның өзі таным субъектісі бола тұра өзін-өзі, яғни адамды зерттейді. Сондықтан бұл жерде объекті мен субъектінің бір болуын, біріне-бірінің дәл</w:t>
      </w:r>
      <w:r>
        <w:rPr>
          <w:rFonts w:ascii="Times New Roman" w:hAnsi="Times New Roman" w:cs="Times New Roman"/>
          <w:sz w:val="28"/>
          <w:szCs w:val="28"/>
          <w:lang w:val="kk-KZ"/>
        </w:rPr>
        <w:t xml:space="preserve"> келуін байқаймыз. Осы </w:t>
      </w:r>
      <w:r>
        <w:rPr>
          <w:rFonts w:ascii="Times New Roman" w:hAnsi="Times New Roman" w:cs="Times New Roman"/>
          <w:sz w:val="28"/>
          <w:szCs w:val="28"/>
          <w:lang w:val="kk-KZ"/>
        </w:rPr>
        <w:lastRenderedPageBreak/>
        <w:t>тұста В.</w:t>
      </w:r>
      <w:r w:rsidR="002225B2" w:rsidRPr="00B355E6">
        <w:rPr>
          <w:rFonts w:ascii="Times New Roman" w:hAnsi="Times New Roman" w:cs="Times New Roman"/>
          <w:sz w:val="28"/>
          <w:szCs w:val="28"/>
          <w:lang w:val="kk-KZ"/>
        </w:rPr>
        <w:t>Дильтей өзінің шығармалар</w:t>
      </w:r>
      <w:r>
        <w:rPr>
          <w:rFonts w:ascii="Times New Roman" w:hAnsi="Times New Roman" w:cs="Times New Roman"/>
          <w:sz w:val="28"/>
          <w:szCs w:val="28"/>
          <w:lang w:val="kk-KZ"/>
        </w:rPr>
        <w:t>ының орталық мәселесін –</w:t>
      </w:r>
      <w:r w:rsidR="002225B2" w:rsidRPr="00B355E6">
        <w:rPr>
          <w:rFonts w:ascii="Times New Roman" w:hAnsi="Times New Roman" w:cs="Times New Roman"/>
          <w:sz w:val="28"/>
          <w:szCs w:val="28"/>
          <w:lang w:val="kk-KZ"/>
        </w:rPr>
        <w:t xml:space="preserve"> адамның, субъектінің өзін-өзі түсіну, өзін-өзі танымдық объекті ету мүмкіндігі туралы жағдайды кетереді. Бір сөзбен айтатын болсақ, жалпы, гуманитарлық ілімдердің болмыстық мүмкіншілігін зерттейді. «Рух туралы ғылымдар жаратылыстану жүйесіне сай құрастырылған қисынға негізделмейді». </w:t>
      </w:r>
    </w:p>
    <w:p w:rsidR="002225B2" w:rsidRPr="00B355E6" w:rsidRDefault="00066540"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225B2" w:rsidRPr="00B355E6">
        <w:rPr>
          <w:rFonts w:ascii="Times New Roman" w:hAnsi="Times New Roman" w:cs="Times New Roman"/>
          <w:sz w:val="28"/>
          <w:szCs w:val="28"/>
          <w:lang w:val="kk-KZ"/>
        </w:rPr>
        <w:t>Адамды түсіну үшін оның дүниетанымын, көзқарасын, идеалдарын, яғни рухани әлемін білу қажет. Ал ол жаратылыстану ғылымдары сияқты көзге көрініп тұрған нәрсе емес, сондықтан оны танып білу, зерттеудің де өзіндік ерекшеліктері бар. Осы тұста бізді қызықтыратын ұғыну, түсіну мәселесі көтеріледі.</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Жаратылыстану ғылымдары зерттейтін пәніне көзімен көріп, қолымен ұстап «сыртқы» әлемнен «сыртқы тәжірибе» арқылы жететін болса, рухани ғылымдарға бұған қарама-қарсы тәсілмен әрекет ету керек. Рухани әлемді тек «эмпатикалық» ену, бойлау арқылы, яғни сол зерттейтін субъектінің орнына өзіңді</w:t>
      </w:r>
      <w:r w:rsidR="00066540">
        <w:rPr>
          <w:rFonts w:ascii="Times New Roman" w:hAnsi="Times New Roman" w:cs="Times New Roman"/>
          <w:sz w:val="28"/>
          <w:szCs w:val="28"/>
          <w:lang w:val="kk-KZ"/>
        </w:rPr>
        <w:t xml:space="preserve"> қойып, соған айналу арқылы –</w:t>
      </w:r>
      <w:r w:rsidRPr="00B355E6">
        <w:rPr>
          <w:rFonts w:ascii="Times New Roman" w:hAnsi="Times New Roman" w:cs="Times New Roman"/>
          <w:sz w:val="28"/>
          <w:szCs w:val="28"/>
          <w:lang w:val="kk-KZ"/>
        </w:rPr>
        <w:t xml:space="preserve"> бір сөзбен айтсақ, ұғыну арқылы танимыз. Жаратылыстану, немесе нақты ғылымдар өз фактілерін өздері түсіндіретін болса, ал рухани ғылымдарды түсіну, ұғыну керек. Оларды суреттеп, мазмнұндап беру мүмкін емес, оларды түсіну керек, әркім өз санасынан өткізіп, өз жеке басымен сезіну керек.</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Табиғатты біз түсіндіреміз, сипаттаймыз, ал рухани өмірді үғынамыз. Табиғат құбылыстары қайталанбалы нәрсе, сондықтан да оларды тәжірибе жүзінде бақылауға болады, ал рухани ілім объектілері, мысалы тарихи факті өмірде жалғыз рет қана орын алады, бірегей, сондықтан да ешбір тәжірибе жүзінде бастапқы қалпында қайталанбайды. Біз ешқашан Цицеронды өмірге қайта келтіре алмайтындығымыз сияқты, ешқашан оның өмір сүрген кезеңін де, ондағы тарихи жағдайларды да өз қалпында қайталай алмаймыз. Нақты ғылымдарда біз абстрактілі жалпылауыш түсініктермен істес болсақ, ал тарихи ілімдер немесе тағыда басқа рухани ілімдерді игеру барысында біз өзіміз сияқты ерен жеке тұлғамен, оның ойымен, арман-мақсатымен кездесеміз. Басқаны объективті түрде суреттеп, сипаттап, түсіндіріп беру мүмкін емес. Басқаны ұғыну, сезіну, түсіну қажет.</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В. Дильтейдің осы «ұғыну» теориясы гермен</w:t>
      </w:r>
      <w:r w:rsidR="00066540">
        <w:rPr>
          <w:rFonts w:ascii="Times New Roman" w:hAnsi="Times New Roman" w:cs="Times New Roman"/>
          <w:sz w:val="28"/>
          <w:szCs w:val="28"/>
          <w:lang w:val="kk-KZ"/>
        </w:rPr>
        <w:t>евтиканың бас-тауында жатыр. В.</w:t>
      </w:r>
      <w:r w:rsidRPr="00B355E6">
        <w:rPr>
          <w:rFonts w:ascii="Times New Roman" w:hAnsi="Times New Roman" w:cs="Times New Roman"/>
          <w:sz w:val="28"/>
          <w:szCs w:val="28"/>
          <w:lang w:val="kk-KZ"/>
        </w:rPr>
        <w:t>Дильтей үшін Цезарьді түсіну Цеза</w:t>
      </w:r>
      <w:r w:rsidR="007A6AB4">
        <w:rPr>
          <w:rFonts w:ascii="Times New Roman" w:hAnsi="Times New Roman" w:cs="Times New Roman"/>
          <w:sz w:val="28"/>
          <w:szCs w:val="28"/>
          <w:lang w:val="kk-KZ"/>
        </w:rPr>
        <w:t>рь болуды талап етеді. Тарихи тұ</w:t>
      </w:r>
      <w:r w:rsidRPr="00B355E6">
        <w:rPr>
          <w:rFonts w:ascii="Times New Roman" w:hAnsi="Times New Roman" w:cs="Times New Roman"/>
          <w:sz w:val="28"/>
          <w:szCs w:val="28"/>
          <w:lang w:val="kk-KZ"/>
        </w:rPr>
        <w:t>лғаны тек «іштей ене» түсіну ғана мүмкін, яғни соның «терісін жамылып», соның орнына өзіңді қойып қана ол туралы бір нәрсе айта"аласың.</w:t>
      </w:r>
    </w:p>
    <w:p w:rsidR="002225B2" w:rsidRPr="00B355E6" w:rsidRDefault="002225B2" w:rsidP="007A6AB4">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Қарап отырсақ</w:t>
      </w:r>
      <w:r w:rsidR="007A6AB4">
        <w:rPr>
          <w:rFonts w:ascii="Times New Roman" w:hAnsi="Times New Roman" w:cs="Times New Roman"/>
          <w:sz w:val="28"/>
          <w:szCs w:val="28"/>
          <w:lang w:val="kk-KZ"/>
        </w:rPr>
        <w:t>,</w:t>
      </w:r>
      <w:r w:rsidRPr="00B355E6">
        <w:rPr>
          <w:rFonts w:ascii="Times New Roman" w:hAnsi="Times New Roman" w:cs="Times New Roman"/>
          <w:sz w:val="28"/>
          <w:szCs w:val="28"/>
          <w:lang w:val="kk-KZ"/>
        </w:rPr>
        <w:t xml:space="preserve"> рухани әлемдегі болмыстың табиғи әлемнен ер</w:t>
      </w:r>
      <w:r w:rsidR="007A6AB4">
        <w:rPr>
          <w:rFonts w:ascii="Times New Roman" w:hAnsi="Times New Roman" w:cs="Times New Roman"/>
          <w:sz w:val="28"/>
          <w:szCs w:val="28"/>
          <w:lang w:val="kk-KZ"/>
        </w:rPr>
        <w:t>екшелігін көрсетуге тырысқан В.</w:t>
      </w:r>
      <w:r w:rsidRPr="00B355E6">
        <w:rPr>
          <w:rFonts w:ascii="Times New Roman" w:hAnsi="Times New Roman" w:cs="Times New Roman"/>
          <w:sz w:val="28"/>
          <w:szCs w:val="28"/>
          <w:lang w:val="kk-KZ"/>
        </w:rPr>
        <w:t xml:space="preserve">Дильтей тым субъективті тәсілді пайдаланған көрінеді. Зерттеуші өзінің өмір сүріп отырған уақытынан, оның негізгі әлеуметтік-мәдени контексінен ешқашан ары кете алмайды, өйткені адамдардың белгілі бір мәдени-әлеуметтік кезеңге сай өзіндік психологиялық қалпы болады. Түгелдей дерлік, бар </w:t>
      </w:r>
      <w:r w:rsidRPr="00B355E6">
        <w:rPr>
          <w:rFonts w:ascii="Times New Roman" w:hAnsi="Times New Roman" w:cs="Times New Roman"/>
          <w:sz w:val="28"/>
          <w:szCs w:val="28"/>
          <w:lang w:val="kk-KZ"/>
        </w:rPr>
        <w:lastRenderedPageBreak/>
        <w:t>жан-тәніңмен бұдан бұрын өткен тарихи</w:t>
      </w:r>
      <w:r w:rsidR="007A6AB4">
        <w:rPr>
          <w:rFonts w:ascii="Times New Roman" w:hAnsi="Times New Roman" w:cs="Times New Roman"/>
          <w:sz w:val="28"/>
          <w:szCs w:val="28"/>
          <w:lang w:val="kk-KZ"/>
        </w:rPr>
        <w:t xml:space="preserve"> тұлғаларға немесе ондағы</w:t>
      </w:r>
      <w:r w:rsidRPr="00B355E6">
        <w:rPr>
          <w:rFonts w:ascii="Times New Roman" w:hAnsi="Times New Roman" w:cs="Times New Roman"/>
          <w:sz w:val="28"/>
          <w:szCs w:val="28"/>
          <w:lang w:val="kk-KZ"/>
        </w:rPr>
        <w:t xml:space="preserve"> ойларға ену мүмкін емес. В. Дильтейдің «ұғыну теориясы шын мәнінде басқаны тану, түсінуге жол бастамайды, өйткені тек біреуге «етене ену» арқылы басқаның (өткен тарихи тұлғаның) басқалығын түсіну мүмкін емес, өйткені сен өзіңді басқада жоғалтып алдың, өзіңнің бір тұтастығыңнан айырылдың. Шынайы ұғыну қаншалықты біреудің «ішкі тұңғиығына» бата білсең, соншалықты одан биікке көтеріле алуды талап етеді. Ұғыну үшін танымдық контекст болу керек. Біздің танымдық контексіміз қаншалықты кең болса, яғни біздің зерттеу объектімізді салыстыратын, қарама-қарсы қоятын басқа объектілер көп болса, соншалықты біз оны (зерттеу объектісін) терең түсінеміз.</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Таным екі жақтылықты қажет етеді, біріншіден, зерттейтін нәрсеңе «іштей ену», екіншіден, одан «тысқары кету». В. Дильтей мұның біріншісіне ғана маңызды деп мән беріп, екіншісіне көңіл аудармады. Сондықтан да оның «ұғыну» теориясы өміршең бола алмады.</w:t>
      </w:r>
    </w:p>
    <w:p w:rsidR="002225B2" w:rsidRPr="00B355E6" w:rsidRDefault="007A6AB4"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w:t>
      </w:r>
      <w:r w:rsidR="002225B2" w:rsidRPr="00B355E6">
        <w:rPr>
          <w:rFonts w:ascii="Times New Roman" w:hAnsi="Times New Roman" w:cs="Times New Roman"/>
          <w:sz w:val="28"/>
          <w:szCs w:val="28"/>
          <w:lang w:val="kk-KZ"/>
        </w:rPr>
        <w:t>Дильтейден гөр</w:t>
      </w:r>
      <w:r>
        <w:rPr>
          <w:rFonts w:ascii="Times New Roman" w:hAnsi="Times New Roman" w:cs="Times New Roman"/>
          <w:sz w:val="28"/>
          <w:szCs w:val="28"/>
          <w:lang w:val="kk-KZ"/>
        </w:rPr>
        <w:t>і үғыну теориясында шындыққа Х.</w:t>
      </w:r>
      <w:r w:rsidR="002225B2" w:rsidRPr="00B355E6">
        <w:rPr>
          <w:rFonts w:ascii="Times New Roman" w:hAnsi="Times New Roman" w:cs="Times New Roman"/>
          <w:sz w:val="28"/>
          <w:szCs w:val="28"/>
          <w:lang w:val="kk-KZ"/>
        </w:rPr>
        <w:t>Г. Гадамер жақын болды. Ол зерттеушіні, түсіндірушіні, талдаушыны бір жақты текст авторының тарихи жағдайына қойып, оның өзінің тарихи шекар</w:t>
      </w:r>
      <w:r>
        <w:rPr>
          <w:rFonts w:ascii="Times New Roman" w:hAnsi="Times New Roman" w:cs="Times New Roman"/>
          <w:sz w:val="28"/>
          <w:szCs w:val="28"/>
          <w:lang w:val="kk-KZ"/>
        </w:rPr>
        <w:t>асын ұмытуын мақсат тұтпады. Х.Г. Гадам</w:t>
      </w:r>
      <w:r w:rsidR="002225B2" w:rsidRPr="00B355E6">
        <w:rPr>
          <w:rFonts w:ascii="Times New Roman" w:hAnsi="Times New Roman" w:cs="Times New Roman"/>
          <w:sz w:val="28"/>
          <w:szCs w:val="28"/>
          <w:lang w:val="kk-KZ"/>
        </w:rPr>
        <w:t>ер әлеуметтік тарихи-мәдени көк жиектерді жақындатуды Үсынды. Х.Г. Гадамер өз еңбектерінде «зерттеуші» мен «зерттелушінің» бірі-бірінің алдынан қарама-қарсы шықпайында, шынайы түсінудің болмайтындығын айтады. Түсінудің негізгімақсаты ақиқат түбіне жету болатын болса, ол ақиқатқа өзінің (зерттеушінің) нақты тарихи жағдайы мен өткен (зерттелуші) әлемнің диалогы, бітпес сұрақтарға берілген шексіз жауаптар қатынасы арқылы ғана жетуге болады.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 Бахтиннің ұғыну теори</w:t>
      </w:r>
      <w:r w:rsidR="007A6AB4">
        <w:rPr>
          <w:rFonts w:ascii="Times New Roman" w:hAnsi="Times New Roman" w:cs="Times New Roman"/>
          <w:sz w:val="28"/>
          <w:szCs w:val="28"/>
          <w:lang w:val="kk-KZ"/>
        </w:rPr>
        <w:t>ясы В. Дильтейдің қатесін қайта</w:t>
      </w:r>
      <w:r w:rsidRPr="00B355E6">
        <w:rPr>
          <w:rFonts w:ascii="Times New Roman" w:hAnsi="Times New Roman" w:cs="Times New Roman"/>
          <w:sz w:val="28"/>
          <w:szCs w:val="28"/>
          <w:lang w:val="kk-KZ"/>
        </w:rPr>
        <w:t>ламайды. Ол түсіну барысында өзін-өзі «ұмытпау» керектігін, өзін сырт қалдырмау қажеттігін, онсыз танымның толық емес, біржақтылығын айтады. Түсінуді, ұғынуды етене ену және өзіңді басқаның орнына қою (яғни өз орныңды жоғалту) деп қана қарастыру жөнсіз. Ұғыну үшін мағыналық артықшылық қажет, ал оған біз тек «өзіміздің дара, бірегей» орнымызда тұрғанда ғана, өз орнымызды жоғалтпағанда ғана ие боламыз.</w:t>
      </w:r>
    </w:p>
    <w:p w:rsidR="002225B2" w:rsidRPr="00B355E6" w:rsidRDefault="007A6AB4"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225B2" w:rsidRPr="00B355E6">
        <w:rPr>
          <w:rFonts w:ascii="Times New Roman" w:hAnsi="Times New Roman" w:cs="Times New Roman"/>
          <w:sz w:val="28"/>
          <w:szCs w:val="28"/>
          <w:lang w:val="kk-KZ"/>
        </w:rPr>
        <w:t>М. Бахтиннің бір қарағанда жүйесіздеу, үзікті паратермино-логияға сүйенген философиясының өзіндік қисыны бар, әр түрлі мағыналық топтарды біріктіретін ортақ идеясы бар. Оны жалпылай келе мәдениет әлеміндегі адамның сұхбаттық болмысы деуге болады.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«Басқаның» абсолютті қажеттілігін мақсат тұтатын диалог адам санасының болмыстық қасиетінен туындайды. «Басқаны» ақыл-ой өзінің үғымдары арқылы толығымен қамти алмайды, ол дәстүрлі мағынадағы философиялық категория да емес, абстракция да емес, өмірдің өзінен о баста орын алған, өмірдің негізінде </w:t>
      </w:r>
      <w:r w:rsidRPr="00B355E6">
        <w:rPr>
          <w:rFonts w:ascii="Times New Roman" w:hAnsi="Times New Roman" w:cs="Times New Roman"/>
          <w:sz w:val="28"/>
          <w:szCs w:val="28"/>
          <w:lang w:val="kk-KZ"/>
        </w:rPr>
        <w:lastRenderedPageBreak/>
        <w:t>жатқан «Менің» сүйемелім, егіз сыңарым.</w:t>
      </w:r>
    </w:p>
    <w:p w:rsidR="002225B2" w:rsidRPr="00756DF2"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 ешқашан біртұтастықты өз басынан ғана таба алмайды. Мәселе мүнда біреудің біреуден тәуелділігінде емес, мәселе адамның амбивалентті, бинарлы болмысында. Адам әрқашан басқалармен қарым-қатынаста болғысы кел</w:t>
      </w:r>
      <w:r w:rsidR="006C544F">
        <w:rPr>
          <w:rFonts w:ascii="Times New Roman" w:hAnsi="Times New Roman" w:cs="Times New Roman"/>
          <w:sz w:val="28"/>
          <w:szCs w:val="28"/>
          <w:lang w:val="kk-KZ"/>
        </w:rPr>
        <w:t>еді, өзінің жалғыз</w:t>
      </w:r>
      <w:r w:rsidRPr="00B355E6">
        <w:rPr>
          <w:rFonts w:ascii="Times New Roman" w:hAnsi="Times New Roman" w:cs="Times New Roman"/>
          <w:sz w:val="28"/>
          <w:szCs w:val="28"/>
          <w:lang w:val="kk-KZ"/>
        </w:rPr>
        <w:t xml:space="preserve">дығынан шошиды, олай болса, жеке адам, жалғыз басты адам өз-өзіне жеткіліксіз. Сол жетіспеушіліктің, жоқтың орнын толтыру үшін басқа адам керек. «Мен басқаларға тығыламын, басқалар үшін басқа болуға тырысамын, басқалардың өлеміне басқа ретінде кіремін, сөйтіп өзімнің өмірдегі жалғыздығымның ауыртпалығынан кетуді қалаймын». </w:t>
      </w:r>
      <w:r w:rsidR="006C544F">
        <w:rPr>
          <w:rFonts w:ascii="Times New Roman" w:hAnsi="Times New Roman" w:cs="Times New Roman"/>
          <w:sz w:val="28"/>
          <w:szCs w:val="28"/>
          <w:lang w:val="kk-KZ"/>
        </w:rPr>
        <w:t>(</w:t>
      </w:r>
      <w:r w:rsidRPr="00B355E6">
        <w:rPr>
          <w:rFonts w:ascii="Times New Roman" w:hAnsi="Times New Roman" w:cs="Times New Roman"/>
          <w:sz w:val="28"/>
          <w:szCs w:val="28"/>
          <w:lang w:val="kk-KZ"/>
        </w:rPr>
        <w:t>Бахтин М. Эс</w:t>
      </w:r>
      <w:r w:rsidR="006C544F">
        <w:rPr>
          <w:rFonts w:ascii="Times New Roman" w:hAnsi="Times New Roman" w:cs="Times New Roman"/>
          <w:sz w:val="28"/>
          <w:szCs w:val="28"/>
          <w:lang w:val="kk-KZ"/>
        </w:rPr>
        <w:t>тетика словесного творчества. -</w:t>
      </w:r>
      <w:r w:rsidRPr="00B355E6">
        <w:rPr>
          <w:rFonts w:ascii="Times New Roman" w:hAnsi="Times New Roman" w:cs="Times New Roman"/>
          <w:sz w:val="28"/>
          <w:szCs w:val="28"/>
          <w:lang w:val="kk-KZ"/>
        </w:rPr>
        <w:t>С. 371). Бірақ, мен түгелдей дерлік өзімді, өз орнымды жоғалтпаймын. Өйткені, «менің қазіргі тұрған бұл дүниедегі жалғыз нүктемде осы болмыстың осы кеңістігінде менен басқа ешкім орналаса алмайды. Менің істейтін ісімді бұл дүниеде менен басқа ешкім жасамайды</w:t>
      </w:r>
      <w:r w:rsidRPr="00756DF2">
        <w:rPr>
          <w:rFonts w:ascii="Times New Roman" w:hAnsi="Times New Roman" w:cs="Times New Roman"/>
          <w:sz w:val="28"/>
          <w:szCs w:val="28"/>
          <w:lang w:val="kk-KZ"/>
        </w:rPr>
        <w:t>».</w:t>
      </w:r>
    </w:p>
    <w:p w:rsidR="006C544F" w:rsidRDefault="006C544F" w:rsidP="0040689A">
      <w:pPr>
        <w:widowControl w:val="0"/>
        <w:autoSpaceDE w:val="0"/>
        <w:autoSpaceDN w:val="0"/>
        <w:adjustRightInd w:val="0"/>
        <w:spacing w:after="0"/>
        <w:jc w:val="center"/>
        <w:rPr>
          <w:rFonts w:ascii="Times New Roman" w:hAnsi="Times New Roman" w:cs="Times New Roman"/>
          <w:sz w:val="28"/>
          <w:szCs w:val="28"/>
          <w:lang w:val="kk-KZ"/>
        </w:rPr>
      </w:pPr>
    </w:p>
    <w:p w:rsidR="006C544F" w:rsidRDefault="002225B2" w:rsidP="006C544F">
      <w:pPr>
        <w:widowControl w:val="0"/>
        <w:autoSpaceDE w:val="0"/>
        <w:autoSpaceDN w:val="0"/>
        <w:adjustRightInd w:val="0"/>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Сауалнама құрастыру және пікір сұрақ жүргізу </w:t>
      </w:r>
    </w:p>
    <w:p w:rsidR="002225B2" w:rsidRPr="006C544F" w:rsidRDefault="002225B2" w:rsidP="006C544F">
      <w:pPr>
        <w:widowControl w:val="0"/>
        <w:autoSpaceDE w:val="0"/>
        <w:autoSpaceDN w:val="0"/>
        <w:adjustRightInd w:val="0"/>
        <w:spacing w:after="0"/>
        <w:ind w:firstLine="708"/>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Сауалнама (анкета) – пікір сұрау өткізу үшін іріктелген респонденттерге бірқатар сұрақтар қойып, олардан жауап алатын пікір сұрау парағы. Сауалнама кеңінен қолданылмастан бұрын мұқият жасалып, сынақ жүргізіліп, байқалған кемшіліктері болса жойылуы керек. Сауалнама құру – бір өнер деп саналады. Пікір сұрау әдісін мәліметтерді жинау кезінде қолданғанда, зерттелетін мәселеге сауалнама сипатының, құрылымының және типінің сәйкестігін анықтау қажет. Сауалнаманы кеңінен қолданудан бұрын, оның кемшіліктерін айқындау және болдырмау үшін тестілеуден өткізу керек.</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Пікір сұрауды дұрыс жүргізу үшін мынадай ұсыныстарды орындау қажет:</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1.  Сұрақтарды құрастырудың талаптарын орындау:</w:t>
      </w:r>
    </w:p>
    <w:p w:rsidR="002225B2" w:rsidRPr="00B355E6" w:rsidRDefault="006C544F"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 </w:t>
      </w:r>
      <w:r w:rsidR="002225B2" w:rsidRPr="00B355E6">
        <w:rPr>
          <w:rFonts w:ascii="Times New Roman" w:hAnsi="Times New Roman" w:cs="Times New Roman"/>
          <w:sz w:val="28"/>
          <w:szCs w:val="28"/>
          <w:lang w:val="kk-KZ"/>
        </w:rPr>
        <w:t>Сұрақ тек бір мәселе төңірегінде болуы тиіс. Бір сөйлемде екі жауапты талап ететін, екі ұшты сұрақтар болмауы керек.</w:t>
      </w:r>
    </w:p>
    <w:p w:rsidR="002225B2" w:rsidRPr="00B355E6" w:rsidRDefault="006C544F"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 </w:t>
      </w:r>
      <w:r w:rsidR="002225B2" w:rsidRPr="00B355E6">
        <w:rPr>
          <w:rFonts w:ascii="Times New Roman" w:hAnsi="Times New Roman" w:cs="Times New Roman"/>
          <w:sz w:val="28"/>
          <w:szCs w:val="28"/>
          <w:lang w:val="kk-KZ"/>
        </w:rPr>
        <w:t>Сауалдар түсінікті, бір мәнді, нақты және анық сенімді жауап алуға мүмкіндік туғызуы тиіс.</w:t>
      </w:r>
    </w:p>
    <w:p w:rsidR="002225B2" w:rsidRPr="00B355E6" w:rsidRDefault="006C544F"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225B2" w:rsidRPr="00B355E6">
        <w:rPr>
          <w:rFonts w:ascii="Times New Roman" w:hAnsi="Times New Roman" w:cs="Times New Roman"/>
          <w:sz w:val="28"/>
          <w:szCs w:val="28"/>
          <w:lang w:val="kk-KZ"/>
        </w:rPr>
        <w:t>Сауалнама зерттеу мақсатына және міндеттеріне сәйкес сұрақтардан тұруы тиіс. Сұрақ дұрыс қойылмаса, респондент жауап беруден бас тартуы мүмкін.</w:t>
      </w:r>
    </w:p>
    <w:p w:rsidR="002225B2" w:rsidRPr="00B355E6" w:rsidRDefault="006C544F"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225B2" w:rsidRPr="00B355E6">
        <w:rPr>
          <w:rFonts w:ascii="Times New Roman" w:hAnsi="Times New Roman" w:cs="Times New Roman"/>
          <w:sz w:val="28"/>
          <w:szCs w:val="28"/>
          <w:lang w:val="kk-KZ"/>
        </w:rPr>
        <w:t>Сұрақтар логикалық сәйкестікпен қойылуы керек. Жеке сипаттағы немесе күрделі сұрақтар сауалнаманың соңында тұруы тиіс. Жағымсыз сезім, наразылық тудыратын сұрақтар тікелей түрде емес, жанама түрде қойылуы керек. Мысалы, «Сізде автомобиль бар ма?» деген сұрақтың орнына «Сіздің үйде кімде автомобиль бар?» деп сұрақ қоюға болады.</w:t>
      </w:r>
    </w:p>
    <w:p w:rsidR="002225B2" w:rsidRPr="00B355E6" w:rsidRDefault="00BB451F"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225B2" w:rsidRPr="00B355E6">
        <w:rPr>
          <w:rFonts w:ascii="Times New Roman" w:hAnsi="Times New Roman" w:cs="Times New Roman"/>
          <w:sz w:val="28"/>
          <w:szCs w:val="28"/>
          <w:lang w:val="kk-KZ"/>
        </w:rPr>
        <w:t>Сауалнамада нақты терминологияны, күнделікті тілді, түсінікті, терминдерді пайдаланып, жаргондарды қолданбаған жөн.</w:t>
      </w:r>
    </w:p>
    <w:p w:rsidR="002225B2" w:rsidRPr="00B355E6" w:rsidRDefault="00BB451F"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2225B2" w:rsidRPr="00B355E6">
        <w:rPr>
          <w:rFonts w:ascii="Times New Roman" w:hAnsi="Times New Roman" w:cs="Times New Roman"/>
          <w:sz w:val="28"/>
          <w:szCs w:val="28"/>
          <w:lang w:val="kk-KZ"/>
        </w:rPr>
        <w:t xml:space="preserve"> Респондент тәжірибесінен тысқары жайт туралы сауалдарды қоймаған жөн. Ол </w:t>
      </w:r>
      <w:r w:rsidR="002225B2" w:rsidRPr="00B355E6">
        <w:rPr>
          <w:rFonts w:ascii="Times New Roman" w:hAnsi="Times New Roman" w:cs="Times New Roman"/>
          <w:sz w:val="28"/>
          <w:szCs w:val="28"/>
          <w:lang w:val="kk-KZ"/>
        </w:rPr>
        <w:lastRenderedPageBreak/>
        <w:t>хабардар болған сұрақтарды қойған лазым.  Негізгіні  қоймас  бұрын  сұрақтарды  ой  сүзгісінен өткізіп  алған  пайдалы.  Мысалы,  темекі  нарығын  зерттеп тұрып, шылым тартпайтын жанға сұрақ қоя алмайсыз.</w:t>
      </w:r>
    </w:p>
    <w:p w:rsidR="002225B2" w:rsidRPr="00B355E6" w:rsidRDefault="00BB451F" w:rsidP="00BB451F">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2225B2" w:rsidRPr="00B355E6">
        <w:rPr>
          <w:rFonts w:ascii="Times New Roman" w:hAnsi="Times New Roman" w:cs="Times New Roman"/>
          <w:sz w:val="28"/>
          <w:szCs w:val="28"/>
          <w:lang w:val="kk-KZ"/>
        </w:rPr>
        <w:t xml:space="preserve"> Сұрақты қисындастырып мазмұндау респонденті зерттеушінің көңілі қалайтын жауапқа жетелеп, көндіруге тиісті емес.</w:t>
      </w:r>
    </w:p>
    <w:p w:rsidR="002225B2" w:rsidRPr="00B355E6" w:rsidRDefault="00BB451F"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 </w:t>
      </w:r>
      <w:r w:rsidR="002225B2" w:rsidRPr="00B355E6">
        <w:rPr>
          <w:rFonts w:ascii="Times New Roman" w:hAnsi="Times New Roman" w:cs="Times New Roman"/>
          <w:sz w:val="28"/>
          <w:szCs w:val="28"/>
          <w:lang w:val="kk-KZ"/>
        </w:rPr>
        <w:t>Сұрақтар екі мағыналы сипатта болмауы керек. Мысалы, «кейде», «жиі», «анда-санда» деген сөздер көп мағыналы болғандықтан, олардың орнына нақты сөздер қолданылуы керек. «Сіз» деген сөз кейде ұжымдық сипатта болуы мүмкін, сондықтан сұрақты құрастыру кезінде оның орнына «Сіз өзіңіз» деген сөз нақтылау болады.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2. Сұрақтарды: қарапайымнан – күрделіге, жалпыдан – арнайыларға    (тар    ауқымдағ</w:t>
      </w:r>
      <w:r w:rsidR="00BB451F">
        <w:rPr>
          <w:rFonts w:ascii="Times New Roman" w:hAnsi="Times New Roman" w:cs="Times New Roman"/>
          <w:sz w:val="28"/>
          <w:szCs w:val="28"/>
          <w:lang w:val="kk-KZ"/>
        </w:rPr>
        <w:t>ы),    міндеттемейтіндерден –</w:t>
      </w:r>
      <w:r w:rsidRPr="00B355E6">
        <w:rPr>
          <w:rFonts w:ascii="Times New Roman" w:hAnsi="Times New Roman" w:cs="Times New Roman"/>
          <w:sz w:val="28"/>
          <w:szCs w:val="28"/>
          <w:lang w:val="kk-KZ"/>
        </w:rPr>
        <w:t xml:space="preserve"> сыпайыларына көше отырып қою керек дегендей қағидаларды сақтау қажет.</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3. Сұрақтардың қисынын келтірудің бірізділігі: алдымен кіріспе, таныстырма сауалдар немесе респонденттің зерттелетін мәселе бойынша хабардарлығын анықтауға жәрдемдесетін сұрақтар қойылады. Мысалы, ашытқы нарығы туралы зерттеу жүргізу керек болса, респондент ашытқыны қолдана ма, жоқ па, соны анықтау қажет. Содан соң зерттеуге тікелей қатысты сұрақтар және бақылау сұрақтар болуы мүмкін, ең соңында жеке сипатты сұрақтар қойылады.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4. Сұрақтар саны  сұрақты сауалнамаға  кіргізбей  тұрып, оның қажеттілігін анықтау керек. Зерттеуге қажет емес артық сұрақтар қойылмауы керек. Зерттеу мәселесіне қатысты емес сұрақтар   сауалнаманы   тым   созады.   Сұрақтар   аз   болған сайын, оларға жауап алудың мүмкіндігі мол.</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5. Сауалнама құрылымы. Кіріспе, деректеме және негізгі сияқты үш бөліктен тұрады.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Кіріспеде респонденттің пікір сұрауға қатысуын өтініп, оның мақсаты көрсетіліп, респонденттің жауаптарының қандай пайда әкелетіндігі туралы айтылады. Сауалнаманың негізгі бөлігінде зерттеу мақсаттарын айқындайтын сұрақтар қойылады, ал деректеме бөлігінде – респонденттердің жасы, жынысы, отбасылық жағдайы сияқты сұрақтар қойылады. Сауалнама жүргізушінің аты-жөні, пікір сұрау жүргізген орны және күні міндетті түрде көрсетілуі қажет.</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6. Сұрақтардың стандартталу типтері бойынша сауалнама ашық және жабық түрде болуы мүмкін. Жабық түрдегі сауалнамада мүмкін жауаптар түрі, шкаласы, сондай-ақ «иә» немесе «жоқ» сияқты жауаптар болады. Олардың артықшылығы – жауаптарды жылдам өңдеуге және бастапқы мәліметтерді кестеге енгізуге мүмкіндік береді. Өте жақсы стандартталған сауалнама – ол қойылатын сұрақтары мен жауаптары бұрыннан анықталған сауалнама. Ашық сұрақтарға жауаптар дәл осы мәселе жөнінде, өз ойын білдіретін ерікті түрде болуды көздейді. Ашық сұрақтарды тұтынушылар тауардың сапасы, дизайны, бағасы </w:t>
      </w:r>
      <w:r w:rsidRPr="00B355E6">
        <w:rPr>
          <w:rFonts w:ascii="Times New Roman" w:hAnsi="Times New Roman" w:cs="Times New Roman"/>
          <w:sz w:val="28"/>
          <w:szCs w:val="28"/>
          <w:lang w:val="kk-KZ"/>
        </w:rPr>
        <w:lastRenderedPageBreak/>
        <w:t>туралы не ойлайтынын белгілеу қажет болғанда, зерттеудің ізденіс кезеңінде қолдану пайдалы. Жауаптардың сан алуандығы оларды өңдеуді қиындатады. Маркетингтік зерттеулерде стандартты ашық сұрақтар жиі пайдаланылады, мұндағы сұрақтар да, жауаптар да стандартты және көп нұсқалы болып келеді. Олардың басты артықшылығы – сауалнамадағы жауаптар кестеге қатысты бастапқы ақпараттарға онша қажет емес, бірақ адамдардың талғамы, демографиялық және әлеуметтік-экономикалық сипаттамалары жөніндегі мәліметтерді жинау үшін пайдаланылуы мүмкін.</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Стандартты жабық сауалнамалар бірыңғайландырылған әдіспен алынған жауаптарды рәсімдеу мен айқындау және жасырын себептерді (мотивтерді) табу артықшылықтарын біріктіреді. Стандартты емес ашық сауалнамалар зерттеу мақсаты айқын болған кезде қолданылады, алайда сұрақтарға жауап ашық түрде қалады. Ашық жауабы бар сұрақ нысанды емес тереңдетілген сұхбатқа әкеледі. Терең сұхбат – бұл респондентпен жеке әңгімелесу, мұнда ол ойы мен жауаптарын өз еркінше білдіреді. Стандартты емес жабық сауалнамалар кезінде респондеттер ашып айтпайтын мотивацияны зерттеуде пайдаланылады. Мұнда жобалық әңгіме, яғни әңгіме құрастыру   және   сөйлемді   аяқтау   әдістері   қолданылады.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Әңгімені құру – респонденттердің ой-қиялына негізделген карикатуралар, суреттер, фотографиялардағы бейнелер негізінде әңгіме құрастыруға сүйенетін әдіс.</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Мәліметтерді жинау әдісі, негізінен, сауалнаманың ашықтығы және стандарттылығының деңгейі туралы шешімдермен белгіленеді. Егер, бағалау шкаласын қолдансаңыз, респонденттер телефондық пікір сұраудан бас тартуы мүмкін. Мұндай мәліметтерді жеке кездесуде жинаған жөн. Еркін түрде жауап берілетін сұрақтар пошталық пікір сұрауға сай келмейді.</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7.   Жауап  түрін анықтау.   Әрбір   сұрақтың   мазмұнын анықтаған соң, респондент өз еркімен жауап беруге тиіс пе, әлде оның екі не одан да көп нұсқаны (вариантты) қолдануы керек пе немесе белгілі бір шкаланы пайдалана ма, алдымен соны шешіп алу керек. Жауаптардың көп нұсқалы тәсілі ұсынылатын болса, респондент оның ішінен тек біреуін ғана таңдап   көрсетуі   қажет.   Сондықтан   мұндай   сауалнамада жауаптар мәселені толық қамтуы және оған «білмеймін», «ойым жоқ», «ойым басқаша», деген жауаптар да кіруі керек. Дихотомшалық сұрақ қарапайым және ыңғайлы, оны кестеге енгізу оңай,  өйткені ол «Иә» немесе «Жоқ» деген қысқа жауаптардан тұрады. Басқаша қойылатын сауал түрлері бар сауалнамада    «ешқашан»,    «кейде»,    «жиі»,    «сирек»,    деген сөздерден тұратын шкала пайдаланылады.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8. Жазбаша   пікір   сұрауда,   сауалнамаға   жауап   алу респонденттерді ынталандыруға байланысты болады (мысалы, респондентке арналған хат пен </w:t>
      </w:r>
      <w:r w:rsidRPr="00B355E6">
        <w:rPr>
          <w:rFonts w:ascii="Times New Roman" w:hAnsi="Times New Roman" w:cs="Times New Roman"/>
          <w:sz w:val="28"/>
          <w:szCs w:val="28"/>
          <w:lang w:val="kk-KZ"/>
        </w:rPr>
        <w:lastRenderedPageBreak/>
        <w:t>конверттің болуы). Кейбір респонденттер уақыты жоқтығынан немесе пікір сұраудың мағынасын   ұнатпауынан   оған   жауап   белгілері   келмеуі мүмкін. Сондықтан қайткенде де жауап алудың жолдарын іздестіріп,  ынталандыру әдістерін кеңінен қолдану қажет. Уақыттарын бөлгені үшін, респонденттерге кішігірім сыйлық немесе ақша беруге тура келеді. Қазіргі кезде бастапқы мәліметтерді жинаудың әр түрлі механикалық және электрондық құрылғылары қолданылып жүр. Адамның белгілі бір жарнамалық хабарландыруға арналған назарын және сезімін анықтау үшін гальванометр қолданылады, ол жарнаманың әсерін адамның эмоциялық сезімі кезінде бөлінетін тер арқылы көрсетеді. Осы мақсатта фото, кино, бейнекамералары, магнитофондар т.б. пайдаланылады.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Сауалнамаға жауап беру уақыты: далада – 3 минуттан кем болмауы, үйде сыйақысыз – 5 минуттан көп емес, үйде сыйақымен – 15 минуттан көп емес болуы керек. Респонденттерге алдын ала хат дайындалып, онда пікір сұрау өткізу мақсаты және оларды таңдау себептері түсіндіріледі.</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2A347E" w:rsidRDefault="00BB451F" w:rsidP="0040689A">
      <w:pPr>
        <w:widowControl w:val="0"/>
        <w:autoSpaceDE w:val="0"/>
        <w:autoSpaceDN w:val="0"/>
        <w:adjustRightInd w:val="0"/>
        <w:spacing w:after="0"/>
        <w:jc w:val="both"/>
        <w:rPr>
          <w:rFonts w:ascii="Times New Roman" w:hAnsi="Times New Roman" w:cs="Times New Roman"/>
          <w:b/>
          <w:sz w:val="28"/>
          <w:szCs w:val="28"/>
          <w:lang w:val="kk-KZ"/>
        </w:rPr>
      </w:pPr>
      <w:r>
        <w:rPr>
          <w:rFonts w:ascii="Times New Roman" w:hAnsi="Times New Roman" w:cs="Times New Roman"/>
          <w:b/>
          <w:sz w:val="28"/>
          <w:szCs w:val="28"/>
          <w:lang w:val="kk-KZ"/>
        </w:rPr>
        <w:t>Тапсырма. Мәтін бөлік</w:t>
      </w:r>
      <w:r w:rsidR="002A347E">
        <w:rPr>
          <w:rFonts w:ascii="Times New Roman" w:hAnsi="Times New Roman" w:cs="Times New Roman"/>
          <w:b/>
          <w:sz w:val="28"/>
          <w:szCs w:val="28"/>
          <w:lang w:val="kk-KZ"/>
        </w:rPr>
        <w:t>терін ажыратыңыз.</w:t>
      </w:r>
    </w:p>
    <w:p w:rsidR="002225B2" w:rsidRPr="00B355E6" w:rsidRDefault="002225B2" w:rsidP="002A347E">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Пікір сұрау анонимді және құпиялы сипатта жүргізілуі керек. Бірінші жағдайда респондент өзінің аты-жөні және басқа да деректемелері құпия болуын қалайды, екінші жағдайда ол өзі туралы тек зерттеушінің ғана білуін сұрайды. Телефонмен және сұхбаттасушымен пікір сұрау жүргізгенде, ол – құпиялы сипатта болады.</w:t>
      </w:r>
    </w:p>
    <w:p w:rsidR="002A347E"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2A347E">
        <w:rPr>
          <w:rFonts w:ascii="Times New Roman" w:hAnsi="Times New Roman" w:cs="Times New Roman"/>
          <w:sz w:val="28"/>
          <w:szCs w:val="28"/>
          <w:lang w:val="kk-KZ"/>
        </w:rPr>
        <w:tab/>
      </w:r>
      <w:r w:rsidRPr="00B355E6">
        <w:rPr>
          <w:rFonts w:ascii="Times New Roman" w:hAnsi="Times New Roman" w:cs="Times New Roman"/>
          <w:sz w:val="28"/>
          <w:szCs w:val="28"/>
          <w:lang w:val="kk-KZ"/>
        </w:rPr>
        <w:t xml:space="preserve"> Пікір сұрау жүргізгенде ақпарат мынадай жолдармен алынады: Сұхбат жүргізуші сұрақ қойып, жауапты сауалнамаға жазып отырады немесе респонденттер сауалнаманы өздері толтырады. Зерттеуші қажет болған жағдайда сауалнамадағы сұрақтарға қосымша көп сауал қойып, әңгімелескен кезде өз ойын қоса алады. </w:t>
      </w:r>
    </w:p>
    <w:p w:rsidR="002A347E" w:rsidRDefault="002225B2" w:rsidP="002A347E">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Респонденттерге сұрақтар қойған кезде оларды сауалнамада жазылған күйінде өзгеріссіз қою керек, жауаптарды талаптарға сәйкес тіркеу қажет. Сұхбат алушы сауалнаманы жасаудан бұрын зерттелетін мәселені, нарықтарды, тұтынушыларды тереңірек қарастырып білуі қажет. </w:t>
      </w:r>
    </w:p>
    <w:p w:rsidR="002225B2" w:rsidRPr="00B355E6" w:rsidRDefault="002225B2" w:rsidP="002A347E">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Пікір сұрау алдында респонденттерге зерттеу мақсаты туралы бірер сөз және жауаптардың құпиялы болатынын айтып өту керек. Сауалнаманы жауап берушінің табысы туралы және оның жеке басына қатысты сұрақтардан бастауға болмайды.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2225B2" w:rsidRPr="00CA3AFB" w:rsidRDefault="00331DD4" w:rsidP="0040689A">
      <w:pPr>
        <w:tabs>
          <w:tab w:val="num" w:pos="0"/>
        </w:tabs>
        <w:jc w:val="both"/>
        <w:rPr>
          <w:rFonts w:ascii="Times New Roman" w:hAnsi="Times New Roman" w:cs="Times New Roman"/>
          <w:spacing w:val="-10"/>
          <w:sz w:val="28"/>
          <w:szCs w:val="28"/>
          <w:shd w:val="clear" w:color="auto" w:fill="FFFFFF"/>
          <w:lang w:val="kk-KZ"/>
        </w:rPr>
      </w:pPr>
      <w:r>
        <w:rPr>
          <w:rFonts w:ascii="Times New Roman" w:hAnsi="Times New Roman" w:cs="Times New Roman"/>
          <w:b/>
          <w:noProof/>
          <w:sz w:val="28"/>
          <w:szCs w:val="28"/>
        </w:rPr>
        <w:drawing>
          <wp:anchor distT="51507" distB="87991" distL="187171" distR="191725" simplePos="0" relativeHeight="251680768" behindDoc="0" locked="0" layoutInCell="1" allowOverlap="1">
            <wp:simplePos x="0" y="0"/>
            <wp:positionH relativeFrom="column">
              <wp:posOffset>156210</wp:posOffset>
            </wp:positionH>
            <wp:positionV relativeFrom="paragraph">
              <wp:posOffset>472440</wp:posOffset>
            </wp:positionV>
            <wp:extent cx="2277110" cy="1323975"/>
            <wp:effectExtent l="95250" t="76200" r="104140" b="85725"/>
            <wp:wrapSquare wrapText="bothSides"/>
            <wp:docPr id="16" name="Рисунок 12" descr="C:\Users\Санжар\Desktop\шыка\КИТАП БАНК\Fraza\PIC\1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Рисунок 4" descr="C:\Users\Санжар\Desktop\шыка\КИТАП БАНК\Fraza\PIC\17.jpg"/>
                    <pic:cNvPicPr>
                      <a:picLocks noChangeAspect="1" noChangeArrowheads="1"/>
                    </pic:cNvPicPr>
                  </pic:nvPicPr>
                  <pic:blipFill>
                    <a:blip r:embed="rId107" cstate="print"/>
                    <a:srcRect/>
                    <a:stretch>
                      <a:fillRect/>
                    </a:stretch>
                  </pic:blipFill>
                  <pic:spPr bwMode="auto">
                    <a:xfrm>
                      <a:off x="0" y="0"/>
                      <a:ext cx="2277110" cy="1323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CA3AFB">
        <w:rPr>
          <w:rFonts w:ascii="Times New Roman" w:hAnsi="Times New Roman" w:cs="Times New Roman"/>
          <w:b/>
          <w:sz w:val="28"/>
          <w:szCs w:val="28"/>
          <w:lang w:val="kk-KZ"/>
        </w:rPr>
        <w:t>Т</w:t>
      </w:r>
      <w:r w:rsidR="002225B2" w:rsidRPr="00CA3AFB">
        <w:rPr>
          <w:rFonts w:ascii="Times New Roman" w:hAnsi="Times New Roman" w:cs="Times New Roman"/>
          <w:b/>
          <w:sz w:val="28"/>
          <w:szCs w:val="28"/>
          <w:lang w:val="kk-KZ"/>
        </w:rPr>
        <w:t>апсырма.</w:t>
      </w:r>
      <w:r w:rsidR="00CA3AFB">
        <w:rPr>
          <w:rFonts w:ascii="Times New Roman" w:hAnsi="Times New Roman" w:cs="Times New Roman"/>
          <w:b/>
          <w:sz w:val="28"/>
          <w:szCs w:val="28"/>
          <w:lang w:val="kk-KZ"/>
        </w:rPr>
        <w:t xml:space="preserve"> </w:t>
      </w:r>
      <w:r w:rsidR="002225B2" w:rsidRPr="00CA3AFB">
        <w:rPr>
          <w:rFonts w:ascii="Times New Roman" w:hAnsi="Times New Roman" w:cs="Times New Roman"/>
          <w:b/>
          <w:sz w:val="28"/>
          <w:szCs w:val="28"/>
          <w:lang w:val="kk-KZ"/>
        </w:rPr>
        <w:t>Фразеологизмді есте сақтай отырып, олардың мағынасын ашу үшін сөйлем құраңыз.</w:t>
      </w:r>
    </w:p>
    <w:p w:rsidR="002225B2" w:rsidRPr="002A347E" w:rsidRDefault="002225B2" w:rsidP="0040689A">
      <w:pPr>
        <w:contextualSpacing/>
        <w:jc w:val="both"/>
        <w:rPr>
          <w:rFonts w:ascii="Times New Roman" w:hAnsi="Times New Roman" w:cs="Times New Roman"/>
          <w:spacing w:val="-10"/>
          <w:sz w:val="28"/>
          <w:szCs w:val="28"/>
          <w:shd w:val="clear" w:color="auto" w:fill="FFFFFF"/>
          <w:lang w:val="kk-KZ"/>
        </w:rPr>
      </w:pPr>
    </w:p>
    <w:p w:rsidR="002225B2" w:rsidRPr="00CA3AFB" w:rsidRDefault="002225B2" w:rsidP="0040689A">
      <w:pPr>
        <w:contextualSpacing/>
        <w:jc w:val="both"/>
        <w:rPr>
          <w:rFonts w:ascii="Times New Roman" w:hAnsi="Times New Roman" w:cs="Times New Roman"/>
          <w:spacing w:val="-10"/>
          <w:sz w:val="28"/>
          <w:szCs w:val="28"/>
          <w:lang w:val="kk-KZ"/>
        </w:rPr>
      </w:pPr>
      <w:r w:rsidRPr="00CA3AFB">
        <w:rPr>
          <w:rFonts w:ascii="Times New Roman" w:hAnsi="Times New Roman" w:cs="Times New Roman"/>
          <w:b/>
          <w:noProof/>
          <w:spacing w:val="-10"/>
          <w:sz w:val="28"/>
          <w:szCs w:val="28"/>
          <w:shd w:val="clear" w:color="auto" w:fill="FFFFFF"/>
          <w:lang w:val="kk-KZ"/>
        </w:rPr>
        <w:t xml:space="preserve">Тілімнің ұшында тұр – </w:t>
      </w:r>
      <w:r w:rsidRPr="00CA3AFB">
        <w:rPr>
          <w:rFonts w:ascii="Times New Roman" w:hAnsi="Times New Roman" w:cs="Times New Roman"/>
          <w:spacing w:val="-10"/>
          <w:sz w:val="28"/>
          <w:szCs w:val="28"/>
          <w:shd w:val="clear" w:color="auto" w:fill="FFFFFF"/>
          <w:lang w:val="kk-KZ"/>
        </w:rPr>
        <w:t xml:space="preserve">есіме түспей тұр, ұмыттым, айта алмай тұрмын деген мағынаны білдіреді. </w:t>
      </w:r>
    </w:p>
    <w:p w:rsidR="002225B2" w:rsidRPr="00CA3AFB" w:rsidRDefault="002225B2" w:rsidP="0040689A">
      <w:pPr>
        <w:contextualSpacing/>
        <w:jc w:val="both"/>
        <w:rPr>
          <w:rFonts w:ascii="Times New Roman" w:hAnsi="Times New Roman" w:cs="Times New Roman"/>
          <w:i/>
          <w:spacing w:val="-10"/>
          <w:sz w:val="28"/>
          <w:szCs w:val="28"/>
          <w:shd w:val="clear" w:color="auto" w:fill="FFFFFF"/>
          <w:lang w:val="kk-KZ"/>
        </w:rPr>
      </w:pPr>
    </w:p>
    <w:p w:rsidR="002225B2" w:rsidRPr="00CA3AFB" w:rsidRDefault="00343063" w:rsidP="0040689A">
      <w:pPr>
        <w:jc w:val="both"/>
        <w:rPr>
          <w:rFonts w:ascii="Times New Roman" w:hAnsi="Times New Roman" w:cs="Times New Roman"/>
          <w:sz w:val="28"/>
          <w:szCs w:val="28"/>
          <w:lang w:val="kk-KZ"/>
        </w:rPr>
      </w:pPr>
      <w:r>
        <w:rPr>
          <w:rFonts w:ascii="Times New Roman" w:hAnsi="Times New Roman" w:cs="Times New Roman"/>
          <w:noProof/>
          <w:sz w:val="28"/>
          <w:szCs w:val="28"/>
        </w:rPr>
        <w:drawing>
          <wp:anchor distT="52805" distB="79969" distL="185558" distR="191125" simplePos="0" relativeHeight="251681792" behindDoc="1" locked="0" layoutInCell="1" allowOverlap="1">
            <wp:simplePos x="0" y="0"/>
            <wp:positionH relativeFrom="column">
              <wp:posOffset>-2668270</wp:posOffset>
            </wp:positionH>
            <wp:positionV relativeFrom="paragraph">
              <wp:posOffset>375920</wp:posOffset>
            </wp:positionV>
            <wp:extent cx="2372360" cy="1504315"/>
            <wp:effectExtent l="114300" t="76200" r="104140" b="76835"/>
            <wp:wrapSquare wrapText="bothSides"/>
            <wp:docPr id="3" name="Рисунок 11" descr="C:\Users\Санжар\Desktop\шыка\КИТАП БАНК\Fraza\PIC\3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Рисунок 5" descr="C:\Users\Санжар\Desktop\шыка\КИТАП БАНК\Fraza\PIC\33.jpg"/>
                    <pic:cNvPicPr>
                      <a:picLocks noChangeAspect="1" noChangeArrowheads="1"/>
                    </pic:cNvPicPr>
                  </pic:nvPicPr>
                  <pic:blipFill>
                    <a:blip r:embed="rId108" cstate="print"/>
                    <a:srcRect/>
                    <a:stretch>
                      <a:fillRect/>
                    </a:stretch>
                  </pic:blipFill>
                  <pic:spPr bwMode="auto">
                    <a:xfrm>
                      <a:off x="0" y="0"/>
                      <a:ext cx="2372360" cy="15043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2225B2" w:rsidRPr="00CA3AFB" w:rsidRDefault="002225B2" w:rsidP="0040689A">
      <w:pPr>
        <w:contextualSpacing/>
        <w:jc w:val="both"/>
        <w:rPr>
          <w:rFonts w:ascii="Times New Roman" w:hAnsi="Times New Roman" w:cs="Times New Roman"/>
          <w:b/>
          <w:noProof/>
          <w:spacing w:val="-10"/>
          <w:sz w:val="28"/>
          <w:szCs w:val="28"/>
          <w:shd w:val="clear" w:color="auto" w:fill="FFFFFF"/>
          <w:lang w:val="kk-KZ"/>
        </w:rPr>
      </w:pPr>
    </w:p>
    <w:p w:rsidR="002225B2" w:rsidRPr="00CA3AFB" w:rsidRDefault="002225B2" w:rsidP="0040689A">
      <w:pPr>
        <w:contextualSpacing/>
        <w:jc w:val="both"/>
        <w:rPr>
          <w:rFonts w:ascii="Times New Roman" w:hAnsi="Times New Roman" w:cs="Times New Roman"/>
          <w:b/>
          <w:noProof/>
          <w:spacing w:val="-10"/>
          <w:sz w:val="28"/>
          <w:szCs w:val="28"/>
          <w:shd w:val="clear" w:color="auto" w:fill="FFFFFF"/>
          <w:lang w:val="kk-KZ"/>
        </w:rPr>
      </w:pPr>
    </w:p>
    <w:p w:rsidR="002225B2" w:rsidRPr="00CA3AFB" w:rsidRDefault="002225B2" w:rsidP="0040689A">
      <w:pPr>
        <w:contextualSpacing/>
        <w:jc w:val="both"/>
        <w:rPr>
          <w:rFonts w:ascii="Times New Roman" w:hAnsi="Times New Roman" w:cs="Times New Roman"/>
          <w:spacing w:val="-10"/>
          <w:sz w:val="28"/>
          <w:szCs w:val="28"/>
          <w:lang w:val="kk-KZ"/>
        </w:rPr>
      </w:pPr>
      <w:r w:rsidRPr="00CA3AFB">
        <w:rPr>
          <w:rFonts w:ascii="Times New Roman" w:hAnsi="Times New Roman" w:cs="Times New Roman"/>
          <w:b/>
          <w:noProof/>
          <w:spacing w:val="-10"/>
          <w:sz w:val="28"/>
          <w:szCs w:val="28"/>
          <w:shd w:val="clear" w:color="auto" w:fill="FFFFFF"/>
          <w:lang w:val="kk-KZ"/>
        </w:rPr>
        <w:t xml:space="preserve">Жіпсіз байлану – </w:t>
      </w:r>
      <w:r w:rsidRPr="00CA3AFB">
        <w:rPr>
          <w:rFonts w:ascii="Times New Roman" w:hAnsi="Times New Roman" w:cs="Times New Roman"/>
          <w:spacing w:val="-10"/>
          <w:sz w:val="28"/>
          <w:szCs w:val="28"/>
          <w:shd w:val="clear" w:color="auto" w:fill="FFFFFF"/>
          <w:lang w:val="kk-KZ"/>
        </w:rPr>
        <w:t xml:space="preserve">ешқайда кете алмай, күтіп отырып қалу  деген мағынаны білдіреді. </w:t>
      </w:r>
    </w:p>
    <w:p w:rsidR="002225B2" w:rsidRPr="00CA3AFB" w:rsidRDefault="002225B2" w:rsidP="0040689A">
      <w:pPr>
        <w:contextualSpacing/>
        <w:jc w:val="both"/>
        <w:rPr>
          <w:rFonts w:ascii="Times New Roman" w:hAnsi="Times New Roman" w:cs="Times New Roman"/>
          <w:i/>
          <w:spacing w:val="-10"/>
          <w:sz w:val="28"/>
          <w:szCs w:val="28"/>
          <w:shd w:val="clear" w:color="auto" w:fill="FFFFFF"/>
          <w:lang w:val="kk-KZ"/>
        </w:rPr>
      </w:pPr>
    </w:p>
    <w:p w:rsidR="002225B2" w:rsidRPr="00CA3AFB" w:rsidRDefault="00331DD4" w:rsidP="0040689A">
      <w:pPr>
        <w:jc w:val="both"/>
        <w:rPr>
          <w:rFonts w:ascii="Times New Roman" w:hAnsi="Times New Roman" w:cs="Times New Roman"/>
          <w:sz w:val="28"/>
          <w:szCs w:val="28"/>
          <w:lang w:val="kk-KZ"/>
        </w:rPr>
      </w:pPr>
      <w:r>
        <w:rPr>
          <w:rFonts w:ascii="Times New Roman" w:hAnsi="Times New Roman" w:cs="Times New Roman"/>
          <w:noProof/>
          <w:sz w:val="28"/>
          <w:szCs w:val="28"/>
        </w:rPr>
        <w:drawing>
          <wp:anchor distT="52141" distB="91337" distL="187049" distR="192638" simplePos="0" relativeHeight="251682816" behindDoc="0" locked="0" layoutInCell="1" allowOverlap="1">
            <wp:simplePos x="0" y="0"/>
            <wp:positionH relativeFrom="column">
              <wp:posOffset>-100965</wp:posOffset>
            </wp:positionH>
            <wp:positionV relativeFrom="paragraph">
              <wp:posOffset>200025</wp:posOffset>
            </wp:positionV>
            <wp:extent cx="2228850" cy="1952625"/>
            <wp:effectExtent l="114300" t="76200" r="95250" b="85725"/>
            <wp:wrapSquare wrapText="bothSides"/>
            <wp:docPr id="2" name="Рисунок 10" descr="C:\Users\Санжар\Desktop\шыка\КИТАП БАНК\Fraza\PIC\11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Рисунок 20" descr="C:\Users\Санжар\Desktop\шыка\КИТАП БАНК\Fraza\PIC\116.jpg"/>
                    <pic:cNvPicPr>
                      <a:picLocks noChangeAspect="1" noChangeArrowheads="1"/>
                    </pic:cNvPicPr>
                  </pic:nvPicPr>
                  <pic:blipFill rotWithShape="1">
                    <a:blip r:embed="rId109" cstate="print"/>
                    <a:srcRect l="2137"/>
                    <a:stretch/>
                  </pic:blipFill>
                  <pic:spPr bwMode="auto">
                    <a:xfrm>
                      <a:off x="0" y="0"/>
                      <a:ext cx="2228850" cy="195262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extLst>
                  </pic:spPr>
                </pic:pic>
              </a:graphicData>
            </a:graphic>
          </wp:anchor>
        </w:drawing>
      </w:r>
    </w:p>
    <w:p w:rsidR="002225B2" w:rsidRPr="00CA3AFB" w:rsidRDefault="002225B2" w:rsidP="00343063">
      <w:pPr>
        <w:jc w:val="both"/>
        <w:rPr>
          <w:rFonts w:ascii="Times New Roman" w:hAnsi="Times New Roman" w:cs="Times New Roman"/>
          <w:sz w:val="28"/>
          <w:szCs w:val="28"/>
          <w:lang w:val="kk-KZ"/>
        </w:rPr>
      </w:pPr>
    </w:p>
    <w:p w:rsidR="002225B2" w:rsidRPr="00CA3AFB" w:rsidRDefault="002225B2" w:rsidP="0040689A">
      <w:pPr>
        <w:contextualSpacing/>
        <w:jc w:val="both"/>
        <w:rPr>
          <w:rFonts w:ascii="Times New Roman" w:hAnsi="Times New Roman" w:cs="Times New Roman"/>
          <w:spacing w:val="-10"/>
          <w:sz w:val="28"/>
          <w:szCs w:val="28"/>
          <w:lang w:val="kk-KZ"/>
        </w:rPr>
      </w:pPr>
      <w:r w:rsidRPr="00CA3AFB">
        <w:rPr>
          <w:rFonts w:ascii="Times New Roman" w:hAnsi="Times New Roman" w:cs="Times New Roman"/>
          <w:b/>
          <w:noProof/>
          <w:spacing w:val="-10"/>
          <w:sz w:val="28"/>
          <w:szCs w:val="28"/>
          <w:shd w:val="clear" w:color="auto" w:fill="FFFFFF"/>
          <w:lang w:val="kk-KZ"/>
        </w:rPr>
        <w:t xml:space="preserve">Тақырға (мұзға) отырғызу – </w:t>
      </w:r>
      <w:r w:rsidRPr="00CA3AFB">
        <w:rPr>
          <w:rFonts w:ascii="Times New Roman" w:hAnsi="Times New Roman" w:cs="Times New Roman"/>
          <w:spacing w:val="-10"/>
          <w:sz w:val="28"/>
          <w:szCs w:val="28"/>
          <w:shd w:val="clear" w:color="auto" w:fill="FFFFFF"/>
          <w:lang w:val="kk-KZ"/>
        </w:rPr>
        <w:t xml:space="preserve">алдап кету  деген мағынаны білдіреді. </w:t>
      </w:r>
    </w:p>
    <w:p w:rsidR="002225B2" w:rsidRPr="00B355E6" w:rsidRDefault="002225B2" w:rsidP="0040689A">
      <w:pPr>
        <w:contextualSpacing/>
        <w:jc w:val="both"/>
        <w:rPr>
          <w:rFonts w:ascii="Times New Roman" w:hAnsi="Times New Roman" w:cs="Times New Roman"/>
          <w:i/>
          <w:color w:val="00B050"/>
          <w:spacing w:val="-10"/>
          <w:sz w:val="28"/>
          <w:szCs w:val="28"/>
          <w:shd w:val="clear" w:color="auto" w:fill="FFFFFF"/>
          <w:lang w:val="kk-KZ"/>
        </w:rPr>
      </w:pPr>
    </w:p>
    <w:p w:rsidR="00E22A79" w:rsidRDefault="002225B2" w:rsidP="0040689A">
      <w:pPr>
        <w:widowControl w:val="0"/>
        <w:autoSpaceDE w:val="0"/>
        <w:autoSpaceDN w:val="0"/>
        <w:adjustRightInd w:val="0"/>
        <w:spacing w:after="0"/>
        <w:jc w:val="both"/>
        <w:rPr>
          <w:rFonts w:ascii="Times New Roman" w:hAnsi="Times New Roman" w:cs="Times New Roman"/>
          <w:b/>
          <w:sz w:val="28"/>
          <w:szCs w:val="28"/>
          <w:lang w:val="kk-KZ"/>
        </w:rPr>
      </w:pPr>
      <w:r w:rsidRPr="00A30D3F">
        <w:rPr>
          <w:rFonts w:ascii="Times New Roman" w:hAnsi="Times New Roman" w:cs="Times New Roman"/>
          <w:b/>
          <w:sz w:val="28"/>
          <w:szCs w:val="28"/>
          <w:lang w:val="kk-KZ"/>
        </w:rPr>
        <w:t xml:space="preserve">    </w:t>
      </w:r>
      <w:r w:rsidRPr="00B355E6">
        <w:rPr>
          <w:rFonts w:ascii="Times New Roman" w:hAnsi="Times New Roman" w:cs="Times New Roman"/>
          <w:b/>
          <w:sz w:val="28"/>
          <w:szCs w:val="28"/>
          <w:lang w:val="kk-KZ"/>
        </w:rPr>
        <w:t xml:space="preserve">   </w:t>
      </w:r>
    </w:p>
    <w:p w:rsidR="00E22A79" w:rsidRDefault="00E22A79" w:rsidP="0040689A">
      <w:pPr>
        <w:widowControl w:val="0"/>
        <w:autoSpaceDE w:val="0"/>
        <w:autoSpaceDN w:val="0"/>
        <w:adjustRightInd w:val="0"/>
        <w:spacing w:after="0"/>
        <w:jc w:val="both"/>
        <w:rPr>
          <w:rFonts w:ascii="Times New Roman" w:hAnsi="Times New Roman" w:cs="Times New Roman"/>
          <w:b/>
          <w:sz w:val="28"/>
          <w:szCs w:val="28"/>
          <w:lang w:val="kk-KZ"/>
        </w:rPr>
      </w:pPr>
    </w:p>
    <w:p w:rsidR="00E22A79" w:rsidRDefault="00E22A79" w:rsidP="0040689A">
      <w:pPr>
        <w:widowControl w:val="0"/>
        <w:autoSpaceDE w:val="0"/>
        <w:autoSpaceDN w:val="0"/>
        <w:adjustRightInd w:val="0"/>
        <w:spacing w:after="0"/>
        <w:jc w:val="both"/>
        <w:rPr>
          <w:rFonts w:ascii="Times New Roman" w:hAnsi="Times New Roman" w:cs="Times New Roman"/>
          <w:b/>
          <w:sz w:val="28"/>
          <w:szCs w:val="28"/>
          <w:lang w:val="kk-KZ"/>
        </w:rPr>
      </w:pPr>
    </w:p>
    <w:p w:rsidR="00343063" w:rsidRDefault="00343063" w:rsidP="00E22A79">
      <w:pPr>
        <w:widowControl w:val="0"/>
        <w:autoSpaceDE w:val="0"/>
        <w:autoSpaceDN w:val="0"/>
        <w:adjustRightInd w:val="0"/>
        <w:spacing w:after="0"/>
        <w:jc w:val="center"/>
        <w:rPr>
          <w:rFonts w:ascii="Times New Roman" w:hAnsi="Times New Roman" w:cs="Times New Roman"/>
          <w:b/>
          <w:sz w:val="28"/>
          <w:szCs w:val="28"/>
          <w:lang w:val="kk-KZ"/>
        </w:rPr>
      </w:pPr>
    </w:p>
    <w:p w:rsidR="002225B2" w:rsidRDefault="002225B2" w:rsidP="00E22A79">
      <w:pPr>
        <w:widowControl w:val="0"/>
        <w:autoSpaceDE w:val="0"/>
        <w:autoSpaceDN w:val="0"/>
        <w:adjustRightInd w:val="0"/>
        <w:spacing w:after="0"/>
        <w:jc w:val="center"/>
        <w:rPr>
          <w:rFonts w:ascii="Times New Roman" w:hAnsi="Times New Roman" w:cs="Times New Roman"/>
          <w:b/>
          <w:noProof/>
          <w:sz w:val="28"/>
          <w:szCs w:val="28"/>
          <w:lang w:val="kk-KZ"/>
        </w:rPr>
      </w:pPr>
      <w:r w:rsidRPr="00B355E6">
        <w:rPr>
          <w:rFonts w:ascii="Times New Roman" w:hAnsi="Times New Roman" w:cs="Times New Roman"/>
          <w:b/>
          <w:sz w:val="28"/>
          <w:szCs w:val="28"/>
          <w:lang w:val="kk-KZ"/>
        </w:rPr>
        <w:t>Публистикалық стиль және кәсіби</w:t>
      </w:r>
      <w:r w:rsidRPr="00B355E6">
        <w:rPr>
          <w:rFonts w:ascii="Times New Roman" w:hAnsi="Times New Roman" w:cs="Times New Roman"/>
          <w:b/>
          <w:noProof/>
          <w:sz w:val="28"/>
          <w:szCs w:val="28"/>
          <w:lang w:val="kk-KZ"/>
        </w:rPr>
        <w:t xml:space="preserve"> коммуникация ерекшеліктері</w:t>
      </w:r>
    </w:p>
    <w:p w:rsidR="00E22A79" w:rsidRPr="00B355E6" w:rsidRDefault="00E22A79" w:rsidP="00E22A79">
      <w:pPr>
        <w:widowControl w:val="0"/>
        <w:autoSpaceDE w:val="0"/>
        <w:autoSpaceDN w:val="0"/>
        <w:adjustRightInd w:val="0"/>
        <w:spacing w:after="0"/>
        <w:jc w:val="center"/>
        <w:rPr>
          <w:rFonts w:ascii="Times New Roman" w:hAnsi="Times New Roman" w:cs="Times New Roman"/>
          <w:b/>
          <w:sz w:val="28"/>
          <w:szCs w:val="28"/>
          <w:lang w:val="kk-KZ"/>
        </w:rPr>
      </w:pP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75515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 xml:space="preserve">  Кәсіби лексика публицистикалық стильде де, мысалы, түрлі жол жазбада, очеркте т. б. ара-тұра қолданылады. Автор оны мұнда да сол суреттеліп отырған уақиғаны оқушының көз алдына нақтылы түрде, дәл елестету үшін пайдаланады.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rPr>
        <w:t>Сонымен МРС-“;а барып реюшка алдық. Онымыз</w:t>
      </w:r>
      <w:r w:rsidR="00755156">
        <w:rPr>
          <w:rFonts w:ascii="Times New Roman" w:hAnsi="Times New Roman" w:cs="Times New Roman"/>
          <w:sz w:val="28"/>
          <w:szCs w:val="28"/>
        </w:rPr>
        <w:t xml:space="preserve"> желкенмен жүретін үлкен қайық.</w:t>
      </w:r>
      <w:r w:rsidRPr="00B355E6">
        <w:rPr>
          <w:rFonts w:ascii="Times New Roman" w:hAnsi="Times New Roman" w:cs="Times New Roman"/>
          <w:sz w:val="28"/>
          <w:szCs w:val="28"/>
        </w:rPr>
        <w:t xml:space="preserve"> </w:t>
      </w:r>
      <w:r w:rsidR="00755156">
        <w:rPr>
          <w:rFonts w:ascii="Times New Roman" w:hAnsi="Times New Roman" w:cs="Times New Roman"/>
          <w:sz w:val="28"/>
          <w:szCs w:val="28"/>
          <w:lang w:val="kk-KZ"/>
        </w:rPr>
        <w:t>-</w:t>
      </w:r>
      <w:r w:rsidRPr="00B355E6">
        <w:rPr>
          <w:rFonts w:ascii="Times New Roman" w:hAnsi="Times New Roman" w:cs="Times New Roman"/>
          <w:sz w:val="28"/>
          <w:szCs w:val="28"/>
        </w:rPr>
        <w:t>Қайықты басқарушы</w:t>
      </w:r>
      <w:r w:rsidR="00755156">
        <w:rPr>
          <w:rFonts w:ascii="Times New Roman" w:hAnsi="Times New Roman" w:cs="Times New Roman"/>
          <w:sz w:val="28"/>
          <w:szCs w:val="28"/>
        </w:rPr>
        <w:t xml:space="preserve"> кім?</w:t>
      </w:r>
      <w:r w:rsidR="00755156">
        <w:rPr>
          <w:rFonts w:ascii="Times New Roman" w:hAnsi="Times New Roman" w:cs="Times New Roman"/>
          <w:sz w:val="28"/>
          <w:szCs w:val="28"/>
          <w:lang w:val="kk-KZ"/>
        </w:rPr>
        <w:t xml:space="preserve"> -</w:t>
      </w:r>
      <w:r w:rsidRPr="00B355E6">
        <w:rPr>
          <w:rFonts w:ascii="Times New Roman" w:hAnsi="Times New Roman" w:cs="Times New Roman"/>
          <w:sz w:val="28"/>
          <w:szCs w:val="28"/>
        </w:rPr>
        <w:t>деген менің сұрауыма: “Бұл араның тілінде ондай басқарушыны көршік дейді… Мәштің (мачта — кеменің ортасында ж</w:t>
      </w:r>
      <w:r w:rsidR="00755156">
        <w:rPr>
          <w:rFonts w:ascii="Times New Roman" w:hAnsi="Times New Roman" w:cs="Times New Roman"/>
          <w:sz w:val="28"/>
          <w:szCs w:val="28"/>
        </w:rPr>
        <w:t>елкенді көтеретін діңгек) жоғар</w:t>
      </w:r>
      <w:r w:rsidR="00755156">
        <w:rPr>
          <w:rFonts w:ascii="Times New Roman" w:hAnsi="Times New Roman" w:cs="Times New Roman"/>
          <w:sz w:val="28"/>
          <w:szCs w:val="28"/>
          <w:lang w:val="kk-KZ"/>
        </w:rPr>
        <w:t>ғ</w:t>
      </w:r>
      <w:r w:rsidRPr="00B355E6">
        <w:rPr>
          <w:rFonts w:ascii="Times New Roman" w:hAnsi="Times New Roman" w:cs="Times New Roman"/>
          <w:sz w:val="28"/>
          <w:szCs w:val="28"/>
        </w:rPr>
        <w:t xml:space="preserve">ы жартысына көлденең жайылып, жарғанаттың қанатына ұқсап керіліп </w:t>
      </w:r>
      <w:r w:rsidR="00755156">
        <w:rPr>
          <w:rFonts w:ascii="Times New Roman" w:hAnsi="Times New Roman" w:cs="Times New Roman"/>
          <w:sz w:val="28"/>
          <w:szCs w:val="28"/>
        </w:rPr>
        <w:t>тұрған парызды Мүсілім оң қабыр</w:t>
      </w:r>
      <w:r w:rsidR="00755156">
        <w:rPr>
          <w:rFonts w:ascii="Times New Roman" w:hAnsi="Times New Roman" w:cs="Times New Roman"/>
          <w:sz w:val="28"/>
          <w:szCs w:val="28"/>
          <w:lang w:val="kk-KZ"/>
        </w:rPr>
        <w:t>ғ</w:t>
      </w:r>
      <w:r w:rsidRPr="00B355E6">
        <w:rPr>
          <w:rFonts w:ascii="Times New Roman" w:hAnsi="Times New Roman" w:cs="Times New Roman"/>
          <w:sz w:val="28"/>
          <w:szCs w:val="28"/>
        </w:rPr>
        <w:t>адан сол қабырғаға шығарды (С. Мұқанов).</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755156">
        <w:rPr>
          <w:rFonts w:ascii="Times New Roman" w:hAnsi="Times New Roman" w:cs="Times New Roman"/>
          <w:sz w:val="28"/>
          <w:szCs w:val="28"/>
          <w:lang w:val="kk-KZ"/>
        </w:rPr>
        <w:t xml:space="preserve">  </w:t>
      </w:r>
      <w:r w:rsidR="00120C35">
        <w:rPr>
          <w:rFonts w:ascii="Times New Roman" w:hAnsi="Times New Roman" w:cs="Times New Roman"/>
          <w:sz w:val="28"/>
          <w:szCs w:val="28"/>
          <w:lang w:val="kk-KZ"/>
        </w:rPr>
        <w:t xml:space="preserve">  Қазақ тілінде кәсіби сөзде п</w:t>
      </w:r>
      <w:r w:rsidRPr="00B355E6">
        <w:rPr>
          <w:rFonts w:ascii="Times New Roman" w:hAnsi="Times New Roman" w:cs="Times New Roman"/>
          <w:sz w:val="28"/>
          <w:szCs w:val="28"/>
          <w:lang w:val="kk-KZ"/>
        </w:rPr>
        <w:t>ублицисти</w:t>
      </w:r>
      <w:r w:rsidR="00120C35">
        <w:rPr>
          <w:rFonts w:ascii="Times New Roman" w:hAnsi="Times New Roman" w:cs="Times New Roman"/>
          <w:sz w:val="28"/>
          <w:szCs w:val="28"/>
          <w:lang w:val="kk-KZ"/>
        </w:rPr>
        <w:t xml:space="preserve">ка (латынша: көпшілік, әлеумет) – </w:t>
      </w:r>
      <w:r w:rsidRPr="00B355E6">
        <w:rPr>
          <w:rFonts w:ascii="Times New Roman" w:hAnsi="Times New Roman" w:cs="Times New Roman"/>
          <w:sz w:val="28"/>
          <w:szCs w:val="28"/>
          <w:lang w:val="kk-KZ"/>
        </w:rPr>
        <w:t xml:space="preserve">қоғам өмірі үшін маңызды мәселелерді талқылау деген ұғымда жұмсалады.Публицистикалық стиль қоғамдық талапқа сай жазылған шығармалардың негізінде қалыптасады. Тілдің басқа стильдері сияқты публицистикалық стиль де бірыңғай болып келмейді. Бірқатар лингвистер публицистикалық стильдің жазбаша түріне саяси тақырыпқа жазылған газет, журналдардағы мақалалар, памфлет, очерк т. б. шығармаларды, шешендік сөздер </w:t>
      </w:r>
      <w:r w:rsidRPr="00B355E6">
        <w:rPr>
          <w:rFonts w:ascii="Times New Roman" w:hAnsi="Times New Roman" w:cs="Times New Roman"/>
          <w:sz w:val="28"/>
          <w:szCs w:val="28"/>
          <w:lang w:val="kk-KZ"/>
        </w:rPr>
        <w:lastRenderedPageBreak/>
        <w:t xml:space="preserve">публицистикалық стильдің ауызша түріне жатқызады. Публицистикалық стиль жұртқа үндеу, үгіт айтуда пайдаланылады. Мұндай үндеуге, үгітке қоғам үшін және дәл сол кезеңде зор мәні бар мәселелер тақырып болады. Мысалы, саяси, экономикалық, экологиялық, мәдени, моральдық мәселелер. Үндеудің, үгіттеудің мақсаты - жұртшылықты қоғамдық мәні бар іске қатыстыру, жұртшылықтың санасына ықпал ету. Тіл деңгейлеріне байланысты публицистикалық стильдің ерекшеліктері болады. Лексикада – қоғамдық-саяси терминдер мен сөздердің (митинг, ереуіл, демократия, парламент), эмоциялық баға беруші сөздердің (еңбек озаты, көшбасшы, еңбеккер, дем беруші), экспрессивтік бояуы бар сөздердің (қоян-қолтық, нық қадаммен), фразеологияда – перифразалардың (ақалтын – мақта, күріш; қара алтын – көмір, мұнай; екінші тың – қой шаруашылығы, көгілдір тың – құс шаруашылығы); морфологияда қос сөздердің (қоғамдық-әлеуметтік, бұқаралық-саяси, үгіт-насихаттық); бұйрық рай тұлғасының (орындайық, табысқа жетеміз), синтаксисте – сөйлемдегі сөздердің инверсиялық орын тәртібінің, қаратпа сөздердің, риторикалық сұрақтардың, жай сөйлем бөліктерінің, сан алуан қайталамаларының т.б. жиі қолданысқа түсуі публицистикалық стильдің басқа стильдерден өзгешеліктерін көрсетеді. Публицистикалық стильді шағын стильдерге (подстиль) бөлу жөнінде бірізділік байқалмайды. Дегенмен кейбір зерттеушілердің, Мысалы А. Н. Васильеваның дәлелдеуінше, мынандай шағын стильдерге жіктеледі: </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1) ресми-ақпараттық публицистикалық стиль; 2) ақпараттық-іс публицистикалық стилі; 3) ақпараттық-аналитикалық публицистикалық стиль; 4) ақпараттық-экспрессивтік публицистикалық стиль; 5) бейресми-ақпараттық публицистикалық стиль; 6) жалпы публицистикалық стиль директивалық публицистикалық стиль; 7) салтанатты-декларативтік публицистикалық стиль; 8) таза публицистикалық стиль; 9) экспрессивтік публицистикалық стиль; 10) репортаж публицистикалық стилі; 11) фельетон публицистикалық стилі. Публицистикалық стильдің жанрлары туралы ғылыми концепция жасағандардың бірі Т.Амандосов: " Публицистика жанрыныңда пайда болу, қалыптасу, даму тарихы бар. Осы ұзақ жолда жанрлардың сипаты, өз ерекшеліктері пайда болып отырған. Дамудың осы барысында «жанрлар туады, өседі, өзгереді, жолығады, жаңадан пайда болады».Баспасөз арқашанда идеялық-саяси күрестің алаңы екені мәлім.Жанрлардың мазмұны мен формасы да осы идеялық-саяси күрестерге байланысты өзгеріп, дамып отырған. Осы дамудың барысында, журналистиканың шағын жанры заметка, одан кейін барып публицистиканың талдамалы жанрларының бірі –корреспонденция пайда болғаны белгілі. Жанрлар өзара бөлінгенде, олар ерекшелене, екшеле түскенде, біз олардың сыртқы формасын ғана қарап қоймаймыз. Атқаратын қызметін негізге аламыз, өйткені оларға атқаратын қызметіне қарай сипаттама беруге болады. Публицистің алдына қойған </w:t>
      </w:r>
      <w:r w:rsidRPr="00B355E6">
        <w:rPr>
          <w:rFonts w:ascii="Times New Roman" w:hAnsi="Times New Roman" w:cs="Times New Roman"/>
          <w:sz w:val="28"/>
          <w:szCs w:val="28"/>
          <w:lang w:val="kk-KZ"/>
        </w:rPr>
        <w:lastRenderedPageBreak/>
        <w:t>осы мақсаттарына байланысты публицистика хабар, талдамалы және көркем публицистика болып жүйеленеді де, олар өзара іштей жанрларға бөлінеді. Әрбір жанрдың өзіне тән заңдылығы, өз ерекшеліктері, өмір шындығын көрсетуде өз әдістері бар. Публицистиканыңүлкенді-кішілі жанрлары, оның түрлері бар. Сөйтіп, публицистикалық шығармалар мынадай үш түрлі жүйеге бөлінеді: публицистикалық хабар, талдамалы және көркем публицистикалық жанрлар" деп тұжырым жасаған болатын.</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183581" w:rsidRDefault="00120C35" w:rsidP="0040689A">
      <w:pPr>
        <w:widowControl w:val="0"/>
        <w:autoSpaceDE w:val="0"/>
        <w:autoSpaceDN w:val="0"/>
        <w:adjustRightInd w:val="0"/>
        <w:spacing w:after="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Тапсырма. </w:t>
      </w:r>
      <w:r w:rsidR="00183581">
        <w:rPr>
          <w:rFonts w:ascii="Times New Roman" w:hAnsi="Times New Roman" w:cs="Times New Roman"/>
          <w:b/>
          <w:sz w:val="28"/>
          <w:szCs w:val="28"/>
          <w:lang w:val="kk-KZ"/>
        </w:rPr>
        <w:t>Берілген мәтінді стильдің қай түріне жатқызуға болатынын анықтаңыз.</w:t>
      </w:r>
    </w:p>
    <w:p w:rsidR="002225B2" w:rsidRPr="00B355E6" w:rsidRDefault="00183581"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2225B2" w:rsidRPr="00B355E6">
        <w:rPr>
          <w:rFonts w:ascii="Times New Roman" w:hAnsi="Times New Roman" w:cs="Times New Roman"/>
          <w:sz w:val="28"/>
          <w:szCs w:val="28"/>
          <w:lang w:val="kk-KZ"/>
        </w:rPr>
        <w:t>Тіркелді: 07 желтоқсан 2015, 11: 45р әр алуан қаулы-қарарда, е</w:t>
      </w:r>
      <w:r w:rsidR="00120C35">
        <w:rPr>
          <w:rFonts w:ascii="Times New Roman" w:hAnsi="Times New Roman" w:cs="Times New Roman"/>
          <w:sz w:val="28"/>
          <w:szCs w:val="28"/>
          <w:lang w:val="kk-KZ"/>
        </w:rPr>
        <w:t>сеп до</w:t>
      </w:r>
      <w:r w:rsidR="002225B2" w:rsidRPr="00B355E6">
        <w:rPr>
          <w:rFonts w:ascii="Times New Roman" w:hAnsi="Times New Roman" w:cs="Times New Roman"/>
          <w:sz w:val="28"/>
          <w:szCs w:val="28"/>
          <w:lang w:val="kk-KZ"/>
        </w:rPr>
        <w:t>кументтерінде, анықтама-мәлімет қағаздарында, ‘яғпи ресми-кеңсе стилінде де кездесіп отырады. Олар сондай-ак ғылыми стильде де, атап айтқанда, арнаулы зерттеу еңбектердің</w:t>
      </w:r>
      <w:r w:rsidR="00120C35">
        <w:rPr>
          <w:rFonts w:ascii="Times New Roman" w:hAnsi="Times New Roman" w:cs="Times New Roman"/>
          <w:sz w:val="28"/>
          <w:szCs w:val="28"/>
          <w:lang w:val="kk-KZ"/>
        </w:rPr>
        <w:t xml:space="preserve"> тілінде де қолданыла</w:t>
      </w:r>
      <w:r w:rsidR="002225B2" w:rsidRPr="00B355E6">
        <w:rPr>
          <w:rFonts w:ascii="Times New Roman" w:hAnsi="Times New Roman" w:cs="Times New Roman"/>
          <w:sz w:val="28"/>
          <w:szCs w:val="28"/>
          <w:lang w:val="kk-KZ"/>
        </w:rPr>
        <w:t xml:space="preserve">ды. Мысалы: “Бұл айтылған анықтамалар, мысалдар және фактілер (распор, сүзгі, ақаң, шаң т. б.) профессионалдың лексиканың жаргоннан жэне кейбір элеуметтік топтардыц тіліндегі өзгешелік-тен (аргольщ т. б.) айырмашылығын ашып көрсетеді. Профессио-налдың лексиканың элементтері эр алуан кэсіптің өндірістіц туып дамуымен байланысты жасалады жэне лексикалық (завод, цех т. б.), лексика-семантикалыщ (ұйық, балық ұйығы т. б.), мор-фологиялық (ұйық, ұю т. б.), стилистикалық (мықын, жылымның мықыны т. б.) жағынан ерекше өзгешелікке, кәсіпшілік, өндірістік сипатқа иелік етеді”. </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2225B2" w:rsidRPr="00B355E6" w:rsidRDefault="002225B2" w:rsidP="0040689A">
      <w:pPr>
        <w:widowControl w:val="0"/>
        <w:autoSpaceDE w:val="0"/>
        <w:autoSpaceDN w:val="0"/>
        <w:adjustRightInd w:val="0"/>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Іскерлік қарым-қатынастың тиімді болуына қажетті алғышарты</w:t>
      </w:r>
    </w:p>
    <w:p w:rsidR="002225B2" w:rsidRPr="00B355E6" w:rsidRDefault="002225B2" w:rsidP="0040689A">
      <w:pPr>
        <w:widowControl w:val="0"/>
        <w:autoSpaceDE w:val="0"/>
        <w:autoSpaceDN w:val="0"/>
        <w:adjustRightInd w:val="0"/>
        <w:spacing w:after="0"/>
        <w:jc w:val="both"/>
        <w:rPr>
          <w:rFonts w:ascii="Times New Roman" w:hAnsi="Times New Roman" w:cs="Times New Roman"/>
          <w:b/>
          <w:sz w:val="28"/>
          <w:szCs w:val="28"/>
          <w:lang w:val="kk-KZ"/>
        </w:rPr>
      </w:pPr>
    </w:p>
    <w:p w:rsidR="006D6554"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Тіл арқылы қарым-қатынас жасау – адамдар арысындағы байланысты орнату мен дамытудағы, ақпараттар алмасудағы күрделі де сан қырлы үрдіс. Басқаша айтқанда, қарым-қатынас жасау немесе коммуникация – бұл бір адамның екінші адамға ақпаратты беру үрдісі. Кейбір жағдайларда ақпаратты жіберуші бір ғана адам болса, оны алушының орнында бірнеше адам болады, кейде керісінше болуы да мүмкін. Мәселен, кез келген ұжымның, мекеменің іскери қарым-қатынас жасаудағы коммуникациялық құралы – жазбаша жүзеге асырылатын іскери хаттар. Іскери хаттың жазылу құрылымына қарап, оны жазған адамның деңгейіне, шұғылданатын ісіне баға беруге болады. Сондықтан іскери хаттар жазу барысында ондағы ақпараттың қысқа да нұсқа болуы, сөздердің қатаң, ресми, іскери құжаттарға қойылатын талаптарға сай, әрі орынды қолданылуы аса маңызды фактор болып табылады. Дегенмен бұл тек іскери хаттар жазу кезінде ғана емес, сонымен бірге сұхбаттар мен пікірталастар өткізуде, конференцияларда сөйлеуде, басқа да түрлі ресми кездесулерде аса маңызды. Осындай сәттерде </w:t>
      </w:r>
      <w:r w:rsidRPr="00B355E6">
        <w:rPr>
          <w:rFonts w:ascii="Times New Roman" w:hAnsi="Times New Roman" w:cs="Times New Roman"/>
          <w:sz w:val="28"/>
          <w:szCs w:val="28"/>
          <w:lang w:val="kk-KZ"/>
        </w:rPr>
        <w:lastRenderedPageBreak/>
        <w:t xml:space="preserve">сөйлеушінің тілді, ресми-стильді меңгеру деңгейі байқалады. Осы жерде ресми стиль дегеніміз не деген сұрақ туындайды. Ғалымдардың айтуынша, сөйлеудің функционалдық стилі – ол қандай да бір қоғамның саласына сәйкес тілдің нормасын, стилистикалық жақтарының функционалдық ерекшеліктерін тиісті тұрғыда көрсете отырып, сөйлемнің дұрыс құрастырылғанын, жеңіл оқылатынын, тиімді қабылданатынын анықтайтын көптеген факторлар. Оларға: оның құрылымы, сыртқы түрі, стилі, екпіні, тілі, сөйлемнің ұзындығы, пунктуациясы және тағы басқа жайттарды жатқызуға болады. </w:t>
      </w:r>
    </w:p>
    <w:p w:rsidR="006D6554" w:rsidRDefault="006D6554" w:rsidP="0040689A">
      <w:pPr>
        <w:widowControl w:val="0"/>
        <w:autoSpaceDE w:val="0"/>
        <w:autoSpaceDN w:val="0"/>
        <w:adjustRightInd w:val="0"/>
        <w:spacing w:after="0"/>
        <w:jc w:val="both"/>
        <w:rPr>
          <w:rFonts w:ascii="Times New Roman" w:hAnsi="Times New Roman" w:cs="Times New Roman"/>
          <w:sz w:val="28"/>
          <w:szCs w:val="28"/>
          <w:lang w:val="kk-KZ"/>
        </w:rPr>
      </w:pPr>
    </w:p>
    <w:p w:rsidR="006D6554" w:rsidRDefault="006D6554" w:rsidP="0040689A">
      <w:pPr>
        <w:widowControl w:val="0"/>
        <w:autoSpaceDE w:val="0"/>
        <w:autoSpaceDN w:val="0"/>
        <w:adjustRightInd w:val="0"/>
        <w:spacing w:after="0"/>
        <w:jc w:val="both"/>
        <w:rPr>
          <w:rFonts w:ascii="Times New Roman" w:hAnsi="Times New Roman" w:cs="Times New Roman"/>
          <w:b/>
          <w:sz w:val="28"/>
          <w:szCs w:val="28"/>
          <w:lang w:val="kk-KZ"/>
        </w:rPr>
      </w:pPr>
      <w:r>
        <w:rPr>
          <w:rFonts w:ascii="Times New Roman" w:hAnsi="Times New Roman" w:cs="Times New Roman"/>
          <w:b/>
          <w:sz w:val="28"/>
          <w:szCs w:val="28"/>
          <w:lang w:val="kk-KZ"/>
        </w:rPr>
        <w:t>Тапсырма. Мәтіндегі негізгі ойды табыңыз.</w:t>
      </w:r>
    </w:p>
    <w:p w:rsidR="006D6554" w:rsidRPr="006D6554" w:rsidRDefault="006D6554" w:rsidP="0040689A">
      <w:pPr>
        <w:widowControl w:val="0"/>
        <w:autoSpaceDE w:val="0"/>
        <w:autoSpaceDN w:val="0"/>
        <w:adjustRightInd w:val="0"/>
        <w:spacing w:after="0"/>
        <w:jc w:val="both"/>
        <w:rPr>
          <w:rFonts w:ascii="Times New Roman" w:hAnsi="Times New Roman" w:cs="Times New Roman"/>
          <w:b/>
          <w:sz w:val="28"/>
          <w:szCs w:val="28"/>
          <w:lang w:val="kk-KZ"/>
        </w:rPr>
      </w:pPr>
    </w:p>
    <w:p w:rsidR="006D6554" w:rsidRDefault="002225B2" w:rsidP="006D6554">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Қазіргі замандағы техниканың дамуына қарамастан (электронды хат, internet, e-mail), іскери және әлеуметтік этикет ережелері өзінің маңыздылығын жоғалтқан емес. Қазіргі кезде ресми-іскери стильдің қарқынды дамып келе жатқаны тіліміздің лексикалық қорының өсе түсуінен семантикалық жүйедегі өзгерістерінен, сондай-ақ түрлі сала бойынша арнайы терминдердің қолданылуынан көрінеді. Қазақ тіліндегі ресми-іскери құжаттар стилінің қалыптасуы соңғы жылдары мемлекеттік тіл ретінде кең тұрғыда қолданылуына байланысты болып отыр. </w:t>
      </w:r>
    </w:p>
    <w:p w:rsidR="00BF7FB4" w:rsidRDefault="002225B2" w:rsidP="006D6554">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Іскери тіл мен әдеби сөйлеу стилінің қолданылуында кейбір ұқсастықтар мен айырмашылықтар болады. Қазіргі кездің өзінде қазақ тіліндегі жаңа стилистикалық нормалар ежелгі кірме сөздердің, сөз тіркестері мен термин сөздердің кең тұрғыда қолданылу үрдісімен байланысты болып отыр. Ресми-іскери сөйлеу қорының күннен-күнге толыға түсуіне тілдің ішкі ресурстары, орыс тілі арқылы кірген сөздер, халықаралық терминдер мен диалект сөздер, сөз тіркестері туып семантикалық өзгерістер пайда болып жатуына тікелей байланысты. </w:t>
      </w:r>
    </w:p>
    <w:p w:rsidR="002225B2" w:rsidRPr="00B355E6" w:rsidRDefault="002225B2" w:rsidP="006D6554">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күнгі әдеби тілдердің көпшілігінде: күнделікті-әдеби, публицистикалық, ресми-іскерлік, өндірістік-техникалық, көркем әдебиет және ғылыми функц</w:t>
      </w:r>
      <w:r w:rsidR="00BF7FB4">
        <w:rPr>
          <w:rFonts w:ascii="Times New Roman" w:hAnsi="Times New Roman" w:cs="Times New Roman"/>
          <w:sz w:val="28"/>
          <w:szCs w:val="28"/>
          <w:lang w:val="kk-KZ"/>
        </w:rPr>
        <w:t>ионалдық стильдер қалыптасқан. К</w:t>
      </w:r>
      <w:r w:rsidRPr="00B355E6">
        <w:rPr>
          <w:rFonts w:ascii="Times New Roman" w:hAnsi="Times New Roman" w:cs="Times New Roman"/>
          <w:sz w:val="28"/>
          <w:szCs w:val="28"/>
          <w:lang w:val="kk-KZ"/>
        </w:rPr>
        <w:t>үнделікті</w:t>
      </w:r>
      <w:r w:rsidR="00BF7FB4">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әдеби стиль – күнделікті бейресми қарым-қатынаста кең қолданылатын және әдеби тілдің «бейтарап» түрі болып та</w:t>
      </w:r>
      <w:r w:rsidR="00BF7FB4">
        <w:rPr>
          <w:rFonts w:ascii="Times New Roman" w:hAnsi="Times New Roman" w:cs="Times New Roman"/>
          <w:sz w:val="28"/>
          <w:szCs w:val="28"/>
          <w:lang w:val="kk-KZ"/>
        </w:rPr>
        <w:t xml:space="preserve">былатын сөз қолданыс қызметін; </w:t>
      </w:r>
      <w:r w:rsidRPr="00B355E6">
        <w:rPr>
          <w:rFonts w:ascii="Times New Roman" w:hAnsi="Times New Roman" w:cs="Times New Roman"/>
          <w:sz w:val="28"/>
          <w:szCs w:val="28"/>
          <w:lang w:val="kk-KZ"/>
        </w:rPr>
        <w:t>публицистикалық стиль – қоғамдық, саяси өмірмен байланысты адамдардың санасына ықпал ету мақсатындағы сөз қолданыс қ</w:t>
      </w:r>
      <w:r w:rsidR="00BF7FB4">
        <w:rPr>
          <w:rFonts w:ascii="Times New Roman" w:hAnsi="Times New Roman" w:cs="Times New Roman"/>
          <w:sz w:val="28"/>
          <w:szCs w:val="28"/>
          <w:lang w:val="kk-KZ"/>
        </w:rPr>
        <w:t xml:space="preserve">ызметін; </w:t>
      </w:r>
      <w:r w:rsidRPr="00B355E6">
        <w:rPr>
          <w:rFonts w:ascii="Times New Roman" w:hAnsi="Times New Roman" w:cs="Times New Roman"/>
          <w:sz w:val="28"/>
          <w:szCs w:val="28"/>
          <w:lang w:val="kk-KZ"/>
        </w:rPr>
        <w:t>ресми-іскерлік стиль – құжаттар мен экономика, құқық, дипломатия салаларындағы, мемлекеттік орынд</w:t>
      </w:r>
      <w:r w:rsidR="00BF7FB4">
        <w:rPr>
          <w:rFonts w:ascii="Times New Roman" w:hAnsi="Times New Roman" w:cs="Times New Roman"/>
          <w:sz w:val="28"/>
          <w:szCs w:val="28"/>
          <w:lang w:val="kk-KZ"/>
        </w:rPr>
        <w:t xml:space="preserve">ардағы қарым-қатынас қызметін; </w:t>
      </w:r>
      <w:r w:rsidRPr="00B355E6">
        <w:rPr>
          <w:rFonts w:ascii="Times New Roman" w:hAnsi="Times New Roman" w:cs="Times New Roman"/>
          <w:sz w:val="28"/>
          <w:szCs w:val="28"/>
          <w:lang w:val="kk-KZ"/>
        </w:rPr>
        <w:t>өндірістік-техникалық стиль – өндіріс, техника сала</w:t>
      </w:r>
      <w:r w:rsidR="00BF7FB4">
        <w:rPr>
          <w:rFonts w:ascii="Times New Roman" w:hAnsi="Times New Roman" w:cs="Times New Roman"/>
          <w:sz w:val="28"/>
          <w:szCs w:val="28"/>
          <w:lang w:val="kk-KZ"/>
        </w:rPr>
        <w:t xml:space="preserve">сындағы сөз қолданыс қызметін; </w:t>
      </w:r>
      <w:r w:rsidRPr="00B355E6">
        <w:rPr>
          <w:rFonts w:ascii="Times New Roman" w:hAnsi="Times New Roman" w:cs="Times New Roman"/>
          <w:sz w:val="28"/>
          <w:szCs w:val="28"/>
          <w:lang w:val="kk-KZ"/>
        </w:rPr>
        <w:t>көркем әдебиет стилі – көркем әдебиетте (проза, поэзия, драмма</w:t>
      </w:r>
      <w:r w:rsidR="00BF7FB4">
        <w:rPr>
          <w:rFonts w:ascii="Times New Roman" w:hAnsi="Times New Roman" w:cs="Times New Roman"/>
          <w:sz w:val="28"/>
          <w:szCs w:val="28"/>
          <w:lang w:val="kk-KZ"/>
        </w:rPr>
        <w:t xml:space="preserve">тургия) сөз қолданыс қызметін; </w:t>
      </w:r>
      <w:r w:rsidRPr="00B355E6">
        <w:rPr>
          <w:rFonts w:ascii="Times New Roman" w:hAnsi="Times New Roman" w:cs="Times New Roman"/>
          <w:sz w:val="28"/>
          <w:szCs w:val="28"/>
          <w:lang w:val="kk-KZ"/>
        </w:rPr>
        <w:t>ғылыми стиль – ғылым салаларында сөз қолданыс қызметін атқарады.</w:t>
      </w:r>
    </w:p>
    <w:p w:rsidR="00E22A79" w:rsidRPr="00B355E6" w:rsidRDefault="00E22A79" w:rsidP="0040689A">
      <w:pPr>
        <w:widowControl w:val="0"/>
        <w:autoSpaceDE w:val="0"/>
        <w:autoSpaceDN w:val="0"/>
        <w:adjustRightInd w:val="0"/>
        <w:spacing w:after="0"/>
        <w:jc w:val="both"/>
        <w:rPr>
          <w:rFonts w:ascii="Times New Roman" w:hAnsi="Times New Roman" w:cs="Times New Roman"/>
          <w:sz w:val="28"/>
          <w:szCs w:val="28"/>
          <w:lang w:val="kk-KZ"/>
        </w:rPr>
      </w:pPr>
    </w:p>
    <w:p w:rsidR="002225B2" w:rsidRPr="00B355E6" w:rsidRDefault="002225B2" w:rsidP="0040689A">
      <w:pPr>
        <w:spacing w:after="0"/>
        <w:jc w:val="center"/>
        <w:rPr>
          <w:rFonts w:ascii="Times New Roman" w:hAnsi="Times New Roman" w:cs="Times New Roman"/>
          <w:b/>
          <w:noProof/>
          <w:sz w:val="28"/>
          <w:szCs w:val="28"/>
          <w:lang w:val="kk-KZ"/>
        </w:rPr>
      </w:pPr>
      <w:r w:rsidRPr="00B355E6">
        <w:rPr>
          <w:rFonts w:ascii="Times New Roman" w:hAnsi="Times New Roman" w:cs="Times New Roman"/>
          <w:b/>
          <w:noProof/>
          <w:sz w:val="28"/>
          <w:szCs w:val="28"/>
          <w:lang w:val="kk-KZ"/>
        </w:rPr>
        <w:t>Когнитивтік-қатысымдық сөйлеу әрекеттері</w:t>
      </w:r>
    </w:p>
    <w:p w:rsidR="002225B2" w:rsidRPr="00B355E6" w:rsidRDefault="002225B2" w:rsidP="0040689A">
      <w:pPr>
        <w:widowControl w:val="0"/>
        <w:autoSpaceDE w:val="0"/>
        <w:autoSpaceDN w:val="0"/>
        <w:adjustRightInd w:val="0"/>
        <w:spacing w:after="0"/>
        <w:jc w:val="both"/>
        <w:rPr>
          <w:rFonts w:ascii="Times New Roman" w:hAnsi="Times New Roman" w:cs="Times New Roman"/>
          <w:b/>
          <w:sz w:val="28"/>
          <w:szCs w:val="28"/>
          <w:lang w:val="kk-KZ"/>
        </w:rPr>
      </w:pP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BF7FB4">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Сөйлеу</w:t>
      </w:r>
      <w:r w:rsidR="001B1650">
        <w:rPr>
          <w:rFonts w:ascii="Times New Roman" w:hAnsi="Times New Roman" w:cs="Times New Roman"/>
          <w:sz w:val="28"/>
          <w:szCs w:val="28"/>
          <w:lang w:val="kk-KZ"/>
        </w:rPr>
        <w:t xml:space="preserve"> мәдениетін игеру – әрбір</w:t>
      </w:r>
      <w:r w:rsidRPr="00B355E6">
        <w:rPr>
          <w:rFonts w:ascii="Times New Roman" w:hAnsi="Times New Roman" w:cs="Times New Roman"/>
          <w:sz w:val="28"/>
          <w:szCs w:val="28"/>
          <w:lang w:val="kk-KZ"/>
        </w:rPr>
        <w:t xml:space="preserve"> мамандардың кәсіби құз</w:t>
      </w:r>
      <w:r w:rsidR="001B1650">
        <w:rPr>
          <w:rFonts w:ascii="Times New Roman" w:hAnsi="Times New Roman" w:cs="Times New Roman"/>
          <w:sz w:val="28"/>
          <w:szCs w:val="28"/>
          <w:lang w:val="kk-KZ"/>
        </w:rPr>
        <w:t>ы</w:t>
      </w:r>
      <w:r w:rsidRPr="00B355E6">
        <w:rPr>
          <w:rFonts w:ascii="Times New Roman" w:hAnsi="Times New Roman" w:cs="Times New Roman"/>
          <w:sz w:val="28"/>
          <w:szCs w:val="28"/>
          <w:lang w:val="kk-KZ"/>
        </w:rPr>
        <w:t>реттілігі. Бұл жерде тілдік қатынас өзара пікір алысу, түсінісу, сөйлесу деген ұғымдардан гөрі тереңірек тілдік қатынас үстіндегі әдеп нормаларының ауызша және жазбаша формаларын меңгеру, дұрыс қатынас жасауға қол жеткізетін тілдік құралдарды тиімді пайдалана білу мағынасын қамтиды. Осындай құзіреттілікті меңгерту – педагог-қызметкерлердің кәсіби шеберлігінің сипаттамасы. Әрине, шеберлік, әсіресе сөз өнерін шешендік деңгейде игеру бірден қалыптаспайтын ұзақ жаттығуды қажет ететін үрдіс.</w:t>
      </w:r>
    </w:p>
    <w:p w:rsidR="002225B2" w:rsidRPr="00B355E6" w:rsidRDefault="00E0285E" w:rsidP="0040689A">
      <w:pPr>
        <w:widowControl w:val="0"/>
        <w:autoSpaceDE w:val="0"/>
        <w:autoSpaceDN w:val="0"/>
        <w:adjustRightInd w:val="0"/>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«Шеберлік дегеніміздің өзі –</w:t>
      </w:r>
      <w:r w:rsidR="002225B2" w:rsidRPr="00B355E6">
        <w:rPr>
          <w:rFonts w:ascii="Times New Roman" w:hAnsi="Times New Roman" w:cs="Times New Roman"/>
          <w:sz w:val="28"/>
          <w:szCs w:val="28"/>
          <w:lang w:val="kk-KZ"/>
        </w:rPr>
        <w:t xml:space="preserve"> тар шеңберде алғанда, адам бейнесі, табиғат көрінісі, қимыл, іс-әрекет сияқты әдебиеттік түрлі образдарды жасау үшін сөзді талғаммен, ұқыптылықпен қолдана білу. Мұндай образдарды жасау үстінде сұрыпталатын сөздерге әрқашан да жаңа мағына, қосымша реңдер берілетіні белгілі. Сөздердің ондай қосымша мағынасы мен реңдері образды ойды эстетикалық жағынан байытып отырса ғана құнды болмақ. Образды ой дегеніміз – суреттелетін зат, құбылыстың формасын сөз арқылы шебер бейнелей білу» (1; 47)</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Сөйлеу мәдениетінің теориялық негіздері қазақ тіл ғылымында А.Байтұрсынұлы, Қ.Жұбанов еңбектерінен бастау алып, тілші-ғалымдар І.Кеңесбаев, М.Балақаев, С.Аманжолов, Р.Сыздықова, Н.Уәлиев т.б.  зерттеулерінде әр қырынан сипатталған.</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 xml:space="preserve">  Н.Уәлиев сөз мәдениетінің ғылыми пән ретінде қарастыратын негізгі обьектісі –тілдік норма, ол</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 xml:space="preserve"> сөз мәдениетінің құрылымдық-жүйелік аспектісі, екінші аспектісі – коммуникативтік </w:t>
      </w:r>
      <w:r w:rsidR="001B1650">
        <w:rPr>
          <w:rFonts w:ascii="Times New Roman" w:hAnsi="Times New Roman" w:cs="Times New Roman"/>
          <w:sz w:val="28"/>
          <w:szCs w:val="28"/>
          <w:lang w:val="kk-KZ"/>
        </w:rPr>
        <w:t>сапасы екендігін айтады.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 xml:space="preserve"> Сөйлеу мәдениетінің сапасы тұрғысынан берілетін баға сөз актісінің аяқталған нәтижесіне қатысты болуға тиіс. Мұндай талап тілдік фактіні тек сөздің құрылымының құрамында қарау жеткіліксіз екенін көрсетеді. Мұның өзі сөздің коммуникативтік сапасын бағалауда басқа да теориялық ізденістерді қажет ететінін байқатады. Өйткені айтылған</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(жазылған) сөз</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 xml:space="preserve"> аса күрделі коммуникативтік құрылым. Сөз айтылғанға</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(жазылғанға) дейін де, яғни вербалданғанға дейін адресант-автордың айтсам, жазсам деген діттемі, нені айтсам</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(жазсам), қалай айтсам</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(жазсам), кімге айтсам</w:t>
      </w:r>
      <w:r w:rsidR="00E0285E">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(жазсам) деген мақсаты, қызығушылығы болады. Алдымен, әсіресе ратиалды коммуникацияда, сөйлеушінің санасында болашақ сөздің нобайы жасалады. Егер сөз бетпе-бет, жүзбе-жүз болса,  сөйлеуші алдымен адресатын барлап алады: жас ерекшелігі, әлеуметтік мәртебесі, таныс, бейтаныс екендігі т.б.</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E0285E">
        <w:rPr>
          <w:rFonts w:ascii="Times New Roman" w:hAnsi="Times New Roman" w:cs="Times New Roman"/>
          <w:sz w:val="28"/>
          <w:szCs w:val="28"/>
          <w:lang w:val="kk-KZ"/>
        </w:rPr>
        <w:t xml:space="preserve"> </w:t>
      </w:r>
      <w:r w:rsidR="001B1650">
        <w:rPr>
          <w:rFonts w:ascii="Times New Roman" w:hAnsi="Times New Roman" w:cs="Times New Roman"/>
          <w:sz w:val="28"/>
          <w:szCs w:val="28"/>
          <w:lang w:val="kk-KZ"/>
        </w:rPr>
        <w:t>Әр адамның</w:t>
      </w:r>
      <w:r w:rsidRPr="00B355E6">
        <w:rPr>
          <w:rFonts w:ascii="Times New Roman" w:hAnsi="Times New Roman" w:cs="Times New Roman"/>
          <w:sz w:val="28"/>
          <w:szCs w:val="28"/>
          <w:lang w:val="kk-KZ"/>
        </w:rPr>
        <w:t xml:space="preserve"> сөйлеу мәдениетінің  коммуникативтік сапасы жоғары, я болмаса төмен сөздің тілдік құрылымының өзіне тән белгілері мен сипаты болады. Бұл </w:t>
      </w:r>
      <w:r w:rsidRPr="00B355E6">
        <w:rPr>
          <w:rFonts w:ascii="Times New Roman" w:hAnsi="Times New Roman" w:cs="Times New Roman"/>
          <w:sz w:val="28"/>
          <w:szCs w:val="28"/>
          <w:lang w:val="kk-KZ"/>
        </w:rPr>
        <w:lastRenderedPageBreak/>
        <w:t>белгілер мен сипат «жақсы», я болмаса «жаман» деп бағалайтын сөздің бәріне ортақ, бәріне қатысты болып келеді. Сондықтан «жақсы сөйледі», «сөзі жатық екен», «тілге(сөзге) бай екен» деп мұғалімнің сөйлеу  мәнеріне баға беріліп жатады. Әрине, баға беру субьективті болғанмен, сөз құрылымындағы «жақсы» я болмаса «жаманның» тілдік көрсеткіштері обьективті болуы ықтимал.</w:t>
      </w:r>
    </w:p>
    <w:p w:rsidR="00E22A79" w:rsidRPr="00B355E6" w:rsidRDefault="00E22A79" w:rsidP="0040689A">
      <w:pPr>
        <w:widowControl w:val="0"/>
        <w:autoSpaceDE w:val="0"/>
        <w:autoSpaceDN w:val="0"/>
        <w:adjustRightInd w:val="0"/>
        <w:spacing w:after="0"/>
        <w:jc w:val="both"/>
        <w:rPr>
          <w:rFonts w:ascii="Times New Roman" w:hAnsi="Times New Roman" w:cs="Times New Roman"/>
          <w:sz w:val="28"/>
          <w:szCs w:val="28"/>
          <w:lang w:val="kk-KZ"/>
        </w:rPr>
      </w:pPr>
    </w:p>
    <w:p w:rsidR="002225B2" w:rsidRPr="00B355E6" w:rsidRDefault="002225B2" w:rsidP="0040689A">
      <w:pPr>
        <w:widowControl w:val="0"/>
        <w:autoSpaceDE w:val="0"/>
        <w:autoSpaceDN w:val="0"/>
        <w:adjustRightInd w:val="0"/>
        <w:spacing w:after="0"/>
        <w:jc w:val="center"/>
        <w:rPr>
          <w:rFonts w:ascii="Times New Roman" w:hAnsi="Times New Roman" w:cs="Times New Roman"/>
          <w:b/>
          <w:sz w:val="28"/>
          <w:szCs w:val="28"/>
          <w:lang w:val="kk-KZ"/>
        </w:rPr>
      </w:pPr>
      <w:r w:rsidRPr="00B355E6">
        <w:rPr>
          <w:rFonts w:ascii="Times New Roman" w:hAnsi="Times New Roman" w:cs="Times New Roman"/>
          <w:b/>
          <w:iCs/>
          <w:sz w:val="28"/>
          <w:szCs w:val="28"/>
          <w:lang w:val="kk-KZ"/>
        </w:rPr>
        <w:t>Сөз парадигматикасының тіларалық ерекшеліктері</w:t>
      </w:r>
    </w:p>
    <w:p w:rsidR="00343063" w:rsidRDefault="002225B2" w:rsidP="009B1128">
      <w:pPr>
        <w:widowControl w:val="0"/>
        <w:autoSpaceDE w:val="0"/>
        <w:autoSpaceDN w:val="0"/>
        <w:adjustRightInd w:val="0"/>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2225B2" w:rsidRPr="00B355E6" w:rsidRDefault="002225B2" w:rsidP="0040689A">
      <w:pPr>
        <w:widowControl w:val="0"/>
        <w:autoSpaceDE w:val="0"/>
        <w:autoSpaceDN w:val="0"/>
        <w:adjustRightInd w:val="0"/>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Сөздің дәлдігі</w:t>
      </w:r>
    </w:p>
    <w:p w:rsidR="00A329F6" w:rsidRDefault="002225B2" w:rsidP="00A329F6">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Сөздің дәлдігі немесе айқындығы дегеніміз – сөздің реальды шындықтағы заттар мен құбылыстардың  атауларына барынша дәлме-дәл келуі. Сөздің  дәлдігі, бір қарағанда, сөздің дұрыстығына ұқсас көрінеді. Дегенмен, олардың арасындағы айырмашылықты білудің елеулі мәні бар. Айталық, бір адам екіншісінің қал-жағдайын сұрағанда, «жаман емес»  деген жауап алуы әбден мүмкін. Бұл жауап – сөз дұрыстығы тұрғысынан талапқа сай келеді, өйткені олар – әдеби тіл нормасынан сәйкес айтылып тұр және дағдыда оны айтуға үйреніп қалғанбыз. Демек, жауап берушінің халінің жағымды екеніне көзіміз жетеді. Ал, сөздің нақтылығы талабынан келетін болсақ, бұл жауап қанағаттандырмайды, өйткені сол «жаман емес» – тің мағынасы көп: оған «орташа», «жақсы», тіпті «өте жақсы» деген ұғымдар да сыяды. </w:t>
      </w:r>
    </w:p>
    <w:p w:rsidR="002225B2" w:rsidRPr="00B355E6" w:rsidRDefault="002225B2" w:rsidP="00A329F6">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Объективті  баға беру ыңғайында әлгі «жаман емес» – тің не орташа,  не жақсы, не өте жақсы екендіктерінің беруін дәлелдесек, сөйлеу мәдениетіндегі дәлдікті, айқындықты пайдаланғанымыз болып шығады.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2225B2" w:rsidRPr="00B355E6" w:rsidRDefault="002225B2" w:rsidP="0040689A">
      <w:pPr>
        <w:widowControl w:val="0"/>
        <w:autoSpaceDE w:val="0"/>
        <w:autoSpaceDN w:val="0"/>
        <w:adjustRightInd w:val="0"/>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Сөздің логикалығы</w:t>
      </w:r>
    </w:p>
    <w:p w:rsidR="002225B2" w:rsidRPr="00B355E6" w:rsidRDefault="002225B2" w:rsidP="00A329F6">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Логикалық деп ойдың қайшылыққа ұрынбауын айтамыз. Бұл сапа ойлауға қатысты бола отырып, тілдік категориялармен тығыз байланысты болып келеді. Сөз арқылы қарым-қатынас жасағанда, формальдық логиканы заңдарының сақталуы талап етіледі. Ал, мұндай қателер көп реттерде ауызекі сөйлеу тілінде кездеседі. Жазба тілде де логикалық қателердің ұшырасып отыратыны бар. Ол қателіктердің орын алуының бір себебі логикалық екпінді қай сөзге немесе қай сөз тіркесіне түсіп тұрғанына тиісінше мән бермеушіліктен болып жатады.</w:t>
      </w:r>
    </w:p>
    <w:p w:rsidR="002225B2"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A329F6" w:rsidRPr="00A329F6" w:rsidRDefault="00A329F6" w:rsidP="0040689A">
      <w:pPr>
        <w:widowControl w:val="0"/>
        <w:autoSpaceDE w:val="0"/>
        <w:autoSpaceDN w:val="0"/>
        <w:adjustRightInd w:val="0"/>
        <w:spacing w:after="0"/>
        <w:jc w:val="both"/>
        <w:rPr>
          <w:rFonts w:ascii="Times New Roman" w:hAnsi="Times New Roman" w:cs="Times New Roman"/>
          <w:b/>
          <w:sz w:val="28"/>
          <w:szCs w:val="28"/>
          <w:lang w:val="kk-KZ"/>
        </w:rPr>
      </w:pPr>
      <w:r>
        <w:rPr>
          <w:rFonts w:ascii="Times New Roman" w:hAnsi="Times New Roman" w:cs="Times New Roman"/>
          <w:b/>
          <w:sz w:val="28"/>
          <w:szCs w:val="28"/>
          <w:lang w:val="kk-KZ"/>
        </w:rPr>
        <w:t>Тапсырма. Мәтінді оқып, өз түсінігіңізбен әңгімелеңіз.</w:t>
      </w:r>
    </w:p>
    <w:p w:rsidR="002225B2" w:rsidRPr="00B355E6" w:rsidRDefault="002225B2" w:rsidP="0040689A">
      <w:pPr>
        <w:widowControl w:val="0"/>
        <w:autoSpaceDE w:val="0"/>
        <w:autoSpaceDN w:val="0"/>
        <w:adjustRightInd w:val="0"/>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Сөздің тазалығы</w:t>
      </w:r>
    </w:p>
    <w:p w:rsidR="007F3805"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A329F6">
        <w:rPr>
          <w:rFonts w:ascii="Times New Roman" w:hAnsi="Times New Roman" w:cs="Times New Roman"/>
          <w:sz w:val="28"/>
          <w:szCs w:val="28"/>
          <w:lang w:val="kk-KZ"/>
        </w:rPr>
        <w:tab/>
      </w:r>
      <w:r w:rsidRPr="00B355E6">
        <w:rPr>
          <w:rFonts w:ascii="Times New Roman" w:hAnsi="Times New Roman" w:cs="Times New Roman"/>
          <w:sz w:val="28"/>
          <w:szCs w:val="28"/>
          <w:lang w:val="kk-KZ"/>
        </w:rPr>
        <w:t xml:space="preserve">Сөздің тазалығы дегеніміз – сөйлеушінің немесе жазушының әдеби тіл нормасын сақтаумен бірге, ана тілінің мүмкіндігін пайдалана білу. Тіл тазалығының да тілдің дұрыстығына ұқсас кейбір жерлері кездеседі.  Тілдің мәдениетінің ең басты коммуникативтік сапаларының бірі болғандықтан, сөздің </w:t>
      </w:r>
      <w:r w:rsidRPr="00B355E6">
        <w:rPr>
          <w:rFonts w:ascii="Times New Roman" w:hAnsi="Times New Roman" w:cs="Times New Roman"/>
          <w:sz w:val="28"/>
          <w:szCs w:val="28"/>
          <w:lang w:val="kk-KZ"/>
        </w:rPr>
        <w:lastRenderedPageBreak/>
        <w:t xml:space="preserve">тазалығына ерекше мән беріледі. Дәлірек айтқанда, сөзді қолданғанда, баламасы бар сөздердің әдеби тілге қатысты бірден-бір ұғынықты ана тілінің тазалығын танытатын сөзді таңдай білу керек. Былайша айтқанда, тілді шұбарлауға бармаған жөн. Ал, тілдің тазалығын бұзатын, оған нұсқан келтіретін факторлар аз емес. Оларға, мәселен, ана тіліндегі баламасы бола тұра, басқа тілдерлен енген сөздерді қалай болса солай жұмсау (варваризмдер), жергілікті мәні бар сөздерді (деалектизмдер) талғамсыз қолдану, мамандыққа байланысты шағын ортада кездесетін сөздер (профессионализмдер), сондай-ақ құрбы-құрдастардың,  әзіл-қалжыңы аралас адамдардың арасында сөзге кірістірілетін тілдік құралдар (жаргонизмдер) сияқты жайлар жатады. Әрине, бұл аталғандар мүлдем қолданыстан шығып қалуға тиіс деген жаңсақ ұғым тумасқа керек. </w:t>
      </w:r>
    </w:p>
    <w:p w:rsidR="002225B2" w:rsidRPr="00B355E6" w:rsidRDefault="002225B2" w:rsidP="007F3805">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Әңгіме олардың жөнсіз пайдаланыла бермеуінде болып отыр. Ал, көркем шығармадағы кейіпкер сөздерінде, тиісті ортаға байланысты олардың жұмсалу реттері болатынын теріске шығармаған жөн. Тіл тазалығына кедергі келтіретін ілгеріде айтылған жайлардың бірі – варваризмдер. Бұл құбылыс қазақ тілінде баламасы бола тұра орыс сөздерін қолдануда байқалады. Таза ана тілін шұбарлайтын екінші фактор – жергілікті тіл ерекшеліктері. Шындыққа келгенде, диалектизмдер де ана тілінің байлығын, кең тынысын, зор ауқымын танытады. Алайда, бұл – статистикалық тұрғыдан алғанда жай. Тұтастай алғанда, жергілікті тіл ерекшеліктеріне тосырқай қарау, жатсыну дұрыс та болмас. Қазақтың белгілі сөз шеберлерінің талайы тілімізде диалектілік құбылыстардың бар екеніне күмән туғызады. Ол – жекелеген авторлардың пікірі делік, ал диалектизмдердің біздің тілімізде де бар екендігін үлкенді-кішілі ғалымдарымыз ондаған жылдар бойы дәлелдеп келе жатыр.</w:t>
      </w:r>
    </w:p>
    <w:p w:rsidR="002225B2"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7F3805">
        <w:rPr>
          <w:rFonts w:ascii="Times New Roman" w:hAnsi="Times New Roman" w:cs="Times New Roman"/>
          <w:sz w:val="28"/>
          <w:szCs w:val="28"/>
          <w:lang w:val="kk-KZ"/>
        </w:rPr>
        <w:tab/>
      </w:r>
      <w:r w:rsidRPr="00B355E6">
        <w:rPr>
          <w:rFonts w:ascii="Times New Roman" w:hAnsi="Times New Roman" w:cs="Times New Roman"/>
          <w:sz w:val="28"/>
          <w:szCs w:val="28"/>
          <w:lang w:val="kk-KZ"/>
        </w:rPr>
        <w:t xml:space="preserve">Тіліміздің байлығының көрінісі бола тұра, диалектизмдердің қолданылуында белгілі заңдылықтың сақталғаны дұрыс. Атап айтқанда, жергілікті ерекшелігі бар сөздерді  бірден әдеби тіл ретінде қолданылудың біршама қиындығы бар, себебі тыңдарманға немесе оқырманға бірден түсінікті бола бермейді. Тіпті әңгіме диалектизмнің түсінікті немесе түсініксіздігінде ғана емес, дағдыдағы қолданыста болмаған соң, тіл шұбарлаушылық көзге ұрып тұрады. Кейбір жағдайда күлкі туғызуы әбден мүмкін. Мәселен, шығыстың қазағы таңданарлық құбылысқа не әлдебір нәрсеге эмоциялық күйін «көрім» деген сөзбен білдіріп тұрса, тыңдаушысының (бұрын бұл сөзді естіп, оқымаған болса) бей-жай тыңдап тұруы екіталай. Сондай-ақ, оңтүстік қазағының «биыл төрт бөлмелі жақсы там тұрғызып алдық» деген сөйлемін естіген солтүстік қазағының төбе шашы тік тұруы ғажап емес,  өйткені солтүстік аймақта «там» сөзі тек о дүниелік болып кеткен адам адам басына қойылатын үй  туралы түсінеді. Ауызекі сөйлеуде болсын, салқын қанды хабарларды жазуда болсын кәсіби сөздер мен кеңсе қағаздарына тән сөздерді, сөз тіркестерін </w:t>
      </w:r>
      <w:r w:rsidRPr="00B355E6">
        <w:rPr>
          <w:rFonts w:ascii="Times New Roman" w:hAnsi="Times New Roman" w:cs="Times New Roman"/>
          <w:sz w:val="28"/>
          <w:szCs w:val="28"/>
          <w:lang w:val="kk-KZ"/>
        </w:rPr>
        <w:lastRenderedPageBreak/>
        <w:t>(канцеляризмдер) қолдануда тілдің тазалығына белгілі дәрежеде  нұқсан келтіреді. Мәселен, экономика мен шаруашылықтың, мәдениеттің әр саласында   пайдаланылуға тиісті сөздердің сол тиісті салалардың мамандарына түсінікті  болары мәлім, ал олар қалың көпшіліктің, қабылдауына  оңтайлы бола бермейді. Жаңадан пайда болып жатқан сөздерді (неологизмдерді) жұмсағанда да осы әдебиет беттерінен жиі кездестіргенімізбен, интеграция, конфронтация, спикер  тәрізді сөздерді баршаның бірдей түсінуі қиын шығар. Сондықтан мүмкіндігінше ол сөздерді қолданғанда, жақша ішіне қазақша баламасын келтіріп немесе ауызша сөйлеу ретінде қысқаша болса да түсініктеме бере кетудің артықшылығы жоқ. Ондай түсініктеме болмаса, екі жақты жағымсыз жайға тап болатынымыз шындық: біріншіден, айтып тұрған сөздеріңізді көпшілік қабылдай алмаған соң, алға қойған мақсат та орындалмайды; екіншіден, сол сөздерді айтып тұрған кісі туралы да (білгішсінген, аудиторияны меңгере алмаған немесе өзінің білетінін барлығы да білуге тиіс дегендей) көңілге қонымсыз   ой тууы мүмкін. Тіл мәдениетіне әркімнің сөйлеу әдептілігі ғана емес, психологиясының да қатысы бары сөзсіз. Тіл мәдениетіне біршама нұқсан келтіретін тағы бір жай ілгеріде айтылғандай, жаргонизмдер. Жаргонизмдер жолдас-жораның, қатар құрбының арасында немесе үлкен-кіші болса да, әзілдері жарасқан адамдардың бір-бірімен тіл қатысқанда айтатын қалжың-оспақ сөздері болып табылады. Бір-бірін түсінетін  мұндай адамдар ондай сырт көзге байқалатын оспадар, дөрекі сөздерге  мән бере қоймауы мүмкін, бірақ ондай сөздерді қалың қауымға, көпшілік ортасына арнап айтудың қисыны жоқ. Демек, жаргонизмдер шағын ортада пайдаланылады, сондықтан да оларды көпшілік орындарда қолданудың әдепсіздігі өзінен-өзі белгілі болып отырады.</w:t>
      </w:r>
    </w:p>
    <w:p w:rsidR="007F3805" w:rsidRDefault="007F3805" w:rsidP="0040689A">
      <w:pPr>
        <w:widowControl w:val="0"/>
        <w:autoSpaceDE w:val="0"/>
        <w:autoSpaceDN w:val="0"/>
        <w:adjustRightInd w:val="0"/>
        <w:spacing w:after="0"/>
        <w:jc w:val="both"/>
        <w:rPr>
          <w:rFonts w:ascii="Times New Roman" w:hAnsi="Times New Roman" w:cs="Times New Roman"/>
          <w:sz w:val="28"/>
          <w:szCs w:val="28"/>
          <w:lang w:val="kk-KZ"/>
        </w:rPr>
      </w:pPr>
    </w:p>
    <w:p w:rsidR="007F3805" w:rsidRPr="007F3805" w:rsidRDefault="007F3805" w:rsidP="0040689A">
      <w:pPr>
        <w:widowControl w:val="0"/>
        <w:autoSpaceDE w:val="0"/>
        <w:autoSpaceDN w:val="0"/>
        <w:adjustRightInd w:val="0"/>
        <w:spacing w:after="0"/>
        <w:jc w:val="both"/>
        <w:rPr>
          <w:rFonts w:ascii="Times New Roman" w:hAnsi="Times New Roman" w:cs="Times New Roman"/>
          <w:b/>
          <w:sz w:val="28"/>
          <w:szCs w:val="28"/>
          <w:lang w:val="kk-KZ"/>
        </w:rPr>
      </w:pPr>
      <w:r>
        <w:rPr>
          <w:rFonts w:ascii="Times New Roman" w:hAnsi="Times New Roman" w:cs="Times New Roman"/>
          <w:b/>
          <w:sz w:val="28"/>
          <w:szCs w:val="28"/>
          <w:lang w:val="kk-KZ"/>
        </w:rPr>
        <w:t>Тапсырма. Жоғарыда берілген мәтінді бөліктерге бөліңіз.  Сөздік түзіңіз.</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2225B2" w:rsidRPr="00B355E6" w:rsidRDefault="002225B2" w:rsidP="0040689A">
      <w:pPr>
        <w:widowControl w:val="0"/>
        <w:autoSpaceDE w:val="0"/>
        <w:autoSpaceDN w:val="0"/>
        <w:adjustRightInd w:val="0"/>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Сөздің мәнерлігі</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Мәнерлілік сөздің эмоционалдық  және экспрессивтік қасиеттеріне, екінші сөзбен айтқанда, сөздің стилистикалық бояуына тікелей байланысты.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Сөздің мәнерлігі дегеніміз – сөйлеушінің немесе жазушының тыңдарманын немесе оқырманын қызықтыра білуі, сөзін ұғындыра алу қабілеті. Ойлаудың, сөйлеушінің сана қызметінің дербестігі; не туралы айтылып тұрғанына және ол сөздің кімге бағытталып, арналып тұрғанына назар аудару;  сөздің мәнерлілік құралдарын жақсы білу; тілдегі функциональдық стильдерді бір-бірінен  айқын ажырата білу; тілдік дағдыларды қолдануда тәжірибе жасап отыру, жаттығу ісі, мәнерлілікті сақтау үшін психологиялық қажетті жағдайларды жасау; сөйлеушінің не жазушының өзінің мәнерлілікті қамтамасыз ететін құралдарды игере білуі де, осы шарттардың барлығы бір жерден шығып, біріккенде ғана, </w:t>
      </w:r>
      <w:r w:rsidRPr="00B355E6">
        <w:rPr>
          <w:rFonts w:ascii="Times New Roman" w:hAnsi="Times New Roman" w:cs="Times New Roman"/>
          <w:sz w:val="28"/>
          <w:szCs w:val="28"/>
          <w:lang w:val="kk-KZ"/>
        </w:rPr>
        <w:lastRenderedPageBreak/>
        <w:t>сөздің мәнерлігінің күш-қуаты, қолданылуының қолайлығына көз жеткізуге болады.</w:t>
      </w:r>
    </w:p>
    <w:p w:rsidR="005722F6" w:rsidRDefault="005722F6" w:rsidP="0040689A">
      <w:pPr>
        <w:widowControl w:val="0"/>
        <w:autoSpaceDE w:val="0"/>
        <w:autoSpaceDN w:val="0"/>
        <w:adjustRightInd w:val="0"/>
        <w:spacing w:after="0"/>
        <w:jc w:val="center"/>
        <w:rPr>
          <w:rFonts w:ascii="Times New Roman" w:hAnsi="Times New Roman" w:cs="Times New Roman"/>
          <w:b/>
          <w:sz w:val="28"/>
          <w:szCs w:val="28"/>
          <w:lang w:val="kk-KZ"/>
        </w:rPr>
      </w:pPr>
    </w:p>
    <w:p w:rsidR="002225B2" w:rsidRPr="00B355E6" w:rsidRDefault="002225B2" w:rsidP="0040689A">
      <w:pPr>
        <w:widowControl w:val="0"/>
        <w:autoSpaceDE w:val="0"/>
        <w:autoSpaceDN w:val="0"/>
        <w:adjustRightInd w:val="0"/>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Сөздің байлығы</w:t>
      </w:r>
    </w:p>
    <w:p w:rsidR="002225B2" w:rsidRPr="00B355E6" w:rsidRDefault="002225B2" w:rsidP="005722F6">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Сөздің байлығы дегеніміз – әркімнің өз ана тілінің бар мүмкіндіктерін еркін пайдалана білуі. Сөздің байлығы туралы сөз болғанда екі жайды ескеру қажет болады: біріншіден, қай-қайсымыздың да ана тіліміздің байлығын игеріп, пайдалана білуіміздің маңыздылығы; екіншіден, сол байлықты игере отырып, өз тарапыңнан ана тілінің баюына үлес қосудың қажеттілігі туралы мәселе.</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Біріншісі қиын да болса, сол тілді білетін, ана тілім деп есептейтін барша азаматтың борышы мен парызы. Ал, екіншісін екінің бірінен талап ету мүмкін емес, өйткені ол – дарындар мен таланттардың ғана қолынан келетін іс.</w:t>
      </w:r>
    </w:p>
    <w:p w:rsidR="002225B2"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Тілдің байлығын жақсы игермей тұрып, оның даму барысына назар аудармай, тіл мәдениеті үшін күресу немесе тіл мәдениетін сақтау өте қиын. Кең көлемде алу керек болса, тіл байлығы ұғымы ілгеріде айтылған тіл мәдениеті сапаларының барлығына да тікелей қатысты. Адамның тіл арқылы қарым-қатынас жасау барысында сөз байлығы неғұрлым мол болса, ол соғұрлым ойын еркін, қиналмай және әсерлі жеткізе алады, тыңдарманын да оқырманын да тарта біледі. Жай ғана оқытып, тыңдатып қоймайды, сөзін еріксіз тыңдауға, жазғанын бас алмай оқуға әдеттендіріп, «бұғаулап» тастайды.</w:t>
      </w:r>
    </w:p>
    <w:p w:rsidR="005722F6" w:rsidRDefault="005722F6" w:rsidP="0040689A">
      <w:pPr>
        <w:widowControl w:val="0"/>
        <w:autoSpaceDE w:val="0"/>
        <w:autoSpaceDN w:val="0"/>
        <w:adjustRightInd w:val="0"/>
        <w:spacing w:after="0"/>
        <w:jc w:val="both"/>
        <w:rPr>
          <w:rFonts w:ascii="Times New Roman" w:hAnsi="Times New Roman" w:cs="Times New Roman"/>
          <w:sz w:val="28"/>
          <w:szCs w:val="28"/>
          <w:lang w:val="kk-KZ"/>
        </w:rPr>
      </w:pPr>
    </w:p>
    <w:p w:rsidR="005722F6" w:rsidRPr="005722F6" w:rsidRDefault="005722F6" w:rsidP="0040689A">
      <w:pPr>
        <w:widowControl w:val="0"/>
        <w:autoSpaceDE w:val="0"/>
        <w:autoSpaceDN w:val="0"/>
        <w:adjustRightInd w:val="0"/>
        <w:spacing w:after="0"/>
        <w:jc w:val="both"/>
        <w:rPr>
          <w:rFonts w:ascii="Times New Roman" w:hAnsi="Times New Roman" w:cs="Times New Roman"/>
          <w:b/>
          <w:sz w:val="28"/>
          <w:szCs w:val="28"/>
          <w:lang w:val="kk-KZ"/>
        </w:rPr>
      </w:pPr>
      <w:r>
        <w:rPr>
          <w:rFonts w:ascii="Times New Roman" w:hAnsi="Times New Roman" w:cs="Times New Roman"/>
          <w:b/>
          <w:sz w:val="28"/>
          <w:szCs w:val="28"/>
          <w:lang w:val="kk-KZ"/>
        </w:rPr>
        <w:t>Тапсырма. Тіл байлығы туралы айтылған қанатты сөздер жазыңыз.</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2225B2" w:rsidRPr="00B355E6" w:rsidRDefault="002225B2" w:rsidP="0040689A">
      <w:pPr>
        <w:widowControl w:val="0"/>
        <w:autoSpaceDE w:val="0"/>
        <w:autoSpaceDN w:val="0"/>
        <w:adjustRightInd w:val="0"/>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Сөздің қисындылығы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5722F6">
        <w:rPr>
          <w:rFonts w:ascii="Times New Roman" w:hAnsi="Times New Roman" w:cs="Times New Roman"/>
          <w:sz w:val="28"/>
          <w:szCs w:val="28"/>
          <w:lang w:val="kk-KZ"/>
        </w:rPr>
        <w:tab/>
      </w:r>
      <w:r w:rsidRPr="00B355E6">
        <w:rPr>
          <w:rFonts w:ascii="Times New Roman" w:hAnsi="Times New Roman" w:cs="Times New Roman"/>
          <w:sz w:val="28"/>
          <w:szCs w:val="28"/>
          <w:lang w:val="kk-KZ"/>
        </w:rPr>
        <w:t>Сөздің қисындылығы деп жеке сөздің, сөз тіркесінің грамматикалық тұлғалардың өз орнында қолданылуын айтады.</w:t>
      </w:r>
    </w:p>
    <w:p w:rsidR="002225B2" w:rsidRPr="00B355E6" w:rsidRDefault="002225B2" w:rsidP="005722F6">
      <w:pPr>
        <w:widowControl w:val="0"/>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Сөздің қисындылығын функциональдық  стильдерден бөлек қарауға болмайды. Әсіресе, функционалдық стильдерде сөздердің қалай жұмсалу керектігі білініп тұрады. Мәселен, ауызекі сөйлеуде ресми стильдегі сияқты стандарт тілмен қарым-қатынас жасау күлкі туғызар еді. Сатиралық немесе юморлық мақсатта олай етудің де керектігі болар, бірақ тура мағынасындағы сөздің пайдаланылу табиғатына қарағанда, әр стильдің өзіне лайық синтаксистік құрылымының болғаны жөн. Сондай-ақ, іс қағаздарын толтыру кезінде көркем әдебиет тіліндегідей сөздің стилистикалық бояуын қолданудың еш қисыны болмайды.</w:t>
      </w: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2225B2" w:rsidRPr="00B355E6" w:rsidRDefault="002225B2" w:rsidP="0040689A">
      <w:pPr>
        <w:widowControl w:val="0"/>
        <w:autoSpaceDE w:val="0"/>
        <w:autoSpaceDN w:val="0"/>
        <w:adjustRightInd w:val="0"/>
        <w:spacing w:after="0"/>
        <w:jc w:val="both"/>
        <w:rPr>
          <w:rFonts w:ascii="Times New Roman" w:hAnsi="Times New Roman" w:cs="Times New Roman"/>
          <w:sz w:val="28"/>
          <w:szCs w:val="28"/>
          <w:lang w:val="kk-KZ"/>
        </w:rPr>
      </w:pPr>
    </w:p>
    <w:p w:rsidR="005722F6" w:rsidRPr="002F6FF3" w:rsidRDefault="002F6FF3" w:rsidP="005722F6">
      <w:pPr>
        <w:jc w:val="both"/>
        <w:rPr>
          <w:rFonts w:ascii="Times New Roman" w:hAnsi="Times New Roman" w:cs="Times New Roman"/>
          <w:b/>
          <w:sz w:val="28"/>
          <w:szCs w:val="28"/>
          <w:lang w:val="kk-KZ"/>
        </w:rPr>
      </w:pPr>
      <w:r w:rsidRPr="002F6FF3">
        <w:rPr>
          <w:rFonts w:ascii="Times New Roman" w:hAnsi="Times New Roman" w:cs="Times New Roman"/>
          <w:b/>
          <w:sz w:val="28"/>
          <w:szCs w:val="28"/>
          <w:lang w:val="kk-KZ"/>
        </w:rPr>
        <w:t xml:space="preserve">Тапсырма. </w:t>
      </w:r>
      <w:r>
        <w:rPr>
          <w:rFonts w:ascii="Times New Roman" w:hAnsi="Times New Roman" w:cs="Times New Roman"/>
          <w:b/>
          <w:sz w:val="28"/>
          <w:szCs w:val="28"/>
          <w:lang w:val="kk-KZ"/>
        </w:rPr>
        <w:t xml:space="preserve">Берілген мәтін бойынша </w:t>
      </w:r>
      <w:r w:rsidR="009B18A5">
        <w:rPr>
          <w:rFonts w:ascii="Times New Roman" w:hAnsi="Times New Roman" w:cs="Times New Roman"/>
          <w:b/>
          <w:sz w:val="28"/>
          <w:szCs w:val="28"/>
          <w:lang w:val="kk-KZ"/>
        </w:rPr>
        <w:t>сұрақтар жазыңыз.</w:t>
      </w:r>
    </w:p>
    <w:p w:rsidR="00EC293B" w:rsidRPr="005722F6" w:rsidRDefault="00EC293B" w:rsidP="0040689A">
      <w:pPr>
        <w:jc w:val="center"/>
        <w:rPr>
          <w:rFonts w:ascii="Times New Roman" w:hAnsi="Times New Roman" w:cs="Times New Roman"/>
          <w:b/>
          <w:sz w:val="28"/>
          <w:szCs w:val="28"/>
          <w:lang w:val="kk-KZ"/>
        </w:rPr>
      </w:pPr>
      <w:r w:rsidRPr="005722F6">
        <w:rPr>
          <w:rFonts w:ascii="Times New Roman" w:hAnsi="Times New Roman" w:cs="Times New Roman"/>
          <w:b/>
          <w:sz w:val="28"/>
          <w:szCs w:val="28"/>
          <w:lang w:val="kk-KZ"/>
        </w:rPr>
        <w:lastRenderedPageBreak/>
        <w:t>Тіл жүйесі</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Ресми-іскери стильдің тіл мен сөйлеудегі лингвистикалық белгілері:</w:t>
      </w:r>
    </w:p>
    <w:p w:rsidR="00EC293B" w:rsidRPr="00B355E6" w:rsidRDefault="00EC293B" w:rsidP="00F33844">
      <w:pPr>
        <w:numPr>
          <w:ilvl w:val="0"/>
          <w:numId w:val="2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тілдік материал алдын ала іріктелініп, сұрыпталынып алынады;</w:t>
      </w:r>
    </w:p>
    <w:p w:rsidR="00EC293B" w:rsidRPr="00B355E6" w:rsidRDefault="00EC293B" w:rsidP="00F33844">
      <w:pPr>
        <w:numPr>
          <w:ilvl w:val="0"/>
          <w:numId w:val="2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сөз мағынасында бағалау болмайды;</w:t>
      </w:r>
    </w:p>
    <w:p w:rsidR="00EC293B" w:rsidRPr="00B355E6" w:rsidRDefault="00EC293B" w:rsidP="00F33844">
      <w:pPr>
        <w:numPr>
          <w:ilvl w:val="0"/>
          <w:numId w:val="2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фактілерді баяндауда нақтылықтың болуы талап етіледі;</w:t>
      </w:r>
    </w:p>
    <w:p w:rsidR="00EC293B" w:rsidRPr="00B355E6" w:rsidRDefault="00EC293B" w:rsidP="00F33844">
      <w:pPr>
        <w:numPr>
          <w:ilvl w:val="0"/>
          <w:numId w:val="2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мазмұндаудың дерексіз жалпылау сипаты мен жақсыз сөйлем сипаты қолданылады:</w:t>
      </w:r>
    </w:p>
    <w:p w:rsidR="00EC293B" w:rsidRPr="00B355E6" w:rsidRDefault="00EC293B" w:rsidP="00F33844">
      <w:pPr>
        <w:numPr>
          <w:ilvl w:val="0"/>
          <w:numId w:val="2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логикалық желі айқын сақталынып отырылады;</w:t>
      </w:r>
    </w:p>
    <w:p w:rsidR="00EC293B" w:rsidRPr="00B355E6" w:rsidRDefault="00EC293B" w:rsidP="00F33844">
      <w:pPr>
        <w:numPr>
          <w:ilvl w:val="0"/>
          <w:numId w:val="2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ауызекі сөйлеу және экспрессивті лексика мүлдем дерлік кездеспейді;</w:t>
      </w:r>
    </w:p>
    <w:p w:rsidR="00EC293B" w:rsidRPr="00B355E6" w:rsidRDefault="00EC293B" w:rsidP="00F33844">
      <w:pPr>
        <w:numPr>
          <w:ilvl w:val="0"/>
          <w:numId w:val="2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«кеңселік сөздер» белсенді қолданылады;</w:t>
      </w:r>
    </w:p>
    <w:p w:rsidR="00EC293B" w:rsidRPr="00B355E6" w:rsidRDefault="00EC293B" w:rsidP="00F33844">
      <w:pPr>
        <w:numPr>
          <w:ilvl w:val="0"/>
          <w:numId w:val="21"/>
        </w:numPr>
        <w:spacing w:after="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xml:space="preserve">сөйлеу тілінің </w:t>
      </w:r>
      <w:r w:rsidRPr="00B355E6">
        <w:rPr>
          <w:rFonts w:ascii="Times New Roman" w:hAnsi="Times New Roman" w:cs="Times New Roman"/>
          <w:i/>
          <w:sz w:val="28"/>
          <w:szCs w:val="28"/>
          <w:lang w:val="kk-KZ"/>
        </w:rPr>
        <w:t xml:space="preserve">(марапатталады, алғыс жарияланады, айыппұл салынады т.б. сияқты ) </w:t>
      </w:r>
      <w:r w:rsidRPr="00B355E6">
        <w:rPr>
          <w:rFonts w:ascii="Times New Roman" w:hAnsi="Times New Roman" w:cs="Times New Roman"/>
          <w:sz w:val="28"/>
          <w:szCs w:val="28"/>
          <w:lang w:val="kk-KZ"/>
        </w:rPr>
        <w:t>тұрақты ресми оралымдары қолданылады;</w:t>
      </w:r>
    </w:p>
    <w:p w:rsidR="00EC293B" w:rsidRPr="00B355E6" w:rsidRDefault="00EC293B" w:rsidP="00F33844">
      <w:pPr>
        <w:numPr>
          <w:ilvl w:val="0"/>
          <w:numId w:val="21"/>
        </w:numPr>
        <w:spacing w:after="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іскерлік сөйлеу тілінің синтаксисінде күрделенген құрылымдары бар құрмалас сөйлемдер көп кездеседі;</w:t>
      </w:r>
    </w:p>
    <w:p w:rsidR="00EC293B" w:rsidRPr="00B355E6" w:rsidRDefault="00EC293B" w:rsidP="00F33844">
      <w:pPr>
        <w:numPr>
          <w:ilvl w:val="0"/>
          <w:numId w:val="21"/>
        </w:numPr>
        <w:spacing w:after="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қыстырма конструкциялар, есімше оралымды, көсемше оралымды сөйлемдер көп қолданылады.</w:t>
      </w:r>
    </w:p>
    <w:p w:rsidR="00EC293B" w:rsidRPr="00B355E6" w:rsidRDefault="00EC293B" w:rsidP="0040689A">
      <w:pPr>
        <w:jc w:val="both"/>
        <w:rPr>
          <w:rFonts w:ascii="Times New Roman" w:hAnsi="Times New Roman" w:cs="Times New Roman"/>
          <w:sz w:val="28"/>
          <w:szCs w:val="28"/>
          <w:lang w:val="kk-KZ"/>
        </w:rPr>
      </w:pPr>
    </w:p>
    <w:p w:rsidR="00EC293B" w:rsidRPr="00CA3AFB" w:rsidRDefault="00EC293B" w:rsidP="00804CB3">
      <w:pPr>
        <w:spacing w:after="0"/>
        <w:jc w:val="both"/>
        <w:rPr>
          <w:rFonts w:ascii="Times New Roman" w:hAnsi="Times New Roman" w:cs="Times New Roman"/>
          <w:b/>
          <w:sz w:val="28"/>
          <w:szCs w:val="28"/>
          <w:lang w:val="kk-KZ"/>
        </w:rPr>
      </w:pPr>
      <w:r w:rsidRPr="00CA3AFB">
        <w:rPr>
          <w:rFonts w:ascii="Times New Roman" w:hAnsi="Times New Roman" w:cs="Times New Roman"/>
          <w:b/>
          <w:sz w:val="28"/>
          <w:szCs w:val="28"/>
          <w:lang w:val="kk-KZ"/>
        </w:rPr>
        <w:t xml:space="preserve">Тапсырма.  Берілген сөздерді қатыстырып, өтініш үлгісін толтырыңыз. </w:t>
      </w:r>
    </w:p>
    <w:p w:rsidR="00EC293B" w:rsidRPr="00B355E6" w:rsidRDefault="00EC293B" w:rsidP="00804C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Кезекті демалыс, отбасы жағдайыма байланысты, зейнеткерлікке шығуыма, басқа қызметке ауысуыма байланысты, біліктілікті арттыруыма байланысты, ғылыми жұмыс қорғауыма байланысты, денсаулығыма байланысты, ақысыз демалыс, түрлі себептер, мамандық, құжаттар, лауазым. </w:t>
      </w:r>
    </w:p>
    <w:p w:rsidR="00EC293B" w:rsidRPr="00B355E6" w:rsidRDefault="00EC293B" w:rsidP="00804CB3">
      <w:pPr>
        <w:spacing w:after="0"/>
        <w:rPr>
          <w:rFonts w:ascii="Times New Roman" w:hAnsi="Times New Roman" w:cs="Times New Roman"/>
          <w:sz w:val="28"/>
          <w:szCs w:val="28"/>
          <w:lang w:val="kk-KZ"/>
        </w:rPr>
      </w:pPr>
    </w:p>
    <w:p w:rsidR="00EC293B" w:rsidRPr="00B355E6" w:rsidRDefault="00EC293B" w:rsidP="008C1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Сөздік</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өтініш – заявление</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өтініш беру – подать заявление</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өтініш жазу – (на) писать заявление</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өтініш айту – сделать заявление (заявить)</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өтінішті қарау – рассмотреть заявление</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өтініш бойынша – согласно (по) заявлению / в соответствии с заявлением</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өтінішті қанағаттандыру – удовлетворить заявление</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өтініштің мазмұны – содержание заявления</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жұмысқа қабылдау – принять на работу</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жұмыстан босату – уволить  с работы</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басқа жұмысқа ауыстыру – перевести на другую работу</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кезекті демалыс – очередной отпуск</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кезектен тыс демалыс – внеочередной отпуск</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 отбасы жағдайыма байланысты – по семейным обстоятельствам</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мінездеме – характеристика</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мәселе – вопрос</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лауазым – должность</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мамандық – специальность</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тағайындау – назначить</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түйіндеме – резюме</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ұйымдастыру</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 xml:space="preserve"> организовать </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қызметкер – сотрудник</w:t>
      </w:r>
    </w:p>
    <w:p w:rsidR="00EC293B" w:rsidRPr="00B355E6" w:rsidRDefault="00EC293B" w:rsidP="00804CB3">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қабылдау – принять</w:t>
      </w:r>
    </w:p>
    <w:p w:rsidR="00EC293B" w:rsidRPr="00B355E6" w:rsidRDefault="00EC293B" w:rsidP="00804CB3">
      <w:pPr>
        <w:spacing w:after="0"/>
        <w:ind w:left="360"/>
        <w:rPr>
          <w:rFonts w:ascii="Times New Roman" w:hAnsi="Times New Roman" w:cs="Times New Roman"/>
          <w:sz w:val="28"/>
          <w:szCs w:val="28"/>
          <w:lang w:val="kk-KZ"/>
        </w:rPr>
      </w:pPr>
    </w:p>
    <w:p w:rsidR="00EC293B" w:rsidRPr="00B355E6" w:rsidRDefault="00EC293B" w:rsidP="00804CB3">
      <w:pPr>
        <w:spacing w:after="0"/>
        <w:ind w:left="360"/>
        <w:jc w:val="center"/>
        <w:rPr>
          <w:rFonts w:ascii="Times New Roman" w:hAnsi="Times New Roman" w:cs="Times New Roman"/>
          <w:sz w:val="28"/>
          <w:szCs w:val="28"/>
          <w:lang w:val="kk-KZ"/>
        </w:rPr>
      </w:pPr>
      <w:r w:rsidRPr="00B355E6">
        <w:rPr>
          <w:rFonts w:ascii="Times New Roman" w:hAnsi="Times New Roman" w:cs="Times New Roman"/>
          <w:b/>
          <w:color w:val="000000"/>
          <w:sz w:val="28"/>
          <w:szCs w:val="28"/>
          <w:lang w:val="kk-KZ"/>
        </w:rPr>
        <w:t>Жалғау</w:t>
      </w:r>
    </w:p>
    <w:p w:rsidR="00EC293B" w:rsidRPr="00B355E6" w:rsidRDefault="00EC293B" w:rsidP="00804CB3">
      <w:pPr>
        <w:spacing w:after="0"/>
        <w:jc w:val="both"/>
        <w:rPr>
          <w:rFonts w:ascii="Times New Roman" w:hAnsi="Times New Roman" w:cs="Times New Roman"/>
          <w:b/>
          <w:color w:val="000000"/>
          <w:sz w:val="28"/>
          <w:szCs w:val="28"/>
          <w:lang w:val="kk-KZ"/>
        </w:rPr>
      </w:pPr>
    </w:p>
    <w:p w:rsidR="00EC293B" w:rsidRPr="00B355E6" w:rsidRDefault="00EC293B" w:rsidP="00804CB3">
      <w:pPr>
        <w:spacing w:after="0"/>
        <w:ind w:firstLine="708"/>
        <w:jc w:val="both"/>
        <w:rPr>
          <w:rFonts w:ascii="Times New Roman" w:hAnsi="Times New Roman" w:cs="Times New Roman"/>
          <w:color w:val="000000"/>
          <w:sz w:val="28"/>
          <w:szCs w:val="28"/>
          <w:lang w:val="kk-KZ"/>
        </w:rPr>
      </w:pPr>
      <w:r w:rsidRPr="00B355E6">
        <w:rPr>
          <w:rFonts w:ascii="Times New Roman" w:hAnsi="Times New Roman" w:cs="Times New Roman"/>
          <w:b/>
          <w:color w:val="000000"/>
          <w:sz w:val="28"/>
          <w:szCs w:val="28"/>
          <w:lang w:val="kk-KZ"/>
        </w:rPr>
        <w:t xml:space="preserve">Жалғау – </w:t>
      </w:r>
      <w:r w:rsidRPr="00B355E6">
        <w:rPr>
          <w:rFonts w:ascii="Times New Roman" w:hAnsi="Times New Roman" w:cs="Times New Roman"/>
          <w:color w:val="000000"/>
          <w:sz w:val="28"/>
          <w:szCs w:val="28"/>
          <w:lang w:val="kk-KZ"/>
        </w:rPr>
        <w:t xml:space="preserve">сөйлемде сөз бен сөзді байланыстырады. Қазақ тілінде 4 түрлі жалғау бар. Олар: көптік, септік, тәуелдік, жіктік жалғаулар. </w:t>
      </w:r>
    </w:p>
    <w:p w:rsidR="00EC293B" w:rsidRPr="00B355E6" w:rsidRDefault="00EC293B" w:rsidP="00804CB3">
      <w:pPr>
        <w:spacing w:after="0"/>
        <w:ind w:left="360"/>
        <w:rPr>
          <w:rFonts w:ascii="Times New Roman" w:hAnsi="Times New Roman" w:cs="Times New Roman"/>
          <w:sz w:val="28"/>
          <w:szCs w:val="28"/>
          <w:lang w:val="kk-KZ"/>
        </w:rPr>
      </w:pPr>
    </w:p>
    <w:p w:rsidR="00EC293B" w:rsidRPr="00B355E6" w:rsidRDefault="00EC293B" w:rsidP="00804CB3">
      <w:pPr>
        <w:spacing w:after="0"/>
        <w:ind w:left="360"/>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Септік жалғау</w:t>
      </w:r>
    </w:p>
    <w:p w:rsidR="00EC293B" w:rsidRPr="00B355E6" w:rsidRDefault="00EC293B" w:rsidP="00804CB3">
      <w:pPr>
        <w:spacing w:after="0"/>
        <w:ind w:left="360"/>
        <w:rPr>
          <w:rFonts w:ascii="Times New Roman" w:hAnsi="Times New Roman" w:cs="Times New Roman"/>
          <w:b/>
          <w:sz w:val="28"/>
          <w:szCs w:val="28"/>
          <w:lang w:val="kk-KZ"/>
        </w:rPr>
      </w:pPr>
    </w:p>
    <w:p w:rsidR="00EC293B" w:rsidRPr="00B355E6" w:rsidRDefault="00EC293B" w:rsidP="008C189A">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Қазақ тілінде жеті септік бар. Олар: атау септік, ілік септік, барыс септік, табыс септік, жатыс септік, шығыс септік, көмектес септік. </w:t>
      </w:r>
    </w:p>
    <w:p w:rsidR="00EC293B" w:rsidRPr="00B355E6" w:rsidRDefault="00EC293B" w:rsidP="008C189A">
      <w:pPr>
        <w:spacing w:after="0"/>
        <w:ind w:left="360"/>
        <w:jc w:val="both"/>
        <w:rPr>
          <w:rFonts w:ascii="Times New Roman" w:hAnsi="Times New Roman" w:cs="Times New Roman"/>
          <w:sz w:val="28"/>
          <w:szCs w:val="28"/>
          <w:lang w:val="kk-KZ"/>
        </w:rPr>
      </w:pPr>
    </w:p>
    <w:p w:rsidR="00EC293B" w:rsidRPr="00B355E6" w:rsidRDefault="00EC293B" w:rsidP="00804CB3">
      <w:pPr>
        <w:spacing w:after="0"/>
        <w:ind w:left="36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tblPr>
      <w:tblGrid>
        <w:gridCol w:w="2392"/>
        <w:gridCol w:w="2095"/>
        <w:gridCol w:w="2393"/>
        <w:gridCol w:w="2732"/>
      </w:tblGrid>
      <w:tr w:rsidR="00EC293B" w:rsidRPr="00B355E6" w:rsidTr="00CA3AFB">
        <w:trPr>
          <w:trHeight w:val="535"/>
          <w:jc w:val="center"/>
        </w:trPr>
        <w:tc>
          <w:tcPr>
            <w:tcW w:w="2392" w:type="dxa"/>
            <w:shd w:val="solid" w:color="800000" w:fill="FFFFFF"/>
          </w:tcPr>
          <w:p w:rsidR="00EC293B" w:rsidRPr="00B355E6" w:rsidRDefault="00EC293B" w:rsidP="00804CB3">
            <w:pPr>
              <w:spacing w:after="0"/>
              <w:jc w:val="center"/>
              <w:rPr>
                <w:rFonts w:ascii="Times New Roman" w:hAnsi="Times New Roman" w:cs="Times New Roman"/>
                <w:b/>
                <w:bCs/>
                <w:i/>
                <w:iCs/>
                <w:color w:val="FFFFFF"/>
                <w:sz w:val="28"/>
                <w:szCs w:val="28"/>
                <w:lang w:val="kk-KZ"/>
              </w:rPr>
            </w:pPr>
            <w:r w:rsidRPr="00B355E6">
              <w:rPr>
                <w:rFonts w:ascii="Times New Roman" w:hAnsi="Times New Roman" w:cs="Times New Roman"/>
                <w:b/>
                <w:bCs/>
                <w:i/>
                <w:iCs/>
                <w:color w:val="FFFFFF"/>
                <w:sz w:val="28"/>
                <w:szCs w:val="28"/>
                <w:lang w:val="kk-KZ"/>
              </w:rPr>
              <w:t>Септік</w:t>
            </w:r>
          </w:p>
        </w:tc>
        <w:tc>
          <w:tcPr>
            <w:tcW w:w="2095" w:type="dxa"/>
            <w:shd w:val="solid" w:color="800000" w:fill="FFFFFF"/>
          </w:tcPr>
          <w:p w:rsidR="00EC293B" w:rsidRPr="00B355E6" w:rsidRDefault="00EC293B" w:rsidP="00804CB3">
            <w:pPr>
              <w:spacing w:after="0"/>
              <w:jc w:val="center"/>
              <w:rPr>
                <w:rFonts w:ascii="Times New Roman" w:hAnsi="Times New Roman" w:cs="Times New Roman"/>
                <w:b/>
                <w:bCs/>
                <w:i/>
                <w:iCs/>
                <w:color w:val="FFFFFF"/>
                <w:sz w:val="28"/>
                <w:szCs w:val="28"/>
                <w:lang w:val="kk-KZ"/>
              </w:rPr>
            </w:pPr>
            <w:r w:rsidRPr="00B355E6">
              <w:rPr>
                <w:rFonts w:ascii="Times New Roman" w:hAnsi="Times New Roman" w:cs="Times New Roman"/>
                <w:b/>
                <w:bCs/>
                <w:i/>
                <w:iCs/>
                <w:color w:val="FFFFFF"/>
                <w:sz w:val="28"/>
                <w:szCs w:val="28"/>
                <w:lang w:val="kk-KZ"/>
              </w:rPr>
              <w:t>Сұрақтары</w:t>
            </w:r>
          </w:p>
        </w:tc>
        <w:tc>
          <w:tcPr>
            <w:tcW w:w="2393" w:type="dxa"/>
            <w:shd w:val="solid" w:color="800000" w:fill="FFFFFF"/>
          </w:tcPr>
          <w:p w:rsidR="00EC293B" w:rsidRPr="00B355E6" w:rsidRDefault="00EC293B" w:rsidP="00804CB3">
            <w:pPr>
              <w:spacing w:after="0"/>
              <w:jc w:val="center"/>
              <w:rPr>
                <w:rFonts w:ascii="Times New Roman" w:hAnsi="Times New Roman" w:cs="Times New Roman"/>
                <w:b/>
                <w:bCs/>
                <w:i/>
                <w:iCs/>
                <w:color w:val="FFFFFF"/>
                <w:sz w:val="28"/>
                <w:szCs w:val="28"/>
                <w:lang w:val="kk-KZ"/>
              </w:rPr>
            </w:pPr>
            <w:r w:rsidRPr="00B355E6">
              <w:rPr>
                <w:rFonts w:ascii="Times New Roman" w:hAnsi="Times New Roman" w:cs="Times New Roman"/>
                <w:b/>
                <w:bCs/>
                <w:i/>
                <w:iCs/>
                <w:color w:val="FFFFFF"/>
                <w:sz w:val="28"/>
                <w:szCs w:val="28"/>
                <w:lang w:val="kk-KZ"/>
              </w:rPr>
              <w:t>Жалғаулары</w:t>
            </w:r>
          </w:p>
        </w:tc>
        <w:tc>
          <w:tcPr>
            <w:tcW w:w="2732" w:type="dxa"/>
            <w:shd w:val="solid" w:color="800000" w:fill="FFFFFF"/>
          </w:tcPr>
          <w:p w:rsidR="00EC293B" w:rsidRPr="00B355E6" w:rsidRDefault="00EC293B" w:rsidP="00804CB3">
            <w:pPr>
              <w:spacing w:after="0"/>
              <w:jc w:val="center"/>
              <w:rPr>
                <w:rFonts w:ascii="Times New Roman" w:hAnsi="Times New Roman" w:cs="Times New Roman"/>
                <w:b/>
                <w:bCs/>
                <w:i/>
                <w:iCs/>
                <w:color w:val="FFFFFF"/>
                <w:sz w:val="28"/>
                <w:szCs w:val="28"/>
                <w:lang w:val="kk-KZ"/>
              </w:rPr>
            </w:pPr>
            <w:r w:rsidRPr="00B355E6">
              <w:rPr>
                <w:rFonts w:ascii="Times New Roman" w:hAnsi="Times New Roman" w:cs="Times New Roman"/>
                <w:b/>
                <w:bCs/>
                <w:i/>
                <w:iCs/>
                <w:color w:val="FFFFFF"/>
                <w:sz w:val="28"/>
                <w:szCs w:val="28"/>
                <w:lang w:val="kk-KZ"/>
              </w:rPr>
              <w:t>Мысалы</w:t>
            </w:r>
          </w:p>
        </w:tc>
      </w:tr>
      <w:tr w:rsidR="00EC293B" w:rsidRPr="00B355E6" w:rsidTr="00CA3AFB">
        <w:trPr>
          <w:trHeight w:val="872"/>
          <w:jc w:val="center"/>
        </w:trPr>
        <w:tc>
          <w:tcPr>
            <w:tcW w:w="2392"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Атау септік</w:t>
            </w:r>
          </w:p>
        </w:tc>
        <w:tc>
          <w:tcPr>
            <w:tcW w:w="2095"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кім? не?</w:t>
            </w:r>
          </w:p>
        </w:tc>
        <w:tc>
          <w:tcPr>
            <w:tcW w:w="2393"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p>
        </w:tc>
        <w:tc>
          <w:tcPr>
            <w:tcW w:w="2732"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i/>
                <w:sz w:val="28"/>
                <w:szCs w:val="28"/>
                <w:lang w:val="kk-KZ"/>
              </w:rPr>
              <w:t>қызмет, жұмыс, тұлға, басшы</w:t>
            </w:r>
          </w:p>
        </w:tc>
      </w:tr>
      <w:tr w:rsidR="00EC293B" w:rsidRPr="009224E1" w:rsidTr="00CA3AFB">
        <w:trPr>
          <w:trHeight w:val="2151"/>
          <w:jc w:val="center"/>
        </w:trPr>
        <w:tc>
          <w:tcPr>
            <w:tcW w:w="2392"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Ілік септік</w:t>
            </w:r>
          </w:p>
        </w:tc>
        <w:tc>
          <w:tcPr>
            <w:tcW w:w="2095"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кімнің? ненің?</w:t>
            </w:r>
          </w:p>
        </w:tc>
        <w:tc>
          <w:tcPr>
            <w:tcW w:w="2393"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i/>
                <w:sz w:val="28"/>
                <w:szCs w:val="28"/>
                <w:lang w:val="kk-KZ"/>
              </w:rPr>
              <w:t>-ның, -нің, -дың, -дің, -тың, -тің</w:t>
            </w:r>
          </w:p>
        </w:tc>
        <w:tc>
          <w:tcPr>
            <w:tcW w:w="2732" w:type="dxa"/>
            <w:shd w:val="pct20" w:color="FFFF00" w:fill="FFFFFF"/>
          </w:tcPr>
          <w:p w:rsidR="00EC293B" w:rsidRPr="00B355E6" w:rsidRDefault="00EC293B" w:rsidP="00804CB3">
            <w:pPr>
              <w:spacing w:after="0"/>
              <w:ind w:left="360"/>
              <w:jc w:val="center"/>
              <w:rPr>
                <w:rFonts w:ascii="Times New Roman" w:hAnsi="Times New Roman" w:cs="Times New Roman"/>
                <w:i/>
                <w:sz w:val="28"/>
                <w:szCs w:val="28"/>
                <w:lang w:val="kk-KZ"/>
              </w:rPr>
            </w:pPr>
            <w:r w:rsidRPr="00B355E6">
              <w:rPr>
                <w:rFonts w:ascii="Times New Roman" w:hAnsi="Times New Roman" w:cs="Times New Roman"/>
                <w:i/>
                <w:sz w:val="28"/>
                <w:szCs w:val="28"/>
                <w:lang w:val="kk-KZ"/>
              </w:rPr>
              <w:t>басшының, мекеменің,</w:t>
            </w:r>
            <w:r w:rsidRPr="00B355E6">
              <w:rPr>
                <w:rFonts w:ascii="Times New Roman" w:hAnsi="Times New Roman" w:cs="Times New Roman"/>
                <w:sz w:val="28"/>
                <w:szCs w:val="28"/>
                <w:lang w:val="kk-KZ"/>
              </w:rPr>
              <w:t xml:space="preserve"> </w:t>
            </w:r>
            <w:r w:rsidRPr="00B355E6">
              <w:rPr>
                <w:rFonts w:ascii="Times New Roman" w:hAnsi="Times New Roman" w:cs="Times New Roman"/>
                <w:i/>
                <w:sz w:val="28"/>
                <w:szCs w:val="28"/>
                <w:lang w:val="kk-KZ"/>
              </w:rPr>
              <w:t>топтың,                                                      университеттің, оқудың, өтінішіміздің</w:t>
            </w:r>
          </w:p>
        </w:tc>
      </w:tr>
      <w:tr w:rsidR="00EC293B" w:rsidRPr="009224E1" w:rsidTr="00CA3AFB">
        <w:trPr>
          <w:trHeight w:val="1615"/>
          <w:jc w:val="center"/>
        </w:trPr>
        <w:tc>
          <w:tcPr>
            <w:tcW w:w="2392"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Барыс септік</w:t>
            </w:r>
          </w:p>
        </w:tc>
        <w:tc>
          <w:tcPr>
            <w:tcW w:w="2095"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кімге? неге?</w:t>
            </w:r>
          </w:p>
        </w:tc>
        <w:tc>
          <w:tcPr>
            <w:tcW w:w="2393"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i/>
                <w:sz w:val="28"/>
                <w:szCs w:val="28"/>
                <w:lang w:val="kk-KZ"/>
              </w:rPr>
              <w:t>-ға, -ге, -қа, -ке, -а, -е</w:t>
            </w:r>
          </w:p>
        </w:tc>
        <w:tc>
          <w:tcPr>
            <w:tcW w:w="2732" w:type="dxa"/>
            <w:shd w:val="pct20" w:color="FFFF00" w:fill="FFFFFF"/>
          </w:tcPr>
          <w:p w:rsidR="00EC293B" w:rsidRPr="00B355E6" w:rsidRDefault="00EC293B" w:rsidP="00804CB3">
            <w:pPr>
              <w:spacing w:after="0"/>
              <w:ind w:left="360"/>
              <w:jc w:val="center"/>
              <w:rPr>
                <w:rFonts w:ascii="Times New Roman" w:hAnsi="Times New Roman" w:cs="Times New Roman"/>
                <w:i/>
                <w:sz w:val="28"/>
                <w:szCs w:val="28"/>
                <w:lang w:val="kk-KZ"/>
              </w:rPr>
            </w:pPr>
            <w:r w:rsidRPr="00B355E6">
              <w:rPr>
                <w:rFonts w:ascii="Times New Roman" w:hAnsi="Times New Roman" w:cs="Times New Roman"/>
                <w:i/>
                <w:sz w:val="28"/>
                <w:szCs w:val="28"/>
                <w:lang w:val="kk-KZ"/>
              </w:rPr>
              <w:t>басшыға, орынбасарға,                           өндіріске, өзіме, жұмысыма</w:t>
            </w:r>
          </w:p>
        </w:tc>
      </w:tr>
      <w:tr w:rsidR="00EC293B" w:rsidRPr="009224E1" w:rsidTr="00CA3AFB">
        <w:trPr>
          <w:jc w:val="center"/>
        </w:trPr>
        <w:tc>
          <w:tcPr>
            <w:tcW w:w="2392"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Табыс септік</w:t>
            </w:r>
          </w:p>
        </w:tc>
        <w:tc>
          <w:tcPr>
            <w:tcW w:w="2095"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кімді? нені?</w:t>
            </w:r>
          </w:p>
        </w:tc>
        <w:tc>
          <w:tcPr>
            <w:tcW w:w="2393"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i/>
                <w:sz w:val="28"/>
                <w:szCs w:val="28"/>
                <w:lang w:val="kk-KZ"/>
              </w:rPr>
              <w:t>-ды, -ді, -ты, -ті, -н</w:t>
            </w:r>
          </w:p>
        </w:tc>
        <w:tc>
          <w:tcPr>
            <w:tcW w:w="2732" w:type="dxa"/>
            <w:shd w:val="pct20" w:color="FFFF00" w:fill="FFFFFF"/>
          </w:tcPr>
          <w:p w:rsidR="00EC293B" w:rsidRPr="00B355E6" w:rsidRDefault="00EC293B" w:rsidP="00804CB3">
            <w:pPr>
              <w:spacing w:after="0"/>
              <w:ind w:left="360"/>
              <w:jc w:val="center"/>
              <w:rPr>
                <w:rFonts w:ascii="Times New Roman" w:hAnsi="Times New Roman" w:cs="Times New Roman"/>
                <w:i/>
                <w:sz w:val="28"/>
                <w:szCs w:val="28"/>
                <w:lang w:val="kk-KZ"/>
              </w:rPr>
            </w:pPr>
            <w:r w:rsidRPr="00B355E6">
              <w:rPr>
                <w:rFonts w:ascii="Times New Roman" w:hAnsi="Times New Roman" w:cs="Times New Roman"/>
                <w:i/>
                <w:sz w:val="28"/>
                <w:szCs w:val="28"/>
                <w:lang w:val="kk-KZ"/>
              </w:rPr>
              <w:t xml:space="preserve">ұйымды, басқарманы, өзін,                                          </w:t>
            </w:r>
            <w:r w:rsidRPr="00B355E6">
              <w:rPr>
                <w:rFonts w:ascii="Times New Roman" w:hAnsi="Times New Roman" w:cs="Times New Roman"/>
                <w:i/>
                <w:sz w:val="28"/>
                <w:szCs w:val="28"/>
                <w:lang w:val="kk-KZ"/>
              </w:rPr>
              <w:lastRenderedPageBreak/>
              <w:t>жұмысты, істі, қызметімді</w:t>
            </w:r>
          </w:p>
        </w:tc>
      </w:tr>
      <w:tr w:rsidR="00EC293B" w:rsidRPr="009224E1" w:rsidTr="00CA3AFB">
        <w:trPr>
          <w:trHeight w:val="2156"/>
          <w:jc w:val="center"/>
        </w:trPr>
        <w:tc>
          <w:tcPr>
            <w:tcW w:w="2392"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Жатыс септік</w:t>
            </w:r>
          </w:p>
        </w:tc>
        <w:tc>
          <w:tcPr>
            <w:tcW w:w="2095"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кімде? неде? қайда?</w:t>
            </w:r>
          </w:p>
        </w:tc>
        <w:tc>
          <w:tcPr>
            <w:tcW w:w="2393" w:type="dxa"/>
            <w:shd w:val="pct20" w:color="FFFF00" w:fill="FFFFFF"/>
          </w:tcPr>
          <w:p w:rsidR="00EC293B" w:rsidRPr="00B355E6" w:rsidRDefault="00EC293B" w:rsidP="00804CB3">
            <w:pPr>
              <w:spacing w:after="0"/>
              <w:ind w:left="360"/>
              <w:jc w:val="center"/>
              <w:rPr>
                <w:rFonts w:ascii="Times New Roman" w:hAnsi="Times New Roman" w:cs="Times New Roman"/>
                <w:i/>
                <w:sz w:val="28"/>
                <w:szCs w:val="28"/>
                <w:lang w:val="kk-KZ"/>
              </w:rPr>
            </w:pPr>
            <w:r w:rsidRPr="00B355E6">
              <w:rPr>
                <w:rFonts w:ascii="Times New Roman" w:hAnsi="Times New Roman" w:cs="Times New Roman"/>
                <w:i/>
                <w:sz w:val="28"/>
                <w:szCs w:val="28"/>
                <w:lang w:val="kk-KZ"/>
              </w:rPr>
              <w:t>-да, -де, -та, -те, -нда, -нде</w:t>
            </w:r>
          </w:p>
        </w:tc>
        <w:tc>
          <w:tcPr>
            <w:tcW w:w="2732" w:type="dxa"/>
            <w:shd w:val="pct20" w:color="FFFF00" w:fill="FFFFFF"/>
          </w:tcPr>
          <w:p w:rsidR="00EC293B" w:rsidRPr="00B355E6" w:rsidRDefault="00EC293B" w:rsidP="00804CB3">
            <w:pPr>
              <w:spacing w:after="0"/>
              <w:ind w:left="360"/>
              <w:jc w:val="center"/>
              <w:rPr>
                <w:rFonts w:ascii="Times New Roman" w:hAnsi="Times New Roman" w:cs="Times New Roman"/>
                <w:i/>
                <w:sz w:val="28"/>
                <w:szCs w:val="28"/>
                <w:lang w:val="kk-KZ"/>
              </w:rPr>
            </w:pPr>
            <w:r w:rsidRPr="00B355E6">
              <w:rPr>
                <w:rFonts w:ascii="Times New Roman" w:hAnsi="Times New Roman" w:cs="Times New Roman"/>
                <w:i/>
                <w:sz w:val="28"/>
                <w:szCs w:val="28"/>
                <w:lang w:val="kk-KZ"/>
              </w:rPr>
              <w:t>басқармада, бөлімде, менде,                        сабақта, қызметте, орнында, мекемесінде</w:t>
            </w:r>
          </w:p>
        </w:tc>
      </w:tr>
      <w:tr w:rsidR="00EC293B" w:rsidRPr="009224E1" w:rsidTr="00CA3AFB">
        <w:trPr>
          <w:trHeight w:val="2338"/>
          <w:jc w:val="center"/>
        </w:trPr>
        <w:tc>
          <w:tcPr>
            <w:tcW w:w="2392"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Шығыс септік</w:t>
            </w:r>
          </w:p>
        </w:tc>
        <w:tc>
          <w:tcPr>
            <w:tcW w:w="2095"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кімнен? неден? қайдан?</w:t>
            </w:r>
          </w:p>
        </w:tc>
        <w:tc>
          <w:tcPr>
            <w:tcW w:w="2393"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i/>
                <w:sz w:val="28"/>
                <w:szCs w:val="28"/>
                <w:lang w:val="kk-KZ"/>
              </w:rPr>
              <w:t>-нан, -нен, -дан,  -ден,-тан, -тен</w:t>
            </w:r>
          </w:p>
        </w:tc>
        <w:tc>
          <w:tcPr>
            <w:tcW w:w="2732" w:type="dxa"/>
            <w:shd w:val="pct20" w:color="FFFF00" w:fill="FFFFFF"/>
          </w:tcPr>
          <w:p w:rsidR="00EC293B" w:rsidRPr="00B355E6" w:rsidRDefault="00EC293B" w:rsidP="00804CB3">
            <w:pPr>
              <w:spacing w:after="0"/>
              <w:ind w:left="360"/>
              <w:jc w:val="center"/>
              <w:rPr>
                <w:rFonts w:ascii="Times New Roman" w:hAnsi="Times New Roman" w:cs="Times New Roman"/>
                <w:i/>
                <w:sz w:val="28"/>
                <w:szCs w:val="28"/>
                <w:lang w:val="kk-KZ"/>
              </w:rPr>
            </w:pPr>
            <w:r w:rsidRPr="00B355E6">
              <w:rPr>
                <w:rFonts w:ascii="Times New Roman" w:hAnsi="Times New Roman" w:cs="Times New Roman"/>
                <w:i/>
                <w:sz w:val="28"/>
                <w:szCs w:val="28"/>
                <w:lang w:val="kk-KZ"/>
              </w:rPr>
              <w:t>кәсіпорыннан, өзінен, басшыдан,                            кеңседен, бұйрықтан, өтініштен</w:t>
            </w:r>
          </w:p>
        </w:tc>
      </w:tr>
      <w:tr w:rsidR="00EC293B" w:rsidRPr="00B355E6" w:rsidTr="00CA3AFB">
        <w:trPr>
          <w:trHeight w:val="902"/>
          <w:jc w:val="center"/>
        </w:trPr>
        <w:tc>
          <w:tcPr>
            <w:tcW w:w="2392"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Көмектес септік</w:t>
            </w:r>
          </w:p>
        </w:tc>
        <w:tc>
          <w:tcPr>
            <w:tcW w:w="2095"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кіммен: немен?</w:t>
            </w:r>
          </w:p>
        </w:tc>
        <w:tc>
          <w:tcPr>
            <w:tcW w:w="2393"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i/>
                <w:sz w:val="28"/>
                <w:szCs w:val="28"/>
                <w:lang w:val="kk-KZ"/>
              </w:rPr>
              <w:t>-мен, -бен, -пен</w:t>
            </w:r>
          </w:p>
        </w:tc>
        <w:tc>
          <w:tcPr>
            <w:tcW w:w="2732" w:type="dxa"/>
            <w:shd w:val="pct20" w:color="FFFF00" w:fill="FFFFFF"/>
          </w:tcPr>
          <w:p w:rsidR="00EC293B" w:rsidRPr="00B355E6" w:rsidRDefault="00EC293B" w:rsidP="00804CB3">
            <w:pPr>
              <w:spacing w:after="0"/>
              <w:jc w:val="center"/>
              <w:rPr>
                <w:rFonts w:ascii="Times New Roman" w:hAnsi="Times New Roman" w:cs="Times New Roman"/>
                <w:sz w:val="28"/>
                <w:szCs w:val="28"/>
                <w:lang w:val="kk-KZ"/>
              </w:rPr>
            </w:pPr>
            <w:r w:rsidRPr="00B355E6">
              <w:rPr>
                <w:rFonts w:ascii="Times New Roman" w:hAnsi="Times New Roman" w:cs="Times New Roman"/>
                <w:i/>
                <w:sz w:val="28"/>
                <w:szCs w:val="28"/>
                <w:lang w:val="kk-KZ"/>
              </w:rPr>
              <w:t>мінездемемен, қағазбен, қызметпен</w:t>
            </w:r>
          </w:p>
        </w:tc>
      </w:tr>
    </w:tbl>
    <w:p w:rsidR="00EC293B" w:rsidRPr="00B355E6" w:rsidRDefault="00EC293B" w:rsidP="00D74434">
      <w:pPr>
        <w:spacing w:after="0"/>
        <w:rPr>
          <w:rFonts w:ascii="Times New Roman" w:hAnsi="Times New Roman" w:cs="Times New Roman"/>
          <w:sz w:val="28"/>
          <w:szCs w:val="28"/>
          <w:lang w:val="kk-KZ"/>
        </w:rPr>
      </w:pPr>
    </w:p>
    <w:p w:rsidR="00EC293B" w:rsidRPr="00B355E6" w:rsidRDefault="00EC293B" w:rsidP="00804CB3">
      <w:pPr>
        <w:shd w:val="clear" w:color="auto" w:fill="FFFFFF"/>
        <w:autoSpaceDE w:val="0"/>
        <w:autoSpaceDN w:val="0"/>
        <w:adjustRightInd w:val="0"/>
        <w:spacing w:after="0"/>
        <w:ind w:firstLine="708"/>
        <w:jc w:val="center"/>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Септеу</w:t>
      </w:r>
    </w:p>
    <w:p w:rsidR="00EC293B" w:rsidRPr="00D74434" w:rsidRDefault="00EC293B" w:rsidP="00F33844">
      <w:pPr>
        <w:numPr>
          <w:ilvl w:val="0"/>
          <w:numId w:val="37"/>
        </w:numPr>
        <w:shd w:val="clear" w:color="auto" w:fill="FFFFFF"/>
        <w:autoSpaceDE w:val="0"/>
        <w:autoSpaceDN w:val="0"/>
        <w:adjustRightInd w:val="0"/>
        <w:spacing w:after="0"/>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Жай септеу (простое склонение)</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1. Атау ( бала,  үй)</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2. Ілік  (баланың, үйдің)</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3. Барыс (балаға, үйге)</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4. Табыс (баланы, үйді)</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5. Жатыс (балада, үйде)</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6. Шығыс (баладан, үйден)</w:t>
      </w:r>
    </w:p>
    <w:p w:rsidR="00EC293B" w:rsidRPr="00B355E6" w:rsidRDefault="00EC293B" w:rsidP="00D74434">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7. Көмектес (баламен, үймен)</w:t>
      </w:r>
    </w:p>
    <w:p w:rsidR="00EC293B" w:rsidRPr="00D74434" w:rsidRDefault="00EC293B" w:rsidP="00F33844">
      <w:pPr>
        <w:numPr>
          <w:ilvl w:val="0"/>
          <w:numId w:val="37"/>
        </w:numPr>
        <w:shd w:val="clear" w:color="auto" w:fill="FFFFFF"/>
        <w:autoSpaceDE w:val="0"/>
        <w:autoSpaceDN w:val="0"/>
        <w:adjustRightInd w:val="0"/>
        <w:spacing w:after="0"/>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 xml:space="preserve">Тәуелдік септеу (притяжательное склонение) </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1. Атау ( баласы,  үйі)</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2. Ілік  (баласының,  үйінің)</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3. Барыс (баласына,  үйіне)</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4. Табыс (баласын,  үйін)</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5. Жатыс (баласында, үйінде)</w:t>
      </w:r>
    </w:p>
    <w:p w:rsidR="00EC293B" w:rsidRPr="00B355E6" w:rsidRDefault="00EC293B" w:rsidP="00804CB3">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6. Шығыс (баласынан,  үйінен)</w:t>
      </w:r>
    </w:p>
    <w:p w:rsidR="00EC293B" w:rsidRPr="00B355E6" w:rsidRDefault="00EC293B" w:rsidP="00D74434">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7. Көмектес (баласымен, үйімен)</w:t>
      </w:r>
    </w:p>
    <w:p w:rsidR="00EC293B" w:rsidRPr="00804CB3" w:rsidRDefault="00EC293B" w:rsidP="00804CB3">
      <w:pPr>
        <w:spacing w:after="0"/>
        <w:rPr>
          <w:rFonts w:ascii="Times New Roman" w:hAnsi="Times New Roman" w:cs="Times New Roman"/>
          <w:b/>
          <w:noProof/>
          <w:color w:val="000000"/>
          <w:sz w:val="28"/>
          <w:szCs w:val="28"/>
          <w:lang w:val="kk-KZ"/>
        </w:rPr>
      </w:pPr>
      <w:r w:rsidRPr="00CA3AFB">
        <w:rPr>
          <w:rFonts w:ascii="Times New Roman" w:hAnsi="Times New Roman" w:cs="Times New Roman"/>
          <w:b/>
          <w:noProof/>
          <w:color w:val="000000"/>
          <w:sz w:val="28"/>
          <w:szCs w:val="28"/>
          <w:lang w:val="kk-KZ"/>
        </w:rPr>
        <w:t>Тапсырма.  Берілген сөздерді жай септеу мен тәуелді</w:t>
      </w:r>
      <w:r w:rsidR="008326D2">
        <w:rPr>
          <w:rFonts w:ascii="Times New Roman" w:hAnsi="Times New Roman" w:cs="Times New Roman"/>
          <w:b/>
          <w:noProof/>
          <w:color w:val="000000"/>
          <w:sz w:val="28"/>
          <w:szCs w:val="28"/>
          <w:lang w:val="kk-KZ"/>
        </w:rPr>
        <w:t xml:space="preserve"> септеу үлгісі бойынша септеңіз</w:t>
      </w:r>
      <w:r w:rsidRPr="00CA3AFB">
        <w:rPr>
          <w:rFonts w:ascii="Times New Roman" w:hAnsi="Times New Roman" w:cs="Times New Roman"/>
          <w:b/>
          <w:noProof/>
          <w:color w:val="000000"/>
          <w:sz w:val="28"/>
          <w:szCs w:val="28"/>
          <w:lang w:val="kk-KZ"/>
        </w:rPr>
        <w:t xml:space="preserve">. </w:t>
      </w:r>
    </w:p>
    <w:p w:rsidR="00EC293B" w:rsidRPr="00B355E6" w:rsidRDefault="00EC293B" w:rsidP="00D74434">
      <w:pPr>
        <w:spacing w:after="0"/>
        <w:ind w:firstLine="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Үлкен, аға, туысқан, дос, терезе, университет, оқу залы.</w:t>
      </w:r>
    </w:p>
    <w:p w:rsidR="00D74434" w:rsidRDefault="00D74434" w:rsidP="00804CB3">
      <w:pPr>
        <w:spacing w:after="0"/>
        <w:rPr>
          <w:rFonts w:ascii="Times New Roman" w:hAnsi="Times New Roman" w:cs="Times New Roman"/>
          <w:b/>
          <w:noProof/>
          <w:color w:val="000000"/>
          <w:sz w:val="28"/>
          <w:szCs w:val="28"/>
          <w:lang w:val="kk-KZ"/>
        </w:rPr>
      </w:pPr>
    </w:p>
    <w:p w:rsidR="00804CB3" w:rsidRDefault="00EC293B" w:rsidP="00804CB3">
      <w:pPr>
        <w:spacing w:after="0"/>
        <w:rPr>
          <w:rFonts w:ascii="Times New Roman" w:hAnsi="Times New Roman" w:cs="Times New Roman"/>
          <w:b/>
          <w:noProof/>
          <w:color w:val="000000"/>
          <w:sz w:val="28"/>
          <w:szCs w:val="28"/>
          <w:lang w:val="kk-KZ"/>
        </w:rPr>
      </w:pPr>
      <w:r w:rsidRPr="00CA3AFB">
        <w:rPr>
          <w:rFonts w:ascii="Times New Roman" w:hAnsi="Times New Roman" w:cs="Times New Roman"/>
          <w:b/>
          <w:noProof/>
          <w:color w:val="000000"/>
          <w:sz w:val="28"/>
          <w:szCs w:val="28"/>
          <w:lang w:val="kk-KZ"/>
        </w:rPr>
        <w:lastRenderedPageBreak/>
        <w:t>Тапсырма.  Септік жалғауларын қатыстырып «Менің дос</w:t>
      </w:r>
      <w:r w:rsidR="008326D2">
        <w:rPr>
          <w:rFonts w:ascii="Times New Roman" w:hAnsi="Times New Roman" w:cs="Times New Roman"/>
          <w:b/>
          <w:noProof/>
          <w:color w:val="000000"/>
          <w:sz w:val="28"/>
          <w:szCs w:val="28"/>
          <w:lang w:val="kk-KZ"/>
        </w:rPr>
        <w:t>ым» тақырыбында шығарма жазыңыз</w:t>
      </w:r>
      <w:r w:rsidRPr="00CA3AFB">
        <w:rPr>
          <w:rFonts w:ascii="Times New Roman" w:hAnsi="Times New Roman" w:cs="Times New Roman"/>
          <w:b/>
          <w:noProof/>
          <w:color w:val="000000"/>
          <w:sz w:val="28"/>
          <w:szCs w:val="28"/>
          <w:lang w:val="kk-KZ"/>
        </w:rPr>
        <w:t xml:space="preserve">. </w:t>
      </w:r>
    </w:p>
    <w:p w:rsidR="00EC293B" w:rsidRPr="00CA3AFB" w:rsidRDefault="00EC293B" w:rsidP="00804CB3">
      <w:pPr>
        <w:spacing w:after="0"/>
        <w:rPr>
          <w:rFonts w:ascii="Times New Roman" w:hAnsi="Times New Roman" w:cs="Times New Roman"/>
          <w:b/>
          <w:noProof/>
          <w:color w:val="000000"/>
          <w:sz w:val="28"/>
          <w:szCs w:val="28"/>
          <w:lang w:val="kk-KZ"/>
        </w:rPr>
      </w:pPr>
      <w:r w:rsidRPr="00CA3AFB">
        <w:rPr>
          <w:rFonts w:ascii="Times New Roman" w:hAnsi="Times New Roman" w:cs="Times New Roman"/>
          <w:b/>
          <w:sz w:val="28"/>
          <w:szCs w:val="28"/>
          <w:lang w:val="kk-KZ"/>
        </w:rPr>
        <w:t xml:space="preserve">                                    </w:t>
      </w:r>
    </w:p>
    <w:p w:rsidR="00EC293B" w:rsidRPr="00CA3AFB" w:rsidRDefault="00EC293B" w:rsidP="00804CB3">
      <w:pPr>
        <w:spacing w:after="0"/>
        <w:rPr>
          <w:rFonts w:ascii="Times New Roman" w:hAnsi="Times New Roman" w:cs="Times New Roman"/>
          <w:b/>
          <w:sz w:val="28"/>
          <w:szCs w:val="28"/>
          <w:lang w:val="kk-KZ"/>
        </w:rPr>
      </w:pPr>
      <w:r w:rsidRPr="00CA3AFB">
        <w:rPr>
          <w:rFonts w:ascii="Times New Roman" w:hAnsi="Times New Roman" w:cs="Times New Roman"/>
          <w:b/>
          <w:sz w:val="28"/>
          <w:szCs w:val="28"/>
          <w:lang w:val="kk-KZ"/>
        </w:rPr>
        <w:t xml:space="preserve"> Тапсырма.  Берілген сөз тіркестерінің етістіктің қай шағында қолданылып тұрғандығын анықтаңыз. </w:t>
      </w:r>
    </w:p>
    <w:p w:rsidR="00EC293B" w:rsidRPr="00B355E6" w:rsidRDefault="00EC293B" w:rsidP="00804CB3">
      <w:pPr>
        <w:spacing w:after="0"/>
        <w:rPr>
          <w:rFonts w:ascii="Times New Roman" w:hAnsi="Times New Roman" w:cs="Times New Roman"/>
          <w:sz w:val="28"/>
          <w:szCs w:val="28"/>
          <w:lang w:val="kk-KZ"/>
        </w:rPr>
      </w:pPr>
    </w:p>
    <w:p w:rsidR="00EC293B" w:rsidRPr="00B355E6" w:rsidRDefault="000C583E" w:rsidP="0040689A">
      <w:pPr>
        <w:rPr>
          <w:rFonts w:ascii="Times New Roman" w:hAnsi="Times New Roman" w:cs="Times New Roman"/>
          <w:sz w:val="28"/>
          <w:szCs w:val="28"/>
          <w:lang w:val="kk-KZ"/>
        </w:rPr>
      </w:pPr>
      <w:r>
        <w:rPr>
          <w:rFonts w:ascii="Times New Roman" w:hAnsi="Times New Roman" w:cs="Times New Roman"/>
          <w:noProof/>
          <w:sz w:val="28"/>
          <w:szCs w:val="28"/>
        </w:rPr>
        <w:pict>
          <v:oval id="_x0000_s1084" style="position:absolute;margin-left:4in;margin-top:8.4pt;width:135pt;height:27pt;z-index:251734016" fillcolor="aqua">
            <v:textbox style="mso-next-textbox:#_x0000_s1084">
              <w:txbxContent>
                <w:p w:rsidR="00825094" w:rsidRPr="00506896" w:rsidRDefault="00825094" w:rsidP="00EC293B">
                  <w:pPr>
                    <w:rPr>
                      <w:rFonts w:ascii="Times New Roman" w:hAnsi="Times New Roman" w:cs="Times New Roman"/>
                    </w:rPr>
                  </w:pPr>
                  <w:r w:rsidRPr="00506896">
                    <w:rPr>
                      <w:rFonts w:ascii="Times New Roman" w:hAnsi="Times New Roman" w:cs="Times New Roman"/>
                      <w:sz w:val="28"/>
                      <w:szCs w:val="28"/>
                      <w:lang w:val="kk-KZ"/>
                    </w:rPr>
                    <w:t>жазамын</w:t>
                  </w:r>
                </w:p>
              </w:txbxContent>
            </v:textbox>
          </v:oval>
        </w:pict>
      </w:r>
      <w:r>
        <w:rPr>
          <w:rFonts w:ascii="Times New Roman" w:hAnsi="Times New Roman" w:cs="Times New Roman"/>
          <w:noProof/>
          <w:sz w:val="28"/>
          <w:szCs w:val="28"/>
        </w:rPr>
        <w:pict>
          <v:oval id="_x0000_s1085" style="position:absolute;margin-left:315pt;margin-top:80.65pt;width:135pt;height:27pt;z-index:251735040" fillcolor="red">
            <v:textbox style="mso-next-textbox:#_x0000_s1085">
              <w:txbxContent>
                <w:p w:rsidR="00825094" w:rsidRPr="00506896" w:rsidRDefault="00825094" w:rsidP="00EC293B">
                  <w:pPr>
                    <w:rPr>
                      <w:rFonts w:ascii="Times New Roman" w:hAnsi="Times New Roman" w:cs="Times New Roman"/>
                    </w:rPr>
                  </w:pPr>
                  <w:r w:rsidRPr="00506896">
                    <w:rPr>
                      <w:rFonts w:ascii="Times New Roman" w:hAnsi="Times New Roman" w:cs="Times New Roman"/>
                      <w:sz w:val="28"/>
                      <w:szCs w:val="28"/>
                      <w:lang w:val="kk-KZ"/>
                    </w:rPr>
                    <w:t>жазасыз</w:t>
                  </w:r>
                </w:p>
              </w:txbxContent>
            </v:textbox>
          </v:oval>
        </w:pict>
      </w:r>
    </w:p>
    <w:p w:rsidR="00EC293B" w:rsidRPr="00B355E6" w:rsidRDefault="000C583E" w:rsidP="0040689A">
      <w:pPr>
        <w:rPr>
          <w:rFonts w:ascii="Times New Roman" w:hAnsi="Times New Roman" w:cs="Times New Roman"/>
          <w:sz w:val="28"/>
          <w:szCs w:val="28"/>
          <w:lang w:val="kk-KZ"/>
        </w:rPr>
      </w:pPr>
      <w:r>
        <w:rPr>
          <w:rFonts w:ascii="Times New Roman" w:hAnsi="Times New Roman" w:cs="Times New Roman"/>
          <w:noProof/>
          <w:sz w:val="28"/>
          <w:szCs w:val="28"/>
        </w:rPr>
        <w:pict>
          <v:line id="_x0000_s1037" style="position:absolute;flip:y;z-index:251685888" from="207pt,12.75pt" to="4in,39.75pt">
            <v:stroke endarrow="block"/>
          </v:line>
        </w:pict>
      </w:r>
    </w:p>
    <w:p w:rsidR="00EC293B" w:rsidRPr="00B355E6" w:rsidRDefault="000C583E" w:rsidP="0040689A">
      <w:pPr>
        <w:rPr>
          <w:rFonts w:ascii="Times New Roman" w:hAnsi="Times New Roman" w:cs="Times New Roman"/>
          <w:sz w:val="28"/>
          <w:szCs w:val="28"/>
          <w:lang w:val="kk-KZ"/>
        </w:rPr>
      </w:pPr>
      <w:r>
        <w:rPr>
          <w:rFonts w:ascii="Times New Roman" w:hAnsi="Times New Roman" w:cs="Times New Roman"/>
          <w:noProof/>
          <w:sz w:val="28"/>
          <w:szCs w:val="28"/>
        </w:rPr>
        <w:pict>
          <v:roundrect id="_x0000_s1101" style="position:absolute;margin-left:126pt;margin-top:14.65pt;width:81pt;height:36pt;z-index:251751424" arcsize="10923f" fillcolor="yellow">
            <v:fill color2="lime" rotate="t" angle="-135" focus="-50%" type="gradient"/>
            <v:textbox style="mso-next-textbox:#_x0000_s1101">
              <w:txbxContent>
                <w:p w:rsidR="00825094" w:rsidRPr="00506896" w:rsidRDefault="00825094" w:rsidP="00EC293B">
                  <w:pPr>
                    <w:rPr>
                      <w:rFonts w:ascii="Times New Roman" w:hAnsi="Times New Roman" w:cs="Times New Roman"/>
                    </w:rPr>
                  </w:pPr>
                  <w:r>
                    <w:rPr>
                      <w:rFonts w:ascii="Times New Roman" w:hAnsi="Times New Roman" w:cs="Times New Roman"/>
                      <w:sz w:val="28"/>
                      <w:szCs w:val="28"/>
                      <w:lang w:val="kk-KZ"/>
                    </w:rPr>
                    <w:t xml:space="preserve">   </w:t>
                  </w:r>
                  <w:r w:rsidRPr="00506896">
                    <w:rPr>
                      <w:rFonts w:ascii="Times New Roman" w:hAnsi="Times New Roman" w:cs="Times New Roman"/>
                      <w:sz w:val="28"/>
                      <w:szCs w:val="28"/>
                      <w:lang w:val="kk-KZ"/>
                    </w:rPr>
                    <w:t>өтініш</w:t>
                  </w:r>
                </w:p>
              </w:txbxContent>
            </v:textbox>
          </v:roundrect>
        </w:pict>
      </w:r>
    </w:p>
    <w:p w:rsidR="00EC293B" w:rsidRPr="00B355E6" w:rsidRDefault="000C583E" w:rsidP="0040689A">
      <w:pPr>
        <w:rPr>
          <w:rFonts w:ascii="Times New Roman" w:hAnsi="Times New Roman" w:cs="Times New Roman"/>
          <w:sz w:val="28"/>
          <w:szCs w:val="28"/>
          <w:lang w:val="kk-KZ"/>
        </w:rPr>
      </w:pPr>
      <w:r>
        <w:rPr>
          <w:rFonts w:ascii="Times New Roman" w:hAnsi="Times New Roman" w:cs="Times New Roman"/>
          <w:noProof/>
          <w:sz w:val="28"/>
          <w:szCs w:val="28"/>
        </w:rPr>
        <w:pict>
          <v:line id="_x0000_s1083" style="position:absolute;z-index:251732992" from="207pt,21.75pt" to="288.05pt,21.75pt">
            <v:stroke endarrow="block"/>
          </v:line>
        </w:pict>
      </w:r>
      <w:r w:rsidR="00EC293B" w:rsidRPr="00B355E6">
        <w:rPr>
          <w:rFonts w:ascii="Times New Roman" w:hAnsi="Times New Roman" w:cs="Times New Roman"/>
          <w:sz w:val="28"/>
          <w:szCs w:val="28"/>
          <w:lang w:val="kk-KZ"/>
        </w:rPr>
        <w:t xml:space="preserve"> </w:t>
      </w:r>
      <w:r w:rsidR="00EC293B" w:rsidRPr="00B355E6">
        <w:rPr>
          <w:rFonts w:ascii="Times New Roman" w:hAnsi="Times New Roman" w:cs="Times New Roman"/>
          <w:sz w:val="28"/>
          <w:szCs w:val="28"/>
          <w:lang w:val="kk-KZ"/>
        </w:rPr>
        <w:tab/>
      </w:r>
      <w:r w:rsidR="00EC293B" w:rsidRPr="00B355E6">
        <w:rPr>
          <w:rFonts w:ascii="Times New Roman" w:hAnsi="Times New Roman" w:cs="Times New Roman"/>
          <w:sz w:val="28"/>
          <w:szCs w:val="28"/>
          <w:lang w:val="kk-KZ"/>
        </w:rPr>
        <w:tab/>
      </w:r>
      <w:r w:rsidR="00EC293B" w:rsidRPr="00B355E6">
        <w:rPr>
          <w:rFonts w:ascii="Times New Roman" w:hAnsi="Times New Roman" w:cs="Times New Roman"/>
          <w:sz w:val="28"/>
          <w:szCs w:val="28"/>
          <w:lang w:val="kk-KZ"/>
        </w:rPr>
        <w:tab/>
      </w:r>
    </w:p>
    <w:p w:rsidR="00EC293B" w:rsidRPr="00B355E6" w:rsidRDefault="000C583E" w:rsidP="0040689A">
      <w:pPr>
        <w:rPr>
          <w:rFonts w:ascii="Times New Roman" w:hAnsi="Times New Roman" w:cs="Times New Roman"/>
          <w:sz w:val="28"/>
          <w:szCs w:val="28"/>
          <w:lang w:val="kk-KZ"/>
        </w:rPr>
      </w:pPr>
      <w:r>
        <w:rPr>
          <w:rFonts w:ascii="Times New Roman" w:hAnsi="Times New Roman" w:cs="Times New Roman"/>
          <w:noProof/>
          <w:sz w:val="28"/>
          <w:szCs w:val="28"/>
        </w:rPr>
        <w:pict>
          <v:line id="_x0000_s1036" style="position:absolute;z-index:251684864" from="198pt,14.65pt" to="297pt,50.65pt">
            <v:stroke endarrow="block"/>
          </v:line>
        </w:pict>
      </w:r>
    </w:p>
    <w:p w:rsidR="00EC293B" w:rsidRPr="00B355E6" w:rsidRDefault="000C583E" w:rsidP="0040689A">
      <w:pPr>
        <w:rPr>
          <w:rFonts w:ascii="Times New Roman" w:hAnsi="Times New Roman" w:cs="Times New Roman"/>
          <w:sz w:val="28"/>
          <w:szCs w:val="28"/>
          <w:lang w:val="kk-KZ"/>
        </w:rPr>
      </w:pPr>
      <w:r>
        <w:rPr>
          <w:rFonts w:ascii="Times New Roman" w:hAnsi="Times New Roman" w:cs="Times New Roman"/>
          <w:noProof/>
          <w:sz w:val="28"/>
          <w:szCs w:val="28"/>
        </w:rPr>
        <w:pict>
          <v:oval id="_x0000_s1086" style="position:absolute;margin-left:306pt;margin-top:20.35pt;width:135pt;height:27pt;z-index:251736064" fillcolor="blue">
            <v:textbox style="mso-next-textbox:#_x0000_s1086">
              <w:txbxContent>
                <w:p w:rsidR="00825094" w:rsidRPr="00506896" w:rsidRDefault="00825094" w:rsidP="00EC293B">
                  <w:pPr>
                    <w:rPr>
                      <w:rFonts w:ascii="Times New Roman" w:hAnsi="Times New Roman" w:cs="Times New Roman"/>
                      <w:sz w:val="28"/>
                      <w:szCs w:val="28"/>
                      <w:lang w:val="en-US"/>
                    </w:rPr>
                  </w:pPr>
                  <w:r w:rsidRPr="00506896">
                    <w:rPr>
                      <w:rFonts w:ascii="Times New Roman" w:hAnsi="Times New Roman" w:cs="Times New Roman"/>
                      <w:sz w:val="28"/>
                      <w:szCs w:val="28"/>
                      <w:lang w:val="kk-KZ"/>
                    </w:rPr>
                    <w:t>жазады</w:t>
                  </w:r>
                </w:p>
                <w:p w:rsidR="00825094" w:rsidRDefault="00825094" w:rsidP="00EC293B"/>
              </w:txbxContent>
            </v:textbox>
          </v:oval>
        </w:pict>
      </w:r>
    </w:p>
    <w:p w:rsidR="00EC293B" w:rsidRPr="00B355E6" w:rsidRDefault="00EC293B" w:rsidP="0040689A">
      <w:pPr>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p w:rsidR="00EC293B" w:rsidRPr="00B355E6" w:rsidRDefault="00EC293B" w:rsidP="0040689A">
      <w:pPr>
        <w:rPr>
          <w:rFonts w:ascii="Times New Roman" w:hAnsi="Times New Roman" w:cs="Times New Roman"/>
          <w:sz w:val="28"/>
          <w:szCs w:val="28"/>
          <w:lang w:val="kk-KZ"/>
        </w:rPr>
      </w:pPr>
    </w:p>
    <w:p w:rsidR="00EC293B" w:rsidRPr="00CA3AFB" w:rsidRDefault="00D56A4A" w:rsidP="00385C0C">
      <w:pPr>
        <w:spacing w:after="0"/>
        <w:ind w:left="360"/>
        <w:jc w:val="both"/>
        <w:rPr>
          <w:rFonts w:ascii="Times New Roman" w:hAnsi="Times New Roman" w:cs="Times New Roman"/>
          <w:b/>
          <w:sz w:val="28"/>
          <w:szCs w:val="28"/>
          <w:lang w:val="kk-KZ"/>
        </w:rPr>
      </w:pPr>
      <w:r w:rsidRPr="00CA3AFB">
        <w:rPr>
          <w:rFonts w:ascii="Times New Roman" w:hAnsi="Times New Roman" w:cs="Times New Roman"/>
          <w:b/>
          <w:sz w:val="28"/>
          <w:szCs w:val="28"/>
          <w:lang w:val="kk-KZ"/>
        </w:rPr>
        <w:t xml:space="preserve">Тапсырма. </w:t>
      </w:r>
      <w:r w:rsidR="00EC293B" w:rsidRPr="00CA3AFB">
        <w:rPr>
          <w:rFonts w:ascii="Times New Roman" w:hAnsi="Times New Roman" w:cs="Times New Roman"/>
          <w:b/>
          <w:sz w:val="28"/>
          <w:szCs w:val="28"/>
          <w:lang w:val="kk-KZ"/>
        </w:rPr>
        <w:t xml:space="preserve"> Төменде берілген сөздердің қай септікте тұрғанын анықтаңыз.         </w:t>
      </w:r>
    </w:p>
    <w:p w:rsidR="00EC293B" w:rsidRPr="00B355E6" w:rsidRDefault="00EC293B" w:rsidP="00385C0C">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009B673F">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Өтінішті, тұлғаның, өмірбаянда, деректемелер, адамдарға, құжатты, оның, мазмұны, түрін, түйіндемені, сіздің, жұмысықа, қабылдаушыдан, басшыдан, мәселені, шешімге, тәжірибемен, мәліметтерді, көшірмесін, ретімен, жазбаларды, мәтінге, мекемелерінде, түйіндемемен.</w:t>
      </w:r>
    </w:p>
    <w:p w:rsidR="00A41A7A" w:rsidRDefault="00A41A7A" w:rsidP="00385C0C">
      <w:pPr>
        <w:spacing w:after="0"/>
        <w:ind w:left="360"/>
        <w:jc w:val="both"/>
        <w:rPr>
          <w:rFonts w:ascii="Times New Roman" w:hAnsi="Times New Roman" w:cs="Times New Roman"/>
          <w:b/>
          <w:sz w:val="28"/>
          <w:szCs w:val="28"/>
          <w:lang w:val="kk-KZ"/>
        </w:rPr>
      </w:pPr>
    </w:p>
    <w:p w:rsidR="00EC293B" w:rsidRPr="00CA3AFB" w:rsidRDefault="00EC293B" w:rsidP="00385C0C">
      <w:pPr>
        <w:spacing w:after="0"/>
        <w:ind w:left="360"/>
        <w:jc w:val="both"/>
        <w:rPr>
          <w:rFonts w:ascii="Times New Roman" w:hAnsi="Times New Roman" w:cs="Times New Roman"/>
          <w:b/>
          <w:sz w:val="28"/>
          <w:szCs w:val="28"/>
          <w:lang w:val="kk-KZ"/>
        </w:rPr>
      </w:pPr>
      <w:r w:rsidRPr="00CA3AFB">
        <w:rPr>
          <w:rFonts w:ascii="Times New Roman" w:hAnsi="Times New Roman" w:cs="Times New Roman"/>
          <w:b/>
          <w:sz w:val="28"/>
          <w:szCs w:val="28"/>
          <w:lang w:val="kk-KZ"/>
        </w:rPr>
        <w:t>Тапсырма. Берілген сұрақтарға жауап беріңіз</w:t>
      </w:r>
      <w:r w:rsidR="00586C7F" w:rsidRPr="00CA3AFB">
        <w:rPr>
          <w:rFonts w:ascii="Times New Roman" w:hAnsi="Times New Roman" w:cs="Times New Roman"/>
          <w:b/>
          <w:sz w:val="28"/>
          <w:szCs w:val="28"/>
          <w:lang w:val="kk-KZ"/>
        </w:rPr>
        <w:t>.</w:t>
      </w:r>
    </w:p>
    <w:p w:rsidR="00EC293B" w:rsidRPr="00B355E6" w:rsidRDefault="00EC293B" w:rsidP="00F33844">
      <w:pPr>
        <w:numPr>
          <w:ilvl w:val="0"/>
          <w:numId w:val="23"/>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Өтініш қандай жағдайда жазылады?</w:t>
      </w:r>
    </w:p>
    <w:p w:rsidR="00EC293B" w:rsidRPr="00B355E6" w:rsidRDefault="00EC293B" w:rsidP="00F33844">
      <w:pPr>
        <w:numPr>
          <w:ilvl w:val="0"/>
          <w:numId w:val="23"/>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Өтініш кімнің атына жазылады?</w:t>
      </w:r>
    </w:p>
    <w:p w:rsidR="00EC293B" w:rsidRPr="00B355E6" w:rsidRDefault="00EC293B" w:rsidP="00F33844">
      <w:pPr>
        <w:numPr>
          <w:ilvl w:val="0"/>
          <w:numId w:val="23"/>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Өтініштің мәтіні қандай болады?</w:t>
      </w:r>
    </w:p>
    <w:p w:rsidR="00EC293B" w:rsidRPr="00B355E6" w:rsidRDefault="00EC293B" w:rsidP="00F33844">
      <w:pPr>
        <w:numPr>
          <w:ilvl w:val="0"/>
          <w:numId w:val="23"/>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Өтініштің соңына кім қол қояды?</w:t>
      </w:r>
    </w:p>
    <w:p w:rsidR="00EC293B" w:rsidRPr="00B355E6" w:rsidRDefault="00EC293B" w:rsidP="00F33844">
      <w:pPr>
        <w:numPr>
          <w:ilvl w:val="0"/>
          <w:numId w:val="23"/>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Өтінішті жазғанда мекен-жай көрсетіледі ме?</w:t>
      </w:r>
    </w:p>
    <w:p w:rsidR="00EC293B" w:rsidRPr="00B355E6" w:rsidRDefault="00EC293B" w:rsidP="00F33844">
      <w:pPr>
        <w:numPr>
          <w:ilvl w:val="0"/>
          <w:numId w:val="23"/>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Өтініште жеке тұлғаның басқа да мәліметтері көрсетіледі ме?</w:t>
      </w:r>
    </w:p>
    <w:p w:rsidR="00EC293B" w:rsidRPr="00B355E6" w:rsidRDefault="00EC293B" w:rsidP="00385C0C">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00586C7F"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 xml:space="preserve">                                                                                                                                                                                                                                                                                                                                                                                                                                                                                                                                                        </w:t>
      </w:r>
    </w:p>
    <w:p w:rsidR="00EC293B" w:rsidRPr="009B673F" w:rsidRDefault="00EC293B" w:rsidP="009B673F">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Сөздік</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құрастыру - составлять</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еркіндік - вольость</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теңдік - равенство</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татулық - дружба</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ұрпақ - потомство</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lastRenderedPageBreak/>
        <w:t>● дүниежүзілік - мировой</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тұтас - цельно</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қабылдау -принимать</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қолдау - поддерживать</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мемлекет - государство</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қонақжай - гостепримный</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бөлінбеуі - не делившись</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салтанатты - торжественый</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басқару - управлять, руководить</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қымбат - драгоценность</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әдіс - прием</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қоғам - общество</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билік - власть</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халық - народ</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құқық - право</w:t>
      </w:r>
    </w:p>
    <w:p w:rsidR="00EC293B" w:rsidRPr="00B355E6" w:rsidRDefault="00EC293B" w:rsidP="00385C0C">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азамат - гражданин</w:t>
      </w:r>
    </w:p>
    <w:p w:rsidR="00EC293B" w:rsidRPr="00B355E6" w:rsidRDefault="00EC293B" w:rsidP="00385C0C">
      <w:pPr>
        <w:spacing w:after="0"/>
        <w:rPr>
          <w:rFonts w:ascii="Times New Roman" w:hAnsi="Times New Roman" w:cs="Times New Roman"/>
          <w:b/>
          <w:sz w:val="28"/>
          <w:szCs w:val="28"/>
          <w:lang w:val="kk-KZ"/>
        </w:rPr>
      </w:pPr>
    </w:p>
    <w:p w:rsidR="00EC293B" w:rsidRPr="00B355E6" w:rsidRDefault="00EC293B" w:rsidP="00385C0C">
      <w:pPr>
        <w:spacing w:after="0"/>
        <w:ind w:left="36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 тіркестерін сәйкестендіріңіз</w:t>
      </w:r>
    </w:p>
    <w:p w:rsidR="00EC293B" w:rsidRPr="00B355E6" w:rsidRDefault="00EC293B" w:rsidP="00385C0C">
      <w:pPr>
        <w:spacing w:after="0"/>
        <w:ind w:left="360"/>
        <w:jc w:val="center"/>
        <w:rPr>
          <w:rFonts w:ascii="Times New Roman" w:hAnsi="Times New Roman" w:cs="Times New Roman"/>
          <w:sz w:val="28"/>
          <w:szCs w:val="28"/>
          <w:lang w:val="kk-KZ"/>
        </w:rPr>
      </w:pP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еңбек                                         біліктілігі</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құқықтық                                  орналасу</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төтенше                                    білдіруші</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кәсіби                                        құжат</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заңды                                         қарым-қатынас</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жұмысқа                                   ережелер</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өтініш                                        деңгей</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қоғам                                         мүшелері</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әлеуметік                                  әкімшілігі</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қызметкер                                 орындары</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ұжым                                         иесі</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мекеме                                       іс-әрекет</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сенім                                          қайраткері</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ресми                                         жағдай</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қорытынды                               тұлға</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өндіріс                                       тәртібі</w:t>
      </w:r>
    </w:p>
    <w:p w:rsidR="00EC293B" w:rsidRPr="00B355E6" w:rsidRDefault="00EC293B" w:rsidP="00385C0C">
      <w:pPr>
        <w:spacing w:after="0"/>
        <w:jc w:val="center"/>
        <w:rPr>
          <w:rFonts w:ascii="Times New Roman" w:hAnsi="Times New Roman" w:cs="Times New Roman"/>
          <w:b/>
          <w:sz w:val="28"/>
          <w:szCs w:val="28"/>
          <w:lang w:val="kk-KZ"/>
        </w:rPr>
      </w:pPr>
    </w:p>
    <w:p w:rsidR="00EC293B" w:rsidRPr="00B355E6" w:rsidRDefault="00EC293B" w:rsidP="00385C0C">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Танысу. Сәлемдесу.</w:t>
      </w:r>
    </w:p>
    <w:p w:rsidR="00EC293B" w:rsidRPr="00B355E6" w:rsidRDefault="00EC293B" w:rsidP="00385C0C">
      <w:pPr>
        <w:spacing w:after="0"/>
        <w:ind w:firstLine="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Ресми қарым-қатынаста «</w:t>
      </w:r>
      <w:r w:rsidRPr="00B355E6">
        <w:rPr>
          <w:rFonts w:ascii="Times New Roman" w:hAnsi="Times New Roman" w:cs="Times New Roman"/>
          <w:i/>
          <w:sz w:val="28"/>
          <w:szCs w:val="28"/>
          <w:lang w:val="kk-KZ"/>
        </w:rPr>
        <w:t>сәлеметсіз бе!»</w:t>
      </w:r>
      <w:r w:rsidRPr="00B355E6">
        <w:rPr>
          <w:rFonts w:ascii="Times New Roman" w:hAnsi="Times New Roman" w:cs="Times New Roman"/>
          <w:sz w:val="28"/>
          <w:szCs w:val="28"/>
          <w:lang w:val="kk-KZ"/>
        </w:rPr>
        <w:t xml:space="preserve"> деп амандасады.  Ал жақын таныстар </w:t>
      </w:r>
      <w:r w:rsidRPr="00B355E6">
        <w:rPr>
          <w:rFonts w:ascii="Times New Roman" w:hAnsi="Times New Roman" w:cs="Times New Roman"/>
          <w:i/>
          <w:sz w:val="28"/>
          <w:szCs w:val="28"/>
          <w:lang w:val="kk-KZ"/>
        </w:rPr>
        <w:t xml:space="preserve">аман-есенбісің, амансың ба, т.б. </w:t>
      </w:r>
      <w:r w:rsidRPr="00B355E6">
        <w:rPr>
          <w:rFonts w:ascii="Times New Roman" w:hAnsi="Times New Roman" w:cs="Times New Roman"/>
          <w:sz w:val="28"/>
          <w:szCs w:val="28"/>
          <w:lang w:val="kk-KZ"/>
        </w:rPr>
        <w:t xml:space="preserve">түрлерімен сәлемдеседі. Ер адамдар </w:t>
      </w:r>
      <w:r w:rsidRPr="00B355E6">
        <w:rPr>
          <w:rFonts w:ascii="Times New Roman" w:hAnsi="Times New Roman" w:cs="Times New Roman"/>
          <w:i/>
          <w:sz w:val="28"/>
          <w:szCs w:val="28"/>
          <w:lang w:val="kk-KZ"/>
        </w:rPr>
        <w:t>ассалаумағалайкум!</w:t>
      </w:r>
      <w:r w:rsidRPr="00B355E6">
        <w:rPr>
          <w:rFonts w:ascii="Times New Roman" w:hAnsi="Times New Roman" w:cs="Times New Roman"/>
          <w:sz w:val="28"/>
          <w:szCs w:val="28"/>
          <w:lang w:val="kk-KZ"/>
        </w:rPr>
        <w:t xml:space="preserve"> дегенді жиі қолданып, қол беріп амандасады. </w:t>
      </w:r>
    </w:p>
    <w:p w:rsidR="00EC293B" w:rsidRPr="00B355E6" w:rsidRDefault="00EC293B" w:rsidP="00385C0C">
      <w:pPr>
        <w:spacing w:after="0"/>
        <w:ind w:firstLine="360"/>
        <w:jc w:val="both"/>
        <w:rPr>
          <w:rFonts w:ascii="Times New Roman" w:hAnsi="Times New Roman" w:cs="Times New Roman"/>
          <w:sz w:val="28"/>
          <w:szCs w:val="28"/>
          <w:lang w:val="kk-KZ"/>
        </w:rPr>
      </w:pPr>
    </w:p>
    <w:p w:rsidR="00EC293B" w:rsidRPr="00CA3AFB" w:rsidRDefault="00EC293B" w:rsidP="00385C0C">
      <w:pPr>
        <w:spacing w:after="0"/>
        <w:jc w:val="both"/>
        <w:rPr>
          <w:rFonts w:ascii="Times New Roman" w:hAnsi="Times New Roman" w:cs="Times New Roman"/>
          <w:b/>
          <w:sz w:val="28"/>
          <w:szCs w:val="28"/>
          <w:lang w:val="kk-KZ"/>
        </w:rPr>
      </w:pPr>
      <w:r w:rsidRPr="00CA3AFB">
        <w:rPr>
          <w:rFonts w:ascii="Times New Roman" w:hAnsi="Times New Roman" w:cs="Times New Roman"/>
          <w:b/>
          <w:sz w:val="28"/>
          <w:szCs w:val="28"/>
          <w:lang w:val="kk-KZ"/>
        </w:rPr>
        <w:t>Тапсырма.  Қызмет барысында қолданылатын сөздер мен сөз тіркестеріне мысал келтіріңіз.</w:t>
      </w:r>
    </w:p>
    <w:p w:rsidR="00EC293B" w:rsidRPr="00B355E6" w:rsidRDefault="00EC293B" w:rsidP="00385C0C">
      <w:pPr>
        <w:spacing w:after="0"/>
        <w:ind w:firstLine="360"/>
        <w:jc w:val="both"/>
        <w:rPr>
          <w:rFonts w:ascii="Times New Roman" w:hAnsi="Times New Roman" w:cs="Times New Roman"/>
          <w:i/>
          <w:sz w:val="28"/>
          <w:szCs w:val="28"/>
          <w:lang w:val="kk-KZ"/>
        </w:rPr>
      </w:pPr>
      <w:r w:rsidRPr="00B355E6">
        <w:rPr>
          <w:rFonts w:ascii="Times New Roman" w:hAnsi="Times New Roman" w:cs="Times New Roman"/>
          <w:i/>
          <w:sz w:val="28"/>
          <w:szCs w:val="28"/>
          <w:lang w:val="kk-KZ"/>
        </w:rPr>
        <w:t xml:space="preserve">Үлгі: ағай, апай, ғафу етіңіз, рұқсат етсеңіз, таныс болыңыз, сәттілік тілейміз т.б. </w:t>
      </w:r>
    </w:p>
    <w:p w:rsidR="00EC293B" w:rsidRPr="00B355E6" w:rsidRDefault="00EC293B" w:rsidP="00385C0C">
      <w:pPr>
        <w:spacing w:after="0"/>
        <w:ind w:firstLine="360"/>
        <w:jc w:val="both"/>
        <w:rPr>
          <w:rFonts w:ascii="Times New Roman" w:hAnsi="Times New Roman" w:cs="Times New Roman"/>
          <w:sz w:val="28"/>
          <w:szCs w:val="28"/>
          <w:lang w:val="kk-KZ"/>
        </w:rPr>
      </w:pPr>
    </w:p>
    <w:p w:rsidR="00EC293B" w:rsidRPr="00B355E6" w:rsidRDefault="00EC293B" w:rsidP="00385C0C">
      <w:pPr>
        <w:spacing w:after="0"/>
        <w:ind w:firstLine="360"/>
        <w:jc w:val="center"/>
        <w:rPr>
          <w:rFonts w:ascii="Times New Roman" w:hAnsi="Times New Roman" w:cs="Times New Roman"/>
          <w:b/>
          <w:i/>
          <w:sz w:val="28"/>
          <w:szCs w:val="28"/>
          <w:lang w:val="kk-KZ"/>
        </w:rPr>
      </w:pPr>
      <w:r w:rsidRPr="00B355E6">
        <w:rPr>
          <w:rFonts w:ascii="Times New Roman" w:hAnsi="Times New Roman" w:cs="Times New Roman"/>
          <w:b/>
          <w:i/>
          <w:sz w:val="28"/>
          <w:szCs w:val="28"/>
          <w:lang w:val="kk-KZ"/>
        </w:rPr>
        <w:t>Сұхбат</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Сәлеметсіз бе? </w:t>
      </w:r>
    </w:p>
    <w:p w:rsidR="00EC293B" w:rsidRPr="00B355E6" w:rsidRDefault="00EC293B" w:rsidP="00F33844">
      <w:pPr>
        <w:numPr>
          <w:ilvl w:val="0"/>
          <w:numId w:val="2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Қайырлы таң.</w:t>
      </w:r>
    </w:p>
    <w:p w:rsidR="00EC293B" w:rsidRPr="00B355E6" w:rsidRDefault="00EC293B" w:rsidP="00F33844">
      <w:pPr>
        <w:numPr>
          <w:ilvl w:val="0"/>
          <w:numId w:val="22"/>
        </w:numPr>
        <w:tabs>
          <w:tab w:val="clear" w:pos="720"/>
          <w:tab w:val="num" w:pos="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Менің аты-жөнім - Асқаров Талғат. Мен сізге жарнама бойынша келіп едім.</w:t>
      </w:r>
    </w:p>
    <w:p w:rsidR="00EC293B" w:rsidRPr="00B355E6" w:rsidRDefault="00EC293B" w:rsidP="00F33844">
      <w:pPr>
        <w:numPr>
          <w:ilvl w:val="0"/>
          <w:numId w:val="22"/>
        </w:numPr>
        <w:tabs>
          <w:tab w:val="clear" w:pos="720"/>
          <w:tab w:val="num" w:pos="-180"/>
        </w:tabs>
        <w:spacing w:after="0"/>
        <w:ind w:left="0" w:firstLine="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Иә, бізге қазақ, орыс, ағылшын тілдерін жетік меңгерген аудармашы керек. Қандай мамандықты бітірдіңіз?</w:t>
      </w:r>
    </w:p>
    <w:p w:rsidR="00EC293B" w:rsidRPr="00B355E6" w:rsidRDefault="00EC293B" w:rsidP="00F33844">
      <w:pPr>
        <w:numPr>
          <w:ilvl w:val="0"/>
          <w:numId w:val="22"/>
        </w:numPr>
        <w:tabs>
          <w:tab w:val="clear" w:pos="720"/>
          <w:tab w:val="num" w:pos="-180"/>
        </w:tabs>
        <w:spacing w:after="0"/>
        <w:ind w:left="0" w:firstLine="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Мен ҚазҰУ-да ағылшын филологиясын бітірдім. Төлеби ауданының әкімшілігінде іс жүргізуші болып жұмыс істедім. Жұмыс өтілім  5 жыл.  </w:t>
      </w:r>
    </w:p>
    <w:p w:rsidR="00EC293B" w:rsidRPr="00B355E6" w:rsidRDefault="00EC293B" w:rsidP="00F33844">
      <w:pPr>
        <w:numPr>
          <w:ilvl w:val="0"/>
          <w:numId w:val="22"/>
        </w:numPr>
        <w:tabs>
          <w:tab w:val="clear" w:pos="720"/>
          <w:tab w:val="num" w:pos="-180"/>
        </w:tabs>
        <w:spacing w:after="0"/>
        <w:ind w:left="0" w:firstLine="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Түйіндемеңізді алып келдіңіз бе? Оны хатшы қызға тастап кетіңіз. Сіз жұмысқа қабылдандыңыз. Құжаттарыңызды дайындаңыз. Жұмыс сағат 9.00-де басталады. Бүгінге боссыз. Сау болыңыз.</w:t>
      </w:r>
    </w:p>
    <w:p w:rsidR="00EC293B" w:rsidRPr="00B355E6" w:rsidRDefault="00EC293B" w:rsidP="00F33844">
      <w:pPr>
        <w:numPr>
          <w:ilvl w:val="0"/>
          <w:numId w:val="22"/>
        </w:numPr>
        <w:tabs>
          <w:tab w:val="clear" w:pos="720"/>
          <w:tab w:val="num" w:pos="-180"/>
        </w:tabs>
        <w:spacing w:after="0"/>
        <w:ind w:left="0" w:firstLine="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Рахмет, сау болыңыз. </w:t>
      </w:r>
    </w:p>
    <w:p w:rsidR="004612F0" w:rsidRPr="00B355E6" w:rsidRDefault="004612F0" w:rsidP="0007254A">
      <w:pPr>
        <w:spacing w:after="0"/>
        <w:jc w:val="both"/>
        <w:rPr>
          <w:rFonts w:ascii="Times New Roman" w:hAnsi="Times New Roman" w:cs="Times New Roman"/>
          <w:sz w:val="28"/>
          <w:szCs w:val="28"/>
          <w:lang w:val="kk-KZ"/>
        </w:rPr>
      </w:pPr>
    </w:p>
    <w:p w:rsidR="00EC293B" w:rsidRPr="00CA3AFB" w:rsidRDefault="006D63BA" w:rsidP="0040689A">
      <w:pPr>
        <w:spacing w:after="0"/>
        <w:jc w:val="both"/>
        <w:rPr>
          <w:rFonts w:ascii="Times New Roman" w:hAnsi="Times New Roman" w:cs="Times New Roman"/>
          <w:b/>
          <w:sz w:val="28"/>
          <w:szCs w:val="28"/>
          <w:lang w:val="kk-KZ"/>
        </w:rPr>
      </w:pPr>
      <w:r w:rsidRPr="00CA3AFB">
        <w:rPr>
          <w:rFonts w:ascii="Times New Roman" w:hAnsi="Times New Roman" w:cs="Times New Roman"/>
          <w:b/>
          <w:sz w:val="28"/>
          <w:szCs w:val="28"/>
          <w:lang w:val="kk-KZ"/>
        </w:rPr>
        <w:t xml:space="preserve">Тапсырма. </w:t>
      </w:r>
      <w:r w:rsidR="00EC293B" w:rsidRPr="00CA3AFB">
        <w:rPr>
          <w:rFonts w:ascii="Times New Roman" w:hAnsi="Times New Roman" w:cs="Times New Roman"/>
          <w:b/>
          <w:sz w:val="28"/>
          <w:szCs w:val="28"/>
          <w:lang w:val="kk-KZ"/>
        </w:rPr>
        <w:t xml:space="preserve"> Көп нүктенің орнына тиісті  сөздер мен жалғауларды  қойып, жаттығуды орындаңыз.</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туристік сапар...  Түркия ...  бардым.</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орай барлық талапкер...  оқу...  тапсырады.</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Еңбек шарты...  бір тарабы – жеке адам.</w:t>
      </w:r>
    </w:p>
    <w:p w:rsidR="00EC293B" w:rsidRPr="00B355E6" w:rsidRDefault="00EC293B" w:rsidP="0040689A">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іскерлік сапар...  Ресей ...  барамыз.</w:t>
      </w:r>
    </w:p>
    <w:p w:rsidR="00EC293B" w:rsidRPr="00B355E6" w:rsidRDefault="00EC293B" w:rsidP="0040689A">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халқы ерте заман...  қонақжай.</w:t>
      </w:r>
    </w:p>
    <w:p w:rsidR="00EC293B" w:rsidRPr="00B355E6" w:rsidRDefault="00EC293B" w:rsidP="0040689A">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Еңбек шарты белгілі мерзім...  жасалынады.</w:t>
      </w:r>
    </w:p>
    <w:p w:rsidR="00EC293B" w:rsidRPr="00B355E6" w:rsidRDefault="00EC293B" w:rsidP="0040689A">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Мемлекет кәсіпкерлік...  көптеген жеңілдік...  жасап отыр.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 </w:t>
      </w:r>
    </w:p>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Жақсы сөз – жарым ырыс</w:t>
      </w:r>
    </w:p>
    <w:p w:rsidR="00EC293B" w:rsidRPr="00B355E6" w:rsidRDefault="00EC293B" w:rsidP="0040689A">
      <w:pPr>
        <w:spacing w:after="0"/>
        <w:jc w:val="center"/>
        <w:rPr>
          <w:rFonts w:ascii="Times New Roman" w:hAnsi="Times New Roman" w:cs="Times New Roman"/>
          <w:b/>
          <w:sz w:val="28"/>
          <w:szCs w:val="28"/>
          <w:lang w:val="kk-KZ"/>
        </w:rPr>
      </w:pPr>
    </w:p>
    <w:p w:rsidR="00EC293B" w:rsidRPr="00CA3AFB" w:rsidRDefault="00EC293B" w:rsidP="0040689A">
      <w:pPr>
        <w:spacing w:after="0"/>
        <w:jc w:val="both"/>
        <w:rPr>
          <w:rFonts w:ascii="Times New Roman" w:hAnsi="Times New Roman" w:cs="Times New Roman"/>
          <w:b/>
          <w:sz w:val="28"/>
          <w:szCs w:val="28"/>
          <w:lang w:val="kk-KZ"/>
        </w:rPr>
      </w:pPr>
      <w:r w:rsidRPr="00CA3AFB">
        <w:rPr>
          <w:rFonts w:ascii="Times New Roman" w:hAnsi="Times New Roman" w:cs="Times New Roman"/>
          <w:b/>
          <w:sz w:val="28"/>
          <w:szCs w:val="28"/>
          <w:lang w:val="kk-KZ"/>
        </w:rPr>
        <w:t>Тапсырма. Мақал-мәтелдердің мағынасын түсіндіріңіз, жаттап алыңыз.</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Жер алған – ер,</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Жер сатқан – қара жер.</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Елін сүйгеннің еңсесі биік.</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Ат айналып қазығын табар,</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Ер айналып елін табар.</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Отансыз адам –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Ормансыз бұлбұл.</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Туған жердің күні де ыстық,</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Түні де ыстық.</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Өз елімінің басы болмасам да,</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Сайының тасы болайын.</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Туған жердің қадірін</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Шетте жүрсең білерсің.</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Ер жігіт – елінің ұлы,</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Намысының құлы.</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Туған жердің торғайы да сүйкімді.</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Отан қадіріне жетпеген</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Өз қадіріне де жетпес.</w:t>
      </w:r>
    </w:p>
    <w:p w:rsidR="00CA3AFB" w:rsidRDefault="00EC293B" w:rsidP="0040689A">
      <w:pPr>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 құрамы</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 xml:space="preserve">Сөз түрлі бөлшектерден құралады. Ол бөлшектер сөз құрамы деп аталады. Сөз құрамындағы әр бөлшектің өзіне лайықты мағынасы мен қызметі бар.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По морфологической природе основе казахских слов могут быть рассмотрены как непроизводные (первичное) и производные.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1. Непроизводные (первичные) основы представляют собой не что иное, как корень слова, имеющий значение лишь в целом и не поддающийся морфемному членению. Например: темір, жұмыс, күзет и т.д.</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Непроизводная основа, корневая морфема, корень слова в казахском языке употребляются в одинаковом значении.</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2. Производные же основы казахских слов образуются от первичных основ посредством присоединения к ним живых аффиксов. Например: темір-ші, біл-ім, күзет-ші, көр-ме, көр-сет-кіш, хабар-лан-дыр и т.д.</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ab/>
        <w:t>Аффикс – часть слова, имеющая грамматическое значение и вносящая некоторое изменение в значение корня.</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Сөздің лексикалық мағынасын өзгерту үшін немесе оған грамматикалық мағыналар өзгерту үшін негізгі түбірге жалғанатын бөлшекті қосымша (аффикс) дейміз.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Қосымшалар (аффикс) мағынасына және атқаратын қызметіне қарай жұрнақ және жалғау делініп аталатын екі топқа бөлінеді. </w:t>
      </w:r>
    </w:p>
    <w:p w:rsidR="00EC293B" w:rsidRPr="00B355E6" w:rsidRDefault="00EC293B" w:rsidP="0040689A">
      <w:pPr>
        <w:spacing w:after="0"/>
        <w:jc w:val="both"/>
        <w:rPr>
          <w:rFonts w:ascii="Times New Roman" w:hAnsi="Times New Roman" w:cs="Times New Roman"/>
          <w:b/>
          <w:sz w:val="28"/>
          <w:szCs w:val="28"/>
          <w:lang w:val="kk-KZ"/>
        </w:rPr>
      </w:pPr>
    </w:p>
    <w:p w:rsidR="00EC293B" w:rsidRPr="00B355E6" w:rsidRDefault="00EC293B" w:rsidP="0040689A">
      <w:pPr>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Жұрнақ</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 xml:space="preserve">Сөздерге лексикалық мағына үстейтін қосымшаны жұрнақ дейміз.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Қазақ тілінде жұрнақ екі топқа бөлінеді: сөз тудыратын жұрнақтар, сөз түрлендіретін жұрнақтар.</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Өзі жалғанған сөзінен жаңа мағыналы сөз тудыратын жұрнақ сөз тудырушы жұрнақ деп аталады.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С помощью словообразующих суффиксов образуются новые слова с новым лексическим значением. Мысалы: ек – сеять, егін – посевы, егіншілік – земледелие, егінші – пахарь, земледелец,  егіншілік; су – вода, сусын – напиток, суық – холодный.</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Сөз түрлендіретін жүрнақтар өзі жалғанған сөзге сәл де болса жаңа мағына үстейді, бірақ негізгі лексикалық мағынасын өзгертпейді.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Формообразующие суффиксы отличаются тем, что они не образуют слов с новым лексическим значением; а придают несколько другие значения, оттенок. Мысалы: кел, келме, келер, келмес, келген, келмесең, келетін, келмейтін, келіп, келе, келгім, келеді; сұр, сұрғылт, сұрғылтым, сұрша, сұрлау, сұршалау, сұрырақ; үлкен, үлкендеу, үлкенірек, биік, биіктеу, биігірек т.б.</w:t>
      </w:r>
    </w:p>
    <w:p w:rsidR="00EC293B" w:rsidRPr="00B355E6" w:rsidRDefault="00EC293B" w:rsidP="0040689A">
      <w:pPr>
        <w:spacing w:after="0"/>
        <w:jc w:val="both"/>
        <w:rPr>
          <w:rFonts w:ascii="Times New Roman" w:hAnsi="Times New Roman" w:cs="Times New Roman"/>
          <w:color w:val="000000"/>
          <w:sz w:val="28"/>
          <w:szCs w:val="28"/>
          <w:lang w:val="kk-KZ"/>
        </w:rPr>
      </w:pPr>
    </w:p>
    <w:p w:rsidR="00EC293B" w:rsidRPr="00B355E6" w:rsidRDefault="00EC293B" w:rsidP="0040689A">
      <w:pPr>
        <w:spacing w:after="0"/>
        <w:jc w:val="both"/>
        <w:rPr>
          <w:rFonts w:ascii="Times New Roman" w:hAnsi="Times New Roman" w:cs="Times New Roman"/>
          <w:color w:val="000000"/>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tblPr>
      <w:tblGrid>
        <w:gridCol w:w="1476"/>
        <w:gridCol w:w="3309"/>
        <w:gridCol w:w="1536"/>
        <w:gridCol w:w="3249"/>
      </w:tblGrid>
      <w:tr w:rsidR="00EC293B" w:rsidRPr="00B355E6" w:rsidTr="00CA3AFB">
        <w:trPr>
          <w:trHeight w:val="540"/>
        </w:trPr>
        <w:tc>
          <w:tcPr>
            <w:tcW w:w="4785" w:type="dxa"/>
            <w:gridSpan w:val="2"/>
            <w:shd w:val="solid" w:color="FFFF00" w:fill="FFFFFF"/>
          </w:tcPr>
          <w:p w:rsidR="00EC293B" w:rsidRPr="00B355E6" w:rsidRDefault="00EC293B" w:rsidP="0040689A">
            <w:pPr>
              <w:jc w:val="both"/>
              <w:rPr>
                <w:rFonts w:ascii="Times New Roman" w:hAnsi="Times New Roman" w:cs="Times New Roman"/>
                <w:b/>
                <w:bCs/>
                <w:i/>
                <w:iCs/>
                <w:color w:val="000000"/>
                <w:sz w:val="28"/>
                <w:szCs w:val="28"/>
                <w:lang w:val="kk-KZ"/>
              </w:rPr>
            </w:pPr>
            <w:r w:rsidRPr="00B355E6">
              <w:rPr>
                <w:rFonts w:ascii="Times New Roman" w:hAnsi="Times New Roman" w:cs="Times New Roman"/>
                <w:b/>
                <w:bCs/>
                <w:i/>
                <w:iCs/>
                <w:color w:val="000000"/>
                <w:sz w:val="28"/>
                <w:szCs w:val="28"/>
                <w:lang w:val="kk-KZ"/>
              </w:rPr>
              <w:t xml:space="preserve">      Сөз тудырушы жұрнақ</w:t>
            </w:r>
          </w:p>
        </w:tc>
        <w:tc>
          <w:tcPr>
            <w:tcW w:w="4785" w:type="dxa"/>
            <w:gridSpan w:val="2"/>
            <w:shd w:val="solid" w:color="FFFF00" w:fill="FFFFFF"/>
          </w:tcPr>
          <w:p w:rsidR="00EC293B" w:rsidRPr="00B355E6" w:rsidRDefault="00EC293B" w:rsidP="0040689A">
            <w:pPr>
              <w:jc w:val="both"/>
              <w:rPr>
                <w:rFonts w:ascii="Times New Roman" w:hAnsi="Times New Roman" w:cs="Times New Roman"/>
                <w:b/>
                <w:bCs/>
                <w:i/>
                <w:iCs/>
                <w:color w:val="000000"/>
                <w:sz w:val="28"/>
                <w:szCs w:val="28"/>
                <w:lang w:val="kk-KZ"/>
              </w:rPr>
            </w:pPr>
            <w:r w:rsidRPr="00B355E6">
              <w:rPr>
                <w:rFonts w:ascii="Times New Roman" w:hAnsi="Times New Roman" w:cs="Times New Roman"/>
                <w:b/>
                <w:bCs/>
                <w:i/>
                <w:iCs/>
                <w:color w:val="000000"/>
                <w:sz w:val="28"/>
                <w:szCs w:val="28"/>
                <w:lang w:val="kk-KZ"/>
              </w:rPr>
              <w:t xml:space="preserve">        Сөз түрлендіруші жұрнақ</w:t>
            </w:r>
          </w:p>
        </w:tc>
      </w:tr>
      <w:tr w:rsidR="00EC293B" w:rsidRPr="00B355E6" w:rsidTr="00CA3AFB">
        <w:trPr>
          <w:trHeight w:val="534"/>
        </w:trPr>
        <w:tc>
          <w:tcPr>
            <w:tcW w:w="147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-шы,-ші</w:t>
            </w:r>
          </w:p>
        </w:tc>
        <w:tc>
          <w:tcPr>
            <w:tcW w:w="330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хатшы, етікші</w:t>
            </w:r>
          </w:p>
        </w:tc>
        <w:tc>
          <w:tcPr>
            <w:tcW w:w="153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-шық, -шік</w:t>
            </w:r>
          </w:p>
        </w:tc>
        <w:tc>
          <w:tcPr>
            <w:tcW w:w="324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ойыншық, үйшік</w:t>
            </w:r>
          </w:p>
        </w:tc>
      </w:tr>
      <w:tr w:rsidR="00EC293B" w:rsidRPr="00B355E6" w:rsidTr="00CA3AFB">
        <w:tc>
          <w:tcPr>
            <w:tcW w:w="1476"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-паз, -қор, </w:t>
            </w:r>
          </w:p>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-кер, -гөй</w:t>
            </w:r>
          </w:p>
        </w:tc>
        <w:tc>
          <w:tcPr>
            <w:tcW w:w="3309"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аспаз, еңбекқор</w:t>
            </w:r>
          </w:p>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ғарышкер, сәуегөй</w:t>
            </w:r>
          </w:p>
        </w:tc>
        <w:tc>
          <w:tcPr>
            <w:tcW w:w="1536"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-ша, -ше</w:t>
            </w:r>
          </w:p>
        </w:tc>
        <w:tc>
          <w:tcPr>
            <w:tcW w:w="3249"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балаша, күртеше</w:t>
            </w:r>
          </w:p>
        </w:tc>
      </w:tr>
      <w:tr w:rsidR="00EC293B" w:rsidRPr="00B355E6" w:rsidTr="00CA3AFB">
        <w:trPr>
          <w:trHeight w:val="425"/>
        </w:trPr>
        <w:tc>
          <w:tcPr>
            <w:tcW w:w="147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-хана</w:t>
            </w:r>
          </w:p>
        </w:tc>
        <w:tc>
          <w:tcPr>
            <w:tcW w:w="330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асхана, кітапхана </w:t>
            </w:r>
          </w:p>
        </w:tc>
        <w:tc>
          <w:tcPr>
            <w:tcW w:w="153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-тай, -қай</w:t>
            </w:r>
          </w:p>
        </w:tc>
        <w:tc>
          <w:tcPr>
            <w:tcW w:w="324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әжетай, балақай</w:t>
            </w:r>
          </w:p>
        </w:tc>
      </w:tr>
      <w:tr w:rsidR="00EC293B" w:rsidRPr="00B355E6" w:rsidTr="00CA3AFB">
        <w:trPr>
          <w:trHeight w:val="905"/>
        </w:trPr>
        <w:tc>
          <w:tcPr>
            <w:tcW w:w="1476"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-ғыш, -гіш</w:t>
            </w:r>
          </w:p>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-қыш,-кіш</w:t>
            </w:r>
          </w:p>
        </w:tc>
        <w:tc>
          <w:tcPr>
            <w:tcW w:w="3309"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айтқыш, жазғыш,</w:t>
            </w:r>
          </w:p>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білгіш, тапқыш </w:t>
            </w:r>
          </w:p>
        </w:tc>
        <w:tc>
          <w:tcPr>
            <w:tcW w:w="1536"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-ыншы,        -інші</w:t>
            </w:r>
          </w:p>
        </w:tc>
        <w:tc>
          <w:tcPr>
            <w:tcW w:w="3249"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оныншы, жетінші </w:t>
            </w:r>
          </w:p>
        </w:tc>
      </w:tr>
      <w:tr w:rsidR="00EC293B" w:rsidRPr="00B355E6" w:rsidTr="00CA3AFB">
        <w:trPr>
          <w:trHeight w:val="701"/>
        </w:trPr>
        <w:tc>
          <w:tcPr>
            <w:tcW w:w="147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тық,-дық</w:t>
            </w:r>
          </w:p>
        </w:tc>
        <w:tc>
          <w:tcPr>
            <w:tcW w:w="330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бастық, мамандық</w:t>
            </w:r>
          </w:p>
        </w:tc>
        <w:tc>
          <w:tcPr>
            <w:tcW w:w="153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-р, -ар, -ер</w:t>
            </w:r>
          </w:p>
        </w:tc>
        <w:tc>
          <w:tcPr>
            <w:tcW w:w="324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барар, келер, оқыр</w:t>
            </w:r>
          </w:p>
        </w:tc>
      </w:tr>
      <w:tr w:rsidR="00EC293B" w:rsidRPr="00B355E6" w:rsidTr="00CA3AFB">
        <w:trPr>
          <w:trHeight w:val="544"/>
        </w:trPr>
        <w:tc>
          <w:tcPr>
            <w:tcW w:w="1476"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-лық, -лік</w:t>
            </w:r>
          </w:p>
        </w:tc>
        <w:tc>
          <w:tcPr>
            <w:tcW w:w="3309"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балалық, ерлік</w:t>
            </w:r>
          </w:p>
        </w:tc>
        <w:tc>
          <w:tcPr>
            <w:tcW w:w="1536"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-са, -се</w:t>
            </w:r>
          </w:p>
        </w:tc>
        <w:tc>
          <w:tcPr>
            <w:tcW w:w="3249"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барса, келсе</w:t>
            </w:r>
          </w:p>
        </w:tc>
      </w:tr>
      <w:tr w:rsidR="00EC293B" w:rsidRPr="00B355E6" w:rsidTr="00CA3AFB">
        <w:trPr>
          <w:trHeight w:val="897"/>
        </w:trPr>
        <w:tc>
          <w:tcPr>
            <w:tcW w:w="147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-ма, -ме,  -ба, -бе</w:t>
            </w:r>
          </w:p>
        </w:tc>
        <w:tc>
          <w:tcPr>
            <w:tcW w:w="330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басқарма, көрме, қазба, жазба</w:t>
            </w:r>
          </w:p>
        </w:tc>
        <w:tc>
          <w:tcPr>
            <w:tcW w:w="153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-п, -ып, -іп</w:t>
            </w:r>
          </w:p>
        </w:tc>
        <w:tc>
          <w:tcPr>
            <w:tcW w:w="324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жазып, айтып, біліп, оқып</w:t>
            </w:r>
          </w:p>
        </w:tc>
      </w:tr>
      <w:tr w:rsidR="00EC293B" w:rsidRPr="00B355E6" w:rsidTr="00CA3AFB">
        <w:tc>
          <w:tcPr>
            <w:tcW w:w="1476"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-ым, -ім</w:t>
            </w:r>
          </w:p>
        </w:tc>
        <w:tc>
          <w:tcPr>
            <w:tcW w:w="3309"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білім, өнім</w:t>
            </w:r>
          </w:p>
        </w:tc>
        <w:tc>
          <w:tcPr>
            <w:tcW w:w="1536"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-лау, -леу</w:t>
            </w:r>
          </w:p>
        </w:tc>
        <w:tc>
          <w:tcPr>
            <w:tcW w:w="3249" w:type="dxa"/>
            <w:shd w:val="pct50" w:color="FF00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орталау, кішілеу</w:t>
            </w:r>
          </w:p>
        </w:tc>
      </w:tr>
      <w:tr w:rsidR="00EC293B" w:rsidRPr="00B355E6" w:rsidTr="00CA3AFB">
        <w:trPr>
          <w:trHeight w:val="579"/>
        </w:trPr>
        <w:tc>
          <w:tcPr>
            <w:tcW w:w="147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-ла, -ле</w:t>
            </w:r>
          </w:p>
        </w:tc>
        <w:tc>
          <w:tcPr>
            <w:tcW w:w="330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бағала, шегеле</w:t>
            </w:r>
          </w:p>
        </w:tc>
        <w:tc>
          <w:tcPr>
            <w:tcW w:w="1536"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-рақ, -рек</w:t>
            </w:r>
          </w:p>
        </w:tc>
        <w:tc>
          <w:tcPr>
            <w:tcW w:w="3249" w:type="dxa"/>
            <w:shd w:val="pct25" w:color="FFFF00" w:fill="FFFFFF"/>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қаттырақ, көбірек</w:t>
            </w:r>
          </w:p>
        </w:tc>
      </w:tr>
    </w:tbl>
    <w:p w:rsidR="00EC293B" w:rsidRPr="00B355E6" w:rsidRDefault="00EC293B" w:rsidP="0040689A">
      <w:pPr>
        <w:jc w:val="both"/>
        <w:rPr>
          <w:rFonts w:ascii="Times New Roman" w:hAnsi="Times New Roman" w:cs="Times New Roman"/>
          <w:sz w:val="28"/>
          <w:szCs w:val="28"/>
          <w:lang w:val="kk-KZ"/>
        </w:rPr>
      </w:pPr>
    </w:p>
    <w:p w:rsidR="00EC293B" w:rsidRPr="00CA3AFB" w:rsidRDefault="00EC293B" w:rsidP="00385C0C">
      <w:pPr>
        <w:spacing w:after="0"/>
        <w:jc w:val="both"/>
        <w:rPr>
          <w:rFonts w:ascii="Times New Roman" w:hAnsi="Times New Roman" w:cs="Times New Roman"/>
          <w:b/>
          <w:sz w:val="28"/>
          <w:szCs w:val="28"/>
          <w:lang w:val="kk-KZ"/>
        </w:rPr>
      </w:pPr>
      <w:r w:rsidRPr="00CA3AFB">
        <w:rPr>
          <w:rFonts w:ascii="Times New Roman" w:hAnsi="Times New Roman" w:cs="Times New Roman"/>
          <w:b/>
          <w:sz w:val="28"/>
          <w:szCs w:val="28"/>
          <w:lang w:val="kk-KZ"/>
        </w:rPr>
        <w:t>Тапсырма.  Берілген сөздерге сөз тудырушы жұрнақтарды жалғаңыз.</w:t>
      </w:r>
    </w:p>
    <w:p w:rsidR="00EC293B" w:rsidRPr="00B355E6" w:rsidRDefault="00EC293B" w:rsidP="00385C0C">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Бас, аяқ, көз, арқа, қол, ара, екеу, бар, жоқ, масқара, еңбек, қол, әдемі, еңбек, жас, пайда, қыс, қылыш, түп, түн, өрт, сын, сан, бір, жол, ат, ес, өң, көк, жаңа, күш, көп, қыз, мықты, сын, сүй.</w:t>
      </w:r>
    </w:p>
    <w:p w:rsidR="00EC293B" w:rsidRPr="00B355E6" w:rsidRDefault="00EC293B" w:rsidP="00385C0C">
      <w:pPr>
        <w:spacing w:after="0"/>
        <w:ind w:firstLine="708"/>
        <w:jc w:val="both"/>
        <w:rPr>
          <w:rFonts w:ascii="Times New Roman" w:hAnsi="Times New Roman" w:cs="Times New Roman"/>
          <w:sz w:val="28"/>
          <w:szCs w:val="28"/>
          <w:lang w:val="kk-KZ"/>
        </w:rPr>
      </w:pPr>
      <w:r w:rsidRPr="00B355E6">
        <w:rPr>
          <w:rFonts w:ascii="Times New Roman" w:hAnsi="Times New Roman" w:cs="Times New Roman"/>
          <w:b/>
          <w:i/>
          <w:sz w:val="28"/>
          <w:szCs w:val="28"/>
          <w:lang w:val="kk-KZ"/>
        </w:rPr>
        <w:t>Қажетті сөздер: -ла, -ле, -да, -де, -та, -те; -лан, -лен, -дан, -ден, -тан, -тен; -лас, -лес, -дас, -дес, -тас, -тес; -лат, -лет, -дат, -дет, -тат, -тет; -а, -е, -ық, -ік; -қар, -кер, -ғар, -гер; -ар, -ер, -р; -ай, -ей, -й, -і; -сын, -сін, -сы, -сі.</w:t>
      </w:r>
    </w:p>
    <w:p w:rsidR="00EC293B" w:rsidRPr="00B355E6" w:rsidRDefault="00EC293B" w:rsidP="00385C0C">
      <w:pPr>
        <w:spacing w:after="0"/>
        <w:jc w:val="both"/>
        <w:rPr>
          <w:rFonts w:ascii="Times New Roman" w:hAnsi="Times New Roman" w:cs="Times New Roman"/>
          <w:color w:val="000000"/>
          <w:sz w:val="28"/>
          <w:szCs w:val="28"/>
          <w:lang w:val="kk-KZ"/>
        </w:rPr>
      </w:pPr>
    </w:p>
    <w:p w:rsidR="00EC293B" w:rsidRPr="00CA3AFB" w:rsidRDefault="006D63BA" w:rsidP="00385C0C">
      <w:pPr>
        <w:spacing w:after="0"/>
        <w:jc w:val="both"/>
        <w:rPr>
          <w:rFonts w:ascii="Times New Roman" w:hAnsi="Times New Roman" w:cs="Times New Roman"/>
          <w:b/>
          <w:color w:val="000000"/>
          <w:sz w:val="28"/>
          <w:szCs w:val="28"/>
          <w:lang w:val="kk-KZ"/>
        </w:rPr>
      </w:pPr>
      <w:r w:rsidRPr="00CA3AFB">
        <w:rPr>
          <w:rFonts w:ascii="Times New Roman" w:hAnsi="Times New Roman" w:cs="Times New Roman"/>
          <w:b/>
          <w:color w:val="000000"/>
          <w:sz w:val="28"/>
          <w:szCs w:val="28"/>
          <w:lang w:val="kk-KZ"/>
        </w:rPr>
        <w:t xml:space="preserve">Тапсырма. </w:t>
      </w:r>
      <w:r w:rsidR="00EC293B" w:rsidRPr="00CA3AFB">
        <w:rPr>
          <w:rFonts w:ascii="Times New Roman" w:hAnsi="Times New Roman" w:cs="Times New Roman"/>
          <w:b/>
          <w:color w:val="000000"/>
          <w:sz w:val="28"/>
          <w:szCs w:val="28"/>
          <w:lang w:val="kk-KZ"/>
        </w:rPr>
        <w:t xml:space="preserve"> Төмендегі сөздердің түбірін жұрнақтан ажыратып, түрлеріне қарай жазыңыздар. </w:t>
      </w:r>
    </w:p>
    <w:p w:rsidR="00EC293B" w:rsidRPr="00B355E6" w:rsidRDefault="00EC293B" w:rsidP="00385C0C">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r>
      <w:r w:rsidRPr="00B355E6">
        <w:rPr>
          <w:rFonts w:ascii="Times New Roman" w:hAnsi="Times New Roman" w:cs="Times New Roman"/>
          <w:color w:val="000000"/>
          <w:sz w:val="28"/>
          <w:szCs w:val="28"/>
          <w:lang w:val="kk-KZ"/>
        </w:rPr>
        <w:tab/>
      </w:r>
      <w:r w:rsidRPr="00B355E6">
        <w:rPr>
          <w:rFonts w:ascii="Times New Roman" w:hAnsi="Times New Roman" w:cs="Times New Roman"/>
          <w:b/>
          <w:i/>
          <w:color w:val="000000"/>
          <w:sz w:val="28"/>
          <w:szCs w:val="28"/>
          <w:lang w:val="kk-KZ"/>
        </w:rPr>
        <w:t>Үлгі</w:t>
      </w:r>
      <w:r w:rsidRPr="00B355E6">
        <w:rPr>
          <w:rFonts w:ascii="Times New Roman" w:hAnsi="Times New Roman" w:cs="Times New Roman"/>
          <w:i/>
          <w:color w:val="000000"/>
          <w:sz w:val="28"/>
          <w:szCs w:val="28"/>
          <w:lang w:val="kk-KZ"/>
        </w:rPr>
        <w:t xml:space="preserve">: </w:t>
      </w:r>
      <w:r w:rsidRPr="00B355E6">
        <w:rPr>
          <w:rFonts w:ascii="Times New Roman" w:hAnsi="Times New Roman" w:cs="Times New Roman"/>
          <w:color w:val="000000"/>
          <w:sz w:val="28"/>
          <w:szCs w:val="28"/>
          <w:lang w:val="kk-KZ"/>
        </w:rPr>
        <w:t xml:space="preserve">   Сөз тудырушы жұрнақ:   таб-ыс, жи-ын</w:t>
      </w:r>
    </w:p>
    <w:p w:rsidR="00EC293B" w:rsidRPr="00B355E6" w:rsidRDefault="00EC293B" w:rsidP="00385C0C">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r>
      <w:r w:rsidRPr="00B355E6">
        <w:rPr>
          <w:rFonts w:ascii="Times New Roman" w:hAnsi="Times New Roman" w:cs="Times New Roman"/>
          <w:color w:val="000000"/>
          <w:sz w:val="28"/>
          <w:szCs w:val="28"/>
          <w:lang w:val="kk-KZ"/>
        </w:rPr>
        <w:tab/>
        <w:t xml:space="preserve">  Сөз түрлендіруші жұрнақ:  бала-лық, іні-шек.</w:t>
      </w:r>
    </w:p>
    <w:p w:rsidR="00EC293B" w:rsidRPr="00B355E6" w:rsidRDefault="00EC293B" w:rsidP="00385C0C">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Бөлімше, басқарма, басшылық, заңгерлік, құрылысшы, білімпаз, сәнқой,  ойшыл, ондық, орташа, екінші, алғыр, ақылгөй, сауықшыл, келсе, отырған, баспахана, табалдырық, келіп, жақсырақ, сырма, ашпалы, ашық, барар, өнім, өндіріс, күндей, қызғыш, тұздай, шегеле, әнші, жазушы.</w:t>
      </w:r>
    </w:p>
    <w:p w:rsidR="00A43646" w:rsidRPr="00CD095B" w:rsidRDefault="00EC293B" w:rsidP="00CD095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r>
      <w:r w:rsidRPr="00B355E6">
        <w:rPr>
          <w:rFonts w:ascii="Times New Roman" w:hAnsi="Times New Roman" w:cs="Times New Roman"/>
          <w:color w:val="000000"/>
          <w:sz w:val="28"/>
          <w:szCs w:val="28"/>
          <w:lang w:val="kk-KZ"/>
        </w:rPr>
        <w:tab/>
      </w:r>
      <w:r w:rsidRPr="00B355E6">
        <w:rPr>
          <w:rFonts w:ascii="Times New Roman" w:hAnsi="Times New Roman" w:cs="Times New Roman"/>
          <w:color w:val="000000"/>
          <w:sz w:val="28"/>
          <w:szCs w:val="28"/>
          <w:lang w:val="kk-KZ"/>
        </w:rPr>
        <w:tab/>
      </w:r>
      <w:r w:rsidRPr="00B355E6">
        <w:rPr>
          <w:rFonts w:ascii="Times New Roman" w:hAnsi="Times New Roman" w:cs="Times New Roman"/>
          <w:color w:val="000000"/>
          <w:sz w:val="28"/>
          <w:szCs w:val="28"/>
          <w:lang w:val="kk-KZ"/>
        </w:rPr>
        <w:tab/>
      </w:r>
      <w:r w:rsidRPr="00B355E6">
        <w:rPr>
          <w:rFonts w:ascii="Times New Roman" w:hAnsi="Times New Roman" w:cs="Times New Roman"/>
          <w:color w:val="000000"/>
          <w:sz w:val="28"/>
          <w:szCs w:val="28"/>
          <w:lang w:val="kk-KZ"/>
        </w:rPr>
        <w:tab/>
      </w:r>
    </w:p>
    <w:p w:rsidR="00EC293B" w:rsidRPr="00B355E6" w:rsidRDefault="00EC293B" w:rsidP="00385C0C">
      <w:pPr>
        <w:shd w:val="clear" w:color="auto" w:fill="FFFFFF"/>
        <w:autoSpaceDE w:val="0"/>
        <w:autoSpaceDN w:val="0"/>
        <w:adjustRightInd w:val="0"/>
        <w:spacing w:after="0"/>
        <w:jc w:val="center"/>
        <w:rPr>
          <w:rFonts w:ascii="Times New Roman" w:hAnsi="Times New Roman" w:cs="Times New Roman"/>
          <w:sz w:val="28"/>
          <w:szCs w:val="28"/>
          <w:lang w:val="kk-KZ"/>
        </w:rPr>
      </w:pPr>
      <w:r w:rsidRPr="00B355E6">
        <w:rPr>
          <w:rFonts w:ascii="Times New Roman" w:hAnsi="Times New Roman" w:cs="Times New Roman"/>
          <w:b/>
          <w:noProof/>
          <w:color w:val="000000"/>
          <w:sz w:val="28"/>
          <w:szCs w:val="28"/>
          <w:lang w:val="kk-KZ"/>
        </w:rPr>
        <w:t>Көптік жалғаулары</w:t>
      </w:r>
    </w:p>
    <w:p w:rsidR="00EC293B" w:rsidRPr="00B355E6" w:rsidRDefault="00EC293B" w:rsidP="00385C0C">
      <w:pPr>
        <w:shd w:val="clear" w:color="auto" w:fill="FFFFFF"/>
        <w:autoSpaceDE w:val="0"/>
        <w:autoSpaceDN w:val="0"/>
        <w:adjustRightInd w:val="0"/>
        <w:spacing w:after="0"/>
        <w:ind w:firstLine="708"/>
        <w:jc w:val="both"/>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Көптік жалғаулары заттың белгісіз көптік санын білдіреді. Олардың төмендегідей варианттары бар.</w:t>
      </w:r>
    </w:p>
    <w:p w:rsidR="00EC293B" w:rsidRPr="00B355E6" w:rsidRDefault="00EC293B" w:rsidP="00385C0C">
      <w:pPr>
        <w:spacing w:after="0"/>
        <w:ind w:firstLine="708"/>
        <w:jc w:val="both"/>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1. -лар, -лер - дауысты және   үнді    </w:t>
      </w:r>
      <w:r w:rsidRPr="00B355E6">
        <w:rPr>
          <w:rFonts w:ascii="Times New Roman" w:hAnsi="Times New Roman" w:cs="Times New Roman"/>
          <w:i/>
          <w:noProof/>
          <w:color w:val="000000"/>
          <w:sz w:val="28"/>
          <w:szCs w:val="28"/>
          <w:lang w:val="kk-KZ"/>
        </w:rPr>
        <w:t>р, й, у</w:t>
      </w:r>
      <w:r w:rsidRPr="00B355E6">
        <w:rPr>
          <w:rFonts w:ascii="Times New Roman" w:hAnsi="Times New Roman" w:cs="Times New Roman"/>
          <w:noProof/>
          <w:color w:val="000000"/>
          <w:sz w:val="28"/>
          <w:szCs w:val="28"/>
          <w:lang w:val="kk-KZ"/>
        </w:rPr>
        <w:t xml:space="preserve">  дыбыстарынан соң: балалар, кемелер, сиырлар, дәптерлер, қойлар, үйлер, таулар, белбеулер.</w:t>
      </w:r>
    </w:p>
    <w:p w:rsidR="00EC293B" w:rsidRPr="00B355E6" w:rsidRDefault="00EC293B" w:rsidP="000D24BF">
      <w:pPr>
        <w:spacing w:after="0"/>
        <w:ind w:firstLine="708"/>
        <w:jc w:val="both"/>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2. –дар, -дер  - үнді   </w:t>
      </w:r>
      <w:r w:rsidRPr="00B355E6">
        <w:rPr>
          <w:rFonts w:ascii="Times New Roman" w:hAnsi="Times New Roman" w:cs="Times New Roman"/>
          <w:i/>
          <w:noProof/>
          <w:color w:val="000000"/>
          <w:sz w:val="28"/>
          <w:szCs w:val="28"/>
          <w:lang w:val="kk-KZ"/>
        </w:rPr>
        <w:t>л, м, н, ң</w:t>
      </w:r>
      <w:r w:rsidRPr="00B355E6">
        <w:rPr>
          <w:rFonts w:ascii="Times New Roman" w:hAnsi="Times New Roman" w:cs="Times New Roman"/>
          <w:noProof/>
          <w:color w:val="000000"/>
          <w:sz w:val="28"/>
          <w:szCs w:val="28"/>
          <w:lang w:val="kk-KZ"/>
        </w:rPr>
        <w:t xml:space="preserve">  және ұяң    </w:t>
      </w:r>
      <w:r w:rsidRPr="00B355E6">
        <w:rPr>
          <w:rFonts w:ascii="Times New Roman" w:hAnsi="Times New Roman" w:cs="Times New Roman"/>
          <w:i/>
          <w:noProof/>
          <w:color w:val="000000"/>
          <w:sz w:val="28"/>
          <w:szCs w:val="28"/>
          <w:lang w:val="kk-KZ"/>
        </w:rPr>
        <w:t>з, ж</w:t>
      </w:r>
      <w:r w:rsidRPr="00B355E6">
        <w:rPr>
          <w:rFonts w:ascii="Times New Roman" w:hAnsi="Times New Roman" w:cs="Times New Roman"/>
          <w:noProof/>
          <w:color w:val="000000"/>
          <w:sz w:val="28"/>
          <w:szCs w:val="28"/>
          <w:lang w:val="kk-KZ"/>
        </w:rPr>
        <w:t xml:space="preserve">     дыбыстарынан соң:   аралдар, көлдер, шамдар, кілемдер, сандар, сендер, аңдар, жеңдер, қаздар, мүйіздер, этаждар.        </w:t>
      </w:r>
    </w:p>
    <w:p w:rsidR="00EC293B" w:rsidRPr="00B355E6" w:rsidRDefault="00EC293B" w:rsidP="00385C0C">
      <w:pPr>
        <w:shd w:val="clear" w:color="auto" w:fill="FFFFFF"/>
        <w:autoSpaceDE w:val="0"/>
        <w:autoSpaceDN w:val="0"/>
        <w:adjustRightInd w:val="0"/>
        <w:spacing w:after="0"/>
        <w:ind w:firstLine="708"/>
        <w:jc w:val="both"/>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Аффиксы множественности указывают на неопределенное</w:t>
      </w: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 xml:space="preserve">множество числа предметов. Они имеют следующие фонетические варианты: </w:t>
      </w:r>
    </w:p>
    <w:p w:rsidR="00EC293B" w:rsidRPr="00B355E6" w:rsidRDefault="00EC293B" w:rsidP="00385C0C">
      <w:pPr>
        <w:shd w:val="clear" w:color="auto" w:fill="FFFFFF"/>
        <w:autoSpaceDE w:val="0"/>
        <w:autoSpaceDN w:val="0"/>
        <w:adjustRightInd w:val="0"/>
        <w:spacing w:after="0"/>
        <w:ind w:firstLine="708"/>
        <w:jc w:val="both"/>
        <w:rPr>
          <w:rFonts w:ascii="Times New Roman" w:hAnsi="Times New Roman" w:cs="Times New Roman"/>
          <w:sz w:val="28"/>
          <w:szCs w:val="28"/>
          <w:lang w:val="kk-KZ"/>
        </w:rPr>
      </w:pPr>
      <w:r w:rsidRPr="00B355E6">
        <w:rPr>
          <w:rFonts w:ascii="Times New Roman" w:hAnsi="Times New Roman" w:cs="Times New Roman"/>
          <w:noProof/>
          <w:color w:val="000000"/>
          <w:sz w:val="28"/>
          <w:szCs w:val="28"/>
        </w:rPr>
        <w:lastRenderedPageBreak/>
        <w:t>1.</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-лар, -лер - после гласных и</w:t>
      </w:r>
      <w:r w:rsidRPr="00B355E6">
        <w:rPr>
          <w:rFonts w:ascii="Times New Roman" w:hAnsi="Times New Roman" w:cs="Times New Roman"/>
          <w:noProof/>
          <w:color w:val="000000"/>
          <w:sz w:val="28"/>
          <w:szCs w:val="28"/>
          <w:lang w:val="kk-KZ"/>
        </w:rPr>
        <w:t xml:space="preserve"> сонорных </w:t>
      </w:r>
      <w:r w:rsidRPr="00B355E6">
        <w:rPr>
          <w:rFonts w:ascii="Times New Roman" w:hAnsi="Times New Roman" w:cs="Times New Roman"/>
          <w:i/>
          <w:noProof/>
          <w:color w:val="000000"/>
          <w:sz w:val="28"/>
          <w:szCs w:val="28"/>
          <w:lang w:val="kk-KZ"/>
        </w:rPr>
        <w:t xml:space="preserve">р, й, у: </w:t>
      </w:r>
      <w:r w:rsidRPr="00B355E6">
        <w:rPr>
          <w:rFonts w:ascii="Times New Roman" w:hAnsi="Times New Roman" w:cs="Times New Roman"/>
          <w:noProof/>
          <w:color w:val="000000"/>
          <w:sz w:val="28"/>
          <w:szCs w:val="28"/>
          <w:lang w:val="kk-KZ"/>
        </w:rPr>
        <w:t>балалар, кемелер, сиырлар, дәптерлер, қойлар, үйлер, таулар, белбеулер.</w:t>
      </w:r>
    </w:p>
    <w:p w:rsidR="00EC293B" w:rsidRPr="00B355E6" w:rsidRDefault="00EC293B" w:rsidP="00385C0C">
      <w:pPr>
        <w:shd w:val="clear" w:color="auto" w:fill="FFFFFF"/>
        <w:autoSpaceDE w:val="0"/>
        <w:autoSpaceDN w:val="0"/>
        <w:adjustRightInd w:val="0"/>
        <w:spacing w:after="0"/>
        <w:ind w:firstLine="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2. -дар, -дер, - после сонорных  </w:t>
      </w:r>
      <w:r w:rsidRPr="00B355E6">
        <w:rPr>
          <w:rFonts w:ascii="Times New Roman" w:hAnsi="Times New Roman" w:cs="Times New Roman"/>
          <w:i/>
          <w:noProof/>
          <w:color w:val="000000"/>
          <w:sz w:val="28"/>
          <w:szCs w:val="28"/>
          <w:lang w:val="kk-KZ"/>
        </w:rPr>
        <w:t>л, м, ң, н</w:t>
      </w:r>
      <w:r w:rsidRPr="00B355E6">
        <w:rPr>
          <w:rFonts w:ascii="Times New Roman" w:hAnsi="Times New Roman" w:cs="Times New Roman"/>
          <w:noProof/>
          <w:color w:val="000000"/>
          <w:sz w:val="28"/>
          <w:szCs w:val="28"/>
          <w:lang w:val="kk-KZ"/>
        </w:rPr>
        <w:t xml:space="preserve">  и  звонких  </w:t>
      </w:r>
      <w:r w:rsidRPr="00B355E6">
        <w:rPr>
          <w:rFonts w:ascii="Times New Roman" w:hAnsi="Times New Roman" w:cs="Times New Roman"/>
          <w:i/>
          <w:noProof/>
          <w:color w:val="000000"/>
          <w:sz w:val="28"/>
          <w:szCs w:val="28"/>
          <w:lang w:val="kk-KZ"/>
        </w:rPr>
        <w:t>з, ж:</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lang w:val="kk-KZ"/>
        </w:rPr>
        <w:t>аралдар, көлдер, шамдар,</w:t>
      </w: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noProof/>
          <w:color w:val="000000"/>
          <w:sz w:val="28"/>
          <w:szCs w:val="28"/>
          <w:lang w:val="kk-KZ"/>
        </w:rPr>
        <w:t>кілемдер, сандар, сендер, аңдар, жеңдер, қаздар, этаждар.</w:t>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ab/>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lang w:val="kk-KZ"/>
        </w:rPr>
        <w:t>3. -тар, -тер - қатаң және ұяң</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 xml:space="preserve">      3.  </w:t>
      </w:r>
      <w:r w:rsidRPr="00B355E6">
        <w:rPr>
          <w:rFonts w:ascii="Times New Roman" w:hAnsi="Times New Roman" w:cs="Times New Roman"/>
          <w:noProof/>
          <w:color w:val="000000"/>
          <w:sz w:val="28"/>
          <w:szCs w:val="28"/>
        </w:rPr>
        <w:t>-тар, -тер</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xml:space="preserve"> -</w:t>
      </w:r>
      <w:r w:rsidRPr="00B355E6">
        <w:rPr>
          <w:rFonts w:ascii="Times New Roman" w:hAnsi="Times New Roman" w:cs="Times New Roman"/>
          <w:noProof/>
          <w:color w:val="000000"/>
          <w:sz w:val="28"/>
          <w:szCs w:val="28"/>
          <w:lang w:val="kk-KZ"/>
        </w:rPr>
        <w:t xml:space="preserve"> после </w:t>
      </w:r>
      <w:r w:rsidRPr="00B355E6">
        <w:rPr>
          <w:rFonts w:ascii="Times New Roman" w:hAnsi="Times New Roman" w:cs="Times New Roman"/>
          <w:noProof/>
          <w:color w:val="000000"/>
          <w:sz w:val="28"/>
          <w:szCs w:val="28"/>
        </w:rPr>
        <w:t xml:space="preserve"> глухих и звонких</w:t>
      </w:r>
    </w:p>
    <w:p w:rsidR="00EC293B" w:rsidRPr="00B355E6" w:rsidRDefault="00EC293B" w:rsidP="00385C0C">
      <w:pPr>
        <w:shd w:val="clear" w:color="auto" w:fill="FFFFFF"/>
        <w:autoSpaceDE w:val="0"/>
        <w:autoSpaceDN w:val="0"/>
        <w:adjustRightInd w:val="0"/>
        <w:spacing w:after="0"/>
        <w:rPr>
          <w:rFonts w:ascii="Times New Roman" w:hAnsi="Times New Roman" w:cs="Times New Roman"/>
          <w:sz w:val="28"/>
          <w:szCs w:val="28"/>
        </w:rPr>
      </w:pPr>
      <w:r w:rsidRPr="00B355E6">
        <w:rPr>
          <w:rFonts w:ascii="Times New Roman" w:hAnsi="Times New Roman" w:cs="Times New Roman"/>
          <w:i/>
          <w:noProof/>
          <w:color w:val="000000"/>
          <w:sz w:val="28"/>
          <w:szCs w:val="28"/>
        </w:rPr>
        <w:t>б, в, г, д</w:t>
      </w:r>
      <w:r w:rsidRPr="00B355E6">
        <w:rPr>
          <w:rFonts w:ascii="Times New Roman" w:hAnsi="Times New Roman" w:cs="Times New Roman"/>
          <w:noProof/>
          <w:color w:val="000000"/>
          <w:sz w:val="28"/>
          <w:szCs w:val="28"/>
        </w:rPr>
        <w:t xml:space="preserve"> </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xml:space="preserve">дыбыстарынан соң: </w:t>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i/>
          <w:noProof/>
          <w:color w:val="000000"/>
          <w:sz w:val="28"/>
          <w:szCs w:val="28"/>
        </w:rPr>
        <w:t>б, в, г, д</w:t>
      </w:r>
      <w:r w:rsidRPr="00B355E6">
        <w:rPr>
          <w:rFonts w:ascii="Times New Roman" w:hAnsi="Times New Roman" w:cs="Times New Roman"/>
          <w:noProof/>
          <w:color w:val="000000"/>
          <w:sz w:val="28"/>
          <w:szCs w:val="28"/>
        </w:rPr>
        <w:t xml:space="preserve">: </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жастар,</w:t>
      </w: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клубтар, кештер.</w:t>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жастар, кештер, клубтар.</w:t>
      </w:r>
    </w:p>
    <w:p w:rsidR="00EC293B" w:rsidRPr="00B355E6" w:rsidRDefault="00EC293B" w:rsidP="00385C0C">
      <w:pPr>
        <w:shd w:val="clear" w:color="auto" w:fill="FFFFFF"/>
        <w:autoSpaceDE w:val="0"/>
        <w:autoSpaceDN w:val="0"/>
        <w:adjustRightInd w:val="0"/>
        <w:spacing w:after="0"/>
        <w:jc w:val="center"/>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rPr>
        <w:t>Сөздік</w:t>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 xml:space="preserve">балалар — дети </w:t>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аралдар - острова</w:t>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 xml:space="preserve">кемелер — корабли </w:t>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көлдер - озера</w:t>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 xml:space="preserve">үйлер — дома </w:t>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қаздар - гуси</w:t>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 xml:space="preserve">кештер — вечера </w:t>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жастар - молодежь</w:t>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шамдар — свечи</w:t>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p>
    <w:p w:rsidR="00EC293B" w:rsidRPr="00B355E6" w:rsidRDefault="00EC293B" w:rsidP="00385C0C">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noProof/>
          <w:color w:val="000000"/>
          <w:sz w:val="28"/>
          <w:szCs w:val="28"/>
        </w:rPr>
        <w:t>сандар - числа</w:t>
      </w:r>
    </w:p>
    <w:p w:rsidR="00EC293B" w:rsidRPr="00B355E6" w:rsidRDefault="00EC293B" w:rsidP="00385C0C">
      <w:pPr>
        <w:shd w:val="clear" w:color="auto" w:fill="FFFFFF"/>
        <w:autoSpaceDE w:val="0"/>
        <w:autoSpaceDN w:val="0"/>
        <w:adjustRightInd w:val="0"/>
        <w:spacing w:after="0"/>
        <w:jc w:val="center"/>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Мәтін</w:t>
      </w:r>
    </w:p>
    <w:p w:rsidR="00EC293B" w:rsidRPr="00B355E6" w:rsidRDefault="00EC293B" w:rsidP="00385C0C">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 Бұлар кімдер?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 Олар кімдер?</w:t>
      </w:r>
    </w:p>
    <w:p w:rsidR="00EC293B" w:rsidRPr="00B355E6" w:rsidRDefault="00EC293B" w:rsidP="00385C0C">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Бұлар студенттер.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 Олар - аспиранттар.</w:t>
      </w:r>
    </w:p>
    <w:p w:rsidR="00EC293B" w:rsidRPr="00B355E6" w:rsidRDefault="00EC293B" w:rsidP="00385C0C">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 Мыналар кімдер?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 Аналар кімдер?</w:t>
      </w:r>
    </w:p>
    <w:p w:rsidR="00EC293B" w:rsidRPr="00B355E6" w:rsidRDefault="00EC293B" w:rsidP="00385C0C">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 Бұлар үйлер.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 Олар - делегаттар.</w:t>
      </w:r>
    </w:p>
    <w:p w:rsidR="00EC293B" w:rsidRPr="00B355E6" w:rsidRDefault="00EC293B" w:rsidP="00385C0C">
      <w:pPr>
        <w:shd w:val="clear" w:color="auto" w:fill="FFFFFF"/>
        <w:autoSpaceDE w:val="0"/>
        <w:autoSpaceDN w:val="0"/>
        <w:adjustRightInd w:val="0"/>
        <w:spacing w:after="0"/>
        <w:rPr>
          <w:rFonts w:ascii="Times New Roman" w:hAnsi="Times New Roman" w:cs="Times New Roman"/>
          <w:b/>
          <w:sz w:val="28"/>
          <w:szCs w:val="28"/>
          <w:lang w:val="kk-KZ"/>
        </w:rPr>
      </w:pPr>
    </w:p>
    <w:p w:rsidR="00EC293B" w:rsidRDefault="00EC293B" w:rsidP="00385C0C">
      <w:pPr>
        <w:shd w:val="clear" w:color="auto" w:fill="FFFFFF"/>
        <w:autoSpaceDE w:val="0"/>
        <w:autoSpaceDN w:val="0"/>
        <w:adjustRightInd w:val="0"/>
        <w:spacing w:after="0"/>
        <w:rPr>
          <w:rFonts w:ascii="Times New Roman" w:hAnsi="Times New Roman" w:cs="Times New Roman"/>
          <w:b/>
          <w:noProof/>
          <w:color w:val="000000"/>
          <w:sz w:val="28"/>
          <w:szCs w:val="28"/>
          <w:lang w:val="kk-KZ"/>
        </w:rPr>
      </w:pPr>
      <w:r w:rsidRPr="00A43646">
        <w:rPr>
          <w:rFonts w:ascii="Times New Roman" w:hAnsi="Times New Roman" w:cs="Times New Roman"/>
          <w:b/>
          <w:noProof/>
          <w:color w:val="000000"/>
          <w:sz w:val="28"/>
          <w:szCs w:val="28"/>
          <w:lang w:val="kk-KZ"/>
        </w:rPr>
        <w:t xml:space="preserve">Тапсырма . </w:t>
      </w:r>
      <w:r w:rsidRPr="00A43646">
        <w:rPr>
          <w:rFonts w:ascii="Times New Roman" w:hAnsi="Times New Roman" w:cs="Times New Roman"/>
          <w:b/>
          <w:i/>
          <w:noProof/>
          <w:color w:val="000000"/>
          <w:sz w:val="28"/>
          <w:szCs w:val="28"/>
          <w:lang w:val="kk-KZ"/>
        </w:rPr>
        <w:t>-лар, -лер, -дар, -дер, -тар, -тер</w:t>
      </w:r>
      <w:r w:rsidRPr="00A43646">
        <w:rPr>
          <w:rFonts w:ascii="Times New Roman" w:hAnsi="Times New Roman" w:cs="Times New Roman"/>
          <w:b/>
          <w:noProof/>
          <w:color w:val="000000"/>
          <w:sz w:val="28"/>
          <w:szCs w:val="28"/>
          <w:lang w:val="kk-KZ"/>
        </w:rPr>
        <w:t xml:space="preserve"> жалғауларына сөйлем құрастыру.</w:t>
      </w:r>
    </w:p>
    <w:p w:rsidR="00EC293B" w:rsidRPr="00B355E6" w:rsidRDefault="00EC293B" w:rsidP="00CD095B">
      <w:pPr>
        <w:spacing w:after="0"/>
        <w:jc w:val="both"/>
        <w:rPr>
          <w:rFonts w:ascii="Times New Roman" w:hAnsi="Times New Roman" w:cs="Times New Roman"/>
          <w:sz w:val="28"/>
          <w:szCs w:val="28"/>
          <w:lang w:val="kk-KZ"/>
        </w:rPr>
      </w:pPr>
    </w:p>
    <w:p w:rsidR="00EC293B" w:rsidRPr="00B355E6" w:rsidRDefault="00EC293B" w:rsidP="0040689A">
      <w:pPr>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Конституция</w:t>
      </w:r>
    </w:p>
    <w:p w:rsidR="00EC293B" w:rsidRPr="00B355E6" w:rsidRDefault="00660AEE" w:rsidP="0040689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612F0" w:rsidRPr="00B355E6">
        <w:rPr>
          <w:rFonts w:ascii="Times New Roman" w:hAnsi="Times New Roman" w:cs="Times New Roman"/>
          <w:sz w:val="28"/>
          <w:szCs w:val="28"/>
          <w:lang w:val="kk-KZ"/>
        </w:rPr>
        <w:t xml:space="preserve"> </w:t>
      </w:r>
      <w:r w:rsidR="00EC293B" w:rsidRPr="00B355E6">
        <w:rPr>
          <w:rFonts w:ascii="Times New Roman" w:hAnsi="Times New Roman" w:cs="Times New Roman"/>
          <w:b/>
          <w:sz w:val="28"/>
          <w:szCs w:val="28"/>
          <w:lang w:val="kk-KZ"/>
        </w:rPr>
        <w:t xml:space="preserve">Конституция – </w:t>
      </w:r>
      <w:r w:rsidR="00EC293B" w:rsidRPr="00B355E6">
        <w:rPr>
          <w:rFonts w:ascii="Times New Roman" w:hAnsi="Times New Roman" w:cs="Times New Roman"/>
          <w:sz w:val="28"/>
          <w:szCs w:val="28"/>
          <w:lang w:val="kk-KZ"/>
        </w:rPr>
        <w:t xml:space="preserve">(лат. Constitutio – ұйым, құрылым) қоғамдық-экономикалық мемлекеттік құрылымның, сайлау жүйесінің, мемлекеттік органдардың қызметі мен ұйымдастыру қағидаттары және оның азаматтарының құқықтық ережелерін анықтап, бекітетін мемлекеттің негізгі заңы. Қазақстан Республикасының Конституциясы елімізде қолданылып жүрген барлық заңдардың іргетасын қалайды. </w:t>
      </w:r>
    </w:p>
    <w:p w:rsidR="00EC293B" w:rsidRPr="00660AEE" w:rsidRDefault="00660AEE" w:rsidP="00660AEE">
      <w:pPr>
        <w:ind w:firstLine="36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EC293B" w:rsidRPr="00B355E6">
        <w:rPr>
          <w:rFonts w:ascii="Times New Roman" w:hAnsi="Times New Roman" w:cs="Times New Roman"/>
          <w:b/>
          <w:sz w:val="28"/>
          <w:szCs w:val="28"/>
          <w:lang w:val="kk-KZ"/>
        </w:rPr>
        <w:t xml:space="preserve">Конституциялық Кеңес </w:t>
      </w:r>
      <w:r>
        <w:rPr>
          <w:rFonts w:ascii="Times New Roman" w:hAnsi="Times New Roman" w:cs="Times New Roman"/>
          <w:b/>
          <w:sz w:val="28"/>
          <w:szCs w:val="28"/>
          <w:lang w:val="kk-KZ"/>
        </w:rPr>
        <w:t>–</w:t>
      </w:r>
      <w:r w:rsidR="00EC293B" w:rsidRPr="00B355E6">
        <w:rPr>
          <w:rFonts w:ascii="Times New Roman" w:hAnsi="Times New Roman" w:cs="Times New Roman"/>
          <w:sz w:val="28"/>
          <w:szCs w:val="28"/>
          <w:lang w:val="kk-KZ"/>
        </w:rPr>
        <w:t xml:space="preserve"> Қазақстан</w:t>
      </w:r>
      <w:r w:rsidR="00EC293B" w:rsidRPr="00B355E6">
        <w:rPr>
          <w:rFonts w:ascii="Times New Roman" w:hAnsi="Times New Roman" w:cs="Times New Roman"/>
          <w:b/>
          <w:sz w:val="28"/>
          <w:szCs w:val="28"/>
          <w:lang w:val="kk-KZ"/>
        </w:rPr>
        <w:t xml:space="preserve"> </w:t>
      </w:r>
      <w:r w:rsidR="00EC293B" w:rsidRPr="00B355E6">
        <w:rPr>
          <w:rFonts w:ascii="Times New Roman" w:hAnsi="Times New Roman" w:cs="Times New Roman"/>
          <w:sz w:val="28"/>
          <w:szCs w:val="28"/>
          <w:lang w:val="kk-KZ"/>
        </w:rPr>
        <w:t>Республикасының бүкіл аумағында</w:t>
      </w:r>
      <w:r w:rsidR="00EC293B" w:rsidRPr="00B355E6">
        <w:rPr>
          <w:rFonts w:ascii="Times New Roman" w:hAnsi="Times New Roman" w:cs="Times New Roman"/>
          <w:b/>
          <w:sz w:val="28"/>
          <w:szCs w:val="28"/>
          <w:lang w:val="kk-KZ"/>
        </w:rPr>
        <w:t xml:space="preserve"> </w:t>
      </w:r>
      <w:r w:rsidR="00EC293B" w:rsidRPr="00B355E6">
        <w:rPr>
          <w:rFonts w:ascii="Times New Roman" w:hAnsi="Times New Roman" w:cs="Times New Roman"/>
          <w:sz w:val="28"/>
          <w:szCs w:val="28"/>
          <w:lang w:val="kk-KZ"/>
        </w:rPr>
        <w:t>Конституцияның үстінен қарауды қамтамасыз ететін мемлекеттік орган болып саналады.</w:t>
      </w:r>
      <w:r w:rsidR="00EC293B" w:rsidRPr="00B355E6">
        <w:rPr>
          <w:rFonts w:ascii="Times New Roman" w:hAnsi="Times New Roman" w:cs="Times New Roman"/>
          <w:b/>
          <w:sz w:val="28"/>
          <w:szCs w:val="28"/>
          <w:lang w:val="kk-KZ"/>
        </w:rPr>
        <w:t xml:space="preserve"> </w:t>
      </w:r>
      <w:r w:rsidR="00EC293B" w:rsidRPr="00B355E6">
        <w:rPr>
          <w:rFonts w:ascii="Times New Roman" w:hAnsi="Times New Roman" w:cs="Times New Roman"/>
          <w:sz w:val="28"/>
          <w:szCs w:val="28"/>
          <w:lang w:val="kk-KZ"/>
        </w:rPr>
        <w:t xml:space="preserve">Конституциялық Кеңес өкілеттігі, қызметінің ұйымдастырылуы және </w:t>
      </w:r>
      <w:r w:rsidR="00EC293B" w:rsidRPr="00B355E6">
        <w:rPr>
          <w:rFonts w:ascii="Times New Roman" w:hAnsi="Times New Roman" w:cs="Times New Roman"/>
          <w:sz w:val="28"/>
          <w:szCs w:val="28"/>
          <w:lang w:val="kk-KZ"/>
        </w:rPr>
        <w:lastRenderedPageBreak/>
        <w:t xml:space="preserve">кепілдігі жағынан соттарға көбірек жуықтағанымен, билік тармақтарының бірде-біреуіне бірікпейді.     </w:t>
      </w:r>
      <w:r w:rsidR="00EC293B" w:rsidRPr="00B355E6">
        <w:rPr>
          <w:rFonts w:ascii="Times New Roman" w:hAnsi="Times New Roman" w:cs="Times New Roman"/>
          <w:b/>
          <w:sz w:val="28"/>
          <w:szCs w:val="28"/>
          <w:lang w:val="kk-KZ"/>
        </w:rPr>
        <w:t xml:space="preserve"> </w:t>
      </w:r>
    </w:p>
    <w:p w:rsidR="00EC293B" w:rsidRPr="00B355E6" w:rsidRDefault="00660AEE" w:rsidP="0040689A">
      <w:pPr>
        <w:ind w:firstLine="36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EC293B" w:rsidRPr="00B355E6">
        <w:rPr>
          <w:rFonts w:ascii="Times New Roman" w:hAnsi="Times New Roman" w:cs="Times New Roman"/>
          <w:b/>
          <w:sz w:val="28"/>
          <w:szCs w:val="28"/>
          <w:lang w:val="kk-KZ"/>
        </w:rPr>
        <w:t xml:space="preserve">Мемлекеттік әкімшілік қызметші – </w:t>
      </w:r>
      <w:r w:rsidR="00EC293B" w:rsidRPr="00B355E6">
        <w:rPr>
          <w:rFonts w:ascii="Times New Roman" w:hAnsi="Times New Roman" w:cs="Times New Roman"/>
          <w:sz w:val="28"/>
          <w:szCs w:val="28"/>
          <w:lang w:val="kk-KZ"/>
        </w:rPr>
        <w:t>мемлекеттік саяси қызметшілердің құрамына кірмейтін, мемлекеттік органда тұрақты кәсіби негізде лауазымдық өкілеттікті жүзеге асыратын мемлекеттік қызметші.</w:t>
      </w:r>
    </w:p>
    <w:p w:rsidR="00EC293B" w:rsidRPr="00B355E6" w:rsidRDefault="00660AEE" w:rsidP="0040689A">
      <w:pPr>
        <w:ind w:firstLine="36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EC293B" w:rsidRPr="00B355E6">
        <w:rPr>
          <w:rFonts w:ascii="Times New Roman" w:hAnsi="Times New Roman" w:cs="Times New Roman"/>
          <w:b/>
          <w:sz w:val="28"/>
          <w:szCs w:val="28"/>
          <w:lang w:val="kk-KZ"/>
        </w:rPr>
        <w:t xml:space="preserve">Мемлекеттік лауазым – </w:t>
      </w:r>
      <w:r w:rsidR="00EC293B" w:rsidRPr="00B355E6">
        <w:rPr>
          <w:rFonts w:ascii="Times New Roman" w:hAnsi="Times New Roman" w:cs="Times New Roman"/>
          <w:sz w:val="28"/>
          <w:szCs w:val="28"/>
          <w:lang w:val="kk-KZ"/>
        </w:rPr>
        <w:t>мемлекеттік органның нормативтік құқықтық актілерімен белгіленген лауазымдық өкілеттік пен лауазымдық міндеттердің ауқымы жүктелген құрылымдық бірлік.</w:t>
      </w:r>
    </w:p>
    <w:p w:rsidR="00EC293B" w:rsidRPr="00B355E6" w:rsidRDefault="00660AEE" w:rsidP="0040689A">
      <w:pPr>
        <w:ind w:firstLine="36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EC293B" w:rsidRPr="00B355E6">
        <w:rPr>
          <w:rFonts w:ascii="Times New Roman" w:hAnsi="Times New Roman" w:cs="Times New Roman"/>
          <w:b/>
          <w:sz w:val="28"/>
          <w:szCs w:val="28"/>
          <w:lang w:val="kk-KZ"/>
        </w:rPr>
        <w:t xml:space="preserve">Мемлекеттік қызмет – </w:t>
      </w:r>
      <w:r w:rsidR="00EC293B" w:rsidRPr="00B355E6">
        <w:rPr>
          <w:rFonts w:ascii="Times New Roman" w:hAnsi="Times New Roman" w:cs="Times New Roman"/>
          <w:sz w:val="28"/>
          <w:szCs w:val="28"/>
          <w:lang w:val="kk-KZ"/>
        </w:rPr>
        <w:t>мемлекеттік қызметшілердің мемлекеттік органдардағы мемлекеттік биліктің міндеттері мен фукцияларын іске асыруға бағытталған лауазымдық өкілеттігін атқару жөніндегі қызмет.</w:t>
      </w:r>
    </w:p>
    <w:p w:rsidR="00EC293B" w:rsidRPr="00B355E6" w:rsidRDefault="00660AEE" w:rsidP="00D97D0B">
      <w:pPr>
        <w:spacing w:after="0"/>
        <w:ind w:firstLine="36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EC293B" w:rsidRPr="00B355E6">
        <w:rPr>
          <w:rFonts w:ascii="Times New Roman" w:hAnsi="Times New Roman" w:cs="Times New Roman"/>
          <w:b/>
          <w:sz w:val="28"/>
          <w:szCs w:val="28"/>
          <w:lang w:val="kk-KZ"/>
        </w:rPr>
        <w:t xml:space="preserve">Мемлекеттік қызметші – </w:t>
      </w:r>
      <w:r w:rsidR="00EC293B" w:rsidRPr="00B355E6">
        <w:rPr>
          <w:rFonts w:ascii="Times New Roman" w:hAnsi="Times New Roman" w:cs="Times New Roman"/>
          <w:sz w:val="28"/>
          <w:szCs w:val="28"/>
          <w:lang w:val="kk-KZ"/>
        </w:rPr>
        <w:t>мемлекеттік органда заңдарда белгіленген тәртіппен республикалық немесе жергілікті бюджеттен не Қазақстан Республикасы Ұлттық банкінің қаржысынан ақы төленетін қызметті атқаратын және мемлекеттің міндеттері мен функцияларын іске асыру мақсатында лауазымдық өкілеттікті жүзеге асыратын Қазақстан Республикасының азаматы.</w:t>
      </w:r>
    </w:p>
    <w:p w:rsidR="00EC293B" w:rsidRPr="00B355E6" w:rsidRDefault="00EC293B" w:rsidP="00D97D0B">
      <w:pPr>
        <w:spacing w:after="0"/>
        <w:ind w:left="705"/>
        <w:jc w:val="both"/>
        <w:rPr>
          <w:rFonts w:ascii="Times New Roman" w:hAnsi="Times New Roman" w:cs="Times New Roman"/>
          <w:b/>
          <w:color w:val="000000"/>
          <w:sz w:val="28"/>
          <w:szCs w:val="28"/>
          <w:lang w:val="kk-KZ"/>
        </w:rPr>
      </w:pPr>
      <w:r w:rsidRPr="00B355E6">
        <w:rPr>
          <w:rFonts w:ascii="Times New Roman" w:hAnsi="Times New Roman" w:cs="Times New Roman"/>
          <w:sz w:val="28"/>
          <w:szCs w:val="28"/>
          <w:lang w:val="kk-KZ"/>
        </w:rPr>
        <w:t xml:space="preserve">         </w:t>
      </w:r>
    </w:p>
    <w:p w:rsidR="00EC293B" w:rsidRPr="00B355E6" w:rsidRDefault="00EC293B" w:rsidP="00D97D0B">
      <w:pPr>
        <w:spacing w:after="0"/>
        <w:jc w:val="both"/>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 xml:space="preserve">                                               Тәуелдік жалғау</w:t>
      </w:r>
    </w:p>
    <w:p w:rsidR="00EC293B" w:rsidRPr="00B355E6" w:rsidRDefault="00EC293B" w:rsidP="00D97D0B">
      <w:pPr>
        <w:spacing w:after="0"/>
        <w:ind w:left="705"/>
        <w:jc w:val="both"/>
        <w:rPr>
          <w:rFonts w:ascii="Times New Roman" w:hAnsi="Times New Roman" w:cs="Times New Roman"/>
          <w:color w:val="000000"/>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tblPr>
      <w:tblGrid>
        <w:gridCol w:w="1419"/>
        <w:gridCol w:w="1995"/>
        <w:gridCol w:w="2109"/>
        <w:gridCol w:w="4047"/>
      </w:tblGrid>
      <w:tr w:rsidR="00EC293B" w:rsidRPr="00B355E6" w:rsidTr="00A43646">
        <w:trPr>
          <w:trHeight w:val="605"/>
        </w:trPr>
        <w:tc>
          <w:tcPr>
            <w:tcW w:w="1419" w:type="dxa"/>
            <w:shd w:val="pct75" w:color="008080" w:fill="008000"/>
          </w:tcPr>
          <w:p w:rsidR="00EC293B" w:rsidRPr="00B355E6" w:rsidRDefault="00EC293B" w:rsidP="00D97D0B">
            <w:pPr>
              <w:spacing w:after="0"/>
              <w:jc w:val="both"/>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 xml:space="preserve">   жақ</w:t>
            </w:r>
          </w:p>
        </w:tc>
        <w:tc>
          <w:tcPr>
            <w:tcW w:w="1995" w:type="dxa"/>
            <w:shd w:val="pct75" w:color="008080" w:fill="008000"/>
          </w:tcPr>
          <w:p w:rsidR="00EC293B" w:rsidRPr="00B355E6" w:rsidRDefault="00EC293B" w:rsidP="00D97D0B">
            <w:pPr>
              <w:spacing w:after="0"/>
              <w:jc w:val="both"/>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 xml:space="preserve">     жекеше  </w:t>
            </w:r>
          </w:p>
        </w:tc>
        <w:tc>
          <w:tcPr>
            <w:tcW w:w="2109" w:type="dxa"/>
            <w:shd w:val="pct75" w:color="008080" w:fill="008000"/>
          </w:tcPr>
          <w:p w:rsidR="00EC293B" w:rsidRPr="00B355E6" w:rsidRDefault="00EC293B" w:rsidP="00D97D0B">
            <w:pPr>
              <w:spacing w:after="0"/>
              <w:jc w:val="both"/>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 xml:space="preserve">    көпше</w:t>
            </w:r>
          </w:p>
        </w:tc>
        <w:tc>
          <w:tcPr>
            <w:tcW w:w="4047" w:type="dxa"/>
            <w:shd w:val="pct75" w:color="008080" w:fill="008000"/>
          </w:tcPr>
          <w:p w:rsidR="00EC293B" w:rsidRPr="00B355E6" w:rsidRDefault="00EC293B" w:rsidP="00D97D0B">
            <w:pPr>
              <w:spacing w:after="0"/>
              <w:jc w:val="both"/>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 xml:space="preserve">  мысалдар</w:t>
            </w:r>
          </w:p>
        </w:tc>
      </w:tr>
      <w:tr w:rsidR="00EC293B" w:rsidRPr="009224E1" w:rsidTr="00A43646">
        <w:trPr>
          <w:trHeight w:val="888"/>
        </w:trPr>
        <w:tc>
          <w:tcPr>
            <w:tcW w:w="1419" w:type="dxa"/>
            <w:shd w:val="pct20" w:color="00FF00" w:fill="FFFFFF"/>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І</w:t>
            </w:r>
          </w:p>
        </w:tc>
        <w:tc>
          <w:tcPr>
            <w:tcW w:w="1995" w:type="dxa"/>
            <w:shd w:val="pct20" w:color="00FF00" w:fill="FFFFFF"/>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 -ым, -ім</w:t>
            </w:r>
          </w:p>
        </w:tc>
        <w:tc>
          <w:tcPr>
            <w:tcW w:w="2109" w:type="dxa"/>
            <w:shd w:val="pct20" w:color="00FF00" w:fill="FFFFFF"/>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-мыз, -міз, -ымыз, -іміз</w:t>
            </w:r>
          </w:p>
        </w:tc>
        <w:tc>
          <w:tcPr>
            <w:tcW w:w="4047" w:type="dxa"/>
            <w:shd w:val="pct20" w:color="00FF00" w:fill="FFFFFF"/>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балам, інім, досым, баламыз, ініміз, досымыз </w:t>
            </w:r>
          </w:p>
        </w:tc>
      </w:tr>
      <w:tr w:rsidR="00EC293B" w:rsidRPr="009224E1" w:rsidTr="00A43646">
        <w:trPr>
          <w:trHeight w:val="1597"/>
        </w:trPr>
        <w:tc>
          <w:tcPr>
            <w:tcW w:w="1419" w:type="dxa"/>
            <w:shd w:val="pct20" w:color="00FF00" w:fill="FFFFFF"/>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ІІ</w:t>
            </w:r>
          </w:p>
          <w:p w:rsidR="00EC293B" w:rsidRPr="00B355E6" w:rsidRDefault="00EC293B" w:rsidP="00D97D0B">
            <w:pPr>
              <w:spacing w:after="0"/>
              <w:jc w:val="both"/>
              <w:rPr>
                <w:rFonts w:ascii="Times New Roman" w:hAnsi="Times New Roman" w:cs="Times New Roman"/>
                <w:color w:val="000000"/>
                <w:sz w:val="28"/>
                <w:szCs w:val="28"/>
                <w:lang w:val="kk-KZ"/>
              </w:rPr>
            </w:pPr>
          </w:p>
        </w:tc>
        <w:tc>
          <w:tcPr>
            <w:tcW w:w="1995" w:type="dxa"/>
            <w:shd w:val="pct20" w:color="00FF00" w:fill="FFFFFF"/>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-ң, -ың, -ің,</w:t>
            </w:r>
          </w:p>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-ңыз, -ңіз, -ыңыз, -іңіз</w:t>
            </w:r>
          </w:p>
        </w:tc>
        <w:tc>
          <w:tcPr>
            <w:tcW w:w="2109" w:type="dxa"/>
            <w:shd w:val="pct20" w:color="00FF00" w:fill="FFFFFF"/>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балаң, інің, досың, балаңыз, ініңіз, досыңыз </w:t>
            </w:r>
          </w:p>
        </w:tc>
        <w:tc>
          <w:tcPr>
            <w:tcW w:w="4047" w:type="dxa"/>
            <w:shd w:val="pct20" w:color="00FF00" w:fill="FFFFFF"/>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балаларың, інілерің, достарың, балаларыңыз, інілеріңіз, достарыңыз</w:t>
            </w:r>
          </w:p>
        </w:tc>
      </w:tr>
      <w:tr w:rsidR="00EC293B" w:rsidRPr="00B355E6" w:rsidTr="00A43646">
        <w:trPr>
          <w:trHeight w:val="902"/>
        </w:trPr>
        <w:tc>
          <w:tcPr>
            <w:tcW w:w="1419" w:type="dxa"/>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ІІІ</w:t>
            </w:r>
          </w:p>
        </w:tc>
        <w:tc>
          <w:tcPr>
            <w:tcW w:w="1995" w:type="dxa"/>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-ы, -і, -сы, -сі</w:t>
            </w:r>
          </w:p>
        </w:tc>
        <w:tc>
          <w:tcPr>
            <w:tcW w:w="2109" w:type="dxa"/>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баласы, інісі, досы</w:t>
            </w:r>
          </w:p>
        </w:tc>
        <w:tc>
          <w:tcPr>
            <w:tcW w:w="4047" w:type="dxa"/>
          </w:tcPr>
          <w:p w:rsidR="00EC293B" w:rsidRPr="00B355E6" w:rsidRDefault="00EC293B" w:rsidP="00D97D0B">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Баласы, інісі, досы, балалары, інілері, достары</w:t>
            </w:r>
          </w:p>
        </w:tc>
      </w:tr>
    </w:tbl>
    <w:p w:rsidR="00A43646" w:rsidRPr="00B355E6" w:rsidRDefault="00A43646" w:rsidP="00660AEE">
      <w:pPr>
        <w:spacing w:after="0"/>
        <w:jc w:val="both"/>
        <w:rPr>
          <w:rFonts w:ascii="Times New Roman" w:hAnsi="Times New Roman" w:cs="Times New Roman"/>
          <w:color w:val="000000"/>
          <w:sz w:val="28"/>
          <w:szCs w:val="28"/>
          <w:lang w:val="kk-KZ"/>
        </w:rPr>
      </w:pPr>
    </w:p>
    <w:p w:rsidR="00EC293B" w:rsidRPr="00B355E6" w:rsidRDefault="00EC293B" w:rsidP="00D97D0B">
      <w:pPr>
        <w:spacing w:after="0"/>
        <w:jc w:val="center"/>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 xml:space="preserve">Тәуелдік жалғаулары </w:t>
      </w:r>
    </w:p>
    <w:p w:rsidR="00EC293B" w:rsidRPr="00B355E6" w:rsidRDefault="00EC293B" w:rsidP="00D97D0B">
      <w:pPr>
        <w:spacing w:after="0"/>
        <w:jc w:val="center"/>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(Притяжательные окончания)</w:t>
      </w:r>
    </w:p>
    <w:p w:rsidR="00EC293B" w:rsidRPr="00B355E6" w:rsidRDefault="00EC293B" w:rsidP="00D97D0B">
      <w:pPr>
        <w:shd w:val="clear" w:color="auto" w:fill="FFFFFF"/>
        <w:autoSpaceDE w:val="0"/>
        <w:autoSpaceDN w:val="0"/>
        <w:adjustRightInd w:val="0"/>
        <w:spacing w:after="0"/>
        <w:ind w:left="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Жекеше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Көпше</w:t>
      </w:r>
    </w:p>
    <w:p w:rsidR="00EC293B" w:rsidRPr="00B355E6" w:rsidRDefault="00EC293B" w:rsidP="00D97D0B">
      <w:pPr>
        <w:shd w:val="clear" w:color="auto" w:fill="FFFFFF"/>
        <w:autoSpaceDE w:val="0"/>
        <w:autoSpaceDN w:val="0"/>
        <w:adjustRightInd w:val="0"/>
        <w:spacing w:after="0"/>
        <w:ind w:left="708" w:firstLine="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I.      -м,-ым,-ім.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I.   -мыз, -міз, -ымыз, -іміз.</w:t>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color w:val="000000"/>
          <w:sz w:val="28"/>
          <w:szCs w:val="28"/>
          <w:lang w:val="kk-KZ"/>
        </w:rPr>
        <w:t xml:space="preserve">II. </w:t>
      </w:r>
      <w:r w:rsidRPr="00B355E6">
        <w:rPr>
          <w:rFonts w:ascii="Times New Roman" w:hAnsi="Times New Roman" w:cs="Times New Roman"/>
          <w:noProof/>
          <w:color w:val="000000"/>
          <w:sz w:val="28"/>
          <w:szCs w:val="28"/>
          <w:lang w:val="kk-KZ"/>
        </w:rPr>
        <w:t xml:space="preserve">    -н,-ың,-ің,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II.  -ың,-ің, -ңыз,</w:t>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lastRenderedPageBreak/>
        <w:t xml:space="preserve">         -ңыз,-ніз.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 xml:space="preserve">      -ңіз, -ыңыз, -іңіз.</w:t>
      </w:r>
    </w:p>
    <w:p w:rsidR="00EC293B" w:rsidRPr="00B355E6" w:rsidRDefault="00EC293B" w:rsidP="00D97D0B">
      <w:pPr>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ІІІ.    -ы,-і,-сы,-сі.</w:t>
      </w: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color w:val="000000"/>
          <w:sz w:val="28"/>
          <w:szCs w:val="28"/>
          <w:lang w:val="kk-KZ"/>
        </w:rPr>
        <w:tab/>
      </w:r>
      <w:r w:rsidRPr="00B355E6">
        <w:rPr>
          <w:rFonts w:ascii="Times New Roman" w:hAnsi="Times New Roman" w:cs="Times New Roman"/>
          <w:color w:val="000000"/>
          <w:sz w:val="28"/>
          <w:szCs w:val="28"/>
          <w:lang w:val="kk-KZ"/>
        </w:rPr>
        <w:tab/>
      </w:r>
      <w:r w:rsidRPr="00B355E6">
        <w:rPr>
          <w:rFonts w:ascii="Times New Roman" w:hAnsi="Times New Roman" w:cs="Times New Roman"/>
          <w:color w:val="000000"/>
          <w:sz w:val="28"/>
          <w:szCs w:val="28"/>
          <w:lang w:val="kk-KZ"/>
        </w:rPr>
        <w:tab/>
      </w:r>
      <w:r w:rsidRPr="00B355E6">
        <w:rPr>
          <w:rFonts w:ascii="Times New Roman" w:hAnsi="Times New Roman" w:cs="Times New Roman"/>
          <w:color w:val="000000"/>
          <w:sz w:val="28"/>
          <w:szCs w:val="28"/>
          <w:lang w:val="kk-KZ"/>
        </w:rPr>
        <w:tab/>
        <w:t xml:space="preserve">III.  </w:t>
      </w:r>
      <w:r w:rsidRPr="00B355E6">
        <w:rPr>
          <w:rFonts w:ascii="Times New Roman" w:hAnsi="Times New Roman" w:cs="Times New Roman"/>
          <w:noProof/>
          <w:color w:val="000000"/>
          <w:sz w:val="28"/>
          <w:szCs w:val="28"/>
          <w:lang w:val="kk-KZ"/>
        </w:rPr>
        <w:t>–ы,  -і, -сы, -сі.</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p>
    <w:p w:rsidR="00EC293B" w:rsidRPr="00B355E6" w:rsidRDefault="00EC293B" w:rsidP="00D97D0B">
      <w:pPr>
        <w:shd w:val="clear" w:color="auto" w:fill="FFFFFF"/>
        <w:tabs>
          <w:tab w:val="left" w:pos="4260"/>
        </w:tabs>
        <w:autoSpaceDE w:val="0"/>
        <w:autoSpaceDN w:val="0"/>
        <w:adjustRightInd w:val="0"/>
        <w:spacing w:after="0"/>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ab/>
        <w:t>Сөздік</w:t>
      </w:r>
    </w:p>
    <w:p w:rsidR="00EC293B" w:rsidRPr="00B355E6" w:rsidRDefault="00EC293B" w:rsidP="00D97D0B">
      <w:pPr>
        <w:shd w:val="clear" w:color="auto" w:fill="FFFFFF"/>
        <w:autoSpaceDE w:val="0"/>
        <w:autoSpaceDN w:val="0"/>
        <w:adjustRightInd w:val="0"/>
        <w:spacing w:after="0"/>
        <w:jc w:val="center"/>
        <w:rPr>
          <w:rFonts w:ascii="Times New Roman" w:hAnsi="Times New Roman" w:cs="Times New Roman"/>
          <w:b/>
          <w:noProof/>
          <w:color w:val="000000"/>
          <w:sz w:val="28"/>
          <w:szCs w:val="28"/>
          <w:u w:val="single"/>
          <w:lang w:val="kk-KZ"/>
        </w:rPr>
      </w:pPr>
    </w:p>
    <w:p w:rsidR="00EC293B" w:rsidRPr="00B355E6" w:rsidRDefault="00EC293B" w:rsidP="00D97D0B">
      <w:pPr>
        <w:shd w:val="clear" w:color="auto" w:fill="FFFFFF"/>
        <w:autoSpaceDE w:val="0"/>
        <w:autoSpaceDN w:val="0"/>
        <w:adjustRightInd w:val="0"/>
        <w:spacing w:after="0"/>
        <w:jc w:val="both"/>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Менің - мой (моя, мое</w:t>
      </w:r>
      <w:r w:rsidRPr="00B355E6">
        <w:rPr>
          <w:rFonts w:ascii="Times New Roman" w:hAnsi="Times New Roman" w:cs="Times New Roman"/>
          <w:noProof/>
          <w:color w:val="000000"/>
          <w:sz w:val="28"/>
          <w:szCs w:val="28"/>
          <w:lang w:val="kk-KZ"/>
        </w:rPr>
        <w:t>,</w:t>
      </w:r>
      <w:r w:rsidRPr="00B355E6">
        <w:rPr>
          <w:rFonts w:ascii="Times New Roman" w:hAnsi="Times New Roman" w:cs="Times New Roman"/>
          <w:noProof/>
          <w:color w:val="000000"/>
          <w:sz w:val="28"/>
          <w:szCs w:val="28"/>
        </w:rPr>
        <w:t xml:space="preserve"> мои)</w:t>
      </w:r>
    </w:p>
    <w:p w:rsidR="00EC293B" w:rsidRPr="00B355E6" w:rsidRDefault="00EC293B" w:rsidP="00D97D0B">
      <w:pPr>
        <w:shd w:val="clear" w:color="auto" w:fill="FFFFFF"/>
        <w:autoSpaceDE w:val="0"/>
        <w:autoSpaceDN w:val="0"/>
        <w:adjustRightInd w:val="0"/>
        <w:spacing w:after="0"/>
        <w:jc w:val="both"/>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Сенің - твой (твоя, твое, твои)</w:t>
      </w:r>
    </w:p>
    <w:p w:rsidR="00EC293B" w:rsidRPr="00B355E6" w:rsidRDefault="00EC293B" w:rsidP="00D97D0B">
      <w:pPr>
        <w:shd w:val="clear" w:color="auto" w:fill="FFFFFF"/>
        <w:autoSpaceDE w:val="0"/>
        <w:autoSpaceDN w:val="0"/>
        <w:adjustRightInd w:val="0"/>
        <w:spacing w:after="0"/>
        <w:jc w:val="both"/>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Сіздің - ваш (ваша, ваши, ваше)</w:t>
      </w:r>
    </w:p>
    <w:p w:rsidR="00EC293B" w:rsidRPr="00B355E6" w:rsidRDefault="00EC293B" w:rsidP="00D97D0B">
      <w:pPr>
        <w:shd w:val="clear" w:color="auto" w:fill="FFFFFF"/>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noProof/>
          <w:color w:val="000000"/>
          <w:sz w:val="28"/>
          <w:szCs w:val="28"/>
        </w:rPr>
        <w:t>О</w:t>
      </w:r>
      <w:r w:rsidRPr="00B355E6">
        <w:rPr>
          <w:rFonts w:ascii="Times New Roman" w:hAnsi="Times New Roman" w:cs="Times New Roman"/>
          <w:noProof/>
          <w:color w:val="000000"/>
          <w:sz w:val="28"/>
          <w:szCs w:val="28"/>
          <w:lang w:val="kk-KZ"/>
        </w:rPr>
        <w:t>н</w:t>
      </w:r>
      <w:r w:rsidRPr="00B355E6">
        <w:rPr>
          <w:rFonts w:ascii="Times New Roman" w:hAnsi="Times New Roman" w:cs="Times New Roman"/>
          <w:noProof/>
          <w:color w:val="000000"/>
          <w:sz w:val="28"/>
          <w:szCs w:val="28"/>
        </w:rPr>
        <w:t>ың - его (ее)</w:t>
      </w:r>
    </w:p>
    <w:p w:rsidR="00EC293B" w:rsidRPr="00B355E6" w:rsidRDefault="00EC293B" w:rsidP="00D97D0B">
      <w:pPr>
        <w:shd w:val="clear" w:color="auto" w:fill="FFFFFF"/>
        <w:autoSpaceDE w:val="0"/>
        <w:autoSpaceDN w:val="0"/>
        <w:adjustRightInd w:val="0"/>
        <w:spacing w:after="0"/>
        <w:jc w:val="both"/>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Біздің</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наш (наш</w:t>
      </w:r>
      <w:r w:rsidRPr="00B355E6">
        <w:rPr>
          <w:rFonts w:ascii="Times New Roman" w:hAnsi="Times New Roman" w:cs="Times New Roman"/>
          <w:noProof/>
          <w:color w:val="000000"/>
          <w:sz w:val="28"/>
          <w:szCs w:val="28"/>
          <w:lang w:val="kk-KZ"/>
        </w:rPr>
        <w:t>а</w:t>
      </w:r>
      <w:r w:rsidRPr="00B355E6">
        <w:rPr>
          <w:rFonts w:ascii="Times New Roman" w:hAnsi="Times New Roman" w:cs="Times New Roman"/>
          <w:noProof/>
          <w:color w:val="000000"/>
          <w:sz w:val="28"/>
          <w:szCs w:val="28"/>
        </w:rPr>
        <w:t>, наше, наши)</w:t>
      </w:r>
    </w:p>
    <w:p w:rsidR="00EC293B" w:rsidRPr="00B355E6" w:rsidRDefault="00EC293B" w:rsidP="00D97D0B">
      <w:pPr>
        <w:shd w:val="clear" w:color="auto" w:fill="FFFFFF"/>
        <w:autoSpaceDE w:val="0"/>
        <w:autoSpaceDN w:val="0"/>
        <w:adjustRightInd w:val="0"/>
        <w:spacing w:after="0"/>
        <w:jc w:val="both"/>
        <w:rPr>
          <w:rFonts w:ascii="Times New Roman" w:hAnsi="Times New Roman" w:cs="Times New Roman"/>
          <w:sz w:val="28"/>
          <w:szCs w:val="28"/>
        </w:rPr>
      </w:pPr>
      <w:r w:rsidRPr="00B355E6">
        <w:rPr>
          <w:rFonts w:ascii="Times New Roman" w:hAnsi="Times New Roman" w:cs="Times New Roman"/>
          <w:noProof/>
          <w:color w:val="000000"/>
          <w:sz w:val="28"/>
          <w:szCs w:val="28"/>
        </w:rPr>
        <w:t>Сендердің</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ваш (ваша, ваши, ваши)</w:t>
      </w:r>
    </w:p>
    <w:p w:rsidR="00EC293B" w:rsidRPr="00B355E6" w:rsidRDefault="00EC293B" w:rsidP="00D97D0B">
      <w:pPr>
        <w:shd w:val="clear" w:color="auto" w:fill="FFFFFF"/>
        <w:autoSpaceDE w:val="0"/>
        <w:autoSpaceDN w:val="0"/>
        <w:adjustRightInd w:val="0"/>
        <w:spacing w:after="0"/>
        <w:jc w:val="both"/>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Сіздерді</w:t>
      </w:r>
      <w:r w:rsidRPr="00B355E6">
        <w:rPr>
          <w:rFonts w:ascii="Times New Roman" w:hAnsi="Times New Roman" w:cs="Times New Roman"/>
          <w:noProof/>
          <w:color w:val="000000"/>
          <w:sz w:val="28"/>
          <w:szCs w:val="28"/>
          <w:lang w:val="kk-KZ"/>
        </w:rPr>
        <w:t>ң</w:t>
      </w:r>
      <w:r w:rsidRPr="00B355E6">
        <w:rPr>
          <w:rFonts w:ascii="Times New Roman" w:hAnsi="Times New Roman" w:cs="Times New Roman"/>
          <w:noProof/>
          <w:color w:val="000000"/>
          <w:sz w:val="28"/>
          <w:szCs w:val="28"/>
        </w:rPr>
        <w:t xml:space="preserve"> - ваш (ваша, ваше, ваши)</w:t>
      </w:r>
    </w:p>
    <w:p w:rsidR="00EC293B" w:rsidRPr="00B355E6" w:rsidRDefault="00EC293B" w:rsidP="00D97D0B">
      <w:pPr>
        <w:shd w:val="clear" w:color="auto" w:fill="FFFFFF"/>
        <w:autoSpaceDE w:val="0"/>
        <w:autoSpaceDN w:val="0"/>
        <w:adjustRightInd w:val="0"/>
        <w:spacing w:after="0"/>
        <w:jc w:val="both"/>
        <w:rPr>
          <w:rFonts w:ascii="Times New Roman" w:hAnsi="Times New Roman" w:cs="Times New Roman"/>
          <w:sz w:val="28"/>
          <w:szCs w:val="28"/>
          <w:lang w:val="kk-KZ"/>
        </w:rPr>
      </w:pPr>
      <w:r w:rsidRPr="00B355E6">
        <w:rPr>
          <w:rFonts w:ascii="Times New Roman" w:hAnsi="Times New Roman" w:cs="Times New Roman"/>
          <w:noProof/>
          <w:color w:val="000000"/>
          <w:sz w:val="28"/>
          <w:szCs w:val="28"/>
        </w:rPr>
        <w:t>Олардың - их</w:t>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p>
    <w:p w:rsidR="00EC293B" w:rsidRPr="00B355E6" w:rsidRDefault="00EC293B" w:rsidP="00D97D0B">
      <w:pPr>
        <w:shd w:val="clear" w:color="auto" w:fill="FFFFFF"/>
        <w:autoSpaceDE w:val="0"/>
        <w:autoSpaceDN w:val="0"/>
        <w:adjustRightInd w:val="0"/>
        <w:spacing w:after="0"/>
        <w:jc w:val="center"/>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rPr>
        <w:t>Тәуелдеу үлгілері</w:t>
      </w:r>
    </w:p>
    <w:p w:rsidR="00EC293B" w:rsidRPr="00B355E6" w:rsidRDefault="00EC293B" w:rsidP="00D97D0B">
      <w:pPr>
        <w:shd w:val="clear" w:color="auto" w:fill="FFFFFF"/>
        <w:autoSpaceDE w:val="0"/>
        <w:autoSpaceDN w:val="0"/>
        <w:adjustRightInd w:val="0"/>
        <w:spacing w:after="0"/>
        <w:jc w:val="center"/>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rPr>
        <w:t>(</w:t>
      </w:r>
      <w:r w:rsidRPr="00B355E6">
        <w:rPr>
          <w:rFonts w:ascii="Times New Roman" w:hAnsi="Times New Roman" w:cs="Times New Roman"/>
          <w:b/>
          <w:noProof/>
          <w:color w:val="000000"/>
          <w:sz w:val="28"/>
          <w:szCs w:val="28"/>
          <w:lang w:val="kk-KZ"/>
        </w:rPr>
        <w:t>О</w:t>
      </w:r>
      <w:r w:rsidRPr="00B355E6">
        <w:rPr>
          <w:rFonts w:ascii="Times New Roman" w:hAnsi="Times New Roman" w:cs="Times New Roman"/>
          <w:b/>
          <w:noProof/>
          <w:color w:val="000000"/>
          <w:sz w:val="28"/>
          <w:szCs w:val="28"/>
        </w:rPr>
        <w:t>бразцы спряжения слов с аффиксом принадлежности)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tblPr>
      <w:tblGrid>
        <w:gridCol w:w="1080"/>
        <w:gridCol w:w="3960"/>
        <w:gridCol w:w="4320"/>
      </w:tblGrid>
      <w:tr w:rsidR="00EC293B" w:rsidRPr="00B355E6" w:rsidTr="00A43646">
        <w:trPr>
          <w:trHeight w:val="699"/>
        </w:trPr>
        <w:tc>
          <w:tcPr>
            <w:tcW w:w="1080" w:type="dxa"/>
            <w:shd w:val="solid" w:color="000080" w:fill="FFFFFF"/>
          </w:tcPr>
          <w:p w:rsidR="00EC293B" w:rsidRPr="00B355E6" w:rsidRDefault="00EC293B" w:rsidP="00D97D0B">
            <w:pPr>
              <w:shd w:val="clear" w:color="auto" w:fill="FFFFFF"/>
              <w:autoSpaceDE w:val="0"/>
              <w:autoSpaceDN w:val="0"/>
              <w:adjustRightInd w:val="0"/>
              <w:spacing w:after="0"/>
              <w:rPr>
                <w:rFonts w:ascii="Times New Roman" w:hAnsi="Times New Roman" w:cs="Times New Roman"/>
                <w:b/>
                <w:bCs/>
                <w:color w:val="FFFFFF"/>
                <w:sz w:val="28"/>
                <w:szCs w:val="28"/>
              </w:rPr>
            </w:pPr>
            <w:r w:rsidRPr="00B355E6">
              <w:rPr>
                <w:rFonts w:ascii="Times New Roman" w:hAnsi="Times New Roman" w:cs="Times New Roman"/>
                <w:b/>
                <w:bCs/>
                <w:noProof/>
                <w:color w:val="000000"/>
                <w:sz w:val="28"/>
                <w:szCs w:val="28"/>
                <w:lang w:val="kk-KZ"/>
              </w:rPr>
              <w:t xml:space="preserve"> </w:t>
            </w:r>
            <w:r w:rsidRPr="00B355E6">
              <w:rPr>
                <w:rFonts w:ascii="Times New Roman" w:hAnsi="Times New Roman" w:cs="Times New Roman"/>
                <w:b/>
                <w:bCs/>
                <w:noProof/>
                <w:color w:val="000000"/>
                <w:sz w:val="28"/>
                <w:szCs w:val="28"/>
              </w:rPr>
              <w:t>Жақ</w:t>
            </w:r>
            <w:r w:rsidRPr="00B355E6">
              <w:rPr>
                <w:rFonts w:ascii="Times New Roman" w:hAnsi="Times New Roman" w:cs="Times New Roman"/>
                <w:b/>
                <w:bCs/>
                <w:color w:val="FFFFFF"/>
                <w:sz w:val="28"/>
                <w:szCs w:val="28"/>
              </w:rPr>
              <w:t xml:space="preserve"> </w:t>
            </w:r>
          </w:p>
        </w:tc>
        <w:tc>
          <w:tcPr>
            <w:tcW w:w="8280" w:type="dxa"/>
            <w:gridSpan w:val="2"/>
            <w:shd w:val="solid" w:color="000080" w:fill="FFFFFF"/>
          </w:tcPr>
          <w:p w:rsidR="00EC293B" w:rsidRPr="00B355E6" w:rsidRDefault="00EC293B" w:rsidP="00D97D0B">
            <w:pPr>
              <w:shd w:val="clear" w:color="auto" w:fill="FFFFFF"/>
              <w:autoSpaceDE w:val="0"/>
              <w:autoSpaceDN w:val="0"/>
              <w:adjustRightInd w:val="0"/>
              <w:spacing w:after="0"/>
              <w:rPr>
                <w:rFonts w:ascii="Times New Roman" w:hAnsi="Times New Roman" w:cs="Times New Roman"/>
                <w:b/>
                <w:bCs/>
                <w:color w:val="FFFFFF"/>
                <w:sz w:val="28"/>
                <w:szCs w:val="28"/>
              </w:rPr>
            </w:pPr>
            <w:r w:rsidRPr="00B355E6">
              <w:rPr>
                <w:rFonts w:ascii="Times New Roman" w:hAnsi="Times New Roman" w:cs="Times New Roman"/>
                <w:b/>
                <w:bCs/>
                <w:noProof/>
                <w:color w:val="000000"/>
                <w:sz w:val="28"/>
                <w:szCs w:val="28"/>
                <w:lang w:val="kk-KZ"/>
              </w:rPr>
              <w:t xml:space="preserve">              </w:t>
            </w:r>
            <w:r w:rsidRPr="00B355E6">
              <w:rPr>
                <w:rFonts w:ascii="Times New Roman" w:hAnsi="Times New Roman" w:cs="Times New Roman"/>
                <w:b/>
                <w:bCs/>
                <w:noProof/>
                <w:color w:val="000000"/>
                <w:sz w:val="28"/>
                <w:szCs w:val="28"/>
              </w:rPr>
              <w:t>Сөздің соңғы дыбысы (конечный звук слова)</w:t>
            </w:r>
            <w:r w:rsidRPr="00B355E6">
              <w:rPr>
                <w:rFonts w:ascii="Times New Roman" w:hAnsi="Times New Roman" w:cs="Times New Roman"/>
                <w:b/>
                <w:bCs/>
                <w:color w:val="FFFFFF"/>
                <w:sz w:val="28"/>
                <w:szCs w:val="28"/>
              </w:rPr>
              <w:t xml:space="preserve"> </w:t>
            </w:r>
          </w:p>
        </w:tc>
      </w:tr>
      <w:tr w:rsidR="00EC293B" w:rsidRPr="00B355E6" w:rsidTr="00A43646">
        <w:trPr>
          <w:trHeight w:val="539"/>
        </w:trPr>
        <w:tc>
          <w:tcPr>
            <w:tcW w:w="1080" w:type="dxa"/>
            <w:shd w:val="pct30" w:color="000000" w:fill="FFFFFF"/>
          </w:tcPr>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rPr>
            </w:pPr>
            <w:r w:rsidRPr="00B355E6">
              <w:rPr>
                <w:rFonts w:ascii="Times New Roman" w:hAnsi="Times New Roman" w:cs="Times New Roman"/>
                <w:b/>
                <w:bCs/>
                <w:noProof/>
                <w:color w:val="000000"/>
                <w:sz w:val="28"/>
                <w:szCs w:val="28"/>
              </w:rPr>
              <w:t>(лицо)</w:t>
            </w:r>
            <w:r w:rsidRPr="00B355E6">
              <w:rPr>
                <w:rFonts w:ascii="Times New Roman" w:hAnsi="Times New Roman" w:cs="Times New Roman"/>
                <w:b/>
                <w:bCs/>
                <w:sz w:val="28"/>
                <w:szCs w:val="28"/>
              </w:rPr>
              <w:t xml:space="preserve"> </w:t>
            </w:r>
          </w:p>
        </w:tc>
        <w:tc>
          <w:tcPr>
            <w:tcW w:w="3960" w:type="dxa"/>
            <w:shd w:val="pct25" w:color="00FF00" w:fill="FFFFFF"/>
          </w:tcPr>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rPr>
            </w:pPr>
            <w:r w:rsidRPr="00B355E6">
              <w:rPr>
                <w:rFonts w:ascii="Times New Roman" w:hAnsi="Times New Roman" w:cs="Times New Roman"/>
                <w:b/>
                <w:bCs/>
                <w:noProof/>
                <w:color w:val="000000"/>
                <w:sz w:val="28"/>
                <w:szCs w:val="28"/>
                <w:lang w:val="kk-KZ"/>
              </w:rPr>
              <w:t>т</w:t>
            </w:r>
            <w:r w:rsidRPr="00B355E6">
              <w:rPr>
                <w:rFonts w:ascii="Times New Roman" w:hAnsi="Times New Roman" w:cs="Times New Roman"/>
                <w:b/>
                <w:bCs/>
                <w:noProof/>
                <w:color w:val="000000"/>
                <w:sz w:val="28"/>
                <w:szCs w:val="28"/>
              </w:rPr>
              <w:t>вердогласный</w:t>
            </w:r>
            <w:r w:rsidRPr="00B355E6">
              <w:rPr>
                <w:rFonts w:ascii="Times New Roman" w:hAnsi="Times New Roman" w:cs="Times New Roman"/>
                <w:b/>
                <w:bCs/>
                <w:sz w:val="28"/>
                <w:szCs w:val="28"/>
              </w:rPr>
              <w:t xml:space="preserve"> </w:t>
            </w:r>
          </w:p>
        </w:tc>
        <w:tc>
          <w:tcPr>
            <w:tcW w:w="4320" w:type="dxa"/>
            <w:shd w:val="pct30" w:color="000000" w:fill="FFFFFF"/>
          </w:tcPr>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rPr>
            </w:pPr>
            <w:r w:rsidRPr="00B355E6">
              <w:rPr>
                <w:rFonts w:ascii="Times New Roman" w:hAnsi="Times New Roman" w:cs="Times New Roman"/>
                <w:b/>
                <w:bCs/>
                <w:noProof/>
                <w:color w:val="000000"/>
                <w:sz w:val="28"/>
                <w:szCs w:val="28"/>
                <w:lang w:val="kk-KZ"/>
              </w:rPr>
              <w:t>м</w:t>
            </w:r>
            <w:r w:rsidRPr="00B355E6">
              <w:rPr>
                <w:rFonts w:ascii="Times New Roman" w:hAnsi="Times New Roman" w:cs="Times New Roman"/>
                <w:b/>
                <w:bCs/>
                <w:noProof/>
                <w:color w:val="000000"/>
                <w:sz w:val="28"/>
                <w:szCs w:val="28"/>
              </w:rPr>
              <w:t>ягкогласный</w:t>
            </w:r>
            <w:r w:rsidRPr="00B355E6">
              <w:rPr>
                <w:rFonts w:ascii="Times New Roman" w:hAnsi="Times New Roman" w:cs="Times New Roman"/>
                <w:b/>
                <w:bCs/>
                <w:sz w:val="28"/>
                <w:szCs w:val="28"/>
              </w:rPr>
              <w:t xml:space="preserve"> </w:t>
            </w:r>
          </w:p>
        </w:tc>
      </w:tr>
      <w:tr w:rsidR="00EC293B" w:rsidRPr="009224E1" w:rsidTr="00A43646">
        <w:trPr>
          <w:trHeight w:val="1430"/>
        </w:trPr>
        <w:tc>
          <w:tcPr>
            <w:tcW w:w="1080" w:type="dxa"/>
            <w:shd w:val="pct30" w:color="000000" w:fill="FFFFFF"/>
          </w:tcPr>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kk-KZ"/>
              </w:rPr>
            </w:pP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kk-KZ"/>
              </w:rPr>
            </w:pP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kk-KZ"/>
              </w:rPr>
            </w:pPr>
            <w:r w:rsidRPr="00B355E6">
              <w:rPr>
                <w:rFonts w:ascii="Times New Roman" w:hAnsi="Times New Roman" w:cs="Times New Roman"/>
                <w:b/>
                <w:bCs/>
                <w:sz w:val="28"/>
                <w:szCs w:val="28"/>
                <w:lang w:val="kk-KZ"/>
              </w:rPr>
              <w:t xml:space="preserve">   І</w:t>
            </w: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kk-KZ"/>
              </w:rPr>
            </w:pPr>
            <w:r w:rsidRPr="00B355E6">
              <w:rPr>
                <w:rFonts w:ascii="Times New Roman" w:hAnsi="Times New Roman" w:cs="Times New Roman"/>
                <w:b/>
                <w:bCs/>
                <w:sz w:val="28"/>
                <w:szCs w:val="28"/>
                <w:lang w:val="kk-KZ"/>
              </w:rPr>
              <w:t xml:space="preserve">  ІІ</w:t>
            </w: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kk-KZ"/>
              </w:rPr>
            </w:pPr>
            <w:r w:rsidRPr="00B355E6">
              <w:rPr>
                <w:rFonts w:ascii="Times New Roman" w:hAnsi="Times New Roman" w:cs="Times New Roman"/>
                <w:b/>
                <w:bCs/>
                <w:sz w:val="28"/>
                <w:szCs w:val="28"/>
                <w:lang w:val="kk-KZ"/>
              </w:rPr>
              <w:t xml:space="preserve"> ІІІ</w:t>
            </w: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kk-KZ"/>
              </w:rPr>
            </w:pPr>
            <w:r w:rsidRPr="00B355E6">
              <w:rPr>
                <w:rFonts w:ascii="Times New Roman" w:hAnsi="Times New Roman" w:cs="Times New Roman"/>
                <w:b/>
                <w:bCs/>
                <w:sz w:val="28"/>
                <w:szCs w:val="28"/>
                <w:lang w:val="kk-KZ"/>
              </w:rPr>
              <w:t xml:space="preserve"> </w:t>
            </w: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kk-KZ"/>
              </w:rPr>
            </w:pP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kk-KZ"/>
              </w:rPr>
            </w:pP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kk-KZ"/>
              </w:rPr>
            </w:pP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en-US"/>
              </w:rPr>
            </w:pPr>
            <w:r w:rsidRPr="00B355E6">
              <w:rPr>
                <w:rFonts w:ascii="Times New Roman" w:hAnsi="Times New Roman" w:cs="Times New Roman"/>
                <w:b/>
                <w:bCs/>
                <w:sz w:val="28"/>
                <w:szCs w:val="28"/>
                <w:lang w:val="kk-KZ"/>
              </w:rPr>
              <w:t xml:space="preserve">    </w:t>
            </w:r>
            <w:r w:rsidRPr="00B355E6">
              <w:rPr>
                <w:rFonts w:ascii="Times New Roman" w:hAnsi="Times New Roman" w:cs="Times New Roman"/>
                <w:b/>
                <w:bCs/>
                <w:sz w:val="28"/>
                <w:szCs w:val="28"/>
                <w:lang w:val="en-US"/>
              </w:rPr>
              <w:t>I</w:t>
            </w: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en-US"/>
              </w:rPr>
            </w:pPr>
            <w:r w:rsidRPr="00B355E6">
              <w:rPr>
                <w:rFonts w:ascii="Times New Roman" w:hAnsi="Times New Roman" w:cs="Times New Roman"/>
                <w:b/>
                <w:bCs/>
                <w:sz w:val="28"/>
                <w:szCs w:val="28"/>
                <w:lang w:val="kk-KZ"/>
              </w:rPr>
              <w:t xml:space="preserve">    </w:t>
            </w:r>
            <w:r w:rsidRPr="00B355E6">
              <w:rPr>
                <w:rFonts w:ascii="Times New Roman" w:hAnsi="Times New Roman" w:cs="Times New Roman"/>
                <w:b/>
                <w:bCs/>
                <w:sz w:val="28"/>
                <w:szCs w:val="28"/>
                <w:lang w:val="en-US"/>
              </w:rPr>
              <w:t>II</w:t>
            </w: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en-US"/>
              </w:rPr>
            </w:pPr>
          </w:p>
          <w:p w:rsidR="00EC293B" w:rsidRPr="00B355E6" w:rsidRDefault="00EC293B" w:rsidP="00D97D0B">
            <w:pPr>
              <w:shd w:val="clear" w:color="auto" w:fill="FFFFFF"/>
              <w:autoSpaceDE w:val="0"/>
              <w:autoSpaceDN w:val="0"/>
              <w:adjustRightInd w:val="0"/>
              <w:spacing w:after="0"/>
              <w:rPr>
                <w:rFonts w:ascii="Times New Roman" w:hAnsi="Times New Roman" w:cs="Times New Roman"/>
                <w:b/>
                <w:bCs/>
                <w:sz w:val="28"/>
                <w:szCs w:val="28"/>
                <w:lang w:val="en-US"/>
              </w:rPr>
            </w:pPr>
            <w:r w:rsidRPr="00B355E6">
              <w:rPr>
                <w:rFonts w:ascii="Times New Roman" w:hAnsi="Times New Roman" w:cs="Times New Roman"/>
                <w:b/>
                <w:bCs/>
                <w:sz w:val="28"/>
                <w:szCs w:val="28"/>
                <w:lang w:val="kk-KZ"/>
              </w:rPr>
              <w:t xml:space="preserve">   </w:t>
            </w:r>
            <w:r w:rsidRPr="00B355E6">
              <w:rPr>
                <w:rFonts w:ascii="Times New Roman" w:hAnsi="Times New Roman" w:cs="Times New Roman"/>
                <w:b/>
                <w:bCs/>
                <w:sz w:val="28"/>
                <w:szCs w:val="28"/>
                <w:lang w:val="en-US"/>
              </w:rPr>
              <w:t xml:space="preserve">III                                                </w:t>
            </w:r>
          </w:p>
        </w:tc>
        <w:tc>
          <w:tcPr>
            <w:tcW w:w="3960" w:type="dxa"/>
            <w:shd w:val="pct25" w:color="00FF00" w:fill="FFFFFF"/>
          </w:tcPr>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w:t>
            </w:r>
            <w:r w:rsidRPr="00660AEE">
              <w:rPr>
                <w:rFonts w:ascii="Times New Roman" w:hAnsi="Times New Roman" w:cs="Times New Roman"/>
                <w:bCs/>
                <w:i/>
                <w:noProof/>
                <w:color w:val="000000"/>
                <w:sz w:val="28"/>
                <w:szCs w:val="28"/>
                <w:lang w:val="kk-KZ"/>
              </w:rPr>
              <w:t>а</w:t>
            </w:r>
            <w:r w:rsidRPr="00660AEE">
              <w:rPr>
                <w:rFonts w:ascii="Times New Roman" w:hAnsi="Times New Roman" w:cs="Times New Roman"/>
                <w:bCs/>
                <w:i/>
                <w:noProof/>
                <w:color w:val="000000"/>
                <w:sz w:val="28"/>
                <w:szCs w:val="28"/>
              </w:rPr>
              <w:t xml:space="preserve">та-дед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менің ата-м, республика-м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сенің ата-ң, республика-ң</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сіздің ата-ңыз, республика-ңыз</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оның ата-сы, республика-сы</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sz w:val="28"/>
                <w:szCs w:val="28"/>
                <w:lang w:val="kk-KZ"/>
              </w:rPr>
            </w:pPr>
          </w:p>
          <w:p w:rsidR="00EC293B" w:rsidRPr="00660AEE" w:rsidRDefault="00EC293B" w:rsidP="00D97D0B">
            <w:pPr>
              <w:autoSpaceDE w:val="0"/>
              <w:autoSpaceDN w:val="0"/>
              <w:adjustRightInd w:val="0"/>
              <w:spacing w:after="0"/>
              <w:rPr>
                <w:rFonts w:ascii="Times New Roman" w:hAnsi="Times New Roman" w:cs="Times New Roman"/>
                <w:bCs/>
                <w:noProof/>
                <w:color w:val="000000"/>
                <w:sz w:val="28"/>
                <w:szCs w:val="28"/>
                <w:lang w:val="kk-KZ"/>
              </w:rPr>
            </w:pPr>
          </w:p>
          <w:p w:rsidR="00EC293B" w:rsidRPr="00660AEE" w:rsidRDefault="00EC293B" w:rsidP="00D97D0B">
            <w:pPr>
              <w:autoSpaceDE w:val="0"/>
              <w:autoSpaceDN w:val="0"/>
              <w:adjustRightInd w:val="0"/>
              <w:spacing w:after="0"/>
              <w:rPr>
                <w:rFonts w:ascii="Times New Roman" w:hAnsi="Times New Roman" w:cs="Times New Roman"/>
                <w:bCs/>
                <w:sz w:val="28"/>
                <w:szCs w:val="28"/>
                <w:lang w:val="kk-KZ"/>
              </w:rPr>
            </w:pPr>
            <w:r w:rsidRPr="00660AEE">
              <w:rPr>
                <w:rFonts w:ascii="Times New Roman" w:hAnsi="Times New Roman" w:cs="Times New Roman"/>
                <w:bCs/>
                <w:noProof/>
                <w:color w:val="000000"/>
                <w:sz w:val="28"/>
                <w:szCs w:val="28"/>
                <w:lang w:val="kk-KZ"/>
              </w:rPr>
              <w:t xml:space="preserve">     қалам- ручка,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менің қалам-ым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сенің қалам-ың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сіздің қалам-ыңыз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sz w:val="28"/>
                <w:szCs w:val="28"/>
                <w:lang w:val="kk-KZ"/>
              </w:rPr>
            </w:pPr>
            <w:r w:rsidRPr="00660AEE">
              <w:rPr>
                <w:rFonts w:ascii="Times New Roman" w:hAnsi="Times New Roman" w:cs="Times New Roman"/>
                <w:bCs/>
                <w:noProof/>
                <w:color w:val="000000"/>
                <w:sz w:val="28"/>
                <w:szCs w:val="28"/>
                <w:lang w:val="kk-KZ"/>
              </w:rPr>
              <w:t xml:space="preserve">    оның қалам-ы</w:t>
            </w:r>
            <w:r w:rsidRPr="00660AEE">
              <w:rPr>
                <w:rFonts w:ascii="Times New Roman" w:hAnsi="Times New Roman" w:cs="Times New Roman"/>
                <w:bCs/>
                <w:sz w:val="28"/>
                <w:szCs w:val="28"/>
                <w:lang w:val="kk-KZ"/>
              </w:rPr>
              <w:t xml:space="preserve"> </w:t>
            </w:r>
          </w:p>
        </w:tc>
        <w:tc>
          <w:tcPr>
            <w:tcW w:w="4320" w:type="dxa"/>
            <w:shd w:val="pct30" w:color="000000" w:fill="FFFFFF"/>
          </w:tcPr>
          <w:p w:rsidR="00EC293B" w:rsidRPr="00660AEE" w:rsidRDefault="00EC293B" w:rsidP="00D97D0B">
            <w:pPr>
              <w:shd w:val="clear" w:color="auto" w:fill="FFFFFF"/>
              <w:autoSpaceDE w:val="0"/>
              <w:autoSpaceDN w:val="0"/>
              <w:adjustRightInd w:val="0"/>
              <w:spacing w:after="0"/>
              <w:rPr>
                <w:rFonts w:ascii="Times New Roman" w:hAnsi="Times New Roman" w:cs="Times New Roman"/>
                <w:bCs/>
                <w:i/>
                <w:noProof/>
                <w:color w:val="000000"/>
                <w:sz w:val="28"/>
                <w:szCs w:val="28"/>
                <w:lang w:val="kk-KZ"/>
              </w:rPr>
            </w:pPr>
            <w:r w:rsidRPr="00660AEE">
              <w:rPr>
                <w:rFonts w:ascii="Times New Roman" w:hAnsi="Times New Roman" w:cs="Times New Roman"/>
                <w:bCs/>
                <w:i/>
                <w:noProof/>
                <w:color w:val="000000"/>
                <w:sz w:val="28"/>
                <w:szCs w:val="28"/>
                <w:lang w:val="kk-KZ"/>
              </w:rPr>
              <w:t xml:space="preserve">         кеме- корабль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менің кеме-м, мемлекет-іміз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сенің кеме-ң, мемлекет-ің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сіздің кеме-ңіз, мемлекет-іңіз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sz w:val="28"/>
                <w:szCs w:val="28"/>
                <w:lang w:val="kk-KZ"/>
              </w:rPr>
            </w:pPr>
            <w:r w:rsidRPr="00660AEE">
              <w:rPr>
                <w:rFonts w:ascii="Times New Roman" w:hAnsi="Times New Roman" w:cs="Times New Roman"/>
                <w:bCs/>
                <w:noProof/>
                <w:color w:val="000000"/>
                <w:sz w:val="28"/>
                <w:szCs w:val="28"/>
                <w:lang w:val="kk-KZ"/>
              </w:rPr>
              <w:t xml:space="preserve">   оның кеме-сі, мемлекет-і</w:t>
            </w:r>
            <w:r w:rsidRPr="00660AEE">
              <w:rPr>
                <w:rFonts w:ascii="Times New Roman" w:hAnsi="Times New Roman" w:cs="Times New Roman"/>
                <w:bCs/>
                <w:sz w:val="28"/>
                <w:szCs w:val="28"/>
                <w:lang w:val="kk-KZ"/>
              </w:rPr>
              <w:t xml:space="preserve">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sz w:val="28"/>
                <w:szCs w:val="28"/>
                <w:lang w:val="kk-KZ"/>
              </w:rPr>
            </w:pP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кілем -ковер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менің кілем-ім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сенің кілем-ің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noProof/>
                <w:color w:val="000000"/>
                <w:sz w:val="28"/>
                <w:szCs w:val="28"/>
                <w:lang w:val="kk-KZ"/>
              </w:rPr>
            </w:pPr>
            <w:r w:rsidRPr="00660AEE">
              <w:rPr>
                <w:rFonts w:ascii="Times New Roman" w:hAnsi="Times New Roman" w:cs="Times New Roman"/>
                <w:bCs/>
                <w:noProof/>
                <w:color w:val="000000"/>
                <w:sz w:val="28"/>
                <w:szCs w:val="28"/>
                <w:lang w:val="kk-KZ"/>
              </w:rPr>
              <w:t xml:space="preserve">    сіздің кілем-іңіз </w:t>
            </w:r>
          </w:p>
          <w:p w:rsidR="00EC293B" w:rsidRPr="00660AEE" w:rsidRDefault="00EC293B" w:rsidP="00D97D0B">
            <w:pPr>
              <w:shd w:val="clear" w:color="auto" w:fill="FFFFFF"/>
              <w:autoSpaceDE w:val="0"/>
              <w:autoSpaceDN w:val="0"/>
              <w:adjustRightInd w:val="0"/>
              <w:spacing w:after="0"/>
              <w:rPr>
                <w:rFonts w:ascii="Times New Roman" w:hAnsi="Times New Roman" w:cs="Times New Roman"/>
                <w:bCs/>
                <w:sz w:val="28"/>
                <w:szCs w:val="28"/>
                <w:lang w:val="kk-KZ"/>
              </w:rPr>
            </w:pPr>
            <w:r w:rsidRPr="00660AEE">
              <w:rPr>
                <w:rFonts w:ascii="Times New Roman" w:hAnsi="Times New Roman" w:cs="Times New Roman"/>
                <w:bCs/>
                <w:noProof/>
                <w:color w:val="000000"/>
                <w:sz w:val="28"/>
                <w:szCs w:val="28"/>
                <w:lang w:val="kk-KZ"/>
              </w:rPr>
              <w:t xml:space="preserve">    оның кілем-і</w:t>
            </w:r>
          </w:p>
        </w:tc>
      </w:tr>
    </w:tbl>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 xml:space="preserve">Бұл, мына, осы (этот, эта, это)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 xml:space="preserve">Ол, ана, сол, анау (тот, та, то)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 xml:space="preserve">Кімдікі? </w:t>
      </w:r>
      <w:r w:rsidRPr="00B355E6">
        <w:rPr>
          <w:rFonts w:ascii="Times New Roman" w:hAnsi="Times New Roman" w:cs="Times New Roman"/>
          <w:noProof/>
          <w:color w:val="000000"/>
          <w:sz w:val="28"/>
          <w:szCs w:val="28"/>
          <w:lang w:val="kk-KZ"/>
        </w:rPr>
        <w:t>н</w:t>
      </w:r>
      <w:r w:rsidRPr="00B355E6">
        <w:rPr>
          <w:rFonts w:ascii="Times New Roman" w:hAnsi="Times New Roman" w:cs="Times New Roman"/>
          <w:noProof/>
          <w:color w:val="000000"/>
          <w:sz w:val="28"/>
          <w:szCs w:val="28"/>
        </w:rPr>
        <w:t xml:space="preserve">енікі? - чей? (чья?, чье?, чьи?).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Менікі -</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xml:space="preserve">мой (моя, мое, мои)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lastRenderedPageBreak/>
        <w:t>Біздікі -</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xml:space="preserve">наш (наша, наше, наши).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Сенікі -</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xml:space="preserve">твой( твоя, твое, твои).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Сендердікі -</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xml:space="preserve">ваш (ваша, ваше, ваши).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Сіздікі -</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xml:space="preserve">ваш (ваша, ваше, ваши).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 xml:space="preserve">Сіздердікі - ваш (ваша, ваше, ваши). </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Онікі -</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xml:space="preserve">его. </w:t>
      </w:r>
    </w:p>
    <w:p w:rsidR="00EC293B" w:rsidRPr="00B355E6" w:rsidRDefault="00EC293B" w:rsidP="0040689A">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rPr>
        <w:t>Олардікі -</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их</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p>
    <w:p w:rsidR="00EC293B" w:rsidRPr="00B355E6" w:rsidRDefault="00EC293B" w:rsidP="0040689A">
      <w:pPr>
        <w:shd w:val="clear" w:color="auto" w:fill="FFFFFF"/>
        <w:autoSpaceDE w:val="0"/>
        <w:autoSpaceDN w:val="0"/>
        <w:adjustRightInd w:val="0"/>
        <w:rPr>
          <w:rFonts w:ascii="Times New Roman" w:hAnsi="Times New Roman" w:cs="Times New Roman"/>
          <w:b/>
          <w:noProof/>
          <w:color w:val="000000"/>
          <w:sz w:val="28"/>
          <w:szCs w:val="28"/>
          <w:lang w:val="kk-KZ"/>
        </w:rPr>
      </w:pPr>
      <w:r w:rsidRPr="00B355E6">
        <w:rPr>
          <w:rFonts w:ascii="Times New Roman" w:hAnsi="Times New Roman" w:cs="Times New Roman"/>
          <w:noProof/>
          <w:color w:val="000000"/>
          <w:sz w:val="28"/>
          <w:szCs w:val="28"/>
        </w:rPr>
        <w:t xml:space="preserve">                                                   </w:t>
      </w:r>
      <w:r w:rsidRPr="00B355E6">
        <w:rPr>
          <w:rFonts w:ascii="Times New Roman" w:hAnsi="Times New Roman" w:cs="Times New Roman"/>
          <w:b/>
          <w:noProof/>
          <w:color w:val="000000"/>
          <w:sz w:val="28"/>
          <w:szCs w:val="28"/>
          <w:lang w:val="kk-KZ"/>
        </w:rPr>
        <w:t>Мәтін</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Бұл кімдікі? – Бұл менікі. </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Ол кімдікі? – Ол сіздікі. </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Мынау кімдікі? – Бұл сенікі. </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Анау кімдікі? – Ол Ерболдікі. </w:t>
      </w:r>
    </w:p>
    <w:p w:rsidR="00EC293B" w:rsidRPr="00B355E6" w:rsidRDefault="00EC293B" w:rsidP="0040689A">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Бұл кімдікі? – Бұл біздікі.</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w:t>
      </w:r>
    </w:p>
    <w:p w:rsidR="00EC293B" w:rsidRPr="00B355E6" w:rsidRDefault="00EC293B" w:rsidP="0040689A">
      <w:pPr>
        <w:shd w:val="clear" w:color="auto" w:fill="FFFFFF"/>
        <w:autoSpaceDE w:val="0"/>
        <w:autoSpaceDN w:val="0"/>
        <w:adjustRightInd w:val="0"/>
        <w:rPr>
          <w:rFonts w:ascii="Times New Roman" w:hAnsi="Times New Roman" w:cs="Times New Roman"/>
          <w:b/>
          <w:noProof/>
          <w:color w:val="000000"/>
          <w:sz w:val="28"/>
          <w:szCs w:val="28"/>
          <w:lang w:val="kk-KZ"/>
        </w:rPr>
      </w:pP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b/>
          <w:noProof/>
          <w:color w:val="000000"/>
          <w:sz w:val="28"/>
          <w:szCs w:val="28"/>
          <w:lang w:val="kk-KZ"/>
        </w:rPr>
        <w:t>Мәтін</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Бұл кімнің қаламы?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Бұл менің қаламым.</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Мынау кімнің дәптері?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Бұл сенің дәптерің?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Ол кімнің шанасы?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Ол Болаттың шанасы.</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Анау кімнің кілемі? </w:t>
      </w:r>
    </w:p>
    <w:p w:rsidR="00A43646" w:rsidRDefault="00EC293B" w:rsidP="00D97D0B">
      <w:pPr>
        <w:shd w:val="clear" w:color="auto" w:fill="FFFFFF"/>
        <w:autoSpaceDE w:val="0"/>
        <w:autoSpaceDN w:val="0"/>
        <w:adjustRightInd w:val="0"/>
        <w:spacing w:after="0"/>
        <w:rPr>
          <w:rFonts w:ascii="Times New Roman" w:hAnsi="Times New Roman" w:cs="Times New Roman"/>
          <w:b/>
          <w:noProof/>
          <w:color w:val="000000"/>
          <w:sz w:val="28"/>
          <w:szCs w:val="28"/>
          <w:lang w:val="kk-KZ"/>
        </w:rPr>
      </w:pPr>
      <w:r w:rsidRPr="00B355E6">
        <w:rPr>
          <w:rFonts w:ascii="Times New Roman" w:hAnsi="Times New Roman" w:cs="Times New Roman"/>
          <w:noProof/>
          <w:color w:val="000000"/>
          <w:sz w:val="28"/>
          <w:szCs w:val="28"/>
          <w:lang w:val="kk-KZ"/>
        </w:rPr>
        <w:t>- Ол сіздің кілеміңіз.</w:t>
      </w:r>
      <w:r w:rsidRPr="00B355E6">
        <w:rPr>
          <w:rFonts w:ascii="Times New Roman" w:hAnsi="Times New Roman" w:cs="Times New Roman"/>
          <w:b/>
          <w:noProof/>
          <w:color w:val="000000"/>
          <w:sz w:val="28"/>
          <w:szCs w:val="28"/>
          <w:lang w:val="kk-KZ"/>
        </w:rPr>
        <w:t xml:space="preserve">             </w:t>
      </w:r>
    </w:p>
    <w:p w:rsidR="00EC293B" w:rsidRPr="00B355E6"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b/>
          <w:noProof/>
          <w:color w:val="000000"/>
          <w:sz w:val="28"/>
          <w:szCs w:val="28"/>
          <w:lang w:val="kk-KZ"/>
        </w:rPr>
        <w:t xml:space="preserve">                                 </w:t>
      </w:r>
    </w:p>
    <w:p w:rsidR="00EC293B" w:rsidRPr="00A43646" w:rsidRDefault="006D63BA" w:rsidP="00D97D0B">
      <w:pPr>
        <w:shd w:val="clear" w:color="auto" w:fill="FFFFFF"/>
        <w:autoSpaceDE w:val="0"/>
        <w:autoSpaceDN w:val="0"/>
        <w:adjustRightInd w:val="0"/>
        <w:spacing w:after="0"/>
        <w:jc w:val="both"/>
        <w:rPr>
          <w:rFonts w:ascii="Times New Roman" w:hAnsi="Times New Roman" w:cs="Times New Roman"/>
          <w:b/>
          <w:noProof/>
          <w:color w:val="000000"/>
          <w:sz w:val="28"/>
          <w:szCs w:val="28"/>
          <w:lang w:val="kk-KZ"/>
        </w:rPr>
      </w:pPr>
      <w:r w:rsidRPr="00A43646">
        <w:rPr>
          <w:rFonts w:ascii="Times New Roman" w:hAnsi="Times New Roman" w:cs="Times New Roman"/>
          <w:b/>
          <w:noProof/>
          <w:color w:val="000000"/>
          <w:sz w:val="28"/>
          <w:szCs w:val="28"/>
          <w:lang w:val="kk-KZ"/>
        </w:rPr>
        <w:t xml:space="preserve">Тапсырма. </w:t>
      </w:r>
      <w:r w:rsidR="00EC293B" w:rsidRPr="00A43646">
        <w:rPr>
          <w:rFonts w:ascii="Times New Roman" w:hAnsi="Times New Roman" w:cs="Times New Roman"/>
          <w:b/>
          <w:noProof/>
          <w:color w:val="000000"/>
          <w:sz w:val="28"/>
          <w:szCs w:val="28"/>
          <w:lang w:val="kk-KZ"/>
        </w:rPr>
        <w:t xml:space="preserve">  Берілген сөйлемдерді көшіріп, тәуелдеулі сөздердің не</w:t>
      </w:r>
      <w:r w:rsidR="00D9293A">
        <w:rPr>
          <w:rFonts w:ascii="Times New Roman" w:hAnsi="Times New Roman" w:cs="Times New Roman"/>
          <w:b/>
          <w:noProof/>
          <w:color w:val="000000"/>
          <w:sz w:val="28"/>
          <w:szCs w:val="28"/>
          <w:lang w:val="kk-KZ"/>
        </w:rPr>
        <w:t>шінші жақта тұрғанын ажыратыңыз</w:t>
      </w:r>
      <w:r w:rsidR="00EC293B" w:rsidRPr="00A43646">
        <w:rPr>
          <w:rFonts w:ascii="Times New Roman" w:hAnsi="Times New Roman" w:cs="Times New Roman"/>
          <w:b/>
          <w:noProof/>
          <w:color w:val="000000"/>
          <w:sz w:val="28"/>
          <w:szCs w:val="28"/>
          <w:lang w:val="kk-KZ"/>
        </w:rPr>
        <w:t>.</w:t>
      </w:r>
    </w:p>
    <w:p w:rsidR="00EC293B" w:rsidRPr="00B355E6" w:rsidRDefault="00EC293B" w:rsidP="00D97D0B">
      <w:pPr>
        <w:shd w:val="clear" w:color="auto" w:fill="FFFFFF"/>
        <w:autoSpaceDE w:val="0"/>
        <w:autoSpaceDN w:val="0"/>
        <w:adjustRightInd w:val="0"/>
        <w:spacing w:after="0"/>
        <w:ind w:firstLine="708"/>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Мынау- менің қаламым, анау- сенің қаламың. Бұл сіздің дәптеріңіз. Ол -Қанаттың дәптері. Мынау біздің бөлмеміз</w:t>
      </w:r>
      <w:r w:rsidR="00D9293A">
        <w:rPr>
          <w:rFonts w:ascii="Times New Roman" w:hAnsi="Times New Roman" w:cs="Times New Roman"/>
          <w:noProof/>
          <w:color w:val="000000"/>
          <w:sz w:val="28"/>
          <w:szCs w:val="28"/>
          <w:lang w:val="kk-KZ"/>
        </w:rPr>
        <w:t>, анау-сендердің бө</w:t>
      </w:r>
      <w:r w:rsidRPr="00B355E6">
        <w:rPr>
          <w:rFonts w:ascii="Times New Roman" w:hAnsi="Times New Roman" w:cs="Times New Roman"/>
          <w:noProof/>
          <w:color w:val="000000"/>
          <w:sz w:val="28"/>
          <w:szCs w:val="28"/>
          <w:lang w:val="kk-KZ"/>
        </w:rPr>
        <w:t>лмеле</w:t>
      </w:r>
      <w:r w:rsidR="00D9293A">
        <w:rPr>
          <w:rFonts w:ascii="Times New Roman" w:hAnsi="Times New Roman" w:cs="Times New Roman"/>
          <w:noProof/>
          <w:color w:val="000000"/>
          <w:sz w:val="28"/>
          <w:szCs w:val="28"/>
          <w:lang w:val="kk-KZ"/>
        </w:rPr>
        <w:t>рің. Олар-сіздердің студенттеріңіз.</w:t>
      </w:r>
    </w:p>
    <w:p w:rsidR="00EC293B" w:rsidRPr="00B355E6" w:rsidRDefault="00EC293B" w:rsidP="00D97D0B">
      <w:pPr>
        <w:shd w:val="clear" w:color="auto" w:fill="FFFFFF"/>
        <w:autoSpaceDE w:val="0"/>
        <w:autoSpaceDN w:val="0"/>
        <w:adjustRightInd w:val="0"/>
        <w:spacing w:after="0"/>
        <w:ind w:firstLine="708"/>
        <w:rPr>
          <w:rFonts w:ascii="Times New Roman" w:hAnsi="Times New Roman" w:cs="Times New Roman"/>
          <w:noProof/>
          <w:color w:val="000000"/>
          <w:sz w:val="28"/>
          <w:szCs w:val="28"/>
          <w:lang w:val="kk-KZ"/>
        </w:rPr>
      </w:pPr>
    </w:p>
    <w:p w:rsidR="00EC293B" w:rsidRPr="00D9293A" w:rsidRDefault="00EC293B" w:rsidP="00D97D0B">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A43646">
        <w:rPr>
          <w:rFonts w:ascii="Times New Roman" w:hAnsi="Times New Roman" w:cs="Times New Roman"/>
          <w:b/>
          <w:noProof/>
          <w:color w:val="000000"/>
          <w:sz w:val="28"/>
          <w:szCs w:val="28"/>
          <w:lang w:val="kk-KZ"/>
        </w:rPr>
        <w:t xml:space="preserve">Тапсырма.  </w:t>
      </w:r>
      <w:r w:rsidR="00D9293A">
        <w:rPr>
          <w:rFonts w:ascii="Times New Roman" w:hAnsi="Times New Roman" w:cs="Times New Roman"/>
          <w:b/>
          <w:noProof/>
          <w:color w:val="000000"/>
          <w:sz w:val="28"/>
          <w:szCs w:val="28"/>
          <w:lang w:val="kk-KZ"/>
        </w:rPr>
        <w:t>Көп нүктенің орнына қажеттісін қойыңыз.</w:t>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Асанның үй...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Менің</w:t>
      </w:r>
      <w:r w:rsidRPr="00B355E6">
        <w:rPr>
          <w:rFonts w:ascii="Times New Roman" w:hAnsi="Times New Roman" w:cs="Times New Roman"/>
          <w:sz w:val="28"/>
          <w:szCs w:val="28"/>
          <w:lang w:val="kk-KZ"/>
        </w:rPr>
        <w:t xml:space="preserve"> д</w:t>
      </w:r>
      <w:r w:rsidRPr="00B355E6">
        <w:rPr>
          <w:rFonts w:ascii="Times New Roman" w:hAnsi="Times New Roman" w:cs="Times New Roman"/>
          <w:noProof/>
          <w:color w:val="000000"/>
          <w:sz w:val="28"/>
          <w:szCs w:val="28"/>
          <w:lang w:val="kk-KZ"/>
        </w:rPr>
        <w:t>оп...</w:t>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Оның кітап...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Сіздің бөлме..</w:t>
      </w:r>
      <w:r w:rsidRPr="00B355E6">
        <w:rPr>
          <w:rFonts w:ascii="Times New Roman" w:hAnsi="Times New Roman" w:cs="Times New Roman"/>
          <w:i/>
          <w:noProof/>
          <w:color w:val="000000"/>
          <w:sz w:val="28"/>
          <w:szCs w:val="28"/>
          <w:lang w:val="kk-KZ"/>
        </w:rPr>
        <w:t>.</w:t>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Олардың көше...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 xml:space="preserve">          Сенің бақша...</w:t>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Біздердің іні...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Олардың сурет...</w:t>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Сендердің үйлер...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Саматтың дос...</w:t>
      </w:r>
    </w:p>
    <w:p w:rsidR="00EC293B" w:rsidRPr="00B355E6" w:rsidRDefault="00EC293B" w:rsidP="00D97D0B">
      <w:pPr>
        <w:shd w:val="clear" w:color="auto" w:fill="FFFFFF"/>
        <w:autoSpaceDE w:val="0"/>
        <w:autoSpaceDN w:val="0"/>
        <w:adjustRightInd w:val="0"/>
        <w:spacing w:after="0"/>
        <w:rPr>
          <w:rFonts w:ascii="Times New Roman" w:hAnsi="Times New Roman" w:cs="Times New Roman"/>
          <w:sz w:val="28"/>
          <w:szCs w:val="28"/>
          <w:lang w:val="kk-KZ"/>
        </w:rPr>
      </w:pPr>
      <w:r w:rsidRPr="00B355E6">
        <w:rPr>
          <w:rFonts w:ascii="Times New Roman" w:hAnsi="Times New Roman" w:cs="Times New Roman"/>
          <w:noProof/>
          <w:color w:val="000000"/>
          <w:sz w:val="28"/>
          <w:szCs w:val="28"/>
          <w:lang w:val="kk-KZ"/>
        </w:rPr>
        <w:t xml:space="preserve">Сіздердің қонақтар...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Ленаның ана...</w:t>
      </w:r>
    </w:p>
    <w:p w:rsidR="00EC293B" w:rsidRPr="00B355E6" w:rsidRDefault="00EC293B" w:rsidP="00D97D0B">
      <w:pPr>
        <w:shd w:val="clear" w:color="auto" w:fill="FFFFFF"/>
        <w:autoSpaceDE w:val="0"/>
        <w:autoSpaceDN w:val="0"/>
        <w:adjustRightInd w:val="0"/>
        <w:spacing w:after="0"/>
        <w:rPr>
          <w:rFonts w:ascii="Times New Roman" w:hAnsi="Times New Roman" w:cs="Times New Roman"/>
          <w:b/>
          <w:noProof/>
          <w:color w:val="000000"/>
          <w:sz w:val="28"/>
          <w:szCs w:val="28"/>
          <w:lang w:val="kk-KZ"/>
        </w:rPr>
      </w:pPr>
    </w:p>
    <w:p w:rsidR="00EC293B" w:rsidRPr="00B355E6" w:rsidRDefault="00EC293B" w:rsidP="00D97D0B">
      <w:pPr>
        <w:shd w:val="clear" w:color="auto" w:fill="FFFFFF"/>
        <w:autoSpaceDE w:val="0"/>
        <w:autoSpaceDN w:val="0"/>
        <w:adjustRightInd w:val="0"/>
        <w:spacing w:after="0"/>
        <w:jc w:val="center"/>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Диалог</w:t>
      </w:r>
    </w:p>
    <w:p w:rsidR="00EC293B" w:rsidRPr="00B355E6" w:rsidRDefault="00EC293B" w:rsidP="0040689A">
      <w:pPr>
        <w:shd w:val="clear" w:color="auto" w:fill="FFFFFF"/>
        <w:autoSpaceDE w:val="0"/>
        <w:autoSpaceDN w:val="0"/>
        <w:adjustRightInd w:val="0"/>
        <w:spacing w:after="0"/>
        <w:jc w:val="center"/>
        <w:rPr>
          <w:rFonts w:ascii="Times New Roman" w:hAnsi="Times New Roman" w:cs="Times New Roman"/>
          <w:sz w:val="28"/>
          <w:szCs w:val="28"/>
          <w:lang w:val="kk-KZ"/>
        </w:rPr>
      </w:pP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–Сенің атым кім?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–Менің атым - Әлия.</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–Фамилияң кім?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 xml:space="preserve">          –Фамилиям Есенова.</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–Сіздің атыңыз кім? </w:t>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r>
      <w:r w:rsidRPr="00B355E6">
        <w:rPr>
          <w:rFonts w:ascii="Times New Roman" w:hAnsi="Times New Roman" w:cs="Times New Roman"/>
          <w:noProof/>
          <w:color w:val="000000"/>
          <w:sz w:val="28"/>
          <w:szCs w:val="28"/>
          <w:lang w:val="kk-KZ"/>
        </w:rPr>
        <w:tab/>
        <w:t>–Менің атым – Алма.</w:t>
      </w:r>
    </w:p>
    <w:p w:rsidR="00EC293B" w:rsidRPr="00B355E6" w:rsidRDefault="00EC293B" w:rsidP="0040689A">
      <w:pPr>
        <w:shd w:val="clear" w:color="auto" w:fill="FFFFFF"/>
        <w:autoSpaceDE w:val="0"/>
        <w:autoSpaceDN w:val="0"/>
        <w:adjustRightInd w:val="0"/>
        <w:spacing w:after="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 xml:space="preserve">–Оның аты кім? </w:t>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rPr>
        <w:tab/>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–Оның аты – Марат.</w:t>
      </w:r>
    </w:p>
    <w:p w:rsidR="00EC293B" w:rsidRPr="00B355E6" w:rsidRDefault="00EC293B" w:rsidP="0040689A">
      <w:pPr>
        <w:shd w:val="clear" w:color="auto" w:fill="FFFFFF"/>
        <w:autoSpaceDE w:val="0"/>
        <w:autoSpaceDN w:val="0"/>
        <w:adjustRightInd w:val="0"/>
        <w:spacing w:after="0"/>
        <w:ind w:left="5670" w:hanging="5670"/>
        <w:rPr>
          <w:rFonts w:ascii="Times New Roman" w:hAnsi="Times New Roman" w:cs="Times New Roman"/>
          <w:noProof/>
          <w:color w:val="000000"/>
          <w:sz w:val="28"/>
          <w:szCs w:val="28"/>
        </w:rPr>
      </w:pPr>
      <w:r w:rsidRPr="00B355E6">
        <w:rPr>
          <w:rFonts w:ascii="Times New Roman" w:hAnsi="Times New Roman" w:cs="Times New Roman"/>
          <w:noProof/>
          <w:color w:val="000000"/>
          <w:sz w:val="28"/>
          <w:szCs w:val="28"/>
        </w:rPr>
        <w:t xml:space="preserve">–Олардың фамилиясы кім? </w:t>
      </w:r>
      <w:r w:rsidRPr="00B355E6">
        <w:rPr>
          <w:rFonts w:ascii="Times New Roman" w:hAnsi="Times New Roman" w:cs="Times New Roman"/>
          <w:noProof/>
          <w:color w:val="000000"/>
          <w:sz w:val="28"/>
          <w:szCs w:val="28"/>
        </w:rPr>
        <w:tab/>
        <w:t>–Олардың фамилиясы – Омаров.</w:t>
      </w:r>
    </w:p>
    <w:p w:rsidR="00EC293B" w:rsidRPr="00B355E6" w:rsidRDefault="00EC293B" w:rsidP="0040689A">
      <w:pPr>
        <w:shd w:val="clear" w:color="auto" w:fill="FFFFFF"/>
        <w:autoSpaceDE w:val="0"/>
        <w:autoSpaceDN w:val="0"/>
        <w:adjustRightInd w:val="0"/>
        <w:spacing w:after="0"/>
        <w:ind w:left="5670" w:hanging="5670"/>
        <w:rPr>
          <w:rFonts w:ascii="Times New Roman" w:hAnsi="Times New Roman" w:cs="Times New Roman"/>
          <w:noProof/>
          <w:color w:val="000000"/>
          <w:sz w:val="28"/>
          <w:szCs w:val="28"/>
        </w:rPr>
      </w:pPr>
    </w:p>
    <w:p w:rsidR="00EC293B" w:rsidRPr="00B355E6" w:rsidRDefault="00EC293B" w:rsidP="0040689A">
      <w:pPr>
        <w:shd w:val="clear" w:color="auto" w:fill="FFFFFF"/>
        <w:autoSpaceDE w:val="0"/>
        <w:autoSpaceDN w:val="0"/>
        <w:adjustRightInd w:val="0"/>
        <w:spacing w:after="0"/>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 xml:space="preserve">                                                              Сөздік</w:t>
      </w:r>
    </w:p>
    <w:p w:rsidR="00EC293B" w:rsidRPr="00B355E6" w:rsidRDefault="00EC293B" w:rsidP="0040689A">
      <w:pPr>
        <w:shd w:val="clear" w:color="auto" w:fill="FFFFFF"/>
        <w:autoSpaceDE w:val="0"/>
        <w:autoSpaceDN w:val="0"/>
        <w:adjustRightInd w:val="0"/>
        <w:spacing w:after="0"/>
        <w:jc w:val="both"/>
        <w:rPr>
          <w:rFonts w:ascii="Times New Roman" w:hAnsi="Times New Roman" w:cs="Times New Roman"/>
          <w:sz w:val="28"/>
          <w:szCs w:val="28"/>
        </w:rPr>
      </w:pPr>
      <w:r w:rsidRPr="00B355E6">
        <w:rPr>
          <w:rFonts w:ascii="Times New Roman" w:hAnsi="Times New Roman" w:cs="Times New Roman"/>
          <w:noProof/>
          <w:color w:val="000000"/>
          <w:sz w:val="28"/>
          <w:szCs w:val="28"/>
        </w:rPr>
        <w:t>Ат</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имя</w:t>
      </w:r>
    </w:p>
    <w:p w:rsidR="00EC293B" w:rsidRPr="00B355E6" w:rsidRDefault="00EC293B" w:rsidP="0040689A">
      <w:pPr>
        <w:shd w:val="clear" w:color="auto" w:fill="FFFFFF"/>
        <w:autoSpaceDE w:val="0"/>
        <w:autoSpaceDN w:val="0"/>
        <w:adjustRightInd w:val="0"/>
        <w:spacing w:after="0"/>
        <w:jc w:val="both"/>
        <w:rPr>
          <w:rFonts w:ascii="Times New Roman" w:hAnsi="Times New Roman" w:cs="Times New Roman"/>
          <w:sz w:val="28"/>
          <w:szCs w:val="28"/>
        </w:rPr>
      </w:pPr>
      <w:r w:rsidRPr="00B355E6">
        <w:rPr>
          <w:rFonts w:ascii="Times New Roman" w:hAnsi="Times New Roman" w:cs="Times New Roman"/>
          <w:noProof/>
          <w:color w:val="000000"/>
          <w:sz w:val="28"/>
          <w:szCs w:val="28"/>
        </w:rPr>
        <w:t>Менің атым</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 мое имя</w:t>
      </w:r>
    </w:p>
    <w:p w:rsidR="00EC293B" w:rsidRPr="00B355E6" w:rsidRDefault="00EC293B" w:rsidP="0040689A">
      <w:pPr>
        <w:shd w:val="clear" w:color="auto" w:fill="FFFFFF"/>
        <w:autoSpaceDE w:val="0"/>
        <w:autoSpaceDN w:val="0"/>
        <w:adjustRightInd w:val="0"/>
        <w:spacing w:after="0"/>
        <w:jc w:val="both"/>
        <w:rPr>
          <w:rFonts w:ascii="Times New Roman" w:hAnsi="Times New Roman" w:cs="Times New Roman"/>
          <w:sz w:val="28"/>
          <w:szCs w:val="28"/>
        </w:rPr>
      </w:pPr>
      <w:r w:rsidRPr="00B355E6">
        <w:rPr>
          <w:rFonts w:ascii="Times New Roman" w:hAnsi="Times New Roman" w:cs="Times New Roman"/>
          <w:noProof/>
          <w:color w:val="000000"/>
          <w:sz w:val="28"/>
          <w:szCs w:val="28"/>
        </w:rPr>
        <w:t>Сенің аты</w:t>
      </w:r>
      <w:r w:rsidRPr="00B355E6">
        <w:rPr>
          <w:rFonts w:ascii="Times New Roman" w:hAnsi="Times New Roman" w:cs="Times New Roman"/>
          <w:noProof/>
          <w:color w:val="000000"/>
          <w:sz w:val="28"/>
          <w:szCs w:val="28"/>
          <w:lang w:val="kk-KZ"/>
        </w:rPr>
        <w:t xml:space="preserve">ң </w:t>
      </w:r>
      <w:r w:rsidRPr="00B355E6">
        <w:rPr>
          <w:rFonts w:ascii="Times New Roman" w:hAnsi="Times New Roman" w:cs="Times New Roman"/>
          <w:noProof/>
          <w:color w:val="000000"/>
          <w:sz w:val="28"/>
          <w:szCs w:val="28"/>
        </w:rPr>
        <w:t>-</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твое имя</w:t>
      </w:r>
    </w:p>
    <w:p w:rsidR="00EC293B" w:rsidRPr="00B355E6" w:rsidRDefault="00EC293B" w:rsidP="0040689A">
      <w:pPr>
        <w:shd w:val="clear" w:color="auto" w:fill="FFFFFF"/>
        <w:autoSpaceDE w:val="0"/>
        <w:autoSpaceDN w:val="0"/>
        <w:adjustRightInd w:val="0"/>
        <w:spacing w:after="0"/>
        <w:jc w:val="both"/>
        <w:rPr>
          <w:rFonts w:ascii="Times New Roman" w:hAnsi="Times New Roman" w:cs="Times New Roman"/>
          <w:sz w:val="28"/>
          <w:szCs w:val="28"/>
        </w:rPr>
      </w:pPr>
      <w:r w:rsidRPr="00B355E6">
        <w:rPr>
          <w:rFonts w:ascii="Times New Roman" w:hAnsi="Times New Roman" w:cs="Times New Roman"/>
          <w:noProof/>
          <w:color w:val="000000"/>
          <w:sz w:val="28"/>
          <w:szCs w:val="28"/>
        </w:rPr>
        <w:t>Сіздің атыңыз</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ваше имя</w:t>
      </w:r>
    </w:p>
    <w:p w:rsidR="00EC293B" w:rsidRPr="00B355E6" w:rsidRDefault="00EC293B" w:rsidP="0040689A">
      <w:pPr>
        <w:spacing w:after="0"/>
        <w:jc w:val="both"/>
        <w:rPr>
          <w:rFonts w:ascii="Times New Roman" w:hAnsi="Times New Roman" w:cs="Times New Roman"/>
          <w:color w:val="000000"/>
          <w:sz w:val="28"/>
          <w:szCs w:val="28"/>
          <w:lang w:val="kk-KZ"/>
        </w:rPr>
      </w:pPr>
      <w:r w:rsidRPr="00B355E6">
        <w:rPr>
          <w:rFonts w:ascii="Times New Roman" w:hAnsi="Times New Roman" w:cs="Times New Roman"/>
          <w:noProof/>
          <w:color w:val="000000"/>
          <w:sz w:val="28"/>
          <w:szCs w:val="28"/>
        </w:rPr>
        <w:t>Оның аты</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w:t>
      </w:r>
      <w:r w:rsidRPr="00B355E6">
        <w:rPr>
          <w:rFonts w:ascii="Times New Roman" w:hAnsi="Times New Roman" w:cs="Times New Roman"/>
          <w:noProof/>
          <w:color w:val="000000"/>
          <w:sz w:val="28"/>
          <w:szCs w:val="28"/>
          <w:lang w:val="kk-KZ"/>
        </w:rPr>
        <w:t xml:space="preserve"> </w:t>
      </w:r>
      <w:r w:rsidRPr="00B355E6">
        <w:rPr>
          <w:rFonts w:ascii="Times New Roman" w:hAnsi="Times New Roman" w:cs="Times New Roman"/>
          <w:noProof/>
          <w:color w:val="000000"/>
          <w:sz w:val="28"/>
          <w:szCs w:val="28"/>
        </w:rPr>
        <w:t>его имя</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6D63BA" w:rsidP="00D97D0B">
      <w:pPr>
        <w:spacing w:after="0"/>
        <w:jc w:val="both"/>
        <w:rPr>
          <w:rFonts w:ascii="Times New Roman" w:hAnsi="Times New Roman" w:cs="Times New Roman"/>
          <w:sz w:val="28"/>
          <w:szCs w:val="28"/>
          <w:lang w:val="kk-KZ"/>
        </w:rPr>
      </w:pPr>
      <w:r w:rsidRPr="00A43646">
        <w:rPr>
          <w:rFonts w:ascii="Times New Roman" w:hAnsi="Times New Roman" w:cs="Times New Roman"/>
          <w:b/>
          <w:sz w:val="28"/>
          <w:szCs w:val="28"/>
          <w:lang w:val="kk-KZ"/>
        </w:rPr>
        <w:t xml:space="preserve">Тапсырма. </w:t>
      </w:r>
      <w:r w:rsidR="00EC293B" w:rsidRPr="00A43646">
        <w:rPr>
          <w:rFonts w:ascii="Times New Roman" w:hAnsi="Times New Roman" w:cs="Times New Roman"/>
          <w:b/>
          <w:sz w:val="28"/>
          <w:szCs w:val="28"/>
          <w:lang w:val="kk-KZ"/>
        </w:rPr>
        <w:t xml:space="preserve">  Берілген сөз тіркестерін қатыстыра отырып сөйлем құраңыз.</w:t>
      </w:r>
    </w:p>
    <w:p w:rsidR="00EC293B" w:rsidRPr="00B355E6" w:rsidRDefault="00EC293B" w:rsidP="00D97D0B">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Азаматтық қарым-қатынас, ар-ожданды қорғау, басшылыққа алу, жалпы ережелер, жарғы шығару,  еңбек тіртібі, кеден бөлімі, келісімшартқа сәйкес,   консулдық мекеме, қажетті құжаттар, қауіпсіздік шаралары, қаулы ету,   қоғамдық қызмет, қызметтік хат, қол қою құқығы, құқықтың бұзылуы, құқықтық мемлекет мекеме басшылары, мемлекеттік бағдарлама, мемлекеттік рәміздер, мұрагерлік құқық, нотариалдық кеңес, сыбайлас жемқорлық, ұлттық мүдде, іссапар куәлігі. </w:t>
      </w:r>
    </w:p>
    <w:p w:rsidR="00EC293B" w:rsidRPr="00B355E6" w:rsidRDefault="00EC293B" w:rsidP="00D97D0B">
      <w:pPr>
        <w:spacing w:after="0"/>
        <w:jc w:val="both"/>
        <w:rPr>
          <w:rFonts w:ascii="Times New Roman" w:hAnsi="Times New Roman" w:cs="Times New Roman"/>
          <w:sz w:val="28"/>
          <w:szCs w:val="28"/>
          <w:lang w:val="kk-KZ"/>
        </w:rPr>
      </w:pPr>
    </w:p>
    <w:p w:rsidR="00EC293B" w:rsidRPr="00A43646" w:rsidRDefault="00EC293B" w:rsidP="00D97D0B">
      <w:pPr>
        <w:spacing w:after="0"/>
        <w:jc w:val="both"/>
        <w:rPr>
          <w:rFonts w:ascii="Times New Roman" w:hAnsi="Times New Roman" w:cs="Times New Roman"/>
          <w:b/>
          <w:sz w:val="28"/>
          <w:szCs w:val="28"/>
          <w:lang w:val="kk-KZ"/>
        </w:rPr>
      </w:pPr>
      <w:r w:rsidRPr="00A43646">
        <w:rPr>
          <w:rFonts w:ascii="Times New Roman" w:hAnsi="Times New Roman" w:cs="Times New Roman"/>
          <w:b/>
          <w:sz w:val="28"/>
          <w:szCs w:val="28"/>
          <w:lang w:val="kk-KZ"/>
        </w:rPr>
        <w:t>Тапсырма.</w:t>
      </w:r>
      <w:r w:rsidR="00A43646">
        <w:rPr>
          <w:rFonts w:ascii="Times New Roman" w:hAnsi="Times New Roman" w:cs="Times New Roman"/>
          <w:b/>
          <w:sz w:val="28"/>
          <w:szCs w:val="28"/>
          <w:lang w:val="kk-KZ"/>
        </w:rPr>
        <w:t xml:space="preserve"> </w:t>
      </w:r>
      <w:r w:rsidRPr="00A43646">
        <w:rPr>
          <w:rFonts w:ascii="Times New Roman" w:hAnsi="Times New Roman" w:cs="Times New Roman"/>
          <w:b/>
          <w:sz w:val="28"/>
          <w:szCs w:val="28"/>
          <w:lang w:val="kk-KZ"/>
        </w:rPr>
        <w:t>«Еңбек жағдайының қауіпсіздігі» Қазақстан Республикасының Конституциясының 29 бабынан үзіндіні оқып шығып, өз ойыңызды әріптесіңізбен бөлісіңіз, ортақ мәмілеге келіп, мәтін мазмұнын аяқтаңыз.</w:t>
      </w:r>
    </w:p>
    <w:p w:rsidR="00EC293B" w:rsidRPr="00B355E6" w:rsidRDefault="00EC293B" w:rsidP="00D97D0B">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ab/>
        <w:t xml:space="preserve">Қазақстан Республикасының Конституциясында азаматтардың денсаулық қорғау құқығын көздейді. Ол медициналық көмекті заңда белгіленген көлемде тегін алумен қамтамасыз етіледі. Азаматтардың денсаулығын қорғау саласындағы мемлекеттік саясат 1997 жылғы 12 мамырдағы «Қазақстан Республикасы азаматтарының денсаулығын қорғау туралы» Қазақстан Республикасының заңында көрініс тапқан. Мемлекет, сонымен қатар, қоршаған ортаны қорғау арқылы адамның өмірі мен денсаулығына қолайлы жағдай туғызуды да мақсат тұтады. Адамның өмірі мен денсаулығына қауіп төндіретін мән-жайларды лауазымды адамдардың жасырып қалуы заң алдында жауаптылыққа әкеледі. </w:t>
      </w:r>
    </w:p>
    <w:p w:rsidR="00EC293B" w:rsidRDefault="00EC293B" w:rsidP="00D97D0B">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Еңбек құқығына қатысты алғанда бұл конституциялық талап жұмыскердің қауіпсіздік пен гигиена сақталған жұмыс жағдайына құқығы түрінде көрініс табады. Еңбек құқығының қағидаты ретінде еңбек жағдайының қауіпсіздігі тиісті </w:t>
      </w:r>
      <w:r w:rsidRPr="00B355E6">
        <w:rPr>
          <w:rFonts w:ascii="Times New Roman" w:hAnsi="Times New Roman" w:cs="Times New Roman"/>
          <w:sz w:val="28"/>
          <w:szCs w:val="28"/>
          <w:lang w:val="kk-KZ"/>
        </w:rPr>
        <w:lastRenderedPageBreak/>
        <w:t>кепілдіктермен және жеке еңбек шарты талаптарының өзара міндеттемелер белгілеуімен қамтамасыз етіледі</w:t>
      </w:r>
    </w:p>
    <w:p w:rsidR="00D97D0B" w:rsidRPr="00B355E6" w:rsidRDefault="00D97D0B" w:rsidP="00D97D0B">
      <w:pPr>
        <w:spacing w:after="0"/>
        <w:jc w:val="both"/>
        <w:rPr>
          <w:rFonts w:ascii="Times New Roman" w:hAnsi="Times New Roman" w:cs="Times New Roman"/>
          <w:sz w:val="28"/>
          <w:szCs w:val="28"/>
          <w:lang w:val="kk-KZ"/>
        </w:rPr>
      </w:pPr>
    </w:p>
    <w:p w:rsidR="00EC293B" w:rsidRPr="00B355E6" w:rsidRDefault="00EC293B" w:rsidP="005D1517">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Сөздік</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әлеуметтік - социальный</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жүзеге асыру - осуществлять</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әлем - мир</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ықпалды - влиятельный</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растау - потверждать</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ілгері - вперед</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болмыс - факт</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теңдік - равенство</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деңгей - уровень</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назар - внимание</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іс-әрекеттік - взаимодействие</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жарғы - устав</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қағидат - правило, принцип</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ақтық – правота, последний, конечный</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пікір – мненеие</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мәлімдеме – заявка</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қолдау – поддерживать</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дағдарыс – кризис</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бейілді (пейілді) – учтивный, любезный, почтительный</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тұрақтылық – стабильность</w:t>
      </w:r>
    </w:p>
    <w:p w:rsidR="00EC293B" w:rsidRPr="00B355E6" w:rsidRDefault="00EC293B" w:rsidP="00D97D0B">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үстемдік – верховенство</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зайырлы – светский</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өңір, аймақ – регион, зона</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бастамалар – начинания</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қырып-жою – уничтожить</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қару – оружие</w:t>
      </w:r>
    </w:p>
    <w:p w:rsidR="00EC293B" w:rsidRPr="00B355E6" w:rsidRDefault="00EC293B" w:rsidP="00D97D0B">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нәтиже – результат</w:t>
      </w:r>
    </w:p>
    <w:p w:rsidR="00EC293B" w:rsidRPr="0041669C" w:rsidRDefault="00EC293B" w:rsidP="00D97D0B">
      <w:pPr>
        <w:spacing w:after="0"/>
        <w:ind w:left="360"/>
        <w:jc w:val="both"/>
        <w:rPr>
          <w:rFonts w:ascii="Times New Roman" w:hAnsi="Times New Roman" w:cs="Times New Roman"/>
          <w:sz w:val="28"/>
          <w:szCs w:val="28"/>
        </w:rPr>
      </w:pPr>
    </w:p>
    <w:p w:rsidR="0083725C" w:rsidRPr="0041669C" w:rsidRDefault="0083725C" w:rsidP="00D97D0B">
      <w:pPr>
        <w:spacing w:after="0"/>
        <w:ind w:left="360"/>
        <w:jc w:val="both"/>
        <w:rPr>
          <w:rFonts w:ascii="Times New Roman" w:hAnsi="Times New Roman" w:cs="Times New Roman"/>
          <w:sz w:val="28"/>
          <w:szCs w:val="28"/>
        </w:rPr>
      </w:pPr>
    </w:p>
    <w:p w:rsidR="0083725C" w:rsidRPr="0041669C" w:rsidRDefault="0083725C" w:rsidP="00D97D0B">
      <w:pPr>
        <w:spacing w:after="0"/>
        <w:ind w:left="360"/>
        <w:jc w:val="both"/>
        <w:rPr>
          <w:rFonts w:ascii="Times New Roman" w:hAnsi="Times New Roman" w:cs="Times New Roman"/>
          <w:sz w:val="28"/>
          <w:szCs w:val="28"/>
        </w:rPr>
      </w:pPr>
    </w:p>
    <w:p w:rsidR="0083725C" w:rsidRPr="0041669C" w:rsidRDefault="0083725C" w:rsidP="00D97D0B">
      <w:pPr>
        <w:spacing w:after="0"/>
        <w:ind w:left="360"/>
        <w:jc w:val="both"/>
        <w:rPr>
          <w:rFonts w:ascii="Times New Roman" w:hAnsi="Times New Roman" w:cs="Times New Roman"/>
          <w:sz w:val="28"/>
          <w:szCs w:val="28"/>
        </w:rPr>
      </w:pPr>
    </w:p>
    <w:p w:rsidR="0083725C" w:rsidRPr="0041669C" w:rsidRDefault="0083725C" w:rsidP="00D97D0B">
      <w:pPr>
        <w:spacing w:after="0"/>
        <w:ind w:left="360"/>
        <w:jc w:val="both"/>
        <w:rPr>
          <w:rFonts w:ascii="Times New Roman" w:hAnsi="Times New Roman" w:cs="Times New Roman"/>
          <w:sz w:val="28"/>
          <w:szCs w:val="28"/>
        </w:rPr>
      </w:pPr>
    </w:p>
    <w:p w:rsidR="0083725C" w:rsidRPr="0041669C" w:rsidRDefault="0083725C" w:rsidP="00D97D0B">
      <w:pPr>
        <w:spacing w:after="0"/>
        <w:ind w:left="360"/>
        <w:jc w:val="both"/>
        <w:rPr>
          <w:rFonts w:ascii="Times New Roman" w:hAnsi="Times New Roman" w:cs="Times New Roman"/>
          <w:sz w:val="28"/>
          <w:szCs w:val="28"/>
        </w:rPr>
      </w:pPr>
    </w:p>
    <w:p w:rsidR="0083725C" w:rsidRPr="0041669C" w:rsidRDefault="0083725C" w:rsidP="00D97D0B">
      <w:pPr>
        <w:spacing w:after="0"/>
        <w:ind w:left="360"/>
        <w:jc w:val="both"/>
        <w:rPr>
          <w:rFonts w:ascii="Times New Roman" w:hAnsi="Times New Roman" w:cs="Times New Roman"/>
          <w:sz w:val="28"/>
          <w:szCs w:val="28"/>
        </w:rPr>
      </w:pPr>
    </w:p>
    <w:p w:rsidR="0083725C" w:rsidRPr="0041669C" w:rsidRDefault="0083725C" w:rsidP="00D97D0B">
      <w:pPr>
        <w:spacing w:after="0"/>
        <w:ind w:left="360"/>
        <w:jc w:val="both"/>
        <w:rPr>
          <w:rFonts w:ascii="Times New Roman" w:hAnsi="Times New Roman" w:cs="Times New Roman"/>
          <w:sz w:val="28"/>
          <w:szCs w:val="28"/>
        </w:rPr>
      </w:pPr>
    </w:p>
    <w:p w:rsidR="00EC293B" w:rsidRPr="00A43646" w:rsidRDefault="006D63BA" w:rsidP="00D97D0B">
      <w:pPr>
        <w:spacing w:after="0"/>
        <w:jc w:val="both"/>
        <w:rPr>
          <w:rFonts w:ascii="Times New Roman" w:hAnsi="Times New Roman" w:cs="Times New Roman"/>
          <w:b/>
          <w:sz w:val="28"/>
          <w:szCs w:val="28"/>
          <w:lang w:val="kk-KZ"/>
        </w:rPr>
      </w:pPr>
      <w:r w:rsidRPr="00A43646">
        <w:rPr>
          <w:rFonts w:ascii="Times New Roman" w:hAnsi="Times New Roman" w:cs="Times New Roman"/>
          <w:b/>
          <w:sz w:val="28"/>
          <w:szCs w:val="28"/>
          <w:lang w:val="kk-KZ"/>
        </w:rPr>
        <w:lastRenderedPageBreak/>
        <w:t xml:space="preserve">Тапсырма. </w:t>
      </w:r>
      <w:r w:rsidR="00EC293B" w:rsidRPr="00A43646">
        <w:rPr>
          <w:rFonts w:ascii="Times New Roman" w:hAnsi="Times New Roman" w:cs="Times New Roman"/>
          <w:b/>
          <w:sz w:val="28"/>
          <w:szCs w:val="28"/>
          <w:lang w:val="kk-KZ"/>
        </w:rPr>
        <w:t xml:space="preserve">  Берілген етістіктерді жалғап, сөз тіркестерін жасаңыз.</w:t>
      </w:r>
    </w:p>
    <w:p w:rsidR="00EC293B" w:rsidRPr="00B355E6" w:rsidRDefault="000C583E" w:rsidP="0040689A">
      <w:pPr>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105" type="#_x0000_t65" style="position:absolute;left:0;text-align:left;margin-left:229.8pt;margin-top:13.45pt;width:178.8pt;height:297pt;z-index:251755520" wrapcoords="-138 -55 -138 21545 19108 21545 19246 21545 21600 19145 21738 -55 -138 -55" strokecolor="lime">
            <v:fill r:id="rId110" o:title="75%" color2="aqua" type="pattern"/>
            <v:textbox style="mso-next-textbox:#_x0000_s1105">
              <w:txbxContent>
                <w:p w:rsidR="00825094" w:rsidRPr="005D1517" w:rsidRDefault="00825094" w:rsidP="00EC293B">
                  <w:pPr>
                    <w:jc w:val="center"/>
                    <w:rPr>
                      <w:rFonts w:ascii="Times New Roman" w:hAnsi="Times New Roman" w:cs="Times New Roman"/>
                      <w:sz w:val="28"/>
                      <w:szCs w:val="28"/>
                      <w:lang w:val="kk-KZ"/>
                    </w:rPr>
                  </w:pPr>
                  <w:r w:rsidRPr="005D1517">
                    <w:rPr>
                      <w:rFonts w:ascii="Times New Roman" w:hAnsi="Times New Roman" w:cs="Times New Roman"/>
                      <w:sz w:val="28"/>
                      <w:szCs w:val="28"/>
                      <w:lang w:val="kk-KZ"/>
                    </w:rPr>
                    <w:t>жасалды</w:t>
                  </w:r>
                </w:p>
                <w:p w:rsidR="00825094" w:rsidRPr="005D1517" w:rsidRDefault="00825094" w:rsidP="00EC293B">
                  <w:pPr>
                    <w:jc w:val="center"/>
                    <w:rPr>
                      <w:rFonts w:ascii="Times New Roman" w:hAnsi="Times New Roman" w:cs="Times New Roman"/>
                      <w:sz w:val="28"/>
                      <w:szCs w:val="28"/>
                      <w:lang w:val="kk-KZ"/>
                    </w:rPr>
                  </w:pPr>
                  <w:r w:rsidRPr="005D1517">
                    <w:rPr>
                      <w:rFonts w:ascii="Times New Roman" w:hAnsi="Times New Roman" w:cs="Times New Roman"/>
                      <w:sz w:val="28"/>
                      <w:szCs w:val="28"/>
                      <w:lang w:val="kk-KZ"/>
                    </w:rPr>
                    <w:t>өтті</w:t>
                  </w:r>
                </w:p>
                <w:p w:rsidR="00825094" w:rsidRPr="005D1517" w:rsidRDefault="00825094" w:rsidP="00EC293B">
                  <w:pPr>
                    <w:jc w:val="center"/>
                    <w:rPr>
                      <w:rFonts w:ascii="Times New Roman" w:hAnsi="Times New Roman" w:cs="Times New Roman"/>
                      <w:sz w:val="28"/>
                      <w:szCs w:val="28"/>
                      <w:lang w:val="kk-KZ"/>
                    </w:rPr>
                  </w:pPr>
                  <w:r w:rsidRPr="005D1517">
                    <w:rPr>
                      <w:rFonts w:ascii="Times New Roman" w:hAnsi="Times New Roman" w:cs="Times New Roman"/>
                      <w:sz w:val="28"/>
                      <w:szCs w:val="28"/>
                      <w:lang w:val="kk-KZ"/>
                    </w:rPr>
                    <w:t>барды</w:t>
                  </w:r>
                </w:p>
                <w:p w:rsidR="00825094" w:rsidRPr="005D1517" w:rsidRDefault="00825094" w:rsidP="00EC293B">
                  <w:pPr>
                    <w:jc w:val="center"/>
                    <w:rPr>
                      <w:rFonts w:ascii="Times New Roman" w:hAnsi="Times New Roman" w:cs="Times New Roman"/>
                      <w:sz w:val="28"/>
                      <w:szCs w:val="28"/>
                      <w:lang w:val="kk-KZ"/>
                    </w:rPr>
                  </w:pPr>
                  <w:r w:rsidRPr="005D1517">
                    <w:rPr>
                      <w:rFonts w:ascii="Times New Roman" w:hAnsi="Times New Roman" w:cs="Times New Roman"/>
                      <w:sz w:val="28"/>
                      <w:szCs w:val="28"/>
                      <w:lang w:val="kk-KZ"/>
                    </w:rPr>
                    <w:t>сөйледі</w:t>
                  </w:r>
                </w:p>
                <w:p w:rsidR="00825094" w:rsidRPr="005D1517" w:rsidRDefault="00825094" w:rsidP="00EC293B">
                  <w:pPr>
                    <w:jc w:val="center"/>
                    <w:rPr>
                      <w:rFonts w:ascii="Times New Roman" w:hAnsi="Times New Roman" w:cs="Times New Roman"/>
                      <w:sz w:val="28"/>
                      <w:szCs w:val="28"/>
                      <w:lang w:val="kk-KZ"/>
                    </w:rPr>
                  </w:pPr>
                  <w:r w:rsidRPr="005D1517">
                    <w:rPr>
                      <w:rFonts w:ascii="Times New Roman" w:hAnsi="Times New Roman" w:cs="Times New Roman"/>
                      <w:sz w:val="28"/>
                      <w:szCs w:val="28"/>
                      <w:lang w:val="kk-KZ"/>
                    </w:rPr>
                    <w:t>айтты</w:t>
                  </w:r>
                </w:p>
                <w:p w:rsidR="00825094" w:rsidRPr="005D1517" w:rsidRDefault="00825094" w:rsidP="00EC293B">
                  <w:pPr>
                    <w:jc w:val="center"/>
                    <w:rPr>
                      <w:rFonts w:ascii="Times New Roman" w:hAnsi="Times New Roman" w:cs="Times New Roman"/>
                      <w:sz w:val="28"/>
                      <w:szCs w:val="28"/>
                      <w:lang w:val="kk-KZ"/>
                    </w:rPr>
                  </w:pPr>
                  <w:r w:rsidRPr="005D1517">
                    <w:rPr>
                      <w:rFonts w:ascii="Times New Roman" w:hAnsi="Times New Roman" w:cs="Times New Roman"/>
                      <w:sz w:val="28"/>
                      <w:szCs w:val="28"/>
                      <w:lang w:val="kk-KZ"/>
                    </w:rPr>
                    <w:t>қарастырылды</w:t>
                  </w:r>
                </w:p>
                <w:p w:rsidR="00825094" w:rsidRPr="005D1517" w:rsidRDefault="00825094" w:rsidP="00EC293B">
                  <w:pPr>
                    <w:jc w:val="center"/>
                    <w:rPr>
                      <w:rFonts w:ascii="Times New Roman" w:hAnsi="Times New Roman" w:cs="Times New Roman"/>
                      <w:sz w:val="28"/>
                      <w:szCs w:val="28"/>
                      <w:lang w:val="kk-KZ"/>
                    </w:rPr>
                  </w:pPr>
                  <w:r w:rsidRPr="005D1517">
                    <w:rPr>
                      <w:rFonts w:ascii="Times New Roman" w:hAnsi="Times New Roman" w:cs="Times New Roman"/>
                      <w:sz w:val="28"/>
                      <w:szCs w:val="28"/>
                      <w:lang w:val="kk-KZ"/>
                    </w:rPr>
                    <w:t>қабылдады</w:t>
                  </w:r>
                </w:p>
                <w:p w:rsidR="00825094" w:rsidRPr="005D1517" w:rsidRDefault="00825094" w:rsidP="00EC293B">
                  <w:pPr>
                    <w:jc w:val="center"/>
                    <w:rPr>
                      <w:rFonts w:ascii="Times New Roman" w:hAnsi="Times New Roman" w:cs="Times New Roman"/>
                      <w:sz w:val="28"/>
                      <w:szCs w:val="28"/>
                      <w:lang w:val="kk-KZ"/>
                    </w:rPr>
                  </w:pPr>
                  <w:r w:rsidRPr="005D1517">
                    <w:rPr>
                      <w:rFonts w:ascii="Times New Roman" w:hAnsi="Times New Roman" w:cs="Times New Roman"/>
                      <w:sz w:val="28"/>
                      <w:szCs w:val="28"/>
                      <w:lang w:val="kk-KZ"/>
                    </w:rPr>
                    <w:t>талқыланды</w:t>
                  </w:r>
                </w:p>
                <w:p w:rsidR="00825094" w:rsidRPr="00E55FD3" w:rsidRDefault="00825094" w:rsidP="00EC293B">
                  <w:pPr>
                    <w:jc w:val="center"/>
                    <w:rPr>
                      <w:rFonts w:ascii="Times New Roman" w:hAnsi="Times New Roman" w:cs="Times New Roman"/>
                      <w:sz w:val="28"/>
                      <w:szCs w:val="28"/>
                      <w:lang w:val="kk-KZ"/>
                    </w:rPr>
                  </w:pPr>
                  <w:r>
                    <w:rPr>
                      <w:rFonts w:ascii="Times New Roman" w:hAnsi="Times New Roman" w:cs="Times New Roman"/>
                      <w:sz w:val="28"/>
                      <w:szCs w:val="28"/>
                      <w:lang w:val="kk-KZ"/>
                    </w:rPr>
                    <w:t>жүзеге асырыл</w:t>
                  </w:r>
                  <w:r w:rsidRPr="00E55FD3">
                    <w:rPr>
                      <w:rFonts w:ascii="Times New Roman" w:hAnsi="Times New Roman" w:cs="Times New Roman"/>
                      <w:sz w:val="28"/>
                      <w:szCs w:val="28"/>
                      <w:lang w:val="kk-KZ"/>
                    </w:rPr>
                    <w:t>ды</w:t>
                  </w:r>
                </w:p>
                <w:p w:rsidR="00825094" w:rsidRDefault="00825094" w:rsidP="00EC293B">
                  <w:pPr>
                    <w:jc w:val="center"/>
                    <w:rPr>
                      <w:sz w:val="28"/>
                      <w:szCs w:val="28"/>
                      <w:lang w:val="kk-KZ"/>
                    </w:rPr>
                  </w:pPr>
                  <w:r>
                    <w:rPr>
                      <w:sz w:val="28"/>
                      <w:szCs w:val="28"/>
                      <w:lang w:val="kk-KZ"/>
                    </w:rPr>
                    <w:t>мәлімдеді</w:t>
                  </w:r>
                </w:p>
                <w:p w:rsidR="00825094" w:rsidRDefault="00825094" w:rsidP="00EC293B">
                  <w:pPr>
                    <w:jc w:val="center"/>
                    <w:rPr>
                      <w:sz w:val="28"/>
                      <w:szCs w:val="28"/>
                      <w:lang w:val="kk-KZ"/>
                    </w:rPr>
                  </w:pPr>
                  <w:r>
                    <w:rPr>
                      <w:sz w:val="28"/>
                      <w:szCs w:val="28"/>
                      <w:lang w:val="kk-KZ"/>
                    </w:rPr>
                    <w:t>ұсынды</w:t>
                  </w:r>
                </w:p>
                <w:p w:rsidR="00825094" w:rsidRDefault="00825094" w:rsidP="00EC293B">
                  <w:pPr>
                    <w:jc w:val="center"/>
                    <w:rPr>
                      <w:sz w:val="28"/>
                      <w:szCs w:val="28"/>
                      <w:lang w:val="kk-KZ"/>
                    </w:rPr>
                  </w:pPr>
                  <w:r>
                    <w:rPr>
                      <w:sz w:val="28"/>
                      <w:szCs w:val="28"/>
                      <w:lang w:val="kk-KZ"/>
                    </w:rPr>
                    <w:t>айқындады</w:t>
                  </w:r>
                </w:p>
                <w:p w:rsidR="00825094" w:rsidRDefault="00825094" w:rsidP="00EC293B">
                  <w:pPr>
                    <w:jc w:val="center"/>
                    <w:rPr>
                      <w:sz w:val="28"/>
                      <w:szCs w:val="28"/>
                      <w:lang w:val="kk-KZ"/>
                    </w:rPr>
                  </w:pPr>
                  <w:r>
                    <w:rPr>
                      <w:sz w:val="28"/>
                      <w:szCs w:val="28"/>
                      <w:lang w:val="kk-KZ"/>
                    </w:rPr>
                    <w:t>болып табылады</w:t>
                  </w:r>
                </w:p>
                <w:p w:rsidR="00825094" w:rsidRDefault="00825094" w:rsidP="00EC293B">
                  <w:pPr>
                    <w:jc w:val="center"/>
                    <w:rPr>
                      <w:sz w:val="28"/>
                      <w:szCs w:val="28"/>
                      <w:lang w:val="kk-KZ"/>
                    </w:rPr>
                  </w:pPr>
                  <w:r>
                    <w:rPr>
                      <w:sz w:val="28"/>
                      <w:szCs w:val="28"/>
                      <w:lang w:val="kk-KZ"/>
                    </w:rPr>
                    <w:t>қатыса алады</w:t>
                  </w:r>
                </w:p>
                <w:p w:rsidR="00825094" w:rsidRDefault="00825094" w:rsidP="00EC293B">
                  <w:pPr>
                    <w:jc w:val="center"/>
                    <w:rPr>
                      <w:sz w:val="28"/>
                      <w:szCs w:val="28"/>
                      <w:lang w:val="kk-KZ"/>
                    </w:rPr>
                  </w:pPr>
                  <w:r>
                    <w:rPr>
                      <w:sz w:val="28"/>
                      <w:szCs w:val="28"/>
                      <w:lang w:val="kk-KZ"/>
                    </w:rPr>
                    <w:t>күшіне енеді</w:t>
                  </w:r>
                </w:p>
                <w:p w:rsidR="00825094" w:rsidRDefault="00825094" w:rsidP="00EC293B">
                  <w:pPr>
                    <w:jc w:val="center"/>
                    <w:rPr>
                      <w:sz w:val="28"/>
                      <w:szCs w:val="28"/>
                      <w:lang w:val="kk-KZ"/>
                    </w:rPr>
                  </w:pPr>
                  <w:r>
                    <w:rPr>
                      <w:sz w:val="28"/>
                      <w:szCs w:val="28"/>
                      <w:lang w:val="kk-KZ"/>
                    </w:rPr>
                    <w:t>күшін жояды</w:t>
                  </w:r>
                </w:p>
                <w:p w:rsidR="00825094" w:rsidRDefault="00825094" w:rsidP="00EC293B">
                  <w:pPr>
                    <w:jc w:val="center"/>
                    <w:rPr>
                      <w:sz w:val="28"/>
                      <w:szCs w:val="28"/>
                      <w:lang w:val="kk-KZ"/>
                    </w:rPr>
                  </w:pPr>
                  <w:r>
                    <w:rPr>
                      <w:sz w:val="28"/>
                      <w:szCs w:val="28"/>
                      <w:lang w:val="kk-KZ"/>
                    </w:rPr>
                    <w:t>енгізе алады</w:t>
                  </w:r>
                </w:p>
                <w:p w:rsidR="00825094" w:rsidRPr="00F855AF" w:rsidRDefault="00825094" w:rsidP="00EC293B">
                  <w:pPr>
                    <w:jc w:val="center"/>
                    <w:rPr>
                      <w:lang w:val="kk-KZ"/>
                    </w:rPr>
                  </w:pPr>
                </w:p>
              </w:txbxContent>
            </v:textbox>
          </v:shape>
        </w:pict>
      </w:r>
    </w:p>
    <w:p w:rsidR="00EC293B" w:rsidRPr="00B355E6" w:rsidRDefault="00EC293B" w:rsidP="0040689A">
      <w:pPr>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p w:rsidR="00EC293B" w:rsidRPr="00B355E6" w:rsidRDefault="00EC293B" w:rsidP="0040689A">
      <w:pPr>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p w:rsidR="00EC293B" w:rsidRPr="00B355E6" w:rsidRDefault="00EC293B" w:rsidP="0040689A">
      <w:pPr>
        <w:jc w:val="both"/>
        <w:rPr>
          <w:rFonts w:ascii="Times New Roman" w:hAnsi="Times New Roman" w:cs="Times New Roman"/>
          <w:sz w:val="28"/>
          <w:szCs w:val="28"/>
          <w:lang w:val="kk-KZ"/>
        </w:rPr>
      </w:pPr>
    </w:p>
    <w:p w:rsidR="00EC293B" w:rsidRPr="00B355E6" w:rsidRDefault="00EC293B" w:rsidP="0040689A">
      <w:pPr>
        <w:jc w:val="both"/>
        <w:rPr>
          <w:rFonts w:ascii="Times New Roman" w:hAnsi="Times New Roman" w:cs="Times New Roman"/>
          <w:sz w:val="28"/>
          <w:szCs w:val="28"/>
          <w:lang w:val="kk-KZ"/>
        </w:rPr>
      </w:pPr>
    </w:p>
    <w:p w:rsidR="00EC293B" w:rsidRPr="00B355E6" w:rsidRDefault="000C583E" w:rsidP="0040689A">
      <w:pPr>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104" type="#_x0000_t15" style="position:absolute;left:0;text-align:left;margin-left:36.3pt;margin-top:2.55pt;width:180.75pt;height:36pt;z-index:251754496" fillcolor="#90c" strokecolor="lime">
            <v:fill r:id="rId111" o:title="Фиолетовый узор" rotate="t" type="tile"/>
            <v:stroke r:id="rId112" o:title="" filltype="pattern"/>
            <v:textbox style="mso-next-textbox:#_x0000_s1104">
              <w:txbxContent>
                <w:p w:rsidR="00825094" w:rsidRPr="00F855AF" w:rsidRDefault="00995291" w:rsidP="00EC293B">
                  <w:pPr>
                    <w:rPr>
                      <w:b/>
                      <w:color w:val="FFFFFF"/>
                      <w:sz w:val="36"/>
                      <w:szCs w:val="36"/>
                    </w:rPr>
                  </w:pPr>
                  <w:r>
                    <w:rPr>
                      <w:b/>
                      <w:color w:val="FFFFFF"/>
                      <w:sz w:val="36"/>
                      <w:szCs w:val="36"/>
                      <w:lang w:val="en-US"/>
                    </w:rPr>
                    <w:t xml:space="preserve">          </w:t>
                  </w:r>
                  <w:r w:rsidR="00825094" w:rsidRPr="00F855AF">
                    <w:rPr>
                      <w:b/>
                      <w:color w:val="FFFFFF"/>
                      <w:sz w:val="36"/>
                      <w:szCs w:val="36"/>
                      <w:lang w:val="kk-KZ"/>
                    </w:rPr>
                    <w:t>Заң</w:t>
                  </w:r>
                </w:p>
              </w:txbxContent>
            </v:textbox>
          </v:shape>
        </w:pict>
      </w:r>
    </w:p>
    <w:p w:rsidR="005D1517" w:rsidRDefault="005D1517" w:rsidP="00A30D3F">
      <w:pPr>
        <w:spacing w:after="0"/>
        <w:jc w:val="both"/>
        <w:rPr>
          <w:rFonts w:ascii="Times New Roman" w:hAnsi="Times New Roman" w:cs="Times New Roman"/>
          <w:b/>
          <w:sz w:val="28"/>
          <w:szCs w:val="28"/>
          <w:lang w:val="kk-KZ"/>
        </w:rPr>
      </w:pPr>
    </w:p>
    <w:p w:rsidR="005D1517" w:rsidRDefault="005D1517" w:rsidP="00A30D3F">
      <w:pPr>
        <w:spacing w:after="0"/>
        <w:jc w:val="both"/>
        <w:rPr>
          <w:rFonts w:ascii="Times New Roman" w:hAnsi="Times New Roman" w:cs="Times New Roman"/>
          <w:b/>
          <w:sz w:val="28"/>
          <w:szCs w:val="28"/>
          <w:lang w:val="kk-KZ"/>
        </w:rPr>
      </w:pPr>
    </w:p>
    <w:p w:rsidR="003837FB" w:rsidRDefault="003837FB" w:rsidP="00A30D3F">
      <w:pPr>
        <w:spacing w:after="0"/>
        <w:jc w:val="both"/>
        <w:rPr>
          <w:rFonts w:ascii="Times New Roman" w:hAnsi="Times New Roman" w:cs="Times New Roman"/>
          <w:b/>
          <w:sz w:val="28"/>
          <w:szCs w:val="28"/>
          <w:lang w:val="kk-KZ"/>
        </w:rPr>
      </w:pPr>
    </w:p>
    <w:p w:rsidR="003837FB" w:rsidRDefault="003837FB" w:rsidP="00A30D3F">
      <w:pPr>
        <w:spacing w:after="0"/>
        <w:jc w:val="both"/>
        <w:rPr>
          <w:rFonts w:ascii="Times New Roman" w:hAnsi="Times New Roman" w:cs="Times New Roman"/>
          <w:b/>
          <w:sz w:val="28"/>
          <w:szCs w:val="28"/>
          <w:lang w:val="kk-KZ"/>
        </w:rPr>
      </w:pPr>
    </w:p>
    <w:p w:rsidR="003837FB" w:rsidRDefault="003837FB" w:rsidP="00A30D3F">
      <w:pPr>
        <w:spacing w:after="0"/>
        <w:jc w:val="both"/>
        <w:rPr>
          <w:rFonts w:ascii="Times New Roman" w:hAnsi="Times New Roman" w:cs="Times New Roman"/>
          <w:b/>
          <w:sz w:val="28"/>
          <w:szCs w:val="28"/>
          <w:lang w:val="kk-KZ"/>
        </w:rPr>
      </w:pPr>
    </w:p>
    <w:p w:rsidR="003837FB" w:rsidRDefault="003837FB" w:rsidP="00A30D3F">
      <w:pPr>
        <w:spacing w:after="0"/>
        <w:jc w:val="both"/>
        <w:rPr>
          <w:rFonts w:ascii="Times New Roman" w:hAnsi="Times New Roman" w:cs="Times New Roman"/>
          <w:b/>
          <w:sz w:val="28"/>
          <w:szCs w:val="28"/>
          <w:lang w:val="kk-KZ"/>
        </w:rPr>
      </w:pPr>
    </w:p>
    <w:p w:rsidR="003837FB" w:rsidRDefault="003837FB" w:rsidP="00A30D3F">
      <w:pPr>
        <w:spacing w:after="0"/>
        <w:jc w:val="both"/>
        <w:rPr>
          <w:rFonts w:ascii="Times New Roman" w:hAnsi="Times New Roman" w:cs="Times New Roman"/>
          <w:b/>
          <w:sz w:val="28"/>
          <w:szCs w:val="28"/>
          <w:lang w:val="kk-KZ"/>
        </w:rPr>
      </w:pPr>
    </w:p>
    <w:p w:rsidR="003837FB" w:rsidRDefault="003837FB" w:rsidP="00A30D3F">
      <w:pPr>
        <w:spacing w:after="0"/>
        <w:jc w:val="both"/>
        <w:rPr>
          <w:rFonts w:ascii="Times New Roman" w:hAnsi="Times New Roman" w:cs="Times New Roman"/>
          <w:b/>
          <w:sz w:val="28"/>
          <w:szCs w:val="28"/>
          <w:lang w:val="kk-KZ"/>
        </w:rPr>
      </w:pPr>
    </w:p>
    <w:p w:rsidR="003837FB" w:rsidRDefault="003837FB" w:rsidP="00A30D3F">
      <w:pPr>
        <w:spacing w:after="0"/>
        <w:jc w:val="both"/>
        <w:rPr>
          <w:rFonts w:ascii="Times New Roman" w:hAnsi="Times New Roman" w:cs="Times New Roman"/>
          <w:b/>
          <w:sz w:val="28"/>
          <w:szCs w:val="28"/>
          <w:lang w:val="kk-KZ"/>
        </w:rPr>
      </w:pPr>
    </w:p>
    <w:p w:rsidR="00EC293B" w:rsidRPr="00A43646" w:rsidRDefault="00D56A4A" w:rsidP="00A30D3F">
      <w:pPr>
        <w:spacing w:after="0"/>
        <w:jc w:val="both"/>
        <w:rPr>
          <w:rFonts w:ascii="Times New Roman" w:hAnsi="Times New Roman" w:cs="Times New Roman"/>
          <w:b/>
          <w:sz w:val="28"/>
          <w:szCs w:val="28"/>
          <w:lang w:val="kk-KZ"/>
        </w:rPr>
      </w:pPr>
      <w:r w:rsidRPr="00A43646">
        <w:rPr>
          <w:rFonts w:ascii="Times New Roman" w:hAnsi="Times New Roman" w:cs="Times New Roman"/>
          <w:b/>
          <w:sz w:val="28"/>
          <w:szCs w:val="28"/>
          <w:lang w:val="kk-KZ"/>
        </w:rPr>
        <w:t xml:space="preserve">Тапсырма. </w:t>
      </w:r>
      <w:r w:rsidR="00EC293B" w:rsidRPr="00A43646">
        <w:rPr>
          <w:rFonts w:ascii="Times New Roman" w:hAnsi="Times New Roman" w:cs="Times New Roman"/>
          <w:b/>
          <w:sz w:val="28"/>
          <w:szCs w:val="28"/>
          <w:lang w:val="kk-KZ"/>
        </w:rPr>
        <w:t xml:space="preserve"> Төменде берілген сөздердің жұрнақ, жалғау жалғанғандығын ажыратыңыз.</w:t>
      </w:r>
      <w:r w:rsidR="00360ABB">
        <w:rPr>
          <w:rFonts w:ascii="Times New Roman" w:hAnsi="Times New Roman" w:cs="Times New Roman"/>
          <w:b/>
          <w:sz w:val="28"/>
          <w:szCs w:val="28"/>
          <w:lang w:val="kk-KZ"/>
        </w:rPr>
        <w:t xml:space="preserve"> </w:t>
      </w:r>
    </w:p>
    <w:p w:rsidR="00EC293B" w:rsidRPr="00A43646" w:rsidRDefault="00EC293B" w:rsidP="00A30D3F">
      <w:pPr>
        <w:spacing w:after="0"/>
        <w:jc w:val="both"/>
        <w:rPr>
          <w:rFonts w:ascii="Times New Roman" w:hAnsi="Times New Roman" w:cs="Times New Roman"/>
          <w:b/>
          <w:i/>
          <w:sz w:val="28"/>
          <w:szCs w:val="28"/>
          <w:lang w:val="kk-KZ"/>
        </w:rPr>
      </w:pPr>
      <w:r w:rsidRPr="00A43646">
        <w:rPr>
          <w:rFonts w:ascii="Times New Roman" w:hAnsi="Times New Roman" w:cs="Times New Roman"/>
          <w:b/>
          <w:i/>
          <w:sz w:val="28"/>
          <w:szCs w:val="28"/>
          <w:lang w:val="kk-KZ"/>
        </w:rPr>
        <w:t>Үлгі: заң-гер-лер-дің</w:t>
      </w:r>
    </w:p>
    <w:p w:rsidR="00EC293B" w:rsidRDefault="00EC293B" w:rsidP="00A30D3F">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Басшы, құжаттар, жәрдемақыны, іскерлік, құжаттама, байланыс, жұмысқа, өтінішпен, келісім, келісімшарттан, демалыс, басқарма, бөлімше, төрағаны, қауымдастық, ережеге, оқыту, тапсырылған, дайындалсын, міндеттелінді, атқарылған, жөнелтіліді, өтетін, белгілеу, анықтау.  </w:t>
      </w:r>
    </w:p>
    <w:p w:rsidR="00A30D3F" w:rsidRPr="00B355E6" w:rsidRDefault="00A30D3F" w:rsidP="00A30D3F">
      <w:pPr>
        <w:spacing w:after="0"/>
        <w:ind w:firstLine="708"/>
        <w:jc w:val="both"/>
        <w:rPr>
          <w:rFonts w:ascii="Times New Roman" w:hAnsi="Times New Roman" w:cs="Times New Roman"/>
          <w:sz w:val="28"/>
          <w:szCs w:val="28"/>
          <w:lang w:val="kk-KZ"/>
        </w:rPr>
      </w:pPr>
    </w:p>
    <w:p w:rsidR="00EC293B" w:rsidRPr="00A30D3F" w:rsidRDefault="00EC293B" w:rsidP="00A30D3F">
      <w:pPr>
        <w:spacing w:after="0"/>
        <w:jc w:val="both"/>
        <w:rPr>
          <w:rFonts w:ascii="Times New Roman" w:hAnsi="Times New Roman" w:cs="Times New Roman"/>
          <w:b/>
          <w:i/>
          <w:sz w:val="28"/>
          <w:szCs w:val="28"/>
          <w:lang w:val="kk-KZ"/>
        </w:rPr>
      </w:pPr>
      <w:r w:rsidRPr="00A30D3F">
        <w:rPr>
          <w:rFonts w:ascii="Times New Roman" w:hAnsi="Times New Roman" w:cs="Times New Roman"/>
          <w:b/>
          <w:sz w:val="28"/>
          <w:szCs w:val="28"/>
          <w:lang w:val="kk-KZ"/>
        </w:rPr>
        <w:t xml:space="preserve">Тапсырма. Берілген жай сөйлемдерді жалғаулық шылаулар арқылы құрмалас сөйлемдерге айналдырыңыз </w:t>
      </w:r>
      <w:r w:rsidRPr="00A30D3F">
        <w:rPr>
          <w:rFonts w:ascii="Times New Roman" w:hAnsi="Times New Roman" w:cs="Times New Roman"/>
          <w:b/>
          <w:i/>
          <w:sz w:val="28"/>
          <w:szCs w:val="28"/>
          <w:lang w:val="kk-KZ"/>
        </w:rPr>
        <w:t>(да, де, та, те, және, мен, бен, пен).</w:t>
      </w:r>
    </w:p>
    <w:p w:rsidR="00EC293B" w:rsidRDefault="00EC293B" w:rsidP="00A30D3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Қажетті құжаттар тізімде көрсетілген. Басқа жұмысқа ауыстырылды. Бірнеше рет айтылды. Кезекті демалысқа шықты. Материалдық көмек жасалынады. Жалақыны көтеру мәселесі сөз болды. Жұмысқа қызметкер ретінде қабылданды. Орындалатын мәселелер қаралды. Үлгілер бойынша жазылған. Бірлесіп жұмыс жасауға келісті. Хабарлама таратылды. Мәтіннің көлеміне назар аударылды. </w:t>
      </w:r>
    </w:p>
    <w:p w:rsidR="00DB2DFA" w:rsidRPr="00B355E6" w:rsidRDefault="00DB2DFA" w:rsidP="00A30D3F">
      <w:pPr>
        <w:spacing w:after="0"/>
        <w:jc w:val="both"/>
        <w:rPr>
          <w:rFonts w:ascii="Times New Roman" w:hAnsi="Times New Roman" w:cs="Times New Roman"/>
          <w:sz w:val="28"/>
          <w:szCs w:val="28"/>
          <w:lang w:val="kk-KZ"/>
        </w:rPr>
      </w:pPr>
    </w:p>
    <w:p w:rsidR="00EC293B" w:rsidRPr="00DB2DFA" w:rsidRDefault="00D56A4A" w:rsidP="00DB2DFA">
      <w:pPr>
        <w:spacing w:after="0"/>
        <w:jc w:val="both"/>
        <w:rPr>
          <w:rFonts w:ascii="Times New Roman" w:hAnsi="Times New Roman" w:cs="Times New Roman"/>
          <w:b/>
          <w:sz w:val="28"/>
          <w:szCs w:val="28"/>
          <w:lang w:val="kk-KZ"/>
        </w:rPr>
      </w:pPr>
      <w:r w:rsidRPr="00DB2DFA">
        <w:rPr>
          <w:rFonts w:ascii="Times New Roman" w:hAnsi="Times New Roman" w:cs="Times New Roman"/>
          <w:b/>
          <w:sz w:val="28"/>
          <w:szCs w:val="28"/>
          <w:lang w:val="kk-KZ"/>
        </w:rPr>
        <w:t xml:space="preserve">Тапсырма. </w:t>
      </w:r>
      <w:r w:rsidR="00EC293B" w:rsidRPr="00DB2DFA">
        <w:rPr>
          <w:rFonts w:ascii="Times New Roman" w:hAnsi="Times New Roman" w:cs="Times New Roman"/>
          <w:b/>
          <w:sz w:val="28"/>
          <w:szCs w:val="28"/>
          <w:lang w:val="kk-KZ"/>
        </w:rPr>
        <w:t xml:space="preserve">   Берілген мақал-мәтелдерден  зат есімдерді табыңыз. </w:t>
      </w:r>
    </w:p>
    <w:p w:rsidR="00EC293B" w:rsidRPr="00B355E6" w:rsidRDefault="00EC293B" w:rsidP="00DB2DFA">
      <w:pPr>
        <w:spacing w:after="0"/>
        <w:jc w:val="both"/>
        <w:rPr>
          <w:rFonts w:ascii="Times New Roman" w:hAnsi="Times New Roman" w:cs="Times New Roman"/>
          <w:b/>
          <w:i/>
          <w:sz w:val="28"/>
          <w:szCs w:val="28"/>
          <w:lang w:val="kk-KZ"/>
        </w:rPr>
      </w:pP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lastRenderedPageBreak/>
        <w:t>Отан туралы</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Отан – елдің анасы,</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Ел – ердің анасы.  </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Ел іші – алтын бесік.</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Ел-елдің бәрі жақсы,</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Өз елің бәрінен де жақсы.</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Әркімнің өз жері – жұмақ.</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Егілмеген жер жетім,</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Елінен айрылған ер жетім.</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Отанға опаздық еткенің,</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Өз түбіңе өзің жеткенің.</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Ерінен айырылған көмгенше жылайды,</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Елінен айрылған өлгенше жылайды.</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Родина</w:t>
      </w:r>
    </w:p>
    <w:p w:rsidR="00EC293B" w:rsidRPr="00B355E6" w:rsidRDefault="00EC293B" w:rsidP="00DB2DFA">
      <w:pPr>
        <w:spacing w:after="0"/>
        <w:jc w:val="both"/>
        <w:rPr>
          <w:rFonts w:ascii="Times New Roman" w:hAnsi="Times New Roman" w:cs="Times New Roman"/>
          <w:b/>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Родина – мать народу, народ – мать джигиту.</w:t>
      </w:r>
    </w:p>
    <w:p w:rsidR="00EC293B" w:rsidRPr="00B355E6" w:rsidRDefault="00EC293B" w:rsidP="00DB2DFA">
      <w:pPr>
        <w:spacing w:after="0"/>
        <w:jc w:val="both"/>
        <w:rPr>
          <w:rFonts w:ascii="Times New Roman" w:hAnsi="Times New Roman" w:cs="Times New Roman"/>
          <w:b/>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Родная земля – золотая колыбель.</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Все земли хороши, а своя – всех лучше.</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Каждому родная земля – рай.</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Незасеянная пашня – сирота, джигит без Родины – сирота. </w:t>
      </w:r>
    </w:p>
    <w:p w:rsidR="00EC293B" w:rsidRPr="00B355E6" w:rsidRDefault="00EC293B" w:rsidP="00DB2DFA">
      <w:pPr>
        <w:spacing w:after="0"/>
        <w:jc w:val="both"/>
        <w:rPr>
          <w:rFonts w:ascii="Times New Roman" w:hAnsi="Times New Roman" w:cs="Times New Roman"/>
          <w:b/>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Родину предать – себя заживо схоронить.</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Потерю супруга до могилы оплакивают,</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потерю Родины до своей смерти оплакивают.  </w:t>
      </w:r>
    </w:p>
    <w:p w:rsidR="00DB2DFA"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Адам туралы</w:t>
      </w:r>
    </w:p>
    <w:p w:rsidR="00EC293B" w:rsidRPr="00B355E6" w:rsidRDefault="00EC293B" w:rsidP="00DB2DFA">
      <w:pPr>
        <w:spacing w:after="0"/>
        <w:jc w:val="center"/>
        <w:rPr>
          <w:rFonts w:ascii="Times New Roman" w:hAnsi="Times New Roman" w:cs="Times New Roman"/>
          <w:b/>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Адам деген ардақты ат.</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Адамды алдау –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Арыңның алдында қылмыс,</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Ағаны алдау –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Анаңның алдында қылмыс.</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 жүрген жермен адам жүреді,</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Біреу білмегенді біреу біледі.</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 бір-біріне қонақ.</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Он адам жүрген жерде із қалады,</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Жүз адам жүрген жерде – соқпақ,</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Мың адам жүрген жерде жол қалады.</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Адамына қарай сәлемі.</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Адамның сырты алдамшы. </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 болып туған соң,</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 болып өлу лазым.</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Адамның ұяты бетінде,</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Адамгершілігі иетінде.</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Атаңның баласы болма,</w:t>
      </w: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Адамның баласы бол.</w:t>
      </w:r>
    </w:p>
    <w:p w:rsidR="00EC293B" w:rsidRPr="00B355E6" w:rsidRDefault="00EC293B" w:rsidP="00DB2DFA">
      <w:pPr>
        <w:spacing w:after="0"/>
        <w:jc w:val="both"/>
        <w:rPr>
          <w:rFonts w:ascii="Times New Roman" w:hAnsi="Times New Roman" w:cs="Times New Roman"/>
          <w:b/>
          <w:sz w:val="28"/>
          <w:szCs w:val="28"/>
          <w:lang w:val="kk-KZ"/>
        </w:rPr>
      </w:pP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Человек</w:t>
      </w:r>
    </w:p>
    <w:p w:rsidR="00EC293B" w:rsidRPr="00B355E6" w:rsidRDefault="00EC293B" w:rsidP="00DB2DFA">
      <w:pPr>
        <w:spacing w:after="0"/>
        <w:jc w:val="center"/>
        <w:rPr>
          <w:rFonts w:ascii="Times New Roman" w:hAnsi="Times New Roman" w:cs="Times New Roman"/>
          <w:b/>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Человек – достойное человека имя.</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Человека обмануть – преступление перед совестью, брата обмануть – преступление перед матерью.</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Человек идет по проложенной человеком дороге, чего один не знает, узнает другой.</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В жизни человек человеку – гость.</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Десять человек оставляют следы на земле, сто человек протаптывают тропу, тысяча человек протаптывают дорогу.</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В какой человек чести, таковы будут ему и почести.</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Внешность человека обманчива.</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Родившись человеком, надо умереть человеком. </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Совесть человека на лице, а человечность в поступках.</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Не будь сыном только своего отца, будь сыном человека.</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Бірлік, сыйластық, ынтымақтастық</w:t>
      </w:r>
    </w:p>
    <w:p w:rsidR="00EC293B" w:rsidRPr="00B355E6" w:rsidRDefault="00EC293B" w:rsidP="00DB2DFA">
      <w:pPr>
        <w:spacing w:after="0"/>
        <w:jc w:val="center"/>
        <w:rPr>
          <w:rFonts w:ascii="Times New Roman" w:hAnsi="Times New Roman" w:cs="Times New Roman"/>
          <w:b/>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Ел бірлігі – ел теңдігі.</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Ынтымақ жүрген жерде,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Ырыс бірге жүреді.</w:t>
      </w:r>
    </w:p>
    <w:p w:rsidR="00EC293B" w:rsidRPr="00B355E6" w:rsidRDefault="00EC293B" w:rsidP="00DB2DFA">
      <w:pPr>
        <w:spacing w:after="0"/>
        <w:jc w:val="both"/>
        <w:rPr>
          <w:rFonts w:ascii="Times New Roman" w:hAnsi="Times New Roman" w:cs="Times New Roman"/>
          <w:b/>
          <w:sz w:val="28"/>
          <w:szCs w:val="28"/>
          <w:lang w:val="kk-KZ"/>
        </w:rPr>
      </w:pPr>
    </w:p>
    <w:p w:rsidR="00EC293B" w:rsidRPr="00B355E6" w:rsidRDefault="00EC293B" w:rsidP="0040689A">
      <w:pPr>
        <w:spacing w:after="0"/>
        <w:ind w:firstLine="708"/>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p w:rsidR="00EC293B" w:rsidRPr="00B355E6" w:rsidRDefault="00EC293B" w:rsidP="0040689A">
      <w:pPr>
        <w:spacing w:after="0"/>
        <w:ind w:left="705"/>
        <w:jc w:val="both"/>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 xml:space="preserve">                                        Жіктік жалғау</w:t>
      </w:r>
    </w:p>
    <w:p w:rsidR="00EC293B" w:rsidRPr="00B355E6" w:rsidRDefault="00EC293B" w:rsidP="0040689A">
      <w:pPr>
        <w:spacing w:after="0"/>
        <w:ind w:left="705"/>
        <w:jc w:val="both"/>
        <w:rPr>
          <w:rFonts w:ascii="Times New Roman" w:hAnsi="Times New Roman" w:cs="Times New Roman"/>
          <w:b/>
          <w:color w:val="000000"/>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2"/>
        <w:gridCol w:w="2393"/>
        <w:gridCol w:w="2393"/>
      </w:tblGrid>
      <w:tr w:rsidR="00EC293B" w:rsidRPr="00B355E6" w:rsidTr="00B04931">
        <w:tc>
          <w:tcPr>
            <w:tcW w:w="239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жақ</w:t>
            </w:r>
          </w:p>
        </w:tc>
        <w:tc>
          <w:tcPr>
            <w:tcW w:w="239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жекеше</w:t>
            </w:r>
          </w:p>
        </w:tc>
        <w:tc>
          <w:tcPr>
            <w:tcW w:w="2393"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көпше</w:t>
            </w:r>
          </w:p>
        </w:tc>
        <w:tc>
          <w:tcPr>
            <w:tcW w:w="2393"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мысалдар</w:t>
            </w:r>
          </w:p>
        </w:tc>
      </w:tr>
      <w:tr w:rsidR="00EC293B" w:rsidRPr="00B355E6" w:rsidTr="00B04931">
        <w:tc>
          <w:tcPr>
            <w:tcW w:w="239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І    мен</w:t>
            </w:r>
          </w:p>
        </w:tc>
        <w:tc>
          <w:tcPr>
            <w:tcW w:w="239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-мын, -мін, -бын, -бін, -пын, -пін</w:t>
            </w:r>
          </w:p>
        </w:tc>
        <w:tc>
          <w:tcPr>
            <w:tcW w:w="2393"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-мыз, -міз, -быз, -біз, -пыз, -піз</w:t>
            </w:r>
          </w:p>
        </w:tc>
        <w:tc>
          <w:tcPr>
            <w:tcW w:w="2393"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оқушымын, дәрігермін, оқушымыз, дәрігерміз</w:t>
            </w:r>
          </w:p>
        </w:tc>
      </w:tr>
      <w:tr w:rsidR="00EC293B" w:rsidRPr="00B355E6" w:rsidTr="00B04931">
        <w:tc>
          <w:tcPr>
            <w:tcW w:w="239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ІІ    сен</w:t>
            </w:r>
          </w:p>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сіз</w:t>
            </w:r>
          </w:p>
        </w:tc>
        <w:tc>
          <w:tcPr>
            <w:tcW w:w="239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-сың, -сің, -сыз, -сіз</w:t>
            </w:r>
          </w:p>
        </w:tc>
        <w:tc>
          <w:tcPr>
            <w:tcW w:w="2393"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-сыңдар, -сіңдер, -сыздар, -сіздер</w:t>
            </w:r>
          </w:p>
        </w:tc>
        <w:tc>
          <w:tcPr>
            <w:tcW w:w="2393"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оқушысың, дәрігерсің, оқушысыңдар, дәрігерсіңдер</w:t>
            </w:r>
          </w:p>
        </w:tc>
      </w:tr>
      <w:tr w:rsidR="00EC293B" w:rsidRPr="00B355E6" w:rsidTr="00B04931">
        <w:tc>
          <w:tcPr>
            <w:tcW w:w="239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ІІІ    ол</w:t>
            </w:r>
          </w:p>
        </w:tc>
        <w:tc>
          <w:tcPr>
            <w:tcW w:w="239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w:t>
            </w:r>
          </w:p>
        </w:tc>
        <w:tc>
          <w:tcPr>
            <w:tcW w:w="2393"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 </w:t>
            </w:r>
          </w:p>
        </w:tc>
        <w:tc>
          <w:tcPr>
            <w:tcW w:w="2393"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оқушы, дәрігер</w:t>
            </w:r>
          </w:p>
        </w:tc>
      </w:tr>
    </w:tbl>
    <w:p w:rsidR="00EC293B" w:rsidRPr="00B355E6" w:rsidRDefault="00EC293B" w:rsidP="0040689A">
      <w:pPr>
        <w:shd w:val="clear" w:color="auto" w:fill="FFFFFF"/>
        <w:autoSpaceDE w:val="0"/>
        <w:autoSpaceDN w:val="0"/>
        <w:adjustRightInd w:val="0"/>
        <w:rPr>
          <w:rFonts w:ascii="Times New Roman" w:hAnsi="Times New Roman" w:cs="Times New Roman"/>
          <w:b/>
          <w:noProof/>
          <w:color w:val="000000"/>
          <w:sz w:val="28"/>
          <w:szCs w:val="28"/>
          <w:lang w:val="kk-KZ"/>
        </w:rPr>
      </w:pPr>
    </w:p>
    <w:p w:rsidR="00EC293B" w:rsidRPr="00B355E6" w:rsidRDefault="00EC293B" w:rsidP="00DB2DFA">
      <w:pPr>
        <w:shd w:val="clear" w:color="auto" w:fill="FFFFFF"/>
        <w:autoSpaceDE w:val="0"/>
        <w:autoSpaceDN w:val="0"/>
        <w:adjustRightInd w:val="0"/>
        <w:spacing w:after="0"/>
        <w:ind w:left="5670" w:hanging="5670"/>
        <w:jc w:val="center"/>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lastRenderedPageBreak/>
        <w:t>Жіктік жалғаулары</w:t>
      </w: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b/>
          <w:noProof/>
          <w:color w:val="000000"/>
          <w:sz w:val="28"/>
          <w:szCs w:val="28"/>
          <w:lang w:val="kk-KZ"/>
        </w:rPr>
      </w:pP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b/>
          <w:noProof/>
          <w:color w:val="000000"/>
          <w:sz w:val="28"/>
          <w:szCs w:val="28"/>
          <w:lang w:val="kk-KZ"/>
        </w:rPr>
      </w:pPr>
      <w:r w:rsidRPr="00B355E6">
        <w:rPr>
          <w:rFonts w:ascii="Times New Roman" w:hAnsi="Times New Roman" w:cs="Times New Roman"/>
          <w:b/>
          <w:noProof/>
          <w:color w:val="000000"/>
          <w:sz w:val="28"/>
          <w:szCs w:val="28"/>
          <w:lang w:val="kk-KZ"/>
        </w:rPr>
        <w:t xml:space="preserve">              Жекеше                                                  Көпше</w:t>
      </w: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b/>
          <w:noProof/>
          <w:color w:val="000000"/>
          <w:sz w:val="28"/>
          <w:szCs w:val="28"/>
          <w:lang w:val="kk-KZ"/>
        </w:rPr>
      </w:pP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І</w:t>
      </w:r>
      <w:r w:rsidRPr="00B355E6">
        <w:rPr>
          <w:rFonts w:ascii="Times New Roman" w:hAnsi="Times New Roman" w:cs="Times New Roman"/>
          <w:b/>
          <w:noProof/>
          <w:color w:val="000000"/>
          <w:sz w:val="28"/>
          <w:szCs w:val="28"/>
          <w:lang w:val="kk-KZ"/>
        </w:rPr>
        <w:t xml:space="preserve">   </w:t>
      </w:r>
      <w:r w:rsidRPr="00B355E6">
        <w:rPr>
          <w:rFonts w:ascii="Times New Roman" w:hAnsi="Times New Roman" w:cs="Times New Roman"/>
          <w:noProof/>
          <w:color w:val="000000"/>
          <w:sz w:val="28"/>
          <w:szCs w:val="28"/>
          <w:lang w:val="kk-KZ"/>
        </w:rPr>
        <w:t>-мын, -мін    оқушымын                        -мыз, -міз  оқушымыз</w:t>
      </w: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noProof/>
          <w:color w:val="000000"/>
          <w:sz w:val="28"/>
          <w:szCs w:val="28"/>
          <w:lang w:val="kk-KZ"/>
        </w:rPr>
      </w:pPr>
      <w:r w:rsidRPr="00B355E6">
        <w:rPr>
          <w:rFonts w:ascii="Times New Roman" w:hAnsi="Times New Roman" w:cs="Times New Roman"/>
          <w:b/>
          <w:noProof/>
          <w:color w:val="000000"/>
          <w:sz w:val="28"/>
          <w:szCs w:val="28"/>
          <w:lang w:val="kk-KZ"/>
        </w:rPr>
        <w:t xml:space="preserve">    </w:t>
      </w:r>
      <w:r w:rsidRPr="00B355E6">
        <w:rPr>
          <w:rFonts w:ascii="Times New Roman" w:hAnsi="Times New Roman" w:cs="Times New Roman"/>
          <w:noProof/>
          <w:color w:val="000000"/>
          <w:sz w:val="28"/>
          <w:szCs w:val="28"/>
          <w:lang w:val="kk-KZ"/>
        </w:rPr>
        <w:t>-бын, -бін      ұстазбын                            -быз, -біз   ұстазбыз</w:t>
      </w: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-пын, -пін     студентпін                          -пыз, -піз   студентпіз</w:t>
      </w: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noProof/>
          <w:color w:val="000000"/>
          <w:sz w:val="28"/>
          <w:szCs w:val="28"/>
          <w:lang w:val="kk-KZ"/>
        </w:rPr>
      </w:pP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ІІ  -сың, -сің   ардагерсің                          -сыңдар, -сіңдер ардагерсіңдер</w:t>
      </w: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 xml:space="preserve">     -сыз, -сіз                                                -сыздар, -сіздер   ардагерсіздер</w:t>
      </w: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noProof/>
          <w:color w:val="000000"/>
          <w:sz w:val="28"/>
          <w:szCs w:val="28"/>
          <w:lang w:val="kk-KZ"/>
        </w:rPr>
      </w:pPr>
    </w:p>
    <w:p w:rsidR="00EC293B" w:rsidRPr="00B355E6" w:rsidRDefault="00EC293B" w:rsidP="00DB2DFA">
      <w:pPr>
        <w:shd w:val="clear" w:color="auto" w:fill="FFFFFF"/>
        <w:autoSpaceDE w:val="0"/>
        <w:autoSpaceDN w:val="0"/>
        <w:adjustRightInd w:val="0"/>
        <w:spacing w:after="0"/>
        <w:ind w:left="5670" w:hanging="5670"/>
        <w:rPr>
          <w:rFonts w:ascii="Times New Roman" w:hAnsi="Times New Roman" w:cs="Times New Roman"/>
          <w:noProof/>
          <w:color w:val="000000"/>
          <w:sz w:val="28"/>
          <w:szCs w:val="28"/>
          <w:lang w:val="kk-KZ"/>
        </w:rPr>
      </w:pPr>
      <w:r w:rsidRPr="00B355E6">
        <w:rPr>
          <w:rFonts w:ascii="Times New Roman" w:hAnsi="Times New Roman" w:cs="Times New Roman"/>
          <w:noProof/>
          <w:color w:val="000000"/>
          <w:sz w:val="28"/>
          <w:szCs w:val="28"/>
          <w:lang w:val="kk-KZ"/>
        </w:rPr>
        <w:t>ІІІ   ---     ғалым                                                ---       ғалым</w:t>
      </w:r>
    </w:p>
    <w:p w:rsidR="00EC293B" w:rsidRPr="00B355E6" w:rsidRDefault="00EC293B" w:rsidP="00DB2DFA">
      <w:pPr>
        <w:spacing w:after="0"/>
        <w:ind w:firstLine="708"/>
        <w:jc w:val="both"/>
        <w:rPr>
          <w:rFonts w:ascii="Times New Roman" w:hAnsi="Times New Roman" w:cs="Times New Roman"/>
          <w:b/>
          <w:sz w:val="28"/>
          <w:szCs w:val="28"/>
          <w:lang w:val="kk-KZ"/>
        </w:rPr>
      </w:pPr>
    </w:p>
    <w:p w:rsidR="00EC293B" w:rsidRPr="00030965" w:rsidRDefault="00EC293B"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Тапсырма.  Қажетті тірек сөздерді пайдаланып, сөйлем құраңыз.</w:t>
      </w:r>
    </w:p>
    <w:p w:rsidR="00EC293B" w:rsidRPr="00B355E6" w:rsidRDefault="00EC293B" w:rsidP="00DB2DF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Аты-жөнім, азаматымын, ұлтым, туған жылым, туған жерім, мекен-жай, жұмыс өтілі, қызмет орындары, негізгі мамандығым, білімім, орта, жоғары, лауазым иесімін, еңбектегі жетістіктер, отбасы жағдайым, шет тілдерін меңгергенмін, қазақ, орыс, ағылшын, араб, француз, неміс тілдерін, білемін, сөздікпен аударамын, еркін сөйлеймін, меңгермедім. </w:t>
      </w:r>
    </w:p>
    <w:p w:rsidR="00EC293B" w:rsidRPr="00B355E6" w:rsidRDefault="00EC293B" w:rsidP="00DB2DFA">
      <w:pPr>
        <w:spacing w:after="0"/>
        <w:ind w:firstLine="708"/>
        <w:jc w:val="both"/>
        <w:rPr>
          <w:rFonts w:ascii="Times New Roman" w:hAnsi="Times New Roman" w:cs="Times New Roman"/>
          <w:sz w:val="28"/>
          <w:szCs w:val="28"/>
          <w:lang w:val="kk-KZ"/>
        </w:rPr>
      </w:pPr>
    </w:p>
    <w:p w:rsidR="00EC293B" w:rsidRPr="00030965" w:rsidRDefault="006D63BA"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w:t>
      </w:r>
      <w:r w:rsidR="00EC293B" w:rsidRPr="00030965">
        <w:rPr>
          <w:rFonts w:ascii="Times New Roman" w:hAnsi="Times New Roman" w:cs="Times New Roman"/>
          <w:b/>
          <w:sz w:val="28"/>
          <w:szCs w:val="28"/>
          <w:lang w:val="kk-KZ"/>
        </w:rPr>
        <w:t xml:space="preserve">  Берілген  етістіктермен сөз тіркесін құраңыз. </w:t>
      </w:r>
    </w:p>
    <w:p w:rsidR="00EC293B" w:rsidRPr="00B355E6" w:rsidRDefault="00EC293B" w:rsidP="00DB2DF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Қабылдау, орналасу, жасау, меңгеру, игеру, дағдыландыру, еңбектену, ауысу, сайлану, тапсыру, білу, жетілдіру, жақсарту, қамту, шығару, арттыру.</w:t>
      </w:r>
    </w:p>
    <w:p w:rsidR="00EC293B" w:rsidRPr="00B355E6" w:rsidRDefault="00EC293B" w:rsidP="00DB2DFA">
      <w:pPr>
        <w:spacing w:after="0"/>
        <w:ind w:firstLine="708"/>
        <w:jc w:val="both"/>
        <w:rPr>
          <w:rFonts w:ascii="Times New Roman" w:hAnsi="Times New Roman" w:cs="Times New Roman"/>
          <w:sz w:val="28"/>
          <w:szCs w:val="28"/>
          <w:lang w:val="kk-KZ"/>
        </w:rPr>
      </w:pPr>
    </w:p>
    <w:p w:rsidR="00EC293B" w:rsidRPr="00030965" w:rsidRDefault="00EC293B"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Сұрақтарға жауап жазыңыз.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 Түйіндеме не үшін қажет?</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2. Қандай шет тілдерін меңгергенсіз?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3. Мамандығыңыз кім?</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4. Қай мекемеге түйіндеме қалдырдыңыз?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5. Жұмыс орныңыз қай жерге орналасқан?</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6. Мекен-жайыңыз қай жерде?</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7. Қандай оқу орнын бітірдіңіз?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8. Еңбек өтіліңіз неше жыл?</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9. Отбасыңыз бар ма?</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10. Қазіргі қызметіңіз қандай?</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Есте сақтаңыз</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Жедел өткен шақ                                             Нақ осы шақ</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lastRenderedPageBreak/>
        <w:t xml:space="preserve">-ды, -ді, -ты, -ті </w:t>
      </w:r>
      <w:r w:rsidRPr="00B355E6">
        <w:rPr>
          <w:rFonts w:ascii="Times New Roman" w:hAnsi="Times New Roman" w:cs="Times New Roman"/>
          <w:sz w:val="28"/>
          <w:szCs w:val="28"/>
          <w:lang w:val="kk-KZ"/>
        </w:rPr>
        <w:t xml:space="preserve">жұрнақтары                 </w:t>
      </w:r>
      <w:r w:rsidRPr="00B355E6">
        <w:rPr>
          <w:rFonts w:ascii="Times New Roman" w:hAnsi="Times New Roman" w:cs="Times New Roman"/>
          <w:b/>
          <w:sz w:val="28"/>
          <w:szCs w:val="28"/>
          <w:lang w:val="kk-KZ"/>
        </w:rPr>
        <w:t xml:space="preserve">отыр, тұр, жүр, жатыр </w:t>
      </w:r>
      <w:r w:rsidRPr="00B355E6">
        <w:rPr>
          <w:rFonts w:ascii="Times New Roman" w:hAnsi="Times New Roman" w:cs="Times New Roman"/>
          <w:sz w:val="28"/>
          <w:szCs w:val="28"/>
          <w:lang w:val="kk-KZ"/>
        </w:rPr>
        <w:t>етістіктері</w:t>
      </w: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арқылы жасалады</w:t>
      </w:r>
      <w:r w:rsidRPr="00B355E6">
        <w:rPr>
          <w:rFonts w:ascii="Times New Roman" w:hAnsi="Times New Roman" w:cs="Times New Roman"/>
          <w:b/>
          <w:sz w:val="28"/>
          <w:szCs w:val="28"/>
          <w:lang w:val="kk-KZ"/>
        </w:rPr>
        <w:t xml:space="preserve">                                    </w:t>
      </w:r>
      <w:r w:rsidRPr="00B355E6">
        <w:rPr>
          <w:rFonts w:ascii="Times New Roman" w:hAnsi="Times New Roman" w:cs="Times New Roman"/>
          <w:sz w:val="28"/>
          <w:szCs w:val="28"/>
          <w:lang w:val="kk-KZ"/>
        </w:rPr>
        <w:t>арқылы жасалады</w:t>
      </w:r>
      <w:r w:rsidRPr="00B355E6">
        <w:rPr>
          <w:rFonts w:ascii="Times New Roman" w:hAnsi="Times New Roman" w:cs="Times New Roman"/>
          <w:b/>
          <w:sz w:val="28"/>
          <w:szCs w:val="28"/>
          <w:lang w:val="kk-KZ"/>
        </w:rPr>
        <w:t xml:space="preserve">   </w:t>
      </w:r>
    </w:p>
    <w:p w:rsidR="00EC293B" w:rsidRPr="00B355E6" w:rsidRDefault="00EC293B" w:rsidP="00DB2DFA">
      <w:pPr>
        <w:spacing w:after="0"/>
        <w:jc w:val="both"/>
        <w:rPr>
          <w:rFonts w:ascii="Times New Roman" w:hAnsi="Times New Roman" w:cs="Times New Roman"/>
          <w:b/>
          <w:sz w:val="28"/>
          <w:szCs w:val="28"/>
          <w:lang w:val="kk-KZ"/>
        </w:rPr>
      </w:pP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Мен оқы +</w:t>
      </w:r>
      <w:r w:rsidRPr="00B355E6">
        <w:rPr>
          <w:rFonts w:ascii="Times New Roman" w:hAnsi="Times New Roman" w:cs="Times New Roman"/>
          <w:b/>
          <w:sz w:val="28"/>
          <w:szCs w:val="28"/>
          <w:lang w:val="kk-KZ"/>
        </w:rPr>
        <w:t xml:space="preserve"> ды+ м                                    </w:t>
      </w:r>
      <w:r w:rsidRPr="00B355E6">
        <w:rPr>
          <w:rFonts w:ascii="Times New Roman" w:hAnsi="Times New Roman" w:cs="Times New Roman"/>
          <w:sz w:val="28"/>
          <w:szCs w:val="28"/>
          <w:lang w:val="kk-KZ"/>
        </w:rPr>
        <w:t>Мен жүр</w:t>
      </w:r>
      <w:r w:rsidRPr="00B355E6">
        <w:rPr>
          <w:rFonts w:ascii="Times New Roman" w:hAnsi="Times New Roman" w:cs="Times New Roman"/>
          <w:b/>
          <w:sz w:val="28"/>
          <w:szCs w:val="28"/>
          <w:lang w:val="kk-KZ"/>
        </w:rPr>
        <w:t>+мін</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Сен оқы </w:t>
      </w:r>
      <w:r w:rsidRPr="00B355E6">
        <w:rPr>
          <w:rFonts w:ascii="Times New Roman" w:hAnsi="Times New Roman" w:cs="Times New Roman"/>
          <w:b/>
          <w:sz w:val="28"/>
          <w:szCs w:val="28"/>
          <w:lang w:val="kk-KZ"/>
        </w:rPr>
        <w:t xml:space="preserve">+ ды+ ң                                     </w:t>
      </w:r>
      <w:r w:rsidRPr="00B355E6">
        <w:rPr>
          <w:rFonts w:ascii="Times New Roman" w:hAnsi="Times New Roman" w:cs="Times New Roman"/>
          <w:sz w:val="28"/>
          <w:szCs w:val="28"/>
          <w:lang w:val="kk-KZ"/>
        </w:rPr>
        <w:t>Сен жүр</w:t>
      </w:r>
      <w:r w:rsidRPr="00B355E6">
        <w:rPr>
          <w:rFonts w:ascii="Times New Roman" w:hAnsi="Times New Roman" w:cs="Times New Roman"/>
          <w:b/>
          <w:sz w:val="28"/>
          <w:szCs w:val="28"/>
          <w:lang w:val="kk-KZ"/>
        </w:rPr>
        <w:t>+сің</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Сіз оқы </w:t>
      </w:r>
      <w:r w:rsidRPr="00B355E6">
        <w:rPr>
          <w:rFonts w:ascii="Times New Roman" w:hAnsi="Times New Roman" w:cs="Times New Roman"/>
          <w:b/>
          <w:sz w:val="28"/>
          <w:szCs w:val="28"/>
          <w:lang w:val="kk-KZ"/>
        </w:rPr>
        <w:t xml:space="preserve">+ ды+ ңыз                                  </w:t>
      </w:r>
      <w:r w:rsidRPr="00B355E6">
        <w:rPr>
          <w:rFonts w:ascii="Times New Roman" w:hAnsi="Times New Roman" w:cs="Times New Roman"/>
          <w:sz w:val="28"/>
          <w:szCs w:val="28"/>
          <w:lang w:val="kk-KZ"/>
        </w:rPr>
        <w:t>Сіз жүр</w:t>
      </w:r>
      <w:r w:rsidRPr="00B355E6">
        <w:rPr>
          <w:rFonts w:ascii="Times New Roman" w:hAnsi="Times New Roman" w:cs="Times New Roman"/>
          <w:b/>
          <w:sz w:val="28"/>
          <w:szCs w:val="28"/>
          <w:lang w:val="kk-KZ"/>
        </w:rPr>
        <w:t>+сіз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Ол оқы </w:t>
      </w:r>
      <w:r w:rsidRPr="00B355E6">
        <w:rPr>
          <w:rFonts w:ascii="Times New Roman" w:hAnsi="Times New Roman" w:cs="Times New Roman"/>
          <w:b/>
          <w:sz w:val="28"/>
          <w:szCs w:val="28"/>
          <w:lang w:val="kk-KZ"/>
        </w:rPr>
        <w:t xml:space="preserve">+ ды ⁫                                         </w:t>
      </w:r>
      <w:r w:rsidRPr="00B355E6">
        <w:rPr>
          <w:rFonts w:ascii="Times New Roman" w:hAnsi="Times New Roman" w:cs="Times New Roman"/>
          <w:sz w:val="28"/>
          <w:szCs w:val="28"/>
          <w:lang w:val="kk-KZ"/>
        </w:rPr>
        <w:t>Ол жүр</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Біз оқы</w:t>
      </w:r>
      <w:r w:rsidRPr="00B355E6">
        <w:rPr>
          <w:rFonts w:ascii="Times New Roman" w:hAnsi="Times New Roman" w:cs="Times New Roman"/>
          <w:b/>
          <w:sz w:val="28"/>
          <w:szCs w:val="28"/>
          <w:lang w:val="kk-KZ"/>
        </w:rPr>
        <w:t xml:space="preserve"> + ды +қ                                        </w:t>
      </w:r>
      <w:r w:rsidRPr="00B355E6">
        <w:rPr>
          <w:rFonts w:ascii="Times New Roman" w:hAnsi="Times New Roman" w:cs="Times New Roman"/>
          <w:sz w:val="28"/>
          <w:szCs w:val="28"/>
          <w:lang w:val="kk-KZ"/>
        </w:rPr>
        <w:t>Біз жүр</w:t>
      </w:r>
      <w:r w:rsidRPr="00B355E6">
        <w:rPr>
          <w:rFonts w:ascii="Times New Roman" w:hAnsi="Times New Roman" w:cs="Times New Roman"/>
          <w:b/>
          <w:sz w:val="28"/>
          <w:szCs w:val="28"/>
          <w:lang w:val="kk-KZ"/>
        </w:rPr>
        <w:t>+міз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Сендер оқы </w:t>
      </w:r>
      <w:r w:rsidRPr="00B355E6">
        <w:rPr>
          <w:rFonts w:ascii="Times New Roman" w:hAnsi="Times New Roman" w:cs="Times New Roman"/>
          <w:b/>
          <w:sz w:val="28"/>
          <w:szCs w:val="28"/>
          <w:lang w:val="kk-KZ"/>
        </w:rPr>
        <w:t>+ ды + ң/дар</w:t>
      </w:r>
      <w:r w:rsidRPr="00B355E6">
        <w:rPr>
          <w:rFonts w:ascii="Times New Roman" w:hAnsi="Times New Roman" w:cs="Times New Roman"/>
          <w:sz w:val="28"/>
          <w:szCs w:val="28"/>
          <w:lang w:val="kk-KZ"/>
        </w:rPr>
        <w:t xml:space="preserve">                        Сендер</w:t>
      </w:r>
      <w:r w:rsidRPr="00B355E6">
        <w:rPr>
          <w:rFonts w:ascii="Times New Roman" w:hAnsi="Times New Roman" w:cs="Times New Roman"/>
          <w:b/>
          <w:sz w:val="28"/>
          <w:szCs w:val="28"/>
          <w:lang w:val="kk-KZ"/>
        </w:rPr>
        <w:t xml:space="preserve"> жүр</w:t>
      </w:r>
      <w:r w:rsidRPr="00B355E6">
        <w:rPr>
          <w:rFonts w:ascii="Times New Roman" w:hAnsi="Times New Roman" w:cs="Times New Roman"/>
          <w:sz w:val="28"/>
          <w:szCs w:val="28"/>
          <w:lang w:val="kk-KZ"/>
        </w:rPr>
        <w:t>+сің+дер</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Сіздер оқы + </w:t>
      </w:r>
      <w:r w:rsidRPr="00B355E6">
        <w:rPr>
          <w:rFonts w:ascii="Times New Roman" w:hAnsi="Times New Roman" w:cs="Times New Roman"/>
          <w:b/>
          <w:sz w:val="28"/>
          <w:szCs w:val="28"/>
          <w:lang w:val="kk-KZ"/>
        </w:rPr>
        <w:t xml:space="preserve">ды + ңыздар                     </w:t>
      </w:r>
      <w:r w:rsidRPr="00B355E6">
        <w:rPr>
          <w:rFonts w:ascii="Times New Roman" w:hAnsi="Times New Roman" w:cs="Times New Roman"/>
          <w:sz w:val="28"/>
          <w:szCs w:val="28"/>
          <w:lang w:val="kk-KZ"/>
        </w:rPr>
        <w:t>Сіздер жүр</w:t>
      </w:r>
      <w:r w:rsidRPr="00B355E6">
        <w:rPr>
          <w:rFonts w:ascii="Times New Roman" w:hAnsi="Times New Roman" w:cs="Times New Roman"/>
          <w:b/>
          <w:sz w:val="28"/>
          <w:szCs w:val="28"/>
          <w:lang w:val="kk-KZ"/>
        </w:rPr>
        <w:t>+сіз+дер</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Олар оқы + </w:t>
      </w:r>
      <w:r w:rsidRPr="00B355E6">
        <w:rPr>
          <w:rFonts w:ascii="Times New Roman" w:hAnsi="Times New Roman" w:cs="Times New Roman"/>
          <w:b/>
          <w:sz w:val="28"/>
          <w:szCs w:val="28"/>
          <w:lang w:val="kk-KZ"/>
        </w:rPr>
        <w:t xml:space="preserve">ды ⁫                                     </w:t>
      </w:r>
      <w:r w:rsidRPr="00B355E6">
        <w:rPr>
          <w:rFonts w:ascii="Times New Roman" w:hAnsi="Times New Roman" w:cs="Times New Roman"/>
          <w:sz w:val="28"/>
          <w:szCs w:val="28"/>
          <w:lang w:val="kk-KZ"/>
        </w:rPr>
        <w:t xml:space="preserve">Олар жүр </w:t>
      </w:r>
      <w:r w:rsidRPr="00B355E6">
        <w:rPr>
          <w:rFonts w:ascii="Times New Roman" w:hAnsi="Times New Roman" w:cs="Times New Roman"/>
          <w:b/>
          <w:sz w:val="28"/>
          <w:szCs w:val="28"/>
          <w:lang w:val="kk-KZ"/>
        </w:rPr>
        <w:t>⁫</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бостандық - свобода</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шарт - договор</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міндет - обязанность</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құрылыс - страйтельство</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ескі - старый</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шексіз - бесконечный</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шекара - граница</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төтенше - черезвычайный</w:t>
      </w:r>
    </w:p>
    <w:p w:rsidR="00EC293B" w:rsidRPr="00B355E6" w:rsidRDefault="00EC293B" w:rsidP="00DB2DFA">
      <w:pPr>
        <w:spacing w:after="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xml:space="preserve">     ● төңірек- окрестность</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сара жол - протеренная дорога</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мұнара - вышка</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мүдделес - заинтересованный</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қажет - необходимо</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жою - уничтожить</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бағзы - давно</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ғұрып - обычай</w:t>
      </w:r>
    </w:p>
    <w:p w:rsidR="00EC293B" w:rsidRPr="00B355E6" w:rsidRDefault="00EC293B" w:rsidP="00DB2DFA">
      <w:pPr>
        <w:spacing w:after="0"/>
        <w:ind w:left="36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 дағды - навык</w:t>
      </w: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EC293B" w:rsidRPr="00B355E6" w:rsidRDefault="00EC293B" w:rsidP="00DB2DFA">
      <w:pPr>
        <w:spacing w:after="0"/>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Зат есім</w:t>
      </w:r>
    </w:p>
    <w:p w:rsidR="00EC293B" w:rsidRPr="00B355E6" w:rsidRDefault="00EC293B" w:rsidP="00DB2DFA">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Зат есім дегеніміз -  заттың, нәрсенің атауын білдіретін сөздер.</w:t>
      </w:r>
    </w:p>
    <w:p w:rsidR="00EC293B" w:rsidRPr="00B355E6" w:rsidRDefault="00EC293B" w:rsidP="00DB2DFA">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(Слова которые обозначают предметы и отвечают на вопрос кто? или что? называются именами существительными).</w:t>
      </w:r>
    </w:p>
    <w:p w:rsidR="00EC293B" w:rsidRPr="00B355E6" w:rsidRDefault="00EC293B" w:rsidP="00A236C5">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Зат есімнің сұрақтары: кім? не? кімдер? нелер? кімі? несі? кімім? нем? кімің?  нең?   кіміңіз?   неңіз?</w:t>
      </w:r>
    </w:p>
    <w:p w:rsidR="00EC293B" w:rsidRPr="00B355E6" w:rsidRDefault="00EC293B" w:rsidP="00DB2DFA">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Зат есімнің екі түрі бар:</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 Жалқы зат есім.</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2. Жалпы зат есім.</w:t>
      </w:r>
    </w:p>
    <w:p w:rsidR="00EC293B" w:rsidRPr="00B355E6" w:rsidRDefault="00EC293B" w:rsidP="00DB2DFA">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Жалқы зат есім дегеніміз - жеке заттың атауын білдіретін сөздер.</w:t>
      </w:r>
    </w:p>
    <w:p w:rsidR="007E2D95" w:rsidRDefault="00EC293B" w:rsidP="007E2D95">
      <w:pPr>
        <w:ind w:firstLine="708"/>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(Собственные имена существительные являются названиями отдельных лиц и предметов. Так, у каждого человека есть свое имя, отчество и фамилия).</w:t>
      </w:r>
    </w:p>
    <w:p w:rsidR="00EC293B" w:rsidRPr="00E909E1" w:rsidRDefault="00EC293B" w:rsidP="00E909E1">
      <w:pPr>
        <w:ind w:firstLine="708"/>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Мысалы: Абай Құнанбаев - қазақтың ұлы ақыны. Алатауда жасыл шыршалар көп. Сырдария өзеніне жаңадан көпір салынды. Шымкент </w:t>
      </w:r>
      <w:r w:rsidR="007E2D95">
        <w:rPr>
          <w:rFonts w:ascii="Times New Roman" w:hAnsi="Times New Roman" w:cs="Times New Roman"/>
          <w:color w:val="000000"/>
          <w:sz w:val="28"/>
          <w:szCs w:val="28"/>
          <w:lang w:val="kk-KZ"/>
        </w:rPr>
        <w:t>–</w:t>
      </w:r>
      <w:r w:rsidRPr="00B355E6">
        <w:rPr>
          <w:rFonts w:ascii="Times New Roman" w:hAnsi="Times New Roman" w:cs="Times New Roman"/>
          <w:color w:val="000000"/>
          <w:sz w:val="28"/>
          <w:szCs w:val="28"/>
          <w:lang w:val="kk-KZ"/>
        </w:rPr>
        <w:t xml:space="preserve"> шырайлы қала. «Шымкент келбеті» газетінің оқырманы көп т.б.</w:t>
      </w:r>
    </w:p>
    <w:p w:rsidR="00EC293B" w:rsidRPr="00B355E6" w:rsidRDefault="00EC293B" w:rsidP="00DB2DFA">
      <w:pPr>
        <w:spacing w:after="0"/>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Зат есімнің жұрнақтары:</w:t>
      </w:r>
    </w:p>
    <w:p w:rsidR="00EC293B" w:rsidRPr="00B355E6" w:rsidRDefault="00EC293B" w:rsidP="00DB2DFA">
      <w:pPr>
        <w:spacing w:after="0"/>
        <w:rPr>
          <w:rFonts w:ascii="Times New Roman" w:hAnsi="Times New Roman" w:cs="Times New Roman"/>
          <w:color w:val="000000"/>
          <w:sz w:val="28"/>
          <w:szCs w:val="28"/>
          <w:lang w:val="kk-KZ"/>
        </w:rPr>
      </w:pPr>
    </w:p>
    <w:p w:rsidR="00EC293B" w:rsidRPr="00B355E6" w:rsidRDefault="00EC293B" w:rsidP="00DB2DFA">
      <w:pPr>
        <w:spacing w:after="0"/>
        <w:rPr>
          <w:rFonts w:ascii="Times New Roman" w:hAnsi="Times New Roman" w:cs="Times New Roman"/>
          <w:b/>
          <w:color w:val="000000"/>
          <w:sz w:val="28"/>
          <w:szCs w:val="28"/>
          <w:lang w:val="kk-KZ"/>
        </w:rPr>
      </w:pPr>
      <w:r w:rsidRPr="00B355E6">
        <w:rPr>
          <w:rFonts w:ascii="Times New Roman" w:hAnsi="Times New Roman" w:cs="Times New Roman"/>
          <w:color w:val="000000"/>
          <w:sz w:val="28"/>
          <w:szCs w:val="28"/>
          <w:lang w:val="kk-KZ"/>
        </w:rPr>
        <w:t xml:space="preserve">      </w:t>
      </w:r>
      <w:r w:rsidRPr="00B355E6">
        <w:rPr>
          <w:rFonts w:ascii="Times New Roman" w:hAnsi="Times New Roman" w:cs="Times New Roman"/>
          <w:b/>
          <w:color w:val="000000"/>
          <w:sz w:val="28"/>
          <w:szCs w:val="28"/>
          <w:lang w:val="kk-KZ"/>
        </w:rPr>
        <w:t>1. Есімдерден зат есім тудыратын жұрнақтар:</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1 .-шы, -ші: оқушы, жазушы, суретші.</w:t>
      </w: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2. -дас, -дес, -тас, -тес, -лас, -лес:   қарындас, жолдас, аттас, қызметтес, жерлес, қарулас.</w:t>
      </w: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3. -лық, -лік,- дық, -тық, -тік: байлық, жастық, шеберлік, жалғыздық, адамдық, оттық.</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4. -шылық, -шілік:  шаруашылық, көпшілік.</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5. -хана: асхана, дәріхана, кітапхана, шайхана.</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w:t>
      </w:r>
    </w:p>
    <w:p w:rsidR="00EC293B" w:rsidRPr="00B355E6" w:rsidRDefault="00EC293B" w:rsidP="00DB2DFA">
      <w:pPr>
        <w:spacing w:after="0"/>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 xml:space="preserve">       2. Етістіктерден зат есім тудыратын жұрнақтар:</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1. -ым, -ім, -м:  білім, өнім, сөйлем.</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2. -у: егеу, жалғау, көсеу, сұрау, тұсау, тарту.</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3. -н, -ын,  -ін: жауын, егін, түйін, толқын, буын.</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4.  -қ, -к, -ық, -ік, -ақ, -ек: қонақ, күрек, сызық, жүрек, төсек, сұрақ, тозық.</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5. -қы, -кі, -ғы, -гі: шапқы, шалғы, ашытқы, бұрғы.</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6. -с, -ыс, -іс: айтыс, тартыс, соғыс, жеңіс.</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7. -қын,  -кін, -ғын, -гін: ұшқын, азғын, тізгін, қырғын, көшкін.</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8. -қыш, -кіш, -ғыш, -гіш: басқыш, көргіш, сүзгіш, қырғыш.</w:t>
      </w:r>
    </w:p>
    <w:p w:rsidR="00EC293B"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9. -ақ, -мек, -пақ, -пек: құймақ, оймақ, піспек, шақпақ, ілмек.</w:t>
      </w:r>
    </w:p>
    <w:p w:rsidR="00DB2DFA" w:rsidRPr="00B355E6" w:rsidRDefault="00DB2DFA" w:rsidP="00DB2DFA">
      <w:pPr>
        <w:spacing w:after="0"/>
        <w:rPr>
          <w:rFonts w:ascii="Times New Roman" w:hAnsi="Times New Roman" w:cs="Times New Roman"/>
          <w:color w:val="000000"/>
          <w:sz w:val="28"/>
          <w:szCs w:val="28"/>
          <w:lang w:val="kk-KZ"/>
        </w:rPr>
      </w:pPr>
    </w:p>
    <w:p w:rsidR="00EC293B" w:rsidRPr="00030965" w:rsidRDefault="00EC293B" w:rsidP="0040689A">
      <w:pPr>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Сөздерді сәйкестендіріңіз. </w:t>
      </w:r>
    </w:p>
    <w:p w:rsidR="00EC293B" w:rsidRPr="00B355E6" w:rsidRDefault="000C583E" w:rsidP="0040689A">
      <w:pPr>
        <w:tabs>
          <w:tab w:val="left" w:pos="2640"/>
        </w:tabs>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_x0000_s1106" type="#_x0000_t78" style="position:absolute;left:0;text-align:left;margin-left:45pt;margin-top:9.15pt;width:180pt;height:207pt;z-index:251756544" adj=",7560,18100,9470" strokecolor="yellow">
            <v:fill color2="lime" rotate="t" focusposition=".5,.5" focussize="" focus="100%" type="gradientRadial"/>
            <v:textbox style="mso-next-textbox:#_x0000_s1106">
              <w:txbxContent>
                <w:p w:rsidR="00825094" w:rsidRPr="00E909E1" w:rsidRDefault="00825094" w:rsidP="00EC293B">
                  <w:pPr>
                    <w:rPr>
                      <w:rFonts w:ascii="Times New Roman" w:hAnsi="Times New Roman" w:cs="Times New Roman"/>
                    </w:rPr>
                  </w:pPr>
                  <w:r w:rsidRPr="00E909E1">
                    <w:rPr>
                      <w:rFonts w:ascii="Times New Roman" w:hAnsi="Times New Roman" w:cs="Times New Roman"/>
                      <w:sz w:val="28"/>
                      <w:szCs w:val="28"/>
                      <w:lang w:val="kk-KZ"/>
                    </w:rPr>
                    <w:t>Ұлтым</w:t>
                  </w:r>
                </w:p>
                <w:p w:rsidR="00825094" w:rsidRPr="00E909E1" w:rsidRDefault="00825094" w:rsidP="00EC293B">
                  <w:pPr>
                    <w:rPr>
                      <w:rFonts w:ascii="Times New Roman" w:hAnsi="Times New Roman" w:cs="Times New Roman"/>
                    </w:rPr>
                  </w:pPr>
                  <w:r w:rsidRPr="00E909E1">
                    <w:rPr>
                      <w:rFonts w:ascii="Times New Roman" w:hAnsi="Times New Roman" w:cs="Times New Roman"/>
                      <w:sz w:val="28"/>
                      <w:szCs w:val="28"/>
                      <w:lang w:val="kk-KZ"/>
                    </w:rPr>
                    <w:t>жұбайым</w:t>
                  </w:r>
                </w:p>
                <w:p w:rsidR="00825094" w:rsidRPr="00E909E1" w:rsidRDefault="00825094" w:rsidP="00EC293B">
                  <w:pPr>
                    <w:rPr>
                      <w:rFonts w:ascii="Times New Roman" w:hAnsi="Times New Roman" w:cs="Times New Roman"/>
                    </w:rPr>
                  </w:pPr>
                  <w:r w:rsidRPr="00E909E1">
                    <w:rPr>
                      <w:rFonts w:ascii="Times New Roman" w:hAnsi="Times New Roman" w:cs="Times New Roman"/>
                      <w:sz w:val="28"/>
                      <w:szCs w:val="28"/>
                      <w:lang w:val="kk-KZ"/>
                    </w:rPr>
                    <w:t xml:space="preserve">балам </w:t>
                  </w:r>
                </w:p>
                <w:p w:rsidR="00825094" w:rsidRPr="00E909E1" w:rsidRDefault="00825094" w:rsidP="00EC293B">
                  <w:pPr>
                    <w:rPr>
                      <w:rFonts w:ascii="Times New Roman" w:hAnsi="Times New Roman" w:cs="Times New Roman"/>
                    </w:rPr>
                  </w:pPr>
                  <w:r w:rsidRPr="00E909E1">
                    <w:rPr>
                      <w:rFonts w:ascii="Times New Roman" w:hAnsi="Times New Roman" w:cs="Times New Roman"/>
                      <w:sz w:val="28"/>
                      <w:szCs w:val="28"/>
                      <w:lang w:val="kk-KZ"/>
                    </w:rPr>
                    <w:t>ата-анам</w:t>
                  </w:r>
                </w:p>
                <w:p w:rsidR="00825094" w:rsidRPr="00E909E1" w:rsidRDefault="00825094" w:rsidP="00EC293B">
                  <w:pPr>
                    <w:rPr>
                      <w:rFonts w:ascii="Times New Roman" w:hAnsi="Times New Roman" w:cs="Times New Roman"/>
                    </w:rPr>
                  </w:pPr>
                  <w:r w:rsidRPr="00E909E1">
                    <w:rPr>
                      <w:rFonts w:ascii="Times New Roman" w:hAnsi="Times New Roman" w:cs="Times New Roman"/>
                      <w:sz w:val="28"/>
                      <w:szCs w:val="28"/>
                      <w:lang w:val="kk-KZ"/>
                    </w:rPr>
                    <w:t>қосымша</w:t>
                  </w:r>
                </w:p>
                <w:p w:rsidR="00825094" w:rsidRPr="00E909E1" w:rsidRDefault="00825094" w:rsidP="00EC293B">
                  <w:pPr>
                    <w:rPr>
                      <w:rFonts w:ascii="Times New Roman" w:hAnsi="Times New Roman" w:cs="Times New Roman"/>
                    </w:rPr>
                  </w:pPr>
                  <w:r w:rsidRPr="00E909E1">
                    <w:rPr>
                      <w:rFonts w:ascii="Times New Roman" w:hAnsi="Times New Roman" w:cs="Times New Roman"/>
                      <w:sz w:val="28"/>
                      <w:szCs w:val="28"/>
                      <w:lang w:val="kk-KZ"/>
                    </w:rPr>
                    <w:t xml:space="preserve">еңбек  </w:t>
                  </w:r>
                </w:p>
                <w:p w:rsidR="00825094" w:rsidRPr="00E909E1" w:rsidRDefault="00825094" w:rsidP="00EC293B">
                  <w:pPr>
                    <w:rPr>
                      <w:rFonts w:ascii="Times New Roman" w:hAnsi="Times New Roman" w:cs="Times New Roman"/>
                    </w:rPr>
                  </w:pPr>
                  <w:r w:rsidRPr="00E909E1">
                    <w:rPr>
                      <w:rFonts w:ascii="Times New Roman" w:hAnsi="Times New Roman" w:cs="Times New Roman"/>
                      <w:sz w:val="28"/>
                      <w:szCs w:val="28"/>
                      <w:lang w:val="kk-KZ"/>
                    </w:rPr>
                    <w:t xml:space="preserve">азаматтық </w:t>
                  </w:r>
                </w:p>
                <w:p w:rsidR="00825094" w:rsidRDefault="00825094" w:rsidP="00EC293B">
                  <w:r>
                    <w:rPr>
                      <w:sz w:val="28"/>
                      <w:szCs w:val="28"/>
                      <w:lang w:val="kk-KZ"/>
                    </w:rPr>
                    <w:t xml:space="preserve">шет тілдерін               </w:t>
                  </w:r>
                </w:p>
                <w:p w:rsidR="00825094" w:rsidRDefault="00825094" w:rsidP="00EC293B">
                  <w:r>
                    <w:rPr>
                      <w:sz w:val="28"/>
                      <w:szCs w:val="28"/>
                      <w:lang w:val="kk-KZ"/>
                    </w:rPr>
                    <w:t>мамандығым</w:t>
                  </w:r>
                </w:p>
                <w:p w:rsidR="00825094" w:rsidRDefault="00825094" w:rsidP="00EC293B">
                  <w:r>
                    <w:rPr>
                      <w:sz w:val="28"/>
                      <w:szCs w:val="28"/>
                      <w:lang w:val="kk-KZ"/>
                    </w:rPr>
                    <w:t xml:space="preserve">наградаларым  </w:t>
                  </w:r>
                </w:p>
                <w:p w:rsidR="00825094" w:rsidRDefault="00825094" w:rsidP="00EC293B">
                  <w:r>
                    <w:rPr>
                      <w:sz w:val="28"/>
                      <w:szCs w:val="28"/>
                      <w:lang w:val="kk-KZ"/>
                    </w:rPr>
                    <w:t xml:space="preserve">қызмет   </w:t>
                  </w:r>
                </w:p>
                <w:p w:rsidR="00825094" w:rsidRDefault="00825094" w:rsidP="00EC293B">
                  <w:r>
                    <w:rPr>
                      <w:sz w:val="28"/>
                      <w:szCs w:val="28"/>
                      <w:lang w:val="kk-KZ"/>
                    </w:rPr>
                    <w:t xml:space="preserve">білімім  </w:t>
                  </w:r>
                </w:p>
                <w:p w:rsidR="00825094" w:rsidRDefault="00825094" w:rsidP="00EC293B"/>
              </w:txbxContent>
            </v:textbox>
          </v:shape>
        </w:pict>
      </w:r>
      <w:r>
        <w:rPr>
          <w:rFonts w:ascii="Times New Roman" w:hAnsi="Times New Roman" w:cs="Times New Roman"/>
          <w:noProof/>
          <w:sz w:val="28"/>
          <w:szCs w:val="28"/>
        </w:rPr>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_x0000_s1107" type="#_x0000_t77" style="position:absolute;left:0;text-align:left;margin-left:252pt;margin-top:9.15pt;width:162pt;height:207pt;z-index:251757568" adj=",7748,3500,9590" strokecolor="yellow">
            <v:fill color2="lime" rotate="t" focusposition=".5,.5" focussize="" type="gradientRadial"/>
            <v:textbox style="mso-next-textbox:#_x0000_s1107">
              <w:txbxContent>
                <w:p w:rsidR="00825094" w:rsidRPr="00E909E1" w:rsidRDefault="00825094" w:rsidP="00EC293B">
                  <w:pPr>
                    <w:spacing w:line="20" w:lineRule="atLeast"/>
                    <w:jc w:val="center"/>
                    <w:rPr>
                      <w:rFonts w:ascii="Times New Roman" w:hAnsi="Times New Roman" w:cs="Times New Roman"/>
                      <w:sz w:val="28"/>
                      <w:szCs w:val="28"/>
                      <w:lang w:val="kk-KZ"/>
                    </w:rPr>
                  </w:pPr>
                  <w:r w:rsidRPr="00E909E1">
                    <w:rPr>
                      <w:rFonts w:ascii="Times New Roman" w:hAnsi="Times New Roman" w:cs="Times New Roman"/>
                      <w:sz w:val="28"/>
                      <w:szCs w:val="28"/>
                      <w:lang w:val="kk-KZ"/>
                    </w:rPr>
                    <w:t>жоғары</w:t>
                  </w:r>
                </w:p>
                <w:p w:rsidR="00825094" w:rsidRPr="00E909E1" w:rsidRDefault="00825094" w:rsidP="00EC293B">
                  <w:pPr>
                    <w:tabs>
                      <w:tab w:val="left" w:pos="2640"/>
                    </w:tabs>
                    <w:spacing w:line="20" w:lineRule="atLeast"/>
                    <w:jc w:val="center"/>
                    <w:rPr>
                      <w:rFonts w:ascii="Times New Roman" w:hAnsi="Times New Roman" w:cs="Times New Roman"/>
                      <w:sz w:val="28"/>
                      <w:szCs w:val="28"/>
                      <w:lang w:val="kk-KZ"/>
                    </w:rPr>
                  </w:pPr>
                  <w:r w:rsidRPr="00E909E1">
                    <w:rPr>
                      <w:rFonts w:ascii="Times New Roman" w:hAnsi="Times New Roman" w:cs="Times New Roman"/>
                      <w:sz w:val="28"/>
                      <w:szCs w:val="28"/>
                      <w:lang w:val="kk-KZ"/>
                    </w:rPr>
                    <w:t>атқарамын</w:t>
                  </w:r>
                </w:p>
                <w:p w:rsidR="00825094" w:rsidRPr="00E909E1" w:rsidRDefault="00825094" w:rsidP="00EC293B">
                  <w:pPr>
                    <w:tabs>
                      <w:tab w:val="left" w:pos="2640"/>
                    </w:tabs>
                    <w:spacing w:line="20" w:lineRule="atLeast"/>
                    <w:jc w:val="center"/>
                    <w:rPr>
                      <w:rFonts w:ascii="Times New Roman" w:hAnsi="Times New Roman" w:cs="Times New Roman"/>
                      <w:sz w:val="28"/>
                      <w:szCs w:val="28"/>
                      <w:lang w:val="kk-KZ"/>
                    </w:rPr>
                  </w:pPr>
                  <w:r w:rsidRPr="00E909E1">
                    <w:rPr>
                      <w:rFonts w:ascii="Times New Roman" w:hAnsi="Times New Roman" w:cs="Times New Roman"/>
                      <w:sz w:val="28"/>
                      <w:szCs w:val="28"/>
                      <w:lang w:val="kk-KZ"/>
                    </w:rPr>
                    <w:t>алғанмын</w:t>
                  </w:r>
                </w:p>
                <w:p w:rsidR="00825094" w:rsidRPr="00E909E1" w:rsidRDefault="00825094" w:rsidP="00EC293B">
                  <w:pPr>
                    <w:tabs>
                      <w:tab w:val="left" w:pos="2640"/>
                    </w:tabs>
                    <w:spacing w:line="20" w:lineRule="atLeast"/>
                    <w:jc w:val="center"/>
                    <w:rPr>
                      <w:rFonts w:ascii="Times New Roman" w:hAnsi="Times New Roman" w:cs="Times New Roman"/>
                      <w:sz w:val="28"/>
                      <w:szCs w:val="28"/>
                      <w:lang w:val="kk-KZ"/>
                    </w:rPr>
                  </w:pPr>
                  <w:r w:rsidRPr="00E909E1">
                    <w:rPr>
                      <w:rFonts w:ascii="Times New Roman" w:hAnsi="Times New Roman" w:cs="Times New Roman"/>
                      <w:sz w:val="28"/>
                      <w:szCs w:val="28"/>
                      <w:lang w:val="kk-KZ"/>
                    </w:rPr>
                    <w:t>қазақ</w:t>
                  </w:r>
                </w:p>
                <w:p w:rsidR="00825094" w:rsidRPr="00E909E1" w:rsidRDefault="00825094" w:rsidP="00EC293B">
                  <w:pPr>
                    <w:tabs>
                      <w:tab w:val="left" w:pos="2640"/>
                    </w:tabs>
                    <w:spacing w:line="20" w:lineRule="atLeast"/>
                    <w:jc w:val="center"/>
                    <w:rPr>
                      <w:rFonts w:ascii="Times New Roman" w:hAnsi="Times New Roman" w:cs="Times New Roman"/>
                      <w:sz w:val="28"/>
                      <w:szCs w:val="28"/>
                      <w:lang w:val="kk-KZ"/>
                    </w:rPr>
                  </w:pPr>
                  <w:r w:rsidRPr="00E909E1">
                    <w:rPr>
                      <w:rFonts w:ascii="Times New Roman" w:hAnsi="Times New Roman" w:cs="Times New Roman"/>
                      <w:sz w:val="28"/>
                      <w:szCs w:val="28"/>
                      <w:lang w:val="kk-KZ"/>
                    </w:rPr>
                    <w:t>бар</w:t>
                  </w:r>
                </w:p>
                <w:p w:rsidR="00825094" w:rsidRPr="00E909E1" w:rsidRDefault="00825094" w:rsidP="00EC293B">
                  <w:pPr>
                    <w:tabs>
                      <w:tab w:val="left" w:pos="2640"/>
                    </w:tabs>
                    <w:spacing w:line="20" w:lineRule="atLeast"/>
                    <w:jc w:val="center"/>
                    <w:rPr>
                      <w:rFonts w:ascii="Times New Roman" w:hAnsi="Times New Roman" w:cs="Times New Roman"/>
                      <w:sz w:val="28"/>
                      <w:szCs w:val="28"/>
                      <w:lang w:val="kk-KZ"/>
                    </w:rPr>
                  </w:pPr>
                  <w:r w:rsidRPr="00E909E1">
                    <w:rPr>
                      <w:rFonts w:ascii="Times New Roman" w:hAnsi="Times New Roman" w:cs="Times New Roman"/>
                      <w:sz w:val="28"/>
                      <w:szCs w:val="28"/>
                      <w:lang w:val="kk-KZ"/>
                    </w:rPr>
                    <w:t>меңгергенмін</w:t>
                  </w:r>
                </w:p>
                <w:p w:rsidR="00825094" w:rsidRPr="00E909E1" w:rsidRDefault="00825094" w:rsidP="00EC293B">
                  <w:pPr>
                    <w:tabs>
                      <w:tab w:val="left" w:pos="2640"/>
                    </w:tabs>
                    <w:spacing w:line="20" w:lineRule="atLeast"/>
                    <w:jc w:val="center"/>
                    <w:rPr>
                      <w:rFonts w:ascii="Times New Roman" w:hAnsi="Times New Roman" w:cs="Times New Roman"/>
                      <w:sz w:val="28"/>
                      <w:szCs w:val="28"/>
                      <w:lang w:val="kk-KZ"/>
                    </w:rPr>
                  </w:pPr>
                  <w:r w:rsidRPr="00E909E1">
                    <w:rPr>
                      <w:rFonts w:ascii="Times New Roman" w:hAnsi="Times New Roman" w:cs="Times New Roman"/>
                      <w:sz w:val="28"/>
                      <w:szCs w:val="28"/>
                      <w:lang w:val="kk-KZ"/>
                    </w:rPr>
                    <w:t>инженер</w:t>
                  </w:r>
                </w:p>
                <w:p w:rsidR="00825094" w:rsidRPr="00E909E1" w:rsidRDefault="00825094" w:rsidP="00EC293B">
                  <w:pPr>
                    <w:tabs>
                      <w:tab w:val="left" w:pos="2640"/>
                    </w:tabs>
                    <w:spacing w:line="20" w:lineRule="atLeast"/>
                    <w:jc w:val="center"/>
                    <w:rPr>
                      <w:rFonts w:ascii="Times New Roman" w:hAnsi="Times New Roman" w:cs="Times New Roman"/>
                      <w:sz w:val="28"/>
                      <w:szCs w:val="28"/>
                      <w:lang w:val="kk-KZ"/>
                    </w:rPr>
                  </w:pPr>
                  <w:r w:rsidRPr="00E909E1">
                    <w:rPr>
                      <w:rFonts w:ascii="Times New Roman" w:hAnsi="Times New Roman" w:cs="Times New Roman"/>
                      <w:sz w:val="28"/>
                      <w:szCs w:val="28"/>
                      <w:lang w:val="kk-KZ"/>
                    </w:rPr>
                    <w:t>білемін</w:t>
                  </w:r>
                </w:p>
                <w:p w:rsidR="00825094" w:rsidRDefault="00825094" w:rsidP="00EC293B">
                  <w:pPr>
                    <w:tabs>
                      <w:tab w:val="left" w:pos="2640"/>
                    </w:tabs>
                    <w:spacing w:line="20" w:lineRule="atLeast"/>
                    <w:jc w:val="center"/>
                    <w:rPr>
                      <w:sz w:val="28"/>
                      <w:szCs w:val="28"/>
                      <w:lang w:val="kk-KZ"/>
                    </w:rPr>
                  </w:pPr>
                  <w:r>
                    <w:rPr>
                      <w:sz w:val="28"/>
                      <w:szCs w:val="28"/>
                      <w:lang w:val="kk-KZ"/>
                    </w:rPr>
                    <w:t>зейнеткер</w:t>
                  </w:r>
                </w:p>
                <w:p w:rsidR="00825094" w:rsidRDefault="00825094" w:rsidP="00EC293B">
                  <w:pPr>
                    <w:tabs>
                      <w:tab w:val="left" w:pos="2640"/>
                    </w:tabs>
                    <w:spacing w:line="20" w:lineRule="atLeast"/>
                    <w:jc w:val="center"/>
                    <w:rPr>
                      <w:sz w:val="28"/>
                      <w:szCs w:val="28"/>
                      <w:lang w:val="kk-KZ"/>
                    </w:rPr>
                  </w:pPr>
                  <w:r>
                    <w:rPr>
                      <w:sz w:val="28"/>
                      <w:szCs w:val="28"/>
                      <w:lang w:val="kk-KZ"/>
                    </w:rPr>
                    <w:t>қызметкер</w:t>
                  </w:r>
                </w:p>
                <w:p w:rsidR="00825094" w:rsidRDefault="00825094" w:rsidP="00EC293B">
                  <w:pPr>
                    <w:tabs>
                      <w:tab w:val="left" w:pos="2640"/>
                    </w:tabs>
                    <w:spacing w:line="20" w:lineRule="atLeast"/>
                    <w:jc w:val="center"/>
                    <w:rPr>
                      <w:sz w:val="28"/>
                      <w:szCs w:val="28"/>
                      <w:lang w:val="kk-KZ"/>
                    </w:rPr>
                  </w:pPr>
                  <w:r>
                    <w:rPr>
                      <w:sz w:val="28"/>
                      <w:szCs w:val="28"/>
                      <w:lang w:val="kk-KZ"/>
                    </w:rPr>
                    <w:t>үшеу</w:t>
                  </w:r>
                </w:p>
                <w:p w:rsidR="00825094" w:rsidRDefault="00825094" w:rsidP="00EC293B">
                  <w:pPr>
                    <w:tabs>
                      <w:tab w:val="left" w:pos="2640"/>
                    </w:tabs>
                    <w:spacing w:line="20" w:lineRule="atLeast"/>
                    <w:jc w:val="center"/>
                    <w:rPr>
                      <w:sz w:val="28"/>
                      <w:szCs w:val="28"/>
                      <w:lang w:val="kk-KZ"/>
                    </w:rPr>
                  </w:pPr>
                  <w:r>
                    <w:rPr>
                      <w:sz w:val="28"/>
                      <w:szCs w:val="28"/>
                      <w:lang w:val="kk-KZ"/>
                    </w:rPr>
                    <w:t>өтілім</w:t>
                  </w:r>
                </w:p>
                <w:p w:rsidR="00825094" w:rsidRPr="00EC293B" w:rsidRDefault="00825094" w:rsidP="00EC293B">
                  <w:pPr>
                    <w:spacing w:line="20" w:lineRule="atLeast"/>
                    <w:jc w:val="center"/>
                    <w:rPr>
                      <w:lang w:val="kk-KZ"/>
                    </w:rPr>
                  </w:pPr>
                </w:p>
              </w:txbxContent>
            </v:textbox>
          </v:shape>
        </w:pict>
      </w:r>
    </w:p>
    <w:p w:rsidR="00EC293B" w:rsidRPr="00B355E6" w:rsidRDefault="00EC293B" w:rsidP="0040689A">
      <w:pPr>
        <w:tabs>
          <w:tab w:val="left" w:pos="2640"/>
        </w:tabs>
        <w:jc w:val="both"/>
        <w:rPr>
          <w:rFonts w:ascii="Times New Roman" w:hAnsi="Times New Roman" w:cs="Times New Roman"/>
          <w:sz w:val="28"/>
          <w:szCs w:val="28"/>
          <w:lang w:val="kk-KZ"/>
        </w:rPr>
      </w:pPr>
    </w:p>
    <w:p w:rsidR="00EC293B" w:rsidRPr="00B355E6" w:rsidRDefault="00EC293B" w:rsidP="0040689A">
      <w:pPr>
        <w:tabs>
          <w:tab w:val="left" w:pos="2640"/>
        </w:tabs>
        <w:jc w:val="both"/>
        <w:rPr>
          <w:rFonts w:ascii="Times New Roman" w:hAnsi="Times New Roman" w:cs="Times New Roman"/>
          <w:sz w:val="28"/>
          <w:szCs w:val="28"/>
          <w:lang w:val="kk-KZ"/>
        </w:rPr>
      </w:pPr>
    </w:p>
    <w:p w:rsidR="00EC293B" w:rsidRPr="00B355E6" w:rsidRDefault="00EC293B" w:rsidP="0040689A">
      <w:pPr>
        <w:tabs>
          <w:tab w:val="left" w:pos="2640"/>
        </w:tabs>
        <w:jc w:val="both"/>
        <w:rPr>
          <w:rFonts w:ascii="Times New Roman" w:hAnsi="Times New Roman" w:cs="Times New Roman"/>
          <w:sz w:val="28"/>
          <w:szCs w:val="28"/>
          <w:lang w:val="kk-KZ"/>
        </w:rPr>
      </w:pPr>
    </w:p>
    <w:p w:rsidR="00EC293B" w:rsidRPr="00B355E6" w:rsidRDefault="00EC293B" w:rsidP="0040689A">
      <w:pPr>
        <w:tabs>
          <w:tab w:val="left" w:pos="2640"/>
        </w:tabs>
        <w:jc w:val="both"/>
        <w:rPr>
          <w:rFonts w:ascii="Times New Roman" w:hAnsi="Times New Roman" w:cs="Times New Roman"/>
          <w:sz w:val="28"/>
          <w:szCs w:val="28"/>
          <w:lang w:val="kk-KZ"/>
        </w:rPr>
      </w:pPr>
    </w:p>
    <w:p w:rsidR="004612F0" w:rsidRPr="00B355E6" w:rsidRDefault="004612F0" w:rsidP="0040689A">
      <w:pPr>
        <w:tabs>
          <w:tab w:val="left" w:pos="2640"/>
        </w:tabs>
        <w:jc w:val="both"/>
        <w:rPr>
          <w:rFonts w:ascii="Times New Roman" w:hAnsi="Times New Roman" w:cs="Times New Roman"/>
          <w:sz w:val="28"/>
          <w:szCs w:val="28"/>
          <w:lang w:val="kk-KZ"/>
        </w:rPr>
      </w:pPr>
    </w:p>
    <w:p w:rsidR="00E909E1" w:rsidRDefault="00E909E1" w:rsidP="00DB2DFA">
      <w:pPr>
        <w:tabs>
          <w:tab w:val="left" w:pos="2640"/>
        </w:tabs>
        <w:spacing w:after="0"/>
        <w:jc w:val="both"/>
        <w:rPr>
          <w:rFonts w:ascii="Times New Roman" w:hAnsi="Times New Roman" w:cs="Times New Roman"/>
          <w:b/>
          <w:sz w:val="28"/>
          <w:szCs w:val="28"/>
          <w:lang w:val="kk-KZ"/>
        </w:rPr>
      </w:pPr>
    </w:p>
    <w:p w:rsidR="00E909E1" w:rsidRDefault="00E909E1" w:rsidP="00DB2DFA">
      <w:pPr>
        <w:tabs>
          <w:tab w:val="left" w:pos="2640"/>
        </w:tabs>
        <w:spacing w:after="0"/>
        <w:jc w:val="both"/>
        <w:rPr>
          <w:rFonts w:ascii="Times New Roman" w:hAnsi="Times New Roman" w:cs="Times New Roman"/>
          <w:b/>
          <w:sz w:val="28"/>
          <w:szCs w:val="28"/>
          <w:lang w:val="kk-KZ"/>
        </w:rPr>
      </w:pPr>
    </w:p>
    <w:p w:rsidR="00E909E1" w:rsidRDefault="00E909E1" w:rsidP="00DB2DFA">
      <w:pPr>
        <w:tabs>
          <w:tab w:val="left" w:pos="2640"/>
        </w:tabs>
        <w:spacing w:after="0"/>
        <w:jc w:val="both"/>
        <w:rPr>
          <w:rFonts w:ascii="Times New Roman" w:hAnsi="Times New Roman" w:cs="Times New Roman"/>
          <w:b/>
          <w:sz w:val="28"/>
          <w:szCs w:val="28"/>
          <w:lang w:val="kk-KZ"/>
        </w:rPr>
      </w:pPr>
    </w:p>
    <w:p w:rsidR="00E909E1" w:rsidRDefault="00E909E1" w:rsidP="00DB2DFA">
      <w:pPr>
        <w:tabs>
          <w:tab w:val="left" w:pos="2640"/>
        </w:tabs>
        <w:spacing w:after="0"/>
        <w:jc w:val="both"/>
        <w:rPr>
          <w:rFonts w:ascii="Times New Roman" w:hAnsi="Times New Roman" w:cs="Times New Roman"/>
          <w:b/>
          <w:sz w:val="28"/>
          <w:szCs w:val="28"/>
          <w:lang w:val="kk-KZ"/>
        </w:rPr>
      </w:pPr>
    </w:p>
    <w:p w:rsidR="00EC293B" w:rsidRPr="00030965" w:rsidRDefault="006D63BA" w:rsidP="00DB2DFA">
      <w:pPr>
        <w:tabs>
          <w:tab w:val="left" w:pos="2640"/>
        </w:tabs>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w:t>
      </w:r>
      <w:r w:rsidR="00EC293B" w:rsidRPr="00030965">
        <w:rPr>
          <w:rFonts w:ascii="Times New Roman" w:hAnsi="Times New Roman" w:cs="Times New Roman"/>
          <w:b/>
          <w:sz w:val="28"/>
          <w:szCs w:val="28"/>
          <w:lang w:val="kk-KZ"/>
        </w:rPr>
        <w:t xml:space="preserve"> Мәтіннен туынды зат есім жасайтын жұрнақтарды тауып жазыңыз. </w:t>
      </w:r>
    </w:p>
    <w:p w:rsidR="00EC293B" w:rsidRPr="00B355E6" w:rsidRDefault="00EC293B" w:rsidP="00DB2DFA">
      <w:pPr>
        <w:tabs>
          <w:tab w:val="left" w:pos="2640"/>
        </w:tabs>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Мұхтар Омарханұлы Әуезов</w:t>
      </w:r>
    </w:p>
    <w:p w:rsidR="00EC293B" w:rsidRPr="00B355E6" w:rsidRDefault="00EC293B" w:rsidP="00DB2DFA">
      <w:p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Мұхтар Омарханұлы Әуезов – қазақ әдебиетінің классигі, белгілі қоғам қайраткері, Қазақстан Республикасы Ғылым академиясының академигі, филология ғылымдарының докторы, профессор, Қазақстан Республикасының Ғылымға еңбегі сіңген қайраткері, Лениндік және мемлекеттік  сыйлықтардың лауреаты. </w:t>
      </w:r>
    </w:p>
    <w:p w:rsidR="00EC293B" w:rsidRPr="00B355E6" w:rsidRDefault="00EC293B" w:rsidP="00DB2DFA">
      <w:p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Мұхтар Омарханұлы Әуезов 1897 жылы туған. Туған жері – бұрынғы Семей облысы.</w:t>
      </w:r>
    </w:p>
    <w:p w:rsidR="00EC293B" w:rsidRPr="00B355E6" w:rsidRDefault="00EC293B" w:rsidP="00DB2DFA">
      <w:p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М.О. Әуезов – қазақ әдебиетінің дамуына елеулі үлес қосқан көптеген шығармалардың авторы. Оның  1917 жылы жазылған алғашқы туындысы «Еңлік-Кебек» трагедиясы қазақ театр өнерінің қалыптасуына негіз салды. Ұттық опера және балет театры автордың «Айман-Шолпан» деп аталатын пьесасымен ашылды. М.Әуезов сондай-ақ «Абай», «Қарагөз» деген драмалық шығармалар жазды. </w:t>
      </w:r>
    </w:p>
    <w:p w:rsidR="00EC293B" w:rsidRPr="00B355E6" w:rsidRDefault="00EC293B" w:rsidP="00DB2DFA">
      <w:p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М.Әуезов -  «Абай жолы» роман-эпопеясының авторы. Роман-эпопея әлем халықтарының 30 тіліне аударылған. М.Әуезов сондай-ақ                             У. Шекспирдің, Л. Толстойдың, И. Тургеневтің, Н. Гогольдің шығармаларын қазақ тіліне аударды. Жазушының, сондай-ақ «Өскен өркен», «Қилы  заман» деген шығармалары, абайтануға, манастануға  қатысты, ауыз әдебиеті мен жазба әдебиет жөнінде жазылған ғылыми еңбектері бар. М.Әуезов 1961 жылы қайтыс болды.      </w:t>
      </w:r>
      <w:r w:rsidRPr="00B355E6">
        <w:rPr>
          <w:rFonts w:ascii="Times New Roman" w:hAnsi="Times New Roman" w:cs="Times New Roman"/>
          <w:sz w:val="28"/>
          <w:szCs w:val="28"/>
          <w:lang w:val="kk-KZ"/>
        </w:rPr>
        <w:tab/>
      </w:r>
    </w:p>
    <w:p w:rsidR="00EC293B" w:rsidRPr="00B355E6" w:rsidRDefault="00EC293B" w:rsidP="00DB2DFA">
      <w:pPr>
        <w:tabs>
          <w:tab w:val="left" w:pos="2640"/>
        </w:tabs>
        <w:spacing w:after="0"/>
        <w:jc w:val="both"/>
        <w:rPr>
          <w:rFonts w:ascii="Times New Roman" w:hAnsi="Times New Roman" w:cs="Times New Roman"/>
          <w:sz w:val="28"/>
          <w:szCs w:val="28"/>
          <w:lang w:val="kk-KZ"/>
        </w:rPr>
      </w:pPr>
    </w:p>
    <w:p w:rsidR="00EC293B" w:rsidRPr="00030965" w:rsidRDefault="00EC293B" w:rsidP="00DB2DFA">
      <w:pPr>
        <w:tabs>
          <w:tab w:val="left" w:pos="2640"/>
        </w:tabs>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Берілген сұрақтарға жауап беріңіз. </w:t>
      </w:r>
    </w:p>
    <w:p w:rsidR="00EC293B" w:rsidRPr="00B355E6" w:rsidRDefault="00EC293B" w:rsidP="00F33844">
      <w:pPr>
        <w:numPr>
          <w:ilvl w:val="0"/>
          <w:numId w:val="53"/>
        </w:num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Өмірбаян қандай мақсатта жазылады?</w:t>
      </w:r>
    </w:p>
    <w:p w:rsidR="00EC293B" w:rsidRPr="00B355E6" w:rsidRDefault="00EC293B" w:rsidP="00F33844">
      <w:pPr>
        <w:numPr>
          <w:ilvl w:val="0"/>
          <w:numId w:val="53"/>
        </w:num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Өмірбаянның мазмұны қандай болады?</w:t>
      </w:r>
    </w:p>
    <w:p w:rsidR="00EC293B" w:rsidRPr="00B355E6" w:rsidRDefault="00EC293B" w:rsidP="00F33844">
      <w:pPr>
        <w:numPr>
          <w:ilvl w:val="0"/>
          <w:numId w:val="53"/>
        </w:num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Өмірбаян кімнің атынан жазылады?</w:t>
      </w:r>
    </w:p>
    <w:p w:rsidR="00EC293B" w:rsidRPr="00B355E6" w:rsidRDefault="00EC293B" w:rsidP="00F33844">
      <w:pPr>
        <w:numPr>
          <w:ilvl w:val="0"/>
          <w:numId w:val="53"/>
        </w:num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Өмірбаянда қандай мәліметтер көрсетіледі?</w:t>
      </w:r>
    </w:p>
    <w:p w:rsidR="00EC293B" w:rsidRPr="00B355E6" w:rsidRDefault="00EC293B" w:rsidP="00F33844">
      <w:pPr>
        <w:numPr>
          <w:ilvl w:val="0"/>
          <w:numId w:val="53"/>
        </w:num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Өмірбаянның неше түрі бар?</w:t>
      </w:r>
    </w:p>
    <w:p w:rsidR="00EC293B" w:rsidRPr="00B355E6" w:rsidRDefault="00EC293B" w:rsidP="00F33844">
      <w:pPr>
        <w:numPr>
          <w:ilvl w:val="0"/>
          <w:numId w:val="53"/>
        </w:num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Өмірбаян жазғанда қандай деректемелер қамтылады?</w:t>
      </w:r>
    </w:p>
    <w:p w:rsidR="00EC293B" w:rsidRPr="00B355E6" w:rsidRDefault="00EC293B" w:rsidP="00F33844">
      <w:pPr>
        <w:numPr>
          <w:ilvl w:val="0"/>
          <w:numId w:val="53"/>
        </w:num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Өмірбаян кімнің атынан жазылады?</w:t>
      </w:r>
    </w:p>
    <w:p w:rsidR="00EC293B" w:rsidRPr="00B355E6" w:rsidRDefault="00EC293B" w:rsidP="00DB2DFA">
      <w:pPr>
        <w:tabs>
          <w:tab w:val="left" w:pos="2640"/>
        </w:tabs>
        <w:spacing w:after="0"/>
        <w:jc w:val="both"/>
        <w:rPr>
          <w:rFonts w:ascii="Times New Roman" w:hAnsi="Times New Roman" w:cs="Times New Roman"/>
          <w:sz w:val="28"/>
          <w:szCs w:val="28"/>
          <w:lang w:val="kk-KZ"/>
        </w:rPr>
      </w:pPr>
    </w:p>
    <w:p w:rsidR="00EC293B" w:rsidRPr="00DB2DFA" w:rsidRDefault="006D63BA" w:rsidP="00DB2DFA">
      <w:pPr>
        <w:tabs>
          <w:tab w:val="left" w:pos="2640"/>
        </w:tabs>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lastRenderedPageBreak/>
        <w:t xml:space="preserve">Тапсырма. </w:t>
      </w:r>
      <w:r w:rsidR="00EC293B" w:rsidRPr="00030965">
        <w:rPr>
          <w:rFonts w:ascii="Times New Roman" w:hAnsi="Times New Roman" w:cs="Times New Roman"/>
          <w:b/>
          <w:sz w:val="28"/>
          <w:szCs w:val="28"/>
          <w:lang w:val="kk-KZ"/>
        </w:rPr>
        <w:t xml:space="preserve">  Мәтіннен зат есімді және сан есімдерді  көшіріп мағыналарына қарай ажыратыңыз. </w:t>
      </w:r>
    </w:p>
    <w:p w:rsidR="00EC293B" w:rsidRPr="00B355E6" w:rsidRDefault="00EC293B" w:rsidP="00DB2DFA">
      <w:pPr>
        <w:tabs>
          <w:tab w:val="left" w:pos="2640"/>
        </w:tabs>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Мен Артықов Қайрат Нарымбетұлы 1978 жылы 12 желтоқсанда Жамбыл облысы,  Шу ауданында дүниеге келдім.  1995 жылы  орта мектепті бітірдім. 17 жасымда студент болдым.  3 курста оқып жүргенімде химия пәнінен студенттердің республикалық олимпиадасына қатысып, 2-ші орынды иелендім. Диплом жұмысын  «ХІІ-ХV ғасырлардағы тарихи ескерткіштердің зерттелуі» тақырыбында қорғадым. 4 курсты үздік дипломмен бітірдім. Біздің топтағы студенттердің  3/1-і  оқуды үздікке бітірді.  Біздің мамандық бойынша факультетімізде сол кезде бізбен бірге 150-ге жуық студент бітіруші түлектер атанды. Қазір солардың  3%-ы ғана басқа салада, қалғандарының барлығы да өз мамандығымыз бойынша қызмет етеміз. Курстастарымыздың кейбіреулері ғана жеке шаруа қожалықтарымен айналысады. Қазір барлығының да отбасы бар. Біз бір-бірімізбен жиі кездесіп тұрамыз. </w:t>
      </w:r>
    </w:p>
    <w:p w:rsidR="00EC293B" w:rsidRPr="00B355E6" w:rsidRDefault="00EC293B" w:rsidP="00DB2DFA">
      <w:pPr>
        <w:spacing w:after="0"/>
        <w:jc w:val="both"/>
        <w:rPr>
          <w:rFonts w:ascii="Times New Roman" w:hAnsi="Times New Roman" w:cs="Times New Roman"/>
          <w:sz w:val="28"/>
          <w:szCs w:val="28"/>
          <w:lang w:val="kk-KZ"/>
        </w:rPr>
      </w:pPr>
    </w:p>
    <w:p w:rsidR="00EC293B" w:rsidRPr="00030965" w:rsidRDefault="006D63BA"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 Тапсырма. </w:t>
      </w:r>
      <w:r w:rsidR="00EC293B" w:rsidRPr="00030965">
        <w:rPr>
          <w:rFonts w:ascii="Times New Roman" w:hAnsi="Times New Roman" w:cs="Times New Roman"/>
          <w:b/>
          <w:sz w:val="28"/>
          <w:szCs w:val="28"/>
          <w:lang w:val="kk-KZ"/>
        </w:rPr>
        <w:t xml:space="preserve"> Төменде берілген сөз тіркестерін қатыстырып сөйлем құраңыз.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Орта мектеп, оқуға түстім, жылы бітірдім, жұмыс істедім, қызмет етемін, ата-анам бар, отбасын құрғанмын, жоғары білімім бар, қосымша мәліметтер, әскери қызмттемін, қызмет атқардым, тәжірибеден өттім, еңбек өтілім, он жыл, қоғамдық жұмыстар, ұйымдастырушылық қабілетім, толық меңгергенмін, жақсы білемін, қоғам қайраткері, еңбек ардагері. </w:t>
      </w:r>
    </w:p>
    <w:p w:rsidR="00EC293B" w:rsidRPr="00B355E6" w:rsidRDefault="00EC293B" w:rsidP="00DB2DFA">
      <w:pPr>
        <w:spacing w:after="0"/>
        <w:jc w:val="both"/>
        <w:rPr>
          <w:rFonts w:ascii="Times New Roman" w:hAnsi="Times New Roman" w:cs="Times New Roman"/>
          <w:sz w:val="28"/>
          <w:szCs w:val="28"/>
          <w:lang w:val="kk-KZ"/>
        </w:rPr>
      </w:pPr>
    </w:p>
    <w:p w:rsidR="00EC293B" w:rsidRPr="00030965" w:rsidRDefault="00EC293B"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Берілген етістіктерден  жедел өткен шақ формасын жасаңыз.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Оқы, түс, бітір, айт, атқар, орында, меңгер, біл, аяқта, тапсыр, кел, жаз, қорға, сайлан, ал, өт, ауыс, жетілдір, бол, кет, бар, бер, арттыр, қатыс, өткіз.</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 xml:space="preserve">Сөздік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өмірбаян – автобиография</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ұлт – национальность</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білім – образование</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ата-ана – родители</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дәрігер – врач</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отбасы – семья</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мамандық – профессия</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орта мектеп – средняя школа</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жоғары білім – высш. образование</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мұғалім – учитель</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үйленгенмін – женат</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үйленбегенмін – не женат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 қосымша мәліметтер –  дополнительная сведения</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зейнеткер – пенсионер</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оқу – учиться</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түсу – поступать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бітіру – поступать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бітіру – окончить, закончить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жұмыс істеу – работать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ауысу – перейти</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міндетті – обязан</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Хабарландыру</w:t>
      </w:r>
    </w:p>
    <w:p w:rsidR="00EC293B" w:rsidRPr="00B355E6" w:rsidRDefault="00EC293B" w:rsidP="0040689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Мекемелердің, ұйымдардың, кәсіпорындардың, жеке адамдардың  ұжым мүшелеріне, жалпы жұртшылыққа  алдағы уақытта өткізілетін жұмыстар мен істерді жариялайтын құжатты хабарландыру дейді. </w:t>
      </w:r>
    </w:p>
    <w:p w:rsidR="00EC293B" w:rsidRPr="00B355E6" w:rsidRDefault="00EC293B" w:rsidP="0040689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Хабарландыру мынадай жағдайларда жазылады:</w:t>
      </w:r>
    </w:p>
    <w:p w:rsidR="00EC293B" w:rsidRPr="00B355E6" w:rsidRDefault="00EC293B" w:rsidP="0040689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 Ұйым мүшелеріне, жалпы жұртшылыққа қандай да бір кеш немесе жиналыс өтетінін хабарлау үшін.</w:t>
      </w:r>
    </w:p>
    <w:p w:rsidR="00EC293B" w:rsidRDefault="00EC293B" w:rsidP="0040689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2. Қазіргі нарық заманында баспасөз беттерінде жұмысқа шақыру, бос қызмет орындарына конкурс жариялау үшін хабарландырулар.   </w:t>
      </w:r>
    </w:p>
    <w:p w:rsidR="0040689A" w:rsidRPr="00B355E6" w:rsidRDefault="0040689A" w:rsidP="0040689A">
      <w:pPr>
        <w:spacing w:after="0"/>
        <w:ind w:firstLine="708"/>
        <w:jc w:val="both"/>
        <w:rPr>
          <w:rFonts w:ascii="Times New Roman" w:hAnsi="Times New Roman" w:cs="Times New Roman"/>
          <w:sz w:val="28"/>
          <w:szCs w:val="28"/>
          <w:lang w:val="kk-KZ"/>
        </w:rPr>
      </w:pPr>
    </w:p>
    <w:p w:rsidR="00EC293B" w:rsidRPr="00B355E6" w:rsidRDefault="00E83454" w:rsidP="00E83454">
      <w:pPr>
        <w:spacing w:after="0"/>
        <w:ind w:left="2832" w:firstLine="708"/>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 xml:space="preserve">    </w:t>
      </w:r>
      <w:r w:rsidR="00EC293B" w:rsidRPr="00B355E6">
        <w:rPr>
          <w:rFonts w:ascii="Times New Roman" w:hAnsi="Times New Roman" w:cs="Times New Roman"/>
          <w:b/>
          <w:color w:val="000000"/>
          <w:sz w:val="28"/>
          <w:szCs w:val="28"/>
          <w:lang w:val="kk-KZ"/>
        </w:rPr>
        <w:t>Сын есім</w:t>
      </w:r>
    </w:p>
    <w:p w:rsidR="00EC293B" w:rsidRPr="00B355E6" w:rsidRDefault="00EC293B" w:rsidP="0040689A">
      <w:pPr>
        <w:spacing w:after="0"/>
        <w:ind w:firstLine="708"/>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Сын есім дегеніміз – заттың  түрін, түр-түсін, сапасын, көлемін тағы сондай белгілерін білдіретін сөздер. Сын есім сөздер қандай? қай? деген сұрақтарға жауап береді.</w:t>
      </w:r>
    </w:p>
    <w:p w:rsidR="00EC293B" w:rsidRPr="00B355E6" w:rsidRDefault="00EC293B" w:rsidP="0040689A">
      <w:pPr>
        <w:spacing w:after="0"/>
        <w:ind w:firstLine="708"/>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(Слова, которые обозначают признаки предметов и отвечают на вопросы какой? (қандай?) который? (қай?)</w:t>
      </w:r>
    </w:p>
    <w:p w:rsidR="00EC293B" w:rsidRPr="00B355E6" w:rsidRDefault="00EC293B" w:rsidP="0040689A">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Имена прилагательные обозначают различные признаки предметов:</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 Цвет: ақ (белый), қара (черный), көк (синий).</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2. Объем, величина, размер: үлкен (большой), кішкене (маленький), кең (широкий), тар (узкий), терең (глубокий), жуан (толстый).</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3. Характер или свойство: жуас, момын, (смирный, тихий), жаман (плохой).</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4. Вкус: ащы (горький), тұщы (пресный), тәтті (сладкий), дәмді (вкусный).</w:t>
      </w:r>
    </w:p>
    <w:p w:rsidR="00EC293B" w:rsidRPr="00B355E6" w:rsidRDefault="00EC293B" w:rsidP="0040689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5. Форма: домалақ (круглый), қисық (кривой).</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6. Отношение к месту или времени: қысқы (зимний), жазғы летний), күзгі (осенний), көктемгі (весений), күндізгі (дневной)   и др.</w:t>
      </w:r>
    </w:p>
    <w:p w:rsidR="00EC293B" w:rsidRPr="00B355E6" w:rsidRDefault="00EC293B" w:rsidP="0040689A">
      <w:pPr>
        <w:spacing w:after="0"/>
        <w:rPr>
          <w:rFonts w:ascii="Times New Roman" w:hAnsi="Times New Roman" w:cs="Times New Roman"/>
          <w:color w:val="000000"/>
          <w:sz w:val="28"/>
          <w:szCs w:val="28"/>
          <w:lang w:val="kk-KZ"/>
        </w:rPr>
      </w:pPr>
    </w:p>
    <w:p w:rsidR="00EC293B" w:rsidRPr="00B355E6" w:rsidRDefault="00EC293B" w:rsidP="0040689A">
      <w:pPr>
        <w:spacing w:after="0"/>
        <w:ind w:left="1416" w:firstLine="708"/>
        <w:rPr>
          <w:rFonts w:ascii="Times New Roman" w:hAnsi="Times New Roman" w:cs="Times New Roman"/>
          <w:b/>
          <w:color w:val="000000"/>
          <w:sz w:val="28"/>
          <w:szCs w:val="28"/>
          <w:lang w:val="kk-KZ"/>
        </w:rPr>
      </w:pPr>
      <w:r w:rsidRPr="00B355E6">
        <w:rPr>
          <w:rFonts w:ascii="Times New Roman" w:hAnsi="Times New Roman" w:cs="Times New Roman"/>
          <w:b/>
          <w:i/>
          <w:color w:val="000000"/>
          <w:sz w:val="28"/>
          <w:szCs w:val="28"/>
          <w:lang w:val="kk-KZ"/>
        </w:rPr>
        <w:t xml:space="preserve">              </w:t>
      </w:r>
      <w:r w:rsidRPr="00B355E6">
        <w:rPr>
          <w:rFonts w:ascii="Times New Roman" w:hAnsi="Times New Roman" w:cs="Times New Roman"/>
          <w:b/>
          <w:color w:val="000000"/>
          <w:sz w:val="28"/>
          <w:szCs w:val="28"/>
          <w:lang w:val="kk-KZ"/>
        </w:rPr>
        <w:t>Сын есімнің түрлері</w:t>
      </w:r>
    </w:p>
    <w:p w:rsidR="00EC293B" w:rsidRPr="00B355E6" w:rsidRDefault="00EC293B" w:rsidP="0040689A">
      <w:pPr>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Имена прилагательные обозначают различные признаки предметов и явлений.</w:t>
      </w:r>
    </w:p>
    <w:p w:rsidR="00EC293B" w:rsidRPr="00B355E6" w:rsidRDefault="00EC293B" w:rsidP="0040689A">
      <w:pPr>
        <w:ind w:firstLine="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По своему лексико-семантическому значению прилагательные в казахском языке делятся на два разряда:</w:t>
      </w:r>
    </w:p>
    <w:p w:rsidR="00EC293B" w:rsidRPr="00B355E6" w:rsidRDefault="00EC293B" w:rsidP="00F33844">
      <w:pPr>
        <w:numPr>
          <w:ilvl w:val="0"/>
          <w:numId w:val="35"/>
        </w:num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Сапалық сын есімдер  -  качественные прилагательные.</w:t>
      </w:r>
    </w:p>
    <w:p w:rsidR="00EC293B" w:rsidRPr="00B355E6" w:rsidRDefault="00EC293B" w:rsidP="00F33844">
      <w:pPr>
        <w:numPr>
          <w:ilvl w:val="0"/>
          <w:numId w:val="35"/>
        </w:num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Қатыстық сын есімдер  - относительные прилагательные.</w:t>
      </w:r>
    </w:p>
    <w:p w:rsidR="00EC293B" w:rsidRPr="00B355E6" w:rsidRDefault="00EC293B" w:rsidP="0040689A">
      <w:pPr>
        <w:ind w:left="43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По способу образования прилагательные делятся на два вида:</w:t>
      </w:r>
    </w:p>
    <w:p w:rsidR="00EC293B" w:rsidRPr="00B355E6" w:rsidRDefault="00EC293B" w:rsidP="00F33844">
      <w:pPr>
        <w:numPr>
          <w:ilvl w:val="0"/>
          <w:numId w:val="36"/>
        </w:num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Түбір сын есімдер – корневые прилагательные.</w:t>
      </w:r>
    </w:p>
    <w:p w:rsidR="00EC293B" w:rsidRPr="00B355E6" w:rsidRDefault="00EC293B" w:rsidP="00F33844">
      <w:pPr>
        <w:numPr>
          <w:ilvl w:val="0"/>
          <w:numId w:val="36"/>
        </w:num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Туынды сын есімдер – производные прилагательные.</w:t>
      </w:r>
    </w:p>
    <w:p w:rsidR="00EC293B" w:rsidRPr="00B355E6" w:rsidRDefault="00EC293B" w:rsidP="0040689A">
      <w:pPr>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Мысалы: қарлы тау – снежная гора.</w:t>
      </w:r>
    </w:p>
    <w:p w:rsidR="00EC293B" w:rsidRPr="00B355E6" w:rsidRDefault="00EC293B" w:rsidP="0040689A">
      <w:pPr>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биік тау – высокая гора.</w:t>
      </w:r>
    </w:p>
    <w:p w:rsidR="00EC293B" w:rsidRPr="00B355E6" w:rsidRDefault="00EC293B" w:rsidP="0040689A">
      <w:pPr>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биік жер – высокое место</w:t>
      </w:r>
    </w:p>
    <w:p w:rsidR="00EC293B" w:rsidRPr="00B355E6" w:rsidRDefault="00EC293B" w:rsidP="0040689A">
      <w:pPr>
        <w:spacing w:after="0"/>
        <w:ind w:left="75"/>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Туынды сын есім жасайтын жұрнақтар:</w:t>
      </w:r>
    </w:p>
    <w:p w:rsidR="00EC293B" w:rsidRPr="00B355E6" w:rsidRDefault="00EC293B" w:rsidP="0040689A">
      <w:pPr>
        <w:spacing w:after="0"/>
        <w:ind w:left="75"/>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1. Зат есімдерден жасалған сын есімдер:</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1. –лы, -лі, -ды, -ді, -ты, -ті: таулы, сазды, мінезді, күлкілі, құмды, қамысты.</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2. -сыз, -сіз: ағашсыз, сусыз, елсіз.</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3. -шек: көңілшек, еріншек.</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4. -қы, -кі, -ғы, -гі: басқы, аяққы, жазғы, күзгі, ішкі.</w:t>
      </w:r>
    </w:p>
    <w:p w:rsidR="00EC293B" w:rsidRPr="00B355E6" w:rsidRDefault="00EC293B" w:rsidP="0040689A">
      <w:pPr>
        <w:spacing w:after="0"/>
        <w:ind w:left="75"/>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5. –лық, -лік, -дық, -дік, -тық, -тік: қалалық, өлкелік, аудандық, жастық, достық т.б.</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6. -дай, -дей, -тай, -тей: таудай, аттай.</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7. -лас, -лес, -дас, -дес, тас,-тес: құрбылас, іргелес, ауылдас, елдес, қарсылас, достас. </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8. -шаң, -шең: ашушаң, бойшаң, сөзшең.</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9. -и: әдеби, тарихи.</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10. -қор: жемқор, ызақор.</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11. -қой: сәнқой, әуесқой.</w:t>
      </w:r>
    </w:p>
    <w:p w:rsidR="00EC293B"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12. -паз: әсемпаз, өнерпаз.</w:t>
      </w:r>
    </w:p>
    <w:p w:rsidR="00DB2DFA" w:rsidRPr="00B355E6" w:rsidRDefault="00DB2DFA" w:rsidP="0040689A">
      <w:pPr>
        <w:spacing w:after="0"/>
        <w:ind w:left="75"/>
        <w:rPr>
          <w:rFonts w:ascii="Times New Roman" w:hAnsi="Times New Roman" w:cs="Times New Roman"/>
          <w:color w:val="000000"/>
          <w:sz w:val="28"/>
          <w:szCs w:val="28"/>
          <w:lang w:val="kk-KZ"/>
        </w:rPr>
      </w:pPr>
    </w:p>
    <w:p w:rsidR="00EC293B" w:rsidRPr="00B355E6" w:rsidRDefault="00EC293B" w:rsidP="0040689A">
      <w:pPr>
        <w:spacing w:after="0"/>
        <w:ind w:left="75"/>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 xml:space="preserve">  Туынды сын есім жасайтын жұрнақтар:</w:t>
      </w:r>
    </w:p>
    <w:p w:rsidR="00EC293B" w:rsidRPr="00B355E6" w:rsidRDefault="00EC293B" w:rsidP="0040689A">
      <w:pPr>
        <w:ind w:left="75"/>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2. Етістіктен жасалған сын есімдер:</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 -қыш, -кіш, -ғыш, -гіш: білгіш, күлдіргіш, сезгіш, тыңдағыш.</w:t>
      </w:r>
    </w:p>
    <w:p w:rsidR="00EC293B" w:rsidRPr="00B355E6" w:rsidRDefault="00EC293B" w:rsidP="0040689A">
      <w:pPr>
        <w:spacing w:after="0"/>
        <w:ind w:left="75"/>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2. -қ, -к, -ық, -ік, -ақ,-ек: ақсақ, жетік, қорқақ, үркек, сынық, тұнық, ашық, жабық, толық, бұзық, шірік.</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3. -қақ, -кек, -ғақ, -гек: майысқақ, ұрысқақ, тайғақ, безгек, тырысқақ.</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4. -шақ, -шек: мақтаншақ, ашуланшақ, еріншек, сүріншек.</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5. -қыр, -ғыр, -кір, -гір: ұшқыр, өткір, білгір.</w:t>
      </w:r>
    </w:p>
    <w:p w:rsidR="00EC293B" w:rsidRPr="00B355E6"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6. -ма, -ме: қинама, бояма, керме.</w:t>
      </w:r>
    </w:p>
    <w:p w:rsidR="00EC293B" w:rsidRPr="00B355E6" w:rsidRDefault="00EC293B" w:rsidP="0040689A">
      <w:pPr>
        <w:spacing w:after="0"/>
        <w:ind w:left="75"/>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7. -малы, -мелі, -палы, -пелі, -балы, -белі: таңдамалы, жылжымалы, ашпалы, жаппалы, жазбалы, серіппелі.</w:t>
      </w:r>
    </w:p>
    <w:p w:rsidR="00EC293B" w:rsidRDefault="00EC293B" w:rsidP="0040689A">
      <w:pPr>
        <w:spacing w:after="0"/>
        <w:ind w:left="75"/>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8. -улы, -улі: таңдаулы, тұсаулы, ілулі.</w:t>
      </w:r>
    </w:p>
    <w:p w:rsidR="0040689A" w:rsidRPr="00B355E6" w:rsidRDefault="0040689A" w:rsidP="0040689A">
      <w:pPr>
        <w:spacing w:after="0"/>
        <w:ind w:left="75"/>
        <w:rPr>
          <w:rFonts w:ascii="Times New Roman" w:hAnsi="Times New Roman" w:cs="Times New Roman"/>
          <w:color w:val="000000"/>
          <w:sz w:val="28"/>
          <w:szCs w:val="28"/>
          <w:lang w:val="kk-KZ"/>
        </w:rPr>
      </w:pPr>
    </w:p>
    <w:p w:rsidR="00EC293B" w:rsidRPr="00B355E6" w:rsidRDefault="00EC293B" w:rsidP="0040689A">
      <w:pPr>
        <w:spacing w:after="0"/>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Сын есімнің шырайлары</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1. Жай шырай (положительная степень)</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Ақ, қызыл, көк, үлкен, дәу, кіші.</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2. Салыстырмалы шырай (сравнительная степень)</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1.-лау, -леу, -дау, -деу, -тау,-теу: үлкендеу, кішілеу, ақшылдау, биіктеу, жастау.</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2. -рақ, -рек, -ырақ, -ірек: көгірек, улкенірек, тазарақ, сәндірек.</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3. -қыл -ғыл, -қылт, -ғылт, -шыл, -шіл: бозғыл, сұрғылт, көкшіл, дымқыл, сарғылт, ақшыл.</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3. Күшейтпелі шырай (превосходная степень)</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Өте, жақсы, тым, аса, тіпті</w:t>
      </w:r>
    </w:p>
    <w:p w:rsidR="00EC293B" w:rsidRPr="00B355E6" w:rsidRDefault="00EC293B" w:rsidP="00DB2DFA">
      <w:pPr>
        <w:spacing w:after="0"/>
        <w:jc w:val="center"/>
        <w:rPr>
          <w:rFonts w:ascii="Times New Roman" w:hAnsi="Times New Roman" w:cs="Times New Roman"/>
          <w:b/>
          <w:color w:val="000000"/>
          <w:sz w:val="28"/>
          <w:szCs w:val="28"/>
          <w:lang w:val="kk-KZ"/>
        </w:rPr>
      </w:pPr>
    </w:p>
    <w:p w:rsidR="00EC293B" w:rsidRPr="00030965" w:rsidRDefault="00EC293B" w:rsidP="00DB2DFA">
      <w:pPr>
        <w:spacing w:after="0"/>
        <w:jc w:val="both"/>
        <w:rPr>
          <w:rFonts w:ascii="Times New Roman" w:hAnsi="Times New Roman" w:cs="Times New Roman"/>
          <w:b/>
          <w:color w:val="000000"/>
          <w:sz w:val="28"/>
          <w:szCs w:val="28"/>
          <w:lang w:val="kk-KZ"/>
        </w:rPr>
      </w:pPr>
      <w:r w:rsidRPr="00030965">
        <w:rPr>
          <w:rFonts w:ascii="Times New Roman" w:hAnsi="Times New Roman" w:cs="Times New Roman"/>
          <w:b/>
          <w:color w:val="000000"/>
          <w:sz w:val="28"/>
          <w:szCs w:val="28"/>
          <w:lang w:val="kk-KZ"/>
        </w:rPr>
        <w:t xml:space="preserve">Тапсырма.  Берілген сөздерден туынды сын есімдерді табыңыз. </w:t>
      </w:r>
    </w:p>
    <w:p w:rsidR="00EC293B" w:rsidRDefault="00EC293B" w:rsidP="00DB2DFA">
      <w:pPr>
        <w:spacing w:after="0"/>
        <w:ind w:firstLine="708"/>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Үлкендеу, қызғылт, кекшіл, үнемді, сулы, таңдаулы, сансыз, ақшыл, кеңірек, ұшқыр, талапты, қаралау, ашық, толық, сөзшең, орынды, тапқыр, сапалы, күшті.</w:t>
      </w:r>
    </w:p>
    <w:p w:rsidR="00DB2DFA" w:rsidRPr="00B355E6" w:rsidRDefault="00DB2DFA" w:rsidP="00DB2DFA">
      <w:pPr>
        <w:spacing w:after="0"/>
        <w:ind w:firstLine="708"/>
        <w:jc w:val="both"/>
        <w:rPr>
          <w:rFonts w:ascii="Times New Roman" w:hAnsi="Times New Roman" w:cs="Times New Roman"/>
          <w:color w:val="000000"/>
          <w:sz w:val="28"/>
          <w:szCs w:val="28"/>
          <w:lang w:val="kk-KZ"/>
        </w:rPr>
      </w:pPr>
    </w:p>
    <w:p w:rsidR="00EC293B" w:rsidRPr="00030965" w:rsidRDefault="00EC293B" w:rsidP="00DB2DFA">
      <w:pPr>
        <w:spacing w:after="0"/>
        <w:jc w:val="both"/>
        <w:rPr>
          <w:rFonts w:ascii="Times New Roman" w:hAnsi="Times New Roman" w:cs="Times New Roman"/>
          <w:b/>
          <w:color w:val="000000"/>
          <w:sz w:val="28"/>
          <w:szCs w:val="28"/>
          <w:lang w:val="kk-KZ"/>
        </w:rPr>
      </w:pPr>
      <w:r w:rsidRPr="00030965">
        <w:rPr>
          <w:rFonts w:ascii="Times New Roman" w:hAnsi="Times New Roman" w:cs="Times New Roman"/>
          <w:b/>
          <w:color w:val="000000"/>
          <w:sz w:val="28"/>
          <w:szCs w:val="28"/>
          <w:lang w:val="kk-KZ"/>
        </w:rPr>
        <w:t xml:space="preserve">Тапсырма.   Берілген сөздерді қатыстырып, хабарландыру үлгісін жасаңыз. </w:t>
      </w:r>
    </w:p>
    <w:p w:rsidR="00EC293B" w:rsidRPr="00B355E6" w:rsidRDefault="00EC293B" w:rsidP="00DB2DFA">
      <w:pPr>
        <w:spacing w:after="0"/>
        <w:ind w:firstLine="708"/>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Бүгін, үлкен, залда, кешке, ерте, сағат, 10-да, университетте, мәжіліс, кеңес, концерт, мерекелік, бағдарлама, жүргізілу, тыңдау, көру, ашылу, сәті, көрінісі, театрландырылған, қойылымдары, жастардың, студент, оқитын, осындағы, талантты, ұйымдастыруымен, көрсетіледі, тыңдалады, талқыланады, айтылған, болды, келеді, келмекші, көруге, халық, көрсетілді.  </w:t>
      </w:r>
    </w:p>
    <w:p w:rsidR="00EC293B" w:rsidRPr="00B355E6" w:rsidRDefault="00EC293B" w:rsidP="00DB2DFA">
      <w:pPr>
        <w:spacing w:after="0"/>
        <w:ind w:firstLine="708"/>
        <w:jc w:val="both"/>
        <w:rPr>
          <w:rFonts w:ascii="Times New Roman" w:hAnsi="Times New Roman" w:cs="Times New Roman"/>
          <w:color w:val="000000"/>
          <w:sz w:val="28"/>
          <w:szCs w:val="28"/>
          <w:lang w:val="kk-KZ"/>
        </w:rPr>
      </w:pPr>
    </w:p>
    <w:p w:rsidR="00EC293B" w:rsidRPr="00030965" w:rsidRDefault="006D63BA" w:rsidP="00DB2DFA">
      <w:pPr>
        <w:spacing w:after="0"/>
        <w:jc w:val="both"/>
        <w:rPr>
          <w:rFonts w:ascii="Times New Roman" w:hAnsi="Times New Roman" w:cs="Times New Roman"/>
          <w:b/>
          <w:color w:val="000000"/>
          <w:sz w:val="28"/>
          <w:szCs w:val="28"/>
          <w:lang w:val="kk-KZ"/>
        </w:rPr>
      </w:pPr>
      <w:r w:rsidRPr="00030965">
        <w:rPr>
          <w:rFonts w:ascii="Times New Roman" w:hAnsi="Times New Roman" w:cs="Times New Roman"/>
          <w:b/>
          <w:color w:val="000000"/>
          <w:sz w:val="28"/>
          <w:szCs w:val="28"/>
          <w:lang w:val="kk-KZ"/>
        </w:rPr>
        <w:t xml:space="preserve">Тапсырма. </w:t>
      </w:r>
      <w:r w:rsidR="00EC293B" w:rsidRPr="00030965">
        <w:rPr>
          <w:rFonts w:ascii="Times New Roman" w:hAnsi="Times New Roman" w:cs="Times New Roman"/>
          <w:b/>
          <w:color w:val="000000"/>
          <w:sz w:val="28"/>
          <w:szCs w:val="28"/>
          <w:lang w:val="kk-KZ"/>
        </w:rPr>
        <w:t xml:space="preserve">  Мақал-мәтелдерден сын есімдерді табыңыз. </w:t>
      </w: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Істің басы байлы болса,</w:t>
      </w: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Аяғы сайлы болады.</w:t>
      </w:r>
    </w:p>
    <w:p w:rsidR="00EC293B" w:rsidRPr="00B355E6" w:rsidRDefault="00EC293B" w:rsidP="00DB2DFA">
      <w:pPr>
        <w:spacing w:after="0"/>
        <w:jc w:val="both"/>
        <w:rPr>
          <w:rFonts w:ascii="Times New Roman" w:hAnsi="Times New Roman" w:cs="Times New Roman"/>
          <w:color w:val="000000"/>
          <w:sz w:val="28"/>
          <w:szCs w:val="28"/>
          <w:lang w:val="kk-KZ"/>
        </w:rPr>
      </w:pP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Жарлы болсаң да, арлы бол.</w:t>
      </w:r>
    </w:p>
    <w:p w:rsidR="00EC293B" w:rsidRPr="00B355E6" w:rsidRDefault="00EC293B" w:rsidP="00DB2DFA">
      <w:pPr>
        <w:spacing w:after="0"/>
        <w:jc w:val="both"/>
        <w:rPr>
          <w:rFonts w:ascii="Times New Roman" w:hAnsi="Times New Roman" w:cs="Times New Roman"/>
          <w:color w:val="000000"/>
          <w:sz w:val="28"/>
          <w:szCs w:val="28"/>
          <w:lang w:val="kk-KZ"/>
        </w:rPr>
      </w:pP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Кекшіл болма, көпшіл бол.</w:t>
      </w:r>
    </w:p>
    <w:p w:rsidR="00EC293B" w:rsidRPr="00B355E6" w:rsidRDefault="00EC293B" w:rsidP="00DB2DFA">
      <w:pPr>
        <w:spacing w:after="0"/>
        <w:jc w:val="both"/>
        <w:rPr>
          <w:rFonts w:ascii="Times New Roman" w:hAnsi="Times New Roman" w:cs="Times New Roman"/>
          <w:color w:val="000000"/>
          <w:sz w:val="28"/>
          <w:szCs w:val="28"/>
          <w:lang w:val="kk-KZ"/>
        </w:rPr>
      </w:pP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Шынайы сезім шытынамайды.</w:t>
      </w:r>
    </w:p>
    <w:p w:rsidR="00EC293B" w:rsidRPr="00B355E6" w:rsidRDefault="00EC293B" w:rsidP="00DB2DFA">
      <w:pPr>
        <w:spacing w:after="0"/>
        <w:jc w:val="both"/>
        <w:rPr>
          <w:rFonts w:ascii="Times New Roman" w:hAnsi="Times New Roman" w:cs="Times New Roman"/>
          <w:color w:val="000000"/>
          <w:sz w:val="28"/>
          <w:szCs w:val="28"/>
          <w:lang w:val="kk-KZ"/>
        </w:rPr>
      </w:pP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Жалғыз шапқан ат жүйрік.</w:t>
      </w:r>
    </w:p>
    <w:p w:rsidR="00EC293B" w:rsidRPr="00B355E6" w:rsidRDefault="00EC293B" w:rsidP="00DB2DFA">
      <w:pPr>
        <w:spacing w:after="0"/>
        <w:jc w:val="both"/>
        <w:rPr>
          <w:rFonts w:ascii="Times New Roman" w:hAnsi="Times New Roman" w:cs="Times New Roman"/>
          <w:color w:val="000000"/>
          <w:sz w:val="28"/>
          <w:szCs w:val="28"/>
          <w:lang w:val="kk-KZ"/>
        </w:rPr>
      </w:pP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Өнер алды қызыл тіл,</w:t>
      </w:r>
    </w:p>
    <w:p w:rsidR="00EC293B" w:rsidRPr="00B355E6" w:rsidRDefault="00EC293B" w:rsidP="00DB2DFA">
      <w:pPr>
        <w:spacing w:after="0"/>
        <w:jc w:val="both"/>
        <w:rPr>
          <w:rFonts w:ascii="Times New Roman" w:hAnsi="Times New Roman" w:cs="Times New Roman"/>
          <w:color w:val="000000"/>
          <w:sz w:val="28"/>
          <w:szCs w:val="28"/>
          <w:lang w:val="kk-KZ"/>
        </w:rPr>
      </w:pP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Өткір пышақ қынға қас,</w:t>
      </w:r>
    </w:p>
    <w:p w:rsidR="00EC293B" w:rsidRPr="00B355E6" w:rsidRDefault="00EC293B" w:rsidP="00DB2DFA">
      <w:pPr>
        <w:spacing w:after="0"/>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Өткір сөз жанға қас.</w:t>
      </w: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b/>
          <w:color w:val="000000"/>
          <w:sz w:val="28"/>
          <w:szCs w:val="28"/>
          <w:lang w:val="kk-KZ"/>
        </w:rPr>
        <w:t xml:space="preserve">                                    </w:t>
      </w: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Сөздік</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асыл – драгоценный</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баспалдақ – ступенка</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еске түсіру – напоминать</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жолаушы – пассажир</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игілік – добрый</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кең байтақ – широкая, просторная</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тәріздес – подоный, похожий, как будто</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ұқсау – быть похожым</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сыр тарту – узнать тайну</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p>
    <w:p w:rsidR="00EC293B" w:rsidRPr="00030965" w:rsidRDefault="006D63BA"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w:t>
      </w:r>
      <w:r w:rsidR="00EC293B" w:rsidRPr="00030965">
        <w:rPr>
          <w:rFonts w:ascii="Times New Roman" w:hAnsi="Times New Roman" w:cs="Times New Roman"/>
          <w:b/>
          <w:sz w:val="28"/>
          <w:szCs w:val="28"/>
          <w:lang w:val="kk-KZ"/>
        </w:rPr>
        <w:t xml:space="preserve">  Берілген сөздерге сөз тудырушы жұрнақтарды жалғаңыз.</w:t>
      </w:r>
    </w:p>
    <w:p w:rsidR="00EC293B" w:rsidRPr="00B355E6" w:rsidRDefault="00EC293B" w:rsidP="00DB2DF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Бас, аяқ, көз, арқа, қол, ара, екеу, бар, жоқ, масқара, еңбек, қол, әдемі, еңбек, жас, пайда, қыс, қылыш, түп, түн, өрт, сын, сан, бір, жол, ат, ес, өң, көк, жаңа, күш, көп, қыз, мықты, сын, сүй.</w:t>
      </w:r>
    </w:p>
    <w:p w:rsidR="00EC293B" w:rsidRDefault="00EC293B" w:rsidP="00DB2DFA">
      <w:pPr>
        <w:spacing w:after="0"/>
        <w:ind w:firstLine="708"/>
        <w:jc w:val="both"/>
        <w:rPr>
          <w:rFonts w:ascii="Times New Roman" w:hAnsi="Times New Roman" w:cs="Times New Roman"/>
          <w:b/>
          <w:i/>
          <w:sz w:val="28"/>
          <w:szCs w:val="28"/>
          <w:lang w:val="kk-KZ"/>
        </w:rPr>
      </w:pPr>
      <w:r w:rsidRPr="00B355E6">
        <w:rPr>
          <w:rFonts w:ascii="Times New Roman" w:hAnsi="Times New Roman" w:cs="Times New Roman"/>
          <w:b/>
          <w:i/>
          <w:sz w:val="28"/>
          <w:szCs w:val="28"/>
          <w:lang w:val="kk-KZ"/>
        </w:rPr>
        <w:t>Қажетті сөздер: -ла, -ле, -да, -де, -та, -те; -лан, -лен, -дан, -ден, -тан, -тен; -лас, -лес, -дас, -дес, -тас, -тес; -лат, -лет, -дат, -дет, -тат, -тет; -а, -е, -ық, -ік; -қар, -кер, -ғар, -гер; -ар, -ер, -р; -ай, -ей, -й, -і; -сын, -сін, -сы, -сі.</w:t>
      </w:r>
    </w:p>
    <w:p w:rsidR="00DB2DFA" w:rsidRPr="00B355E6" w:rsidRDefault="00DB2DFA" w:rsidP="00DB2DFA">
      <w:pPr>
        <w:spacing w:after="0"/>
        <w:ind w:firstLine="708"/>
        <w:jc w:val="both"/>
        <w:rPr>
          <w:rFonts w:ascii="Times New Roman" w:hAnsi="Times New Roman" w:cs="Times New Roman"/>
          <w:sz w:val="28"/>
          <w:szCs w:val="28"/>
          <w:lang w:val="kk-KZ"/>
        </w:rPr>
      </w:pPr>
    </w:p>
    <w:p w:rsidR="00EC293B" w:rsidRPr="00030965" w:rsidRDefault="00EC293B"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Тапсырма.  Берілген сөздермен  сөз тіркесін құраңыз.</w:t>
      </w:r>
    </w:p>
    <w:p w:rsidR="00EC293B" w:rsidRDefault="00EC293B" w:rsidP="00DB2DF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Ақпарат, халықаралық, қоғам, келісім, деректер, құжат, хабарлама, ескертпе, анықтама, әріптестер, тарап, лауазымды, шарт, келіссөз, бұрыштама, өтініш, сөз, баяндама, пікір, көрініс, телеграф, жеделхат, кепілхат, пошта, көшірме, бұйрық, еңбек, жоба, ақы, лауазым, демалыс, түпнұсқа, жеделхат, мекеме, хат, рұқсаттама, құпия, есеп, мөр, қол, атақ, ғимарат, заң, мүлік, күнтізбелік, мақала, маман, кеңесші, несие, дәріс, тұлға, әдіс, мұражай, салық, дауыс, бағыт, бағдар, ғылым, дәреже.</w:t>
      </w:r>
    </w:p>
    <w:p w:rsidR="00DB2DFA" w:rsidRPr="00B355E6" w:rsidRDefault="00DB2DFA" w:rsidP="00DB2DFA">
      <w:pPr>
        <w:spacing w:after="0"/>
        <w:ind w:firstLine="708"/>
        <w:jc w:val="both"/>
        <w:rPr>
          <w:rFonts w:ascii="Times New Roman" w:hAnsi="Times New Roman" w:cs="Times New Roman"/>
          <w:sz w:val="28"/>
          <w:szCs w:val="28"/>
          <w:lang w:val="kk-KZ"/>
        </w:rPr>
      </w:pPr>
    </w:p>
    <w:p w:rsidR="00EC293B" w:rsidRPr="00CA10ED" w:rsidRDefault="00EC293B" w:rsidP="00DB2DFA">
      <w:pPr>
        <w:spacing w:after="0"/>
        <w:rPr>
          <w:rFonts w:ascii="Times New Roman" w:hAnsi="Times New Roman" w:cs="Times New Roman"/>
          <w:b/>
          <w:sz w:val="28"/>
          <w:szCs w:val="28"/>
          <w:lang w:val="kk-KZ"/>
        </w:rPr>
      </w:pPr>
      <w:r w:rsidRPr="00CA10ED">
        <w:rPr>
          <w:rFonts w:ascii="Times New Roman" w:hAnsi="Times New Roman" w:cs="Times New Roman"/>
          <w:b/>
          <w:sz w:val="28"/>
          <w:szCs w:val="28"/>
          <w:lang w:val="kk-KZ"/>
        </w:rPr>
        <w:t>Тапсырма.  Берілген етістіктерді жалғап, сөз тіркестерін жасаңыз.</w:t>
      </w:r>
    </w:p>
    <w:p w:rsidR="00EC293B" w:rsidRPr="0041669C" w:rsidRDefault="00EC293B" w:rsidP="00DB2DFA">
      <w:pPr>
        <w:spacing w:after="0"/>
        <w:ind w:firstLine="708"/>
        <w:rPr>
          <w:rFonts w:ascii="Times New Roman" w:hAnsi="Times New Roman" w:cs="Times New Roman"/>
          <w:b/>
          <w:sz w:val="28"/>
          <w:szCs w:val="28"/>
          <w:lang w:val="kk-KZ"/>
        </w:rPr>
      </w:pPr>
    </w:p>
    <w:p w:rsidR="0083725C" w:rsidRPr="0041669C" w:rsidRDefault="0083725C" w:rsidP="00DB2DFA">
      <w:pPr>
        <w:spacing w:after="0"/>
        <w:ind w:firstLine="708"/>
        <w:rPr>
          <w:rFonts w:ascii="Times New Roman" w:hAnsi="Times New Roman" w:cs="Times New Roman"/>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EC293B" w:rsidRPr="00B355E6" w:rsidTr="00030965">
        <w:tc>
          <w:tcPr>
            <w:tcW w:w="4785" w:type="dxa"/>
            <w:shd w:val="solid" w:color="800000" w:fill="FFFFFF"/>
          </w:tcPr>
          <w:p w:rsidR="00EC293B" w:rsidRPr="00B355E6" w:rsidRDefault="00EC293B" w:rsidP="0083725C">
            <w:pPr>
              <w:spacing w:after="0" w:line="240" w:lineRule="auto"/>
              <w:rPr>
                <w:rFonts w:ascii="Times New Roman" w:hAnsi="Times New Roman" w:cs="Times New Roman"/>
                <w:b/>
                <w:bCs/>
                <w:i/>
                <w:iCs/>
                <w:color w:val="FFFFFF"/>
                <w:sz w:val="28"/>
                <w:szCs w:val="28"/>
                <w:lang w:val="kk-KZ"/>
              </w:rPr>
            </w:pPr>
            <w:r w:rsidRPr="00B355E6">
              <w:rPr>
                <w:rFonts w:ascii="Times New Roman" w:hAnsi="Times New Roman" w:cs="Times New Roman"/>
                <w:b/>
                <w:bCs/>
                <w:i/>
                <w:iCs/>
                <w:color w:val="FFFFFF"/>
                <w:sz w:val="28"/>
                <w:szCs w:val="28"/>
                <w:lang w:val="kk-KZ"/>
              </w:rPr>
              <w:lastRenderedPageBreak/>
              <w:t xml:space="preserve">                         Сөз</w:t>
            </w:r>
          </w:p>
        </w:tc>
        <w:tc>
          <w:tcPr>
            <w:tcW w:w="4786" w:type="dxa"/>
            <w:shd w:val="solid" w:color="800000" w:fill="FFFFFF"/>
          </w:tcPr>
          <w:p w:rsidR="00EC293B" w:rsidRPr="00B355E6" w:rsidRDefault="00EC293B" w:rsidP="0083725C">
            <w:pPr>
              <w:spacing w:after="0" w:line="240" w:lineRule="auto"/>
              <w:rPr>
                <w:rFonts w:ascii="Times New Roman" w:hAnsi="Times New Roman" w:cs="Times New Roman"/>
                <w:b/>
                <w:bCs/>
                <w:i/>
                <w:iCs/>
                <w:color w:val="FFFFFF"/>
                <w:sz w:val="28"/>
                <w:szCs w:val="28"/>
                <w:lang w:val="kk-KZ"/>
              </w:rPr>
            </w:pPr>
            <w:r w:rsidRPr="00B355E6">
              <w:rPr>
                <w:rFonts w:ascii="Times New Roman" w:hAnsi="Times New Roman" w:cs="Times New Roman"/>
                <w:b/>
                <w:bCs/>
                <w:i/>
                <w:iCs/>
                <w:color w:val="FFFFFF"/>
                <w:sz w:val="28"/>
                <w:szCs w:val="28"/>
                <w:lang w:val="kk-KZ"/>
              </w:rPr>
              <w:t xml:space="preserve">             етістіктер</w:t>
            </w:r>
          </w:p>
        </w:tc>
      </w:tr>
      <w:tr w:rsidR="00EC293B" w:rsidRPr="00B355E6" w:rsidTr="00030965">
        <w:tc>
          <w:tcPr>
            <w:tcW w:w="4785" w:type="dxa"/>
            <w:vMerge w:val="restart"/>
            <w:shd w:val="pct20" w:color="FFFF00" w:fill="FFFFFF"/>
          </w:tcPr>
          <w:p w:rsidR="00EC293B" w:rsidRPr="00B355E6" w:rsidRDefault="00EC293B" w:rsidP="0083725C">
            <w:pPr>
              <w:spacing w:after="0" w:line="240" w:lineRule="auto"/>
              <w:rPr>
                <w:rFonts w:ascii="Times New Roman" w:hAnsi="Times New Roman" w:cs="Times New Roman"/>
                <w:b/>
                <w:bCs/>
                <w:i/>
                <w:iCs/>
                <w:sz w:val="28"/>
                <w:szCs w:val="28"/>
                <w:lang w:val="kk-KZ"/>
              </w:rPr>
            </w:pPr>
          </w:p>
          <w:p w:rsidR="00EC293B" w:rsidRPr="00B355E6" w:rsidRDefault="00EC293B" w:rsidP="0083725C">
            <w:pPr>
              <w:spacing w:after="0" w:line="240" w:lineRule="auto"/>
              <w:rPr>
                <w:rFonts w:ascii="Times New Roman" w:hAnsi="Times New Roman" w:cs="Times New Roman"/>
                <w:b/>
                <w:bCs/>
                <w:i/>
                <w:iCs/>
                <w:sz w:val="28"/>
                <w:szCs w:val="28"/>
                <w:lang w:val="kk-KZ"/>
              </w:rPr>
            </w:pPr>
          </w:p>
          <w:p w:rsidR="00EC293B" w:rsidRPr="00B355E6" w:rsidRDefault="00EC293B" w:rsidP="0083725C">
            <w:pPr>
              <w:spacing w:after="0" w:line="240" w:lineRule="auto"/>
              <w:rPr>
                <w:rFonts w:ascii="Times New Roman" w:hAnsi="Times New Roman" w:cs="Times New Roman"/>
                <w:b/>
                <w:bCs/>
                <w:i/>
                <w:iCs/>
                <w:sz w:val="28"/>
                <w:szCs w:val="28"/>
                <w:lang w:val="kk-KZ"/>
              </w:rPr>
            </w:pPr>
          </w:p>
          <w:p w:rsidR="00EC293B" w:rsidRPr="00B355E6" w:rsidRDefault="00EC293B" w:rsidP="0083725C">
            <w:pPr>
              <w:spacing w:after="0" w:line="240" w:lineRule="auto"/>
              <w:rPr>
                <w:rFonts w:ascii="Times New Roman" w:hAnsi="Times New Roman" w:cs="Times New Roman"/>
                <w:b/>
                <w:bCs/>
                <w:i/>
                <w:iCs/>
                <w:sz w:val="28"/>
                <w:szCs w:val="28"/>
                <w:lang w:val="kk-KZ"/>
              </w:rPr>
            </w:pPr>
          </w:p>
          <w:p w:rsidR="00EC293B" w:rsidRPr="00B355E6" w:rsidRDefault="00EC293B" w:rsidP="0083725C">
            <w:pPr>
              <w:spacing w:after="0" w:line="240" w:lineRule="auto"/>
              <w:rPr>
                <w:rFonts w:ascii="Times New Roman" w:hAnsi="Times New Roman" w:cs="Times New Roman"/>
                <w:b/>
                <w:bCs/>
                <w:i/>
                <w:iCs/>
                <w:sz w:val="28"/>
                <w:szCs w:val="28"/>
                <w:lang w:val="kk-KZ"/>
              </w:rPr>
            </w:pPr>
          </w:p>
          <w:p w:rsidR="00EC293B" w:rsidRPr="00B355E6" w:rsidRDefault="00EC293B" w:rsidP="0083725C">
            <w:pPr>
              <w:spacing w:after="0" w:line="240" w:lineRule="auto"/>
              <w:rPr>
                <w:rFonts w:ascii="Times New Roman" w:hAnsi="Times New Roman" w:cs="Times New Roman"/>
                <w:b/>
                <w:bCs/>
                <w:i/>
                <w:iCs/>
                <w:sz w:val="28"/>
                <w:szCs w:val="28"/>
                <w:lang w:val="kk-KZ"/>
              </w:rPr>
            </w:pPr>
          </w:p>
          <w:p w:rsidR="00EC293B" w:rsidRPr="00B355E6" w:rsidRDefault="00EC293B" w:rsidP="0083725C">
            <w:pPr>
              <w:spacing w:after="0" w:line="240" w:lineRule="auto"/>
              <w:rPr>
                <w:rFonts w:ascii="Times New Roman" w:hAnsi="Times New Roman" w:cs="Times New Roman"/>
                <w:b/>
                <w:bCs/>
                <w:i/>
                <w:iCs/>
                <w:sz w:val="28"/>
                <w:szCs w:val="28"/>
                <w:lang w:val="kk-KZ"/>
              </w:rPr>
            </w:pPr>
            <w:r w:rsidRPr="00B355E6">
              <w:rPr>
                <w:rFonts w:ascii="Times New Roman" w:hAnsi="Times New Roman" w:cs="Times New Roman"/>
                <w:b/>
                <w:bCs/>
                <w:i/>
                <w:iCs/>
                <w:sz w:val="28"/>
                <w:szCs w:val="28"/>
                <w:lang w:val="kk-KZ"/>
              </w:rPr>
              <w:t xml:space="preserve">                Келісім</w:t>
            </w: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жасалды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өтті</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болды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сөйледі</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айтты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қарастырды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түзді</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қабылдады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талқылады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жүзеге асырады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мәлімдеді</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ұсынды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айқындады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болып табылады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қатыса алады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күшіне енеді</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күшін жояды</w:t>
            </w:r>
          </w:p>
        </w:tc>
      </w:tr>
      <w:tr w:rsidR="00EC293B" w:rsidRPr="00B355E6" w:rsidTr="00030965">
        <w:tc>
          <w:tcPr>
            <w:tcW w:w="0" w:type="auto"/>
            <w:vMerge/>
            <w:shd w:val="pct20" w:color="FFFF00" w:fill="FFFFFF"/>
            <w:vAlign w:val="center"/>
          </w:tcPr>
          <w:p w:rsidR="00EC293B" w:rsidRPr="00B355E6" w:rsidRDefault="00EC293B" w:rsidP="0083725C">
            <w:pPr>
              <w:spacing w:after="0" w:line="240" w:lineRule="auto"/>
              <w:rPr>
                <w:rFonts w:ascii="Times New Roman" w:hAnsi="Times New Roman" w:cs="Times New Roman"/>
                <w:b/>
                <w:bCs/>
                <w:i/>
                <w:i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r w:rsidRPr="00B355E6">
              <w:rPr>
                <w:rFonts w:ascii="Times New Roman" w:hAnsi="Times New Roman" w:cs="Times New Roman"/>
                <w:b/>
                <w:sz w:val="28"/>
                <w:szCs w:val="28"/>
                <w:lang w:val="kk-KZ"/>
              </w:rPr>
              <w:t>енгізе алады</w:t>
            </w:r>
          </w:p>
        </w:tc>
      </w:tr>
      <w:tr w:rsidR="00EC293B" w:rsidRPr="00B355E6" w:rsidTr="00030965">
        <w:tc>
          <w:tcPr>
            <w:tcW w:w="4785" w:type="dxa"/>
            <w:shd w:val="pct20" w:color="FFFF00" w:fill="FFFFFF"/>
          </w:tcPr>
          <w:p w:rsidR="00EC293B" w:rsidRPr="00B355E6" w:rsidRDefault="00EC293B" w:rsidP="0083725C">
            <w:pPr>
              <w:spacing w:after="0" w:line="240" w:lineRule="auto"/>
              <w:rPr>
                <w:rFonts w:ascii="Times New Roman" w:hAnsi="Times New Roman" w:cs="Times New Roman"/>
                <w:b/>
                <w:bCs/>
                <w:sz w:val="28"/>
                <w:szCs w:val="28"/>
                <w:lang w:val="kk-KZ"/>
              </w:rPr>
            </w:pPr>
          </w:p>
          <w:p w:rsidR="00EC293B" w:rsidRPr="00B355E6" w:rsidRDefault="00EC293B" w:rsidP="0083725C">
            <w:pPr>
              <w:spacing w:after="0" w:line="240" w:lineRule="auto"/>
              <w:rPr>
                <w:rFonts w:ascii="Times New Roman" w:hAnsi="Times New Roman" w:cs="Times New Roman"/>
                <w:b/>
                <w:bCs/>
                <w:sz w:val="28"/>
                <w:szCs w:val="28"/>
                <w:lang w:val="kk-KZ"/>
              </w:rPr>
            </w:pPr>
          </w:p>
        </w:tc>
        <w:tc>
          <w:tcPr>
            <w:tcW w:w="4786" w:type="dxa"/>
            <w:shd w:val="solid" w:color="C0C0C0" w:fill="FFFFFF"/>
          </w:tcPr>
          <w:p w:rsidR="00EC293B" w:rsidRPr="00B355E6" w:rsidRDefault="00EC293B" w:rsidP="0083725C">
            <w:pPr>
              <w:spacing w:after="0" w:line="240" w:lineRule="auto"/>
              <w:rPr>
                <w:rFonts w:ascii="Times New Roman" w:hAnsi="Times New Roman" w:cs="Times New Roman"/>
                <w:b/>
                <w:sz w:val="28"/>
                <w:szCs w:val="28"/>
                <w:lang w:val="kk-KZ"/>
              </w:rPr>
            </w:pPr>
          </w:p>
        </w:tc>
      </w:tr>
    </w:tbl>
    <w:p w:rsidR="00EC293B" w:rsidRPr="00B355E6" w:rsidRDefault="00EC293B" w:rsidP="0040689A">
      <w:pPr>
        <w:ind w:firstLine="708"/>
        <w:rPr>
          <w:rFonts w:ascii="Times New Roman" w:hAnsi="Times New Roman" w:cs="Times New Roman"/>
          <w:b/>
          <w:sz w:val="28"/>
          <w:szCs w:val="28"/>
          <w:lang w:val="kk-KZ"/>
        </w:rPr>
      </w:pPr>
    </w:p>
    <w:p w:rsidR="00EC293B" w:rsidRPr="00B355E6" w:rsidRDefault="00EC293B" w:rsidP="0040689A">
      <w:pPr>
        <w:ind w:firstLine="708"/>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t xml:space="preserve">           Факс</w:t>
      </w:r>
    </w:p>
    <w:p w:rsidR="00EC293B" w:rsidRPr="00B355E6" w:rsidRDefault="00EC293B" w:rsidP="0040689A">
      <w:pPr>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Факс – телефон байланыс арнасы арқылы арнайы аппаратпен алынған құжат. Факс мәні бойынша берілетін құжаттың көшірмесі болып табылады. Факс бойынша құжаттың кез келген түрі жіберіледі. Алайда факстер көп жағдайда іскерлік әріптестер мен мекемелер арасындағы хат алмасудың бір түрі болып қалады. Факсті ресімдеу қызметтік хатты ресімдеу секілді жүреді. Тек адресат деректемесінде пошталық мекен-жаймен бірге алушы қаласының коды мен факс нөмірі көрсетіледі. </w:t>
      </w:r>
    </w:p>
    <w:p w:rsidR="00EC293B" w:rsidRPr="00B355E6" w:rsidRDefault="00EC293B" w:rsidP="0040689A">
      <w:pPr>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Қалған деректерді аппараттың өзі қояды:</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жіберушінің коды;</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беру күні мен уақыты, сондай-ақ оның ұзақтығы;</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ақпарат берілген телефакстың нөмірі;</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берілген беттердің саны</w:t>
      </w:r>
    </w:p>
    <w:p w:rsidR="00EC293B" w:rsidRPr="00B355E6" w:rsidRDefault="00EC293B" w:rsidP="0040689A">
      <w:pPr>
        <w:ind w:left="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Егер алынған факсте маңызды ақпарат болса және ұзақ уақыт қолдануға арналса, оларды көшіріп алу керек, өйткені көптеген факс аппараттарының пайдаланатын қағазы қымбат факстерді көшірмесе де болады. </w:t>
      </w:r>
    </w:p>
    <w:p w:rsidR="00EC293B" w:rsidRPr="00B355E6" w:rsidRDefault="00EC293B" w:rsidP="0040689A">
      <w:pPr>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lastRenderedPageBreak/>
        <w:t>Сан есім</w:t>
      </w:r>
    </w:p>
    <w:p w:rsidR="00EC293B" w:rsidRPr="00B355E6" w:rsidRDefault="00EC293B" w:rsidP="00CA10ED">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Сан есім дегеніміз – заттың санын, қатарын, ретін, бөлшегін, мөлшерін білдіреді.</w:t>
      </w:r>
    </w:p>
    <w:p w:rsidR="00EC293B" w:rsidRPr="00B355E6" w:rsidRDefault="00EC293B" w:rsidP="00CA10ED">
      <w:pPr>
        <w:spacing w:after="0"/>
        <w:ind w:firstLine="708"/>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(Слова которые называют количество предметов или порядок при счете, называются именами числительными)</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Сұрақтары: қанша? неше? нешінші? (сколько? который?)</w:t>
      </w:r>
    </w:p>
    <w:p w:rsidR="00EC293B" w:rsidRPr="00B355E6" w:rsidRDefault="00EC293B" w:rsidP="00CA10ED">
      <w:pPr>
        <w:spacing w:after="0"/>
        <w:rPr>
          <w:rFonts w:ascii="Times New Roman" w:hAnsi="Times New Roman" w:cs="Times New Roman"/>
          <w:b/>
          <w:color w:val="000000"/>
          <w:sz w:val="28"/>
          <w:szCs w:val="28"/>
          <w:lang w:val="kk-KZ"/>
        </w:rPr>
      </w:pPr>
    </w:p>
    <w:p w:rsidR="00EC293B" w:rsidRPr="00B355E6" w:rsidRDefault="00EC293B" w:rsidP="00CA10ED">
      <w:pPr>
        <w:spacing w:after="0"/>
        <w:jc w:val="center"/>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Сан есімнің түрлері</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Тұлғасына қарай:(по способу образования)</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1. Негізгі сан есім (непроизводные)</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2. Туынды сан есім (производные)</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1. Бес, он, мың, жүз, сегіз.</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2. Жүздей, мыңдай, ондай.</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Құрамына қарай (по составу)</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1. Дара (простые): жиырма, жеті, он, бес.</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 2. Күрделі (сложные): он  төрт, жиырма сегіз.</w:t>
      </w:r>
    </w:p>
    <w:p w:rsidR="00EC293B" w:rsidRPr="00B355E6" w:rsidRDefault="00EC293B" w:rsidP="00CA10ED">
      <w:pPr>
        <w:spacing w:after="0"/>
        <w:rPr>
          <w:rFonts w:ascii="Times New Roman" w:hAnsi="Times New Roman" w:cs="Times New Roman"/>
          <w:color w:val="000000"/>
          <w:sz w:val="28"/>
          <w:szCs w:val="28"/>
          <w:lang w:val="kk-KZ"/>
        </w:rPr>
      </w:pPr>
    </w:p>
    <w:p w:rsidR="00EC293B" w:rsidRPr="007564EA"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Мағынасына қарай (по значению)</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rPr>
        <w:tab/>
        <w:t>1</w:t>
      </w:r>
      <w:r w:rsidRPr="00B355E6">
        <w:rPr>
          <w:rFonts w:ascii="Times New Roman" w:hAnsi="Times New Roman" w:cs="Times New Roman"/>
          <w:color w:val="000000"/>
          <w:sz w:val="28"/>
          <w:szCs w:val="28"/>
          <w:lang w:val="kk-KZ"/>
        </w:rPr>
        <w:t>. Есептік  сан  есім  ( количественные)</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2. Реттік  сан  есім  (порядковые )</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3. Жинақтық  сан  есім  (собирательные )</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4. Болжалдық  сан  есім (приблизительные )</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5. Топтау  сан  есім  (разделительные )</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6. Бөлшектік  сан  есім (дробные )</w:t>
      </w:r>
    </w:p>
    <w:p w:rsidR="00EC293B" w:rsidRPr="00B355E6" w:rsidRDefault="00EC293B" w:rsidP="00CA10ED">
      <w:pPr>
        <w:spacing w:after="0"/>
        <w:rPr>
          <w:rFonts w:ascii="Times New Roman" w:hAnsi="Times New Roman" w:cs="Times New Roman"/>
          <w:color w:val="000000"/>
          <w:sz w:val="28"/>
          <w:szCs w:val="28"/>
          <w:lang w:val="kk-KZ"/>
        </w:rPr>
      </w:pPr>
    </w:p>
    <w:p w:rsidR="00EC293B" w:rsidRPr="00B355E6" w:rsidRDefault="00EC293B" w:rsidP="00CA10ED">
      <w:pPr>
        <w:spacing w:after="0"/>
        <w:ind w:firstLine="708"/>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1. Есептік  сан  есім  (</w:t>
      </w:r>
      <w:r w:rsidRPr="00B355E6">
        <w:rPr>
          <w:rFonts w:ascii="Times New Roman" w:hAnsi="Times New Roman" w:cs="Times New Roman"/>
          <w:color w:val="000000"/>
          <w:sz w:val="28"/>
          <w:szCs w:val="28"/>
          <w:lang w:val="kk-KZ"/>
        </w:rPr>
        <w:t>количественные числительные)</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Он  тоғыз , жиырма , бес , он , отыз , алты , елу  екі , тоқсан бес , жүз , мың</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r>
      <w:r w:rsidRPr="00B355E6">
        <w:rPr>
          <w:rFonts w:ascii="Times New Roman" w:hAnsi="Times New Roman" w:cs="Times New Roman"/>
          <w:b/>
          <w:color w:val="000000"/>
          <w:sz w:val="28"/>
          <w:szCs w:val="28"/>
          <w:lang w:val="kk-KZ"/>
        </w:rPr>
        <w:t>2. Реттік  сан  есім</w:t>
      </w:r>
      <w:r w:rsidRPr="00B355E6">
        <w:rPr>
          <w:rFonts w:ascii="Times New Roman" w:hAnsi="Times New Roman" w:cs="Times New Roman"/>
          <w:color w:val="000000"/>
          <w:sz w:val="28"/>
          <w:szCs w:val="28"/>
          <w:lang w:val="kk-KZ"/>
        </w:rPr>
        <w:t xml:space="preserve">  (порядковые  числительные)</w:t>
      </w:r>
    </w:p>
    <w:p w:rsidR="00EC293B" w:rsidRPr="00B355E6" w:rsidRDefault="00EC293B" w:rsidP="00CA10ED">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Порядковые  числительные  образуются  от  основы  количественных  числительных . К  количественному  числительному  присоединяется  суффикс:</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1. –нші, (-інші), если  конечный  звук  числительного  гласный:  алты (шесть) – алты-ншы (шестой , -ая , -ое) , екі (два) – екі-нші (второй , -ая , -ое)  жеті (семь ) – жеті-нші (седьмой , -ая , -ое).</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2.-ыншы , -(інші), если  конечный  звук  числительного  согласный: тоғыз (девять) – тоғыз-ыншы (девятый , -ая , -ое) , сегіз (восемь) – сегіз-інші (восьмой , -ая ,-ое).</w:t>
      </w:r>
    </w:p>
    <w:p w:rsidR="00EC293B" w:rsidRPr="00B355E6" w:rsidRDefault="00EC293B" w:rsidP="00DB2DFA">
      <w:pPr>
        <w:spacing w:after="0"/>
        <w:rPr>
          <w:rFonts w:ascii="Times New Roman" w:hAnsi="Times New Roman" w:cs="Times New Roman"/>
          <w:b/>
          <w:color w:val="000000"/>
          <w:sz w:val="28"/>
          <w:szCs w:val="28"/>
          <w:lang w:val="kk-KZ"/>
        </w:rPr>
      </w:pPr>
      <w:r w:rsidRPr="00B355E6">
        <w:rPr>
          <w:rFonts w:ascii="Times New Roman" w:hAnsi="Times New Roman" w:cs="Times New Roman"/>
          <w:color w:val="000000"/>
          <w:sz w:val="28"/>
          <w:szCs w:val="28"/>
          <w:lang w:val="kk-KZ"/>
        </w:rPr>
        <w:tab/>
      </w:r>
      <w:r w:rsidRPr="00B355E6">
        <w:rPr>
          <w:rFonts w:ascii="Times New Roman" w:hAnsi="Times New Roman" w:cs="Times New Roman"/>
          <w:b/>
          <w:color w:val="000000"/>
          <w:sz w:val="28"/>
          <w:szCs w:val="28"/>
          <w:lang w:val="kk-KZ"/>
        </w:rPr>
        <w:t xml:space="preserve">3. Жинақтық  сан  есім. </w:t>
      </w:r>
    </w:p>
    <w:p w:rsidR="00EC293B" w:rsidRPr="00B355E6" w:rsidRDefault="00EC293B" w:rsidP="00DB2DFA">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lastRenderedPageBreak/>
        <w:t>Собирательные  числительные  образуются  от  количественных  с  помощью  суффиксов –ау , -еу: біреу, екеу, үшеу, төртеу, бесеу, алтау, жетеу.</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Запомните  поговорку:  Алтау  ала  болса   ауыздағы  кетеді , төртеу  түгел  болса  төбедегі  келеді. Если  шестеро  врозь – лежащее  во  рту  теряют, если  четверо  заодно улетевшее  в  небо  достают.</w:t>
      </w:r>
    </w:p>
    <w:p w:rsidR="00EC293B" w:rsidRPr="00B355E6" w:rsidRDefault="00EC293B" w:rsidP="00DB2DFA">
      <w:pPr>
        <w:spacing w:after="0"/>
        <w:rPr>
          <w:rFonts w:ascii="Times New Roman" w:hAnsi="Times New Roman" w:cs="Times New Roman"/>
          <w:b/>
          <w:color w:val="000000"/>
          <w:sz w:val="28"/>
          <w:szCs w:val="28"/>
          <w:lang w:val="kk-KZ"/>
        </w:rPr>
      </w:pPr>
      <w:r w:rsidRPr="00B355E6">
        <w:rPr>
          <w:rFonts w:ascii="Times New Roman" w:hAnsi="Times New Roman" w:cs="Times New Roman"/>
          <w:color w:val="000000"/>
          <w:sz w:val="28"/>
          <w:szCs w:val="28"/>
          <w:lang w:val="kk-KZ"/>
        </w:rPr>
        <w:tab/>
      </w:r>
      <w:r w:rsidRPr="00B355E6">
        <w:rPr>
          <w:rFonts w:ascii="Times New Roman" w:hAnsi="Times New Roman" w:cs="Times New Roman"/>
          <w:b/>
          <w:color w:val="000000"/>
          <w:sz w:val="28"/>
          <w:szCs w:val="28"/>
          <w:lang w:val="kk-KZ"/>
        </w:rPr>
        <w:t>4. Болжалдық  сан  есім</w:t>
      </w:r>
    </w:p>
    <w:p w:rsidR="00EC293B" w:rsidRPr="00B355E6" w:rsidRDefault="00EC293B" w:rsidP="00DB2DFA">
      <w:pPr>
        <w:spacing w:after="0"/>
        <w:ind w:firstLine="708"/>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xml:space="preserve">Приблизительные  числительные  образуются  путем: а) присоединения  к  количественным  числительным  суффиксов: </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-даған , -деген , -дай , -дей: ондаған, жүздеген, (около  десяти, около  сотни), мыңдай  (около  тысячи и  т.п)  сочетания  количественных  числительных  с  послеслогами : шақты, шамалы,  тарта (около). Например: отыз  шақты, елуге  тарта, жүз  шамалы.</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r>
      <w:r w:rsidRPr="00B355E6">
        <w:rPr>
          <w:rFonts w:ascii="Times New Roman" w:hAnsi="Times New Roman" w:cs="Times New Roman"/>
          <w:b/>
          <w:color w:val="000000"/>
          <w:sz w:val="28"/>
          <w:szCs w:val="28"/>
          <w:lang w:val="kk-KZ"/>
        </w:rPr>
        <w:t>5. Топтау  сан  есім</w:t>
      </w:r>
      <w:r w:rsidRPr="00B355E6">
        <w:rPr>
          <w:rFonts w:ascii="Times New Roman" w:hAnsi="Times New Roman" w:cs="Times New Roman"/>
          <w:color w:val="000000"/>
          <w:sz w:val="28"/>
          <w:szCs w:val="28"/>
          <w:lang w:val="kk-KZ"/>
        </w:rPr>
        <w:t xml:space="preserve">  (разделительные  числительные)</w:t>
      </w:r>
    </w:p>
    <w:p w:rsidR="00EC293B" w:rsidRPr="00B355E6" w:rsidRDefault="00EC293B" w:rsidP="00DB2DFA">
      <w:pPr>
        <w:pStyle w:val="ab"/>
        <w:spacing w:after="0" w:line="276" w:lineRule="auto"/>
        <w:ind w:right="-336"/>
        <w:rPr>
          <w:color w:val="000000"/>
          <w:sz w:val="28"/>
          <w:szCs w:val="28"/>
        </w:rPr>
      </w:pPr>
      <w:r w:rsidRPr="00B355E6">
        <w:rPr>
          <w:color w:val="000000"/>
          <w:sz w:val="28"/>
          <w:szCs w:val="28"/>
        </w:rPr>
        <w:t>имеют  значение  распределения  предметов  по  однородным  группам  и  отвечают  на  вопросы : нешеден ? қаншадан? (по  сколько?).</w:t>
      </w:r>
    </w:p>
    <w:p w:rsidR="00EC293B" w:rsidRPr="00B355E6" w:rsidRDefault="00EC293B" w:rsidP="00DB2DFA">
      <w:pPr>
        <w:pStyle w:val="ab"/>
        <w:spacing w:after="0" w:line="276" w:lineRule="auto"/>
        <w:ind w:right="-222" w:firstLine="708"/>
        <w:rPr>
          <w:color w:val="000000"/>
          <w:sz w:val="28"/>
          <w:szCs w:val="28"/>
        </w:rPr>
      </w:pPr>
      <w:r w:rsidRPr="00B355E6">
        <w:rPr>
          <w:color w:val="000000"/>
          <w:sz w:val="28"/>
          <w:szCs w:val="28"/>
        </w:rPr>
        <w:t xml:space="preserve"> В  казахском  языке  топтау  сан  есімі  часто  употребляются  в  форме повторения  количественных  числительных  с  прибавлением  ко  второму  компоненту  окончания  шығыс  септік  (исходного  падежа). Например: екі – үштен (по  два – три), бес – бестен (по  пять).</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r>
      <w:r w:rsidRPr="00B355E6">
        <w:rPr>
          <w:rFonts w:ascii="Times New Roman" w:hAnsi="Times New Roman" w:cs="Times New Roman"/>
          <w:b/>
          <w:color w:val="000000"/>
          <w:sz w:val="28"/>
          <w:szCs w:val="28"/>
          <w:lang w:val="kk-KZ"/>
        </w:rPr>
        <w:t>6. Бөлшектік  сан  есім</w:t>
      </w:r>
      <w:r w:rsidRPr="00B355E6">
        <w:rPr>
          <w:rFonts w:ascii="Times New Roman" w:hAnsi="Times New Roman" w:cs="Times New Roman"/>
          <w:color w:val="000000"/>
          <w:sz w:val="28"/>
          <w:szCs w:val="28"/>
          <w:lang w:val="kk-KZ"/>
        </w:rPr>
        <w:t xml:space="preserve">  (дробные  числительные)</w:t>
      </w:r>
    </w:p>
    <w:p w:rsidR="00EC293B" w:rsidRPr="00B355E6" w:rsidRDefault="00EC293B" w:rsidP="00CA10ED">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обозначают  количество  не  в  целых  единицах , а  в  дробных. Например: бестен  екі (две  пятых) , екі  бүтін  оннан  бес  (две  целых  пять  десятых).</w:t>
      </w:r>
    </w:p>
    <w:p w:rsidR="00EC293B" w:rsidRPr="00B355E6" w:rsidRDefault="00EC293B" w:rsidP="00DB2DF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Запомните:  бөлшектік  сан  есім  образуется  также  с  помощью  слов  жарты, жарым  (половина), ширек (четверть) . Например: мыңның  жартысы  (половина  тысячи ), мың  жарым  (полторы  тысячи).</w:t>
      </w:r>
    </w:p>
    <w:p w:rsidR="00EC293B" w:rsidRPr="00B355E6" w:rsidRDefault="00EC293B" w:rsidP="00DB2DFA">
      <w:pPr>
        <w:spacing w:after="0"/>
        <w:ind w:left="708"/>
        <w:jc w:val="both"/>
        <w:rPr>
          <w:rFonts w:ascii="Times New Roman" w:hAnsi="Times New Roman" w:cs="Times New Roman"/>
          <w:sz w:val="28"/>
          <w:szCs w:val="28"/>
          <w:lang w:val="kk-KZ"/>
        </w:rPr>
      </w:pPr>
    </w:p>
    <w:p w:rsidR="00EC293B" w:rsidRPr="00030965" w:rsidRDefault="00EC293B"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Тапсырма. Берілген сұрақтарға жауап жазыңыз.</w:t>
      </w:r>
    </w:p>
    <w:p w:rsidR="00EC293B" w:rsidRPr="00B355E6" w:rsidRDefault="00EC293B" w:rsidP="00F33844">
      <w:pPr>
        <w:numPr>
          <w:ilvl w:val="0"/>
          <w:numId w:val="5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Факс қандай құжат?</w:t>
      </w:r>
    </w:p>
    <w:p w:rsidR="00EC293B" w:rsidRPr="00B355E6" w:rsidRDefault="00EC293B" w:rsidP="00F33844">
      <w:pPr>
        <w:numPr>
          <w:ilvl w:val="0"/>
          <w:numId w:val="5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Факсты қалай жібереді?</w:t>
      </w:r>
    </w:p>
    <w:p w:rsidR="00EC293B" w:rsidRPr="00B355E6" w:rsidRDefault="00EC293B" w:rsidP="00F33844">
      <w:pPr>
        <w:numPr>
          <w:ilvl w:val="0"/>
          <w:numId w:val="5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Мәтін көлемі қандай болуы керек?</w:t>
      </w:r>
    </w:p>
    <w:p w:rsidR="00EC293B" w:rsidRPr="00B355E6" w:rsidRDefault="00EC293B" w:rsidP="00F33844">
      <w:pPr>
        <w:numPr>
          <w:ilvl w:val="0"/>
          <w:numId w:val="5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Факсте маңызды ақпарат болса, не істеу қажет?</w:t>
      </w:r>
    </w:p>
    <w:p w:rsidR="00EC293B" w:rsidRPr="00B355E6" w:rsidRDefault="00EC293B" w:rsidP="00F33844">
      <w:pPr>
        <w:numPr>
          <w:ilvl w:val="0"/>
          <w:numId w:val="5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Факс нөмірі қайда тіркеледі?</w:t>
      </w:r>
    </w:p>
    <w:p w:rsidR="00EC293B" w:rsidRPr="00B355E6" w:rsidRDefault="00EC293B" w:rsidP="00F33844">
      <w:pPr>
        <w:numPr>
          <w:ilvl w:val="0"/>
          <w:numId w:val="5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Факсті қалай ресімдейді?</w:t>
      </w:r>
    </w:p>
    <w:p w:rsidR="00EC293B" w:rsidRPr="00B355E6" w:rsidRDefault="00EC293B" w:rsidP="00F33844">
      <w:pPr>
        <w:numPr>
          <w:ilvl w:val="0"/>
          <w:numId w:val="52"/>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Аппарат қоятын деректер қандай?</w:t>
      </w:r>
    </w:p>
    <w:p w:rsidR="00030965" w:rsidRDefault="00030965" w:rsidP="00DB2DFA">
      <w:pPr>
        <w:spacing w:after="0"/>
        <w:rPr>
          <w:rFonts w:ascii="Times New Roman" w:hAnsi="Times New Roman" w:cs="Times New Roman"/>
          <w:b/>
          <w:sz w:val="28"/>
          <w:szCs w:val="28"/>
          <w:lang w:val="kk-KZ"/>
        </w:rPr>
      </w:pPr>
    </w:p>
    <w:p w:rsidR="00EC293B" w:rsidRPr="00030965" w:rsidRDefault="006D63BA" w:rsidP="00DB2DFA">
      <w:pPr>
        <w:spacing w:after="0"/>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w:t>
      </w:r>
      <w:r w:rsidR="00EC293B" w:rsidRPr="00030965">
        <w:rPr>
          <w:rFonts w:ascii="Times New Roman" w:hAnsi="Times New Roman" w:cs="Times New Roman"/>
          <w:b/>
          <w:sz w:val="28"/>
          <w:szCs w:val="28"/>
          <w:lang w:val="kk-KZ"/>
        </w:rPr>
        <w:t xml:space="preserve">  Берілген сөйлемдерді  толықтырыңыз.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 Телефакс арқылы құжаттың  ...................................................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2. Факс – телефон байланыс арнасы арқылы  ...........................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3. Факс аппараттарының пайдаланатын ....................................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4. Факс арқылы жіберілетін құжаттың  .....................................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5. Телефонограмма бірнеше жерге жіберілетін болса, тізім ..........    .</w:t>
      </w:r>
    </w:p>
    <w:p w:rsidR="00EC293B" w:rsidRPr="00B355E6" w:rsidRDefault="00EC293B" w:rsidP="00DB2DFA">
      <w:pPr>
        <w:spacing w:after="0"/>
        <w:jc w:val="both"/>
        <w:rPr>
          <w:rFonts w:ascii="Times New Roman" w:hAnsi="Times New Roman" w:cs="Times New Roman"/>
          <w:sz w:val="28"/>
          <w:szCs w:val="28"/>
          <w:lang w:val="kk-KZ"/>
        </w:rPr>
      </w:pPr>
    </w:p>
    <w:p w:rsidR="00EC293B"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b/>
          <w:i/>
          <w:sz w:val="28"/>
          <w:szCs w:val="28"/>
          <w:lang w:val="kk-KZ"/>
        </w:rPr>
        <w:t>Қажетті сөздер:</w:t>
      </w:r>
      <w:r w:rsidRPr="00B355E6">
        <w:rPr>
          <w:rFonts w:ascii="Times New Roman" w:hAnsi="Times New Roman" w:cs="Times New Roman"/>
          <w:i/>
          <w:sz w:val="28"/>
          <w:szCs w:val="28"/>
          <w:lang w:val="kk-KZ"/>
        </w:rPr>
        <w:t xml:space="preserve"> </w:t>
      </w:r>
      <w:r w:rsidRPr="00B355E6">
        <w:rPr>
          <w:rFonts w:ascii="Times New Roman" w:hAnsi="Times New Roman" w:cs="Times New Roman"/>
          <w:sz w:val="28"/>
          <w:szCs w:val="28"/>
          <w:lang w:val="kk-KZ"/>
        </w:rPr>
        <w:t xml:space="preserve">алдын-ала дайындалады, нөмірлері айқындалынады, барлық түрі жіберіледі, арнайы жазумен алынған құжат, қағазы қалың болуы керек. </w:t>
      </w:r>
    </w:p>
    <w:p w:rsidR="00DB2DFA" w:rsidRPr="00B355E6" w:rsidRDefault="00DB2DFA" w:rsidP="00DB2DFA">
      <w:pPr>
        <w:spacing w:after="0"/>
        <w:jc w:val="both"/>
        <w:rPr>
          <w:rFonts w:ascii="Times New Roman" w:hAnsi="Times New Roman" w:cs="Times New Roman"/>
          <w:sz w:val="28"/>
          <w:szCs w:val="28"/>
          <w:lang w:val="kk-KZ"/>
        </w:rPr>
      </w:pPr>
    </w:p>
    <w:p w:rsidR="00EC293B" w:rsidRPr="00030965" w:rsidRDefault="00EC293B"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Берілген сөз тіркестерін қатыстырып, сөйлем құраңыз. </w:t>
      </w:r>
    </w:p>
    <w:p w:rsidR="00EC293B"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Бірнеше құжат, ақпарат алмасу, дерек көздері, жаңалық ендіру, құжат айналымы, іскерлік байланыс, арнайы кездесу, байланыс арнасы, маңызды ақпарат, құжаттың түпнұсқасы, электрондық ақпараттар, ұйым басшысы, телефон нөмірлері, басқару жүйесі, беттердің саны. </w:t>
      </w:r>
    </w:p>
    <w:p w:rsidR="00DB2DFA" w:rsidRPr="00B355E6" w:rsidRDefault="00DB2DFA"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 xml:space="preserve">  Сөздік</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жүйе – система</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байланыс -  связь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көшірме - копия</w:t>
      </w:r>
    </w:p>
    <w:p w:rsidR="00EC293B" w:rsidRPr="00B355E6" w:rsidRDefault="00EC293B" w:rsidP="0040689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арнайы - специально</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алмасу - сменяться</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жіберуші - отправитель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қызметкер - сотрудник</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мүмкіндік - шанс</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өзекті - акутальный</w:t>
      </w:r>
    </w:p>
    <w:p w:rsidR="00EC293B" w:rsidRPr="00B355E6" w:rsidRDefault="00EC293B" w:rsidP="0040689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сарапшы - эксперт</w:t>
      </w:r>
    </w:p>
    <w:p w:rsidR="00EC293B" w:rsidRPr="00B355E6" w:rsidRDefault="00EC293B"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ab/>
        <w:t xml:space="preserve">                         </w:t>
      </w:r>
    </w:p>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Формуляр</w:t>
      </w:r>
    </w:p>
    <w:p w:rsidR="00EC293B" w:rsidRPr="00B355E6" w:rsidRDefault="00EC293B" w:rsidP="0040689A">
      <w:pPr>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Белгілі бір құжат түрін ресімдеу үшін (бұйрықты, қызметтік хатты т.б.) кестеде тізілген барлық деректеме қажет болмайды, соның бірқатары ғана қолданылады. Мұнда біз дайындап отырған құжатқа осы тізімде келтірілген деректемелердің қайсысын алу керек, оларды қалайша орналастыру керек, мұның бәрі стандартта қатаң белгіленген.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Құжат формуляры</w:t>
      </w:r>
      <w:r w:rsidRPr="00B355E6">
        <w:rPr>
          <w:rFonts w:ascii="Times New Roman" w:hAnsi="Times New Roman" w:cs="Times New Roman"/>
          <w:sz w:val="28"/>
          <w:szCs w:val="28"/>
          <w:lang w:val="kk-KZ"/>
        </w:rPr>
        <w:t xml:space="preserve"> деп құжатта стандартта белгіленген ретпен орналастырылған деректемелер жиынтығы аталады.</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Сөйтіп, актінің формуляры, хаттаманың формуляры, бұйрықтың формуляры және т.б. айтуға болады. Мысалы, актінің формулярына актілерде ресімделетін деректемелердің тізбесі мен тәртібі кіреді:</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Акті жалпы бланкте ресімделеді.</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Бекіту грифі (белгісі).</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Құжат түрінің атауы.</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Құжатты жасау күні.</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Құжатты жасау орны.</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Мәтіннің тақырыбы.</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Мәтін.</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Қосымшасы бар екендігі туралы белгі (егер қажет болса).</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Акті жасаушы комиссия мүшелерінің қолдары.</w:t>
      </w:r>
    </w:p>
    <w:p w:rsidR="00EC293B" w:rsidRPr="00B355E6" w:rsidRDefault="00EC293B" w:rsidP="00F33844">
      <w:pPr>
        <w:numPr>
          <w:ilvl w:val="0"/>
          <w:numId w:val="3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Орындаушының тегі және телефон нөмірі.</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Сөздік</w:t>
      </w:r>
    </w:p>
    <w:p w:rsidR="00EC293B" w:rsidRPr="00B355E6" w:rsidRDefault="00EC293B" w:rsidP="00DB2DF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Формуляр – формуляр</w:t>
      </w:r>
    </w:p>
    <w:p w:rsidR="00EC293B" w:rsidRPr="00B355E6" w:rsidRDefault="00EC293B" w:rsidP="00DB2DF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стандарт – стандарт</w:t>
      </w:r>
    </w:p>
    <w:p w:rsidR="00EC293B" w:rsidRPr="00B355E6" w:rsidRDefault="00EC293B" w:rsidP="00DB2DF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қосымша – д</w:t>
      </w:r>
      <w:r w:rsidRPr="00B355E6">
        <w:rPr>
          <w:rFonts w:ascii="Times New Roman" w:hAnsi="Times New Roman" w:cs="Times New Roman"/>
          <w:sz w:val="28"/>
          <w:szCs w:val="28"/>
        </w:rPr>
        <w:t>ополнение</w:t>
      </w:r>
    </w:p>
    <w:p w:rsidR="00EC293B" w:rsidRPr="00B355E6" w:rsidRDefault="00EC293B" w:rsidP="00DB2DF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деректеме – известие</w:t>
      </w:r>
    </w:p>
    <w:p w:rsidR="00EC293B" w:rsidRPr="00B355E6" w:rsidRDefault="00EC293B"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жасау –</w:t>
      </w:r>
      <w:r w:rsidRPr="00B355E6">
        <w:rPr>
          <w:rFonts w:ascii="Times New Roman" w:hAnsi="Times New Roman" w:cs="Times New Roman"/>
          <w:sz w:val="28"/>
          <w:szCs w:val="28"/>
        </w:rPr>
        <w:t xml:space="preserve"> создавать</w:t>
      </w:r>
    </w:p>
    <w:p w:rsidR="00EC293B" w:rsidRPr="00B355E6" w:rsidRDefault="00EC293B"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ресімдеу –</w:t>
      </w:r>
      <w:r w:rsidR="00030965">
        <w:rPr>
          <w:rFonts w:ascii="Times New Roman" w:hAnsi="Times New Roman" w:cs="Times New Roman"/>
          <w:sz w:val="28"/>
          <w:szCs w:val="28"/>
          <w:lang w:val="kk-KZ"/>
        </w:rPr>
        <w:t>оформить</w:t>
      </w:r>
    </w:p>
    <w:p w:rsidR="00EC293B" w:rsidRPr="00B355E6" w:rsidRDefault="00EC293B"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орналастыру –</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р</w:t>
      </w:r>
      <w:r w:rsidRPr="00B355E6">
        <w:rPr>
          <w:rFonts w:ascii="Times New Roman" w:hAnsi="Times New Roman" w:cs="Times New Roman"/>
          <w:sz w:val="28"/>
          <w:szCs w:val="28"/>
        </w:rPr>
        <w:t>азмещать</w:t>
      </w:r>
    </w:p>
    <w:p w:rsidR="00EC293B" w:rsidRPr="00B355E6" w:rsidRDefault="00EC293B"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комиссия – к</w:t>
      </w:r>
      <w:r w:rsidRPr="00B355E6">
        <w:rPr>
          <w:rFonts w:ascii="Times New Roman" w:hAnsi="Times New Roman" w:cs="Times New Roman"/>
          <w:sz w:val="28"/>
          <w:szCs w:val="28"/>
        </w:rPr>
        <w:t>омиссия</w:t>
      </w:r>
    </w:p>
    <w:p w:rsidR="00EC293B" w:rsidRPr="00B355E6" w:rsidRDefault="00EC293B"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мүшелері – ч</w:t>
      </w:r>
      <w:r w:rsidRPr="00B355E6">
        <w:rPr>
          <w:rFonts w:ascii="Times New Roman" w:hAnsi="Times New Roman" w:cs="Times New Roman"/>
          <w:sz w:val="28"/>
          <w:szCs w:val="28"/>
        </w:rPr>
        <w:t>лены</w:t>
      </w:r>
    </w:p>
    <w:p w:rsidR="00EC293B" w:rsidRPr="00B355E6" w:rsidRDefault="00EC293B"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тізімі – список</w:t>
      </w:r>
    </w:p>
    <w:p w:rsidR="00EC293B" w:rsidRPr="00B355E6" w:rsidRDefault="00EC293B"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тәртібі – дисциплина</w:t>
      </w:r>
    </w:p>
    <w:p w:rsidR="00EC293B" w:rsidRPr="00B355E6" w:rsidRDefault="00EC293B"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белгі – знак</w:t>
      </w:r>
    </w:p>
    <w:p w:rsidR="00EC293B" w:rsidRDefault="00EC293B" w:rsidP="0040689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дайындау – готовить</w:t>
      </w:r>
    </w:p>
    <w:p w:rsidR="00030965" w:rsidRPr="00B355E6" w:rsidRDefault="00030965" w:rsidP="0040689A">
      <w:pPr>
        <w:spacing w:after="0"/>
        <w:rPr>
          <w:rFonts w:ascii="Times New Roman" w:hAnsi="Times New Roman" w:cs="Times New Roman"/>
          <w:sz w:val="28"/>
          <w:szCs w:val="28"/>
          <w:lang w:val="kk-KZ"/>
        </w:rPr>
      </w:pPr>
    </w:p>
    <w:p w:rsidR="00EC293B" w:rsidRPr="00B355E6" w:rsidRDefault="007564EA" w:rsidP="0040689A">
      <w:pPr>
        <w:spacing w:after="0"/>
        <w:ind w:left="3540"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Е</w:t>
      </w:r>
      <w:r w:rsidRPr="00B355E6">
        <w:rPr>
          <w:rFonts w:ascii="Times New Roman" w:hAnsi="Times New Roman" w:cs="Times New Roman"/>
          <w:b/>
          <w:sz w:val="28"/>
          <w:szCs w:val="28"/>
          <w:lang w:val="kk-KZ"/>
        </w:rPr>
        <w:t>сімдік</w:t>
      </w:r>
    </w:p>
    <w:p w:rsidR="00EC293B" w:rsidRPr="00B355E6" w:rsidRDefault="00EC293B" w:rsidP="00CA10ED">
      <w:pPr>
        <w:pStyle w:val="ad"/>
        <w:spacing w:line="276" w:lineRule="auto"/>
        <w:ind w:left="0" w:firstLine="425"/>
        <w:rPr>
          <w:rFonts w:ascii="Times New Roman" w:hAnsi="Times New Roman"/>
          <w:color w:val="000000"/>
          <w:szCs w:val="28"/>
        </w:rPr>
      </w:pPr>
      <w:r w:rsidRPr="00B355E6">
        <w:rPr>
          <w:rFonts w:ascii="Times New Roman" w:hAnsi="Times New Roman"/>
          <w:color w:val="000000"/>
          <w:szCs w:val="28"/>
        </w:rPr>
        <w:t>Местоимений  очень  много. Они  помогаю</w:t>
      </w:r>
      <w:r w:rsidR="007564EA">
        <w:rPr>
          <w:rFonts w:ascii="Times New Roman" w:hAnsi="Times New Roman"/>
          <w:color w:val="000000"/>
          <w:szCs w:val="28"/>
        </w:rPr>
        <w:t>т  нам  в  речи</w:t>
      </w:r>
      <w:r w:rsidRPr="00B355E6">
        <w:rPr>
          <w:rFonts w:ascii="Times New Roman" w:hAnsi="Times New Roman"/>
          <w:color w:val="000000"/>
          <w:szCs w:val="28"/>
        </w:rPr>
        <w:t>, так  как  экономят  вр</w:t>
      </w:r>
      <w:r w:rsidR="007564EA">
        <w:rPr>
          <w:rFonts w:ascii="Times New Roman" w:hAnsi="Times New Roman"/>
          <w:color w:val="000000"/>
          <w:szCs w:val="28"/>
        </w:rPr>
        <w:t>емя. Например: местоимения  она, он</w:t>
      </w:r>
      <w:r w:rsidRPr="00B355E6">
        <w:rPr>
          <w:rFonts w:ascii="Times New Roman" w:hAnsi="Times New Roman"/>
          <w:color w:val="000000"/>
          <w:szCs w:val="28"/>
        </w:rPr>
        <w:t>,</w:t>
      </w:r>
      <w:r w:rsidR="007564EA">
        <w:rPr>
          <w:rFonts w:ascii="Times New Roman" w:hAnsi="Times New Roman"/>
          <w:color w:val="000000"/>
          <w:szCs w:val="28"/>
        </w:rPr>
        <w:t xml:space="preserve"> оно</w:t>
      </w:r>
      <w:r w:rsidRPr="00B355E6">
        <w:rPr>
          <w:rFonts w:ascii="Times New Roman" w:hAnsi="Times New Roman"/>
          <w:color w:val="000000"/>
          <w:szCs w:val="28"/>
        </w:rPr>
        <w:t>, они  могут  заменить  любые  существительные.</w:t>
      </w:r>
    </w:p>
    <w:p w:rsidR="00EC293B" w:rsidRPr="00B355E6" w:rsidRDefault="00EC293B" w:rsidP="007564EA">
      <w:pPr>
        <w:ind w:firstLine="348"/>
        <w:jc w:val="both"/>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Есімдік  сөздер  заттың  сынын, санын, я  олардың  атын  білдірмейді, бір</w:t>
      </w:r>
      <w:r w:rsidR="007564EA">
        <w:rPr>
          <w:rFonts w:ascii="Times New Roman" w:hAnsi="Times New Roman" w:cs="Times New Roman"/>
          <w:color w:val="000000"/>
          <w:sz w:val="28"/>
          <w:szCs w:val="28"/>
          <w:lang w:val="kk-KZ"/>
        </w:rPr>
        <w:t>ақ  солардың  орнына  жұмсалады</w:t>
      </w:r>
      <w:r w:rsidR="00CA10ED">
        <w:rPr>
          <w:rFonts w:ascii="Times New Roman" w:hAnsi="Times New Roman" w:cs="Times New Roman"/>
          <w:color w:val="000000"/>
          <w:sz w:val="28"/>
          <w:szCs w:val="28"/>
          <w:lang w:val="kk-KZ"/>
        </w:rPr>
        <w:t xml:space="preserve"> (зат есім</w:t>
      </w:r>
      <w:r w:rsidRPr="00B355E6">
        <w:rPr>
          <w:rFonts w:ascii="Times New Roman" w:hAnsi="Times New Roman" w:cs="Times New Roman"/>
          <w:color w:val="000000"/>
          <w:sz w:val="28"/>
          <w:szCs w:val="28"/>
          <w:lang w:val="kk-KZ"/>
        </w:rPr>
        <w:t>,</w:t>
      </w:r>
      <w:r w:rsidR="00CA10ED">
        <w:rPr>
          <w:rFonts w:ascii="Times New Roman" w:hAnsi="Times New Roman" w:cs="Times New Roman"/>
          <w:color w:val="000000"/>
          <w:sz w:val="28"/>
          <w:szCs w:val="28"/>
          <w:lang w:val="kk-KZ"/>
        </w:rPr>
        <w:t xml:space="preserve"> сын  есім, сан есім</w:t>
      </w:r>
      <w:r w:rsidRPr="00B355E6">
        <w:rPr>
          <w:rFonts w:ascii="Times New Roman" w:hAnsi="Times New Roman" w:cs="Times New Roman"/>
          <w:color w:val="000000"/>
          <w:sz w:val="28"/>
          <w:szCs w:val="28"/>
          <w:lang w:val="kk-KZ"/>
        </w:rPr>
        <w:t>)</w:t>
      </w:r>
      <w:r w:rsidR="007564EA">
        <w:rPr>
          <w:rFonts w:ascii="Times New Roman" w:hAnsi="Times New Roman" w:cs="Times New Roman"/>
          <w:color w:val="000000"/>
          <w:sz w:val="28"/>
          <w:szCs w:val="28"/>
          <w:lang w:val="kk-KZ"/>
        </w:rPr>
        <w:t>.</w:t>
      </w:r>
    </w:p>
    <w:p w:rsidR="00EC293B" w:rsidRPr="00B355E6" w:rsidRDefault="00EC293B" w:rsidP="0040689A">
      <w:pPr>
        <w:spacing w:after="0"/>
        <w:ind w:left="3192" w:firstLine="348"/>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Есімдіктің  түрлері</w:t>
      </w:r>
    </w:p>
    <w:p w:rsidR="00EC293B" w:rsidRPr="00B355E6" w:rsidRDefault="00EC293B" w:rsidP="0040689A">
      <w:pPr>
        <w:spacing w:after="0"/>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 xml:space="preserve">1. Тұлғасына  қарай: </w:t>
      </w:r>
      <w:r w:rsidRPr="00B355E6">
        <w:rPr>
          <w:rFonts w:ascii="Times New Roman" w:hAnsi="Times New Roman" w:cs="Times New Roman"/>
          <w:color w:val="000000"/>
          <w:sz w:val="28"/>
          <w:szCs w:val="28"/>
          <w:lang w:val="kk-KZ"/>
        </w:rPr>
        <w:t>(по  способу  образования)</w:t>
      </w:r>
    </w:p>
    <w:p w:rsidR="00EC293B" w:rsidRPr="00B355E6" w:rsidRDefault="00EC293B" w:rsidP="00F33844">
      <w:pPr>
        <w:numPr>
          <w:ilvl w:val="0"/>
          <w:numId w:val="34"/>
        </w:num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Түбір  есімдік  (непроизводные) сен , не?  кім?</w:t>
      </w:r>
    </w:p>
    <w:p w:rsidR="00EC293B" w:rsidRPr="00B355E6" w:rsidRDefault="00EC293B" w:rsidP="00F33844">
      <w:pPr>
        <w:numPr>
          <w:ilvl w:val="0"/>
          <w:numId w:val="34"/>
        </w:num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Туынды  есімдік (производные) барлық,  біреу</w:t>
      </w:r>
    </w:p>
    <w:p w:rsidR="00EC293B" w:rsidRPr="00B355E6" w:rsidRDefault="00EC293B" w:rsidP="0040689A">
      <w:pPr>
        <w:spacing w:after="0"/>
        <w:rPr>
          <w:rFonts w:ascii="Times New Roman" w:hAnsi="Times New Roman" w:cs="Times New Roman"/>
          <w:b/>
          <w:color w:val="000000"/>
          <w:sz w:val="28"/>
          <w:szCs w:val="28"/>
          <w:lang w:val="kk-KZ"/>
        </w:rPr>
      </w:pPr>
      <w:r w:rsidRPr="00B355E6">
        <w:rPr>
          <w:rFonts w:ascii="Times New Roman" w:hAnsi="Times New Roman" w:cs="Times New Roman"/>
          <w:b/>
          <w:color w:val="000000"/>
          <w:sz w:val="28"/>
          <w:szCs w:val="28"/>
          <w:lang w:val="kk-KZ"/>
        </w:rPr>
        <w:t xml:space="preserve">2. Құрамына  қарай: </w:t>
      </w:r>
      <w:r w:rsidRPr="00B355E6">
        <w:rPr>
          <w:rFonts w:ascii="Times New Roman" w:hAnsi="Times New Roman" w:cs="Times New Roman"/>
          <w:color w:val="000000"/>
          <w:sz w:val="28"/>
          <w:szCs w:val="28"/>
          <w:lang w:val="kk-KZ"/>
        </w:rPr>
        <w:t>(по  составу)</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1. Дара  (простые) қанша?  ол , мен , сен.</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ab/>
        <w:t>2. Күрделі (сложные) әрбір, ешкім, ешқашан.</w:t>
      </w:r>
    </w:p>
    <w:p w:rsidR="00EC293B" w:rsidRPr="00B355E6" w:rsidRDefault="00EC293B" w:rsidP="0040689A">
      <w:pPr>
        <w:spacing w:after="0"/>
        <w:rPr>
          <w:rFonts w:ascii="Times New Roman" w:hAnsi="Times New Roman" w:cs="Times New Roman"/>
          <w:color w:val="000000"/>
          <w:sz w:val="28"/>
          <w:szCs w:val="28"/>
          <w:lang w:val="kk-KZ"/>
        </w:rPr>
      </w:pPr>
      <w:r w:rsidRPr="00B355E6">
        <w:rPr>
          <w:rFonts w:ascii="Times New Roman" w:hAnsi="Times New Roman" w:cs="Times New Roman"/>
          <w:b/>
          <w:color w:val="000000"/>
          <w:sz w:val="28"/>
          <w:szCs w:val="28"/>
          <w:lang w:val="kk-KZ"/>
        </w:rPr>
        <w:t xml:space="preserve">3. Мағынасына  қарай: </w:t>
      </w:r>
      <w:r w:rsidRPr="00B355E6">
        <w:rPr>
          <w:rFonts w:ascii="Times New Roman" w:hAnsi="Times New Roman" w:cs="Times New Roman"/>
          <w:color w:val="000000"/>
          <w:sz w:val="28"/>
          <w:szCs w:val="28"/>
          <w:lang w:val="kk-KZ"/>
        </w:rPr>
        <w:t>(по  значению)</w:t>
      </w:r>
    </w:p>
    <w:p w:rsidR="00EC293B" w:rsidRPr="00B355E6" w:rsidRDefault="00EC293B" w:rsidP="0040689A">
      <w:pPr>
        <w:spacing w:after="0"/>
        <w:rPr>
          <w:rFonts w:ascii="Times New Roman" w:hAnsi="Times New Roman" w:cs="Times New Roman"/>
          <w:b/>
          <w:color w:val="000000"/>
          <w:sz w:val="28"/>
          <w:szCs w:val="28"/>
          <w:lang w:val="kk-KZ"/>
        </w:rPr>
      </w:pPr>
    </w:p>
    <w:tbl>
      <w:tblPr>
        <w:tblpPr w:leftFromText="180" w:rightFromText="180" w:vertAnchor="text" w:horzAnchor="page" w:tblpX="1323" w:tblpY="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85"/>
        <w:gridCol w:w="4786"/>
      </w:tblGrid>
      <w:tr w:rsidR="00EC293B" w:rsidRPr="00B355E6" w:rsidTr="00030965">
        <w:tc>
          <w:tcPr>
            <w:tcW w:w="4785" w:type="dxa"/>
            <w:shd w:val="pct25" w:color="000000" w:fill="FFFFFF"/>
          </w:tcPr>
          <w:p w:rsidR="00EC293B" w:rsidRPr="00B355E6" w:rsidRDefault="00EC293B" w:rsidP="0040689A">
            <w:pPr>
              <w:rPr>
                <w:rFonts w:ascii="Times New Roman" w:hAnsi="Times New Roman" w:cs="Times New Roman"/>
                <w:b/>
                <w:bCs/>
                <w:color w:val="000000"/>
                <w:sz w:val="28"/>
                <w:szCs w:val="28"/>
                <w:lang w:val="kk-KZ"/>
              </w:rPr>
            </w:pPr>
          </w:p>
          <w:p w:rsidR="00EC293B" w:rsidRPr="00B355E6" w:rsidRDefault="00EC293B" w:rsidP="0040689A">
            <w:pP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rPr>
              <w:t xml:space="preserve">1. Жіктеу  есімдіктері  (личные  местоимения)  </w:t>
            </w:r>
          </w:p>
          <w:p w:rsidR="00EC293B" w:rsidRPr="00B355E6" w:rsidRDefault="00EC293B" w:rsidP="0040689A">
            <w:pPr>
              <w:rPr>
                <w:rFonts w:ascii="Times New Roman" w:hAnsi="Times New Roman" w:cs="Times New Roman"/>
                <w:b/>
                <w:bCs/>
                <w:color w:val="000000"/>
                <w:sz w:val="28"/>
                <w:szCs w:val="28"/>
                <w:lang w:val="kk-KZ"/>
              </w:rPr>
            </w:pPr>
          </w:p>
        </w:tc>
        <w:tc>
          <w:tcPr>
            <w:tcW w:w="4786" w:type="dxa"/>
            <w:shd w:val="pct25" w:color="FFFF00" w:fill="FFFFFF"/>
          </w:tcPr>
          <w:p w:rsidR="00EC293B" w:rsidRPr="000F478A" w:rsidRDefault="00EC293B" w:rsidP="0040689A">
            <w:pPr>
              <w:rPr>
                <w:rFonts w:ascii="Times New Roman" w:hAnsi="Times New Roman" w:cs="Times New Roman"/>
                <w:bCs/>
                <w:color w:val="000000"/>
                <w:sz w:val="28"/>
                <w:szCs w:val="28"/>
                <w:lang w:val="kk-KZ"/>
              </w:rPr>
            </w:pPr>
            <w:r w:rsidRPr="000F478A">
              <w:rPr>
                <w:rFonts w:ascii="Times New Roman" w:hAnsi="Times New Roman" w:cs="Times New Roman"/>
                <w:bCs/>
                <w:color w:val="000000"/>
                <w:sz w:val="28"/>
                <w:szCs w:val="28"/>
              </w:rPr>
              <w:t>мен (я), сен (ты), сіз (вы),</w:t>
            </w:r>
            <w:r w:rsidRPr="000F478A">
              <w:rPr>
                <w:rFonts w:ascii="Times New Roman" w:hAnsi="Times New Roman" w:cs="Times New Roman"/>
                <w:bCs/>
                <w:color w:val="000000"/>
                <w:sz w:val="28"/>
                <w:szCs w:val="28"/>
                <w:lang w:val="kk-KZ"/>
              </w:rPr>
              <w:t xml:space="preserve">     </w:t>
            </w:r>
            <w:r w:rsidRPr="000F478A">
              <w:rPr>
                <w:rFonts w:ascii="Times New Roman" w:hAnsi="Times New Roman" w:cs="Times New Roman"/>
                <w:bCs/>
                <w:color w:val="000000"/>
                <w:sz w:val="28"/>
                <w:szCs w:val="28"/>
              </w:rPr>
              <w:t xml:space="preserve"> ол (он),  біз (мы), біздер, сендер, сіздер (вы),  олар (они).</w:t>
            </w:r>
          </w:p>
        </w:tc>
      </w:tr>
      <w:tr w:rsidR="00EC293B" w:rsidRPr="00B355E6" w:rsidTr="00030965">
        <w:trPr>
          <w:trHeight w:val="1557"/>
        </w:trPr>
        <w:tc>
          <w:tcPr>
            <w:tcW w:w="4785" w:type="dxa"/>
            <w:shd w:val="pct25" w:color="000000" w:fill="FFFFFF"/>
          </w:tcPr>
          <w:p w:rsidR="00EC293B" w:rsidRPr="00B355E6" w:rsidRDefault="00EC293B" w:rsidP="0040689A">
            <w:pP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 xml:space="preserve">2. Сілтеу  есімдігі (указательные  местоимения)  </w:t>
            </w:r>
          </w:p>
        </w:tc>
        <w:tc>
          <w:tcPr>
            <w:tcW w:w="4786" w:type="dxa"/>
            <w:shd w:val="pct25" w:color="FFFF00" w:fill="FFFFFF"/>
          </w:tcPr>
          <w:p w:rsidR="00EC293B" w:rsidRPr="000F478A" w:rsidRDefault="00EC293B" w:rsidP="0040689A">
            <w:pPr>
              <w:rPr>
                <w:rFonts w:ascii="Times New Roman" w:hAnsi="Times New Roman" w:cs="Times New Roman"/>
                <w:bCs/>
                <w:color w:val="000000"/>
                <w:sz w:val="28"/>
                <w:szCs w:val="28"/>
                <w:lang w:val="kk-KZ"/>
              </w:rPr>
            </w:pPr>
            <w:r w:rsidRPr="000F478A">
              <w:rPr>
                <w:rFonts w:ascii="Times New Roman" w:hAnsi="Times New Roman" w:cs="Times New Roman"/>
                <w:bCs/>
                <w:color w:val="000000"/>
                <w:sz w:val="28"/>
                <w:szCs w:val="28"/>
                <w:lang w:val="kk-KZ"/>
              </w:rPr>
              <w:t>бұл, осы, мына, мынау,  осынау, ана,  анау,  сол, міне, әне (это, этот, он, таков, то, этот самый, тот самый).</w:t>
            </w:r>
          </w:p>
        </w:tc>
      </w:tr>
      <w:tr w:rsidR="00EC293B" w:rsidRPr="00B355E6" w:rsidTr="00030965">
        <w:trPr>
          <w:trHeight w:val="1609"/>
        </w:trPr>
        <w:tc>
          <w:tcPr>
            <w:tcW w:w="4785" w:type="dxa"/>
            <w:shd w:val="pct25" w:color="000000" w:fill="FFFFFF"/>
          </w:tcPr>
          <w:p w:rsidR="00EC293B" w:rsidRPr="00B355E6" w:rsidRDefault="00EC293B" w:rsidP="0040689A">
            <w:pP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3. Сұрау  есімдігі (вопросительные  местоимения)</w:t>
            </w:r>
          </w:p>
        </w:tc>
        <w:tc>
          <w:tcPr>
            <w:tcW w:w="4786" w:type="dxa"/>
            <w:shd w:val="pct25" w:color="FFFF00" w:fill="FFFFFF"/>
          </w:tcPr>
          <w:p w:rsidR="00EC293B" w:rsidRPr="000F478A" w:rsidRDefault="00EC293B" w:rsidP="0040689A">
            <w:pPr>
              <w:rPr>
                <w:rFonts w:ascii="Times New Roman" w:hAnsi="Times New Roman" w:cs="Times New Roman"/>
                <w:bCs/>
                <w:color w:val="000000"/>
                <w:sz w:val="28"/>
                <w:szCs w:val="28"/>
                <w:lang w:val="kk-KZ"/>
              </w:rPr>
            </w:pPr>
            <w:r w:rsidRPr="000F478A">
              <w:rPr>
                <w:rFonts w:ascii="Times New Roman" w:hAnsi="Times New Roman" w:cs="Times New Roman"/>
                <w:bCs/>
                <w:color w:val="000000"/>
                <w:sz w:val="28"/>
                <w:szCs w:val="28"/>
                <w:lang w:val="kk-KZ"/>
              </w:rPr>
              <w:t>кім? (кто?), не? (что?), қанша?  неше? (сколько?) қандай (какой?), қай?, қайсы? (который?), қайда? (где?), қашан? (когда?).</w:t>
            </w:r>
          </w:p>
        </w:tc>
      </w:tr>
      <w:tr w:rsidR="00EC293B" w:rsidRPr="009224E1" w:rsidTr="00030965">
        <w:trPr>
          <w:trHeight w:val="1259"/>
        </w:trPr>
        <w:tc>
          <w:tcPr>
            <w:tcW w:w="4785" w:type="dxa"/>
            <w:shd w:val="pct25" w:color="000000" w:fill="FFFFFF"/>
          </w:tcPr>
          <w:p w:rsidR="00EC293B" w:rsidRPr="00B355E6" w:rsidRDefault="00EC293B" w:rsidP="0040689A">
            <w:pP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 xml:space="preserve">4. Өздік  есімдігі (возвратные местоимения )  </w:t>
            </w:r>
          </w:p>
        </w:tc>
        <w:tc>
          <w:tcPr>
            <w:tcW w:w="4786" w:type="dxa"/>
            <w:shd w:val="pct25" w:color="FFFF00" w:fill="FFFFFF"/>
          </w:tcPr>
          <w:p w:rsidR="00EC293B" w:rsidRPr="000F478A" w:rsidRDefault="00EC293B" w:rsidP="0040689A">
            <w:pPr>
              <w:rPr>
                <w:rFonts w:ascii="Times New Roman" w:hAnsi="Times New Roman" w:cs="Times New Roman"/>
                <w:bCs/>
                <w:color w:val="000000"/>
                <w:sz w:val="28"/>
                <w:szCs w:val="28"/>
                <w:lang w:val="kk-KZ"/>
              </w:rPr>
            </w:pPr>
            <w:r w:rsidRPr="000F478A">
              <w:rPr>
                <w:rFonts w:ascii="Times New Roman" w:hAnsi="Times New Roman" w:cs="Times New Roman"/>
                <w:bCs/>
                <w:color w:val="000000"/>
                <w:sz w:val="28"/>
                <w:szCs w:val="28"/>
                <w:lang w:val="kk-KZ"/>
              </w:rPr>
              <w:t>өз (өзім, өзің, өзіңіз, өзі, өзіміз, өздерің, өздеріңіз, өздері) (сам , сама).</w:t>
            </w:r>
          </w:p>
        </w:tc>
      </w:tr>
      <w:tr w:rsidR="00EC293B" w:rsidRPr="00B355E6" w:rsidTr="00030965">
        <w:trPr>
          <w:trHeight w:val="1209"/>
        </w:trPr>
        <w:tc>
          <w:tcPr>
            <w:tcW w:w="4785" w:type="dxa"/>
            <w:shd w:val="pct25" w:color="000000" w:fill="FFFFFF"/>
          </w:tcPr>
          <w:p w:rsidR="00EC293B" w:rsidRPr="00B355E6" w:rsidRDefault="00EC293B" w:rsidP="0040689A">
            <w:pP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 xml:space="preserve">5. Жалпылау  есімдігі (определительные  местоимения)  </w:t>
            </w:r>
          </w:p>
        </w:tc>
        <w:tc>
          <w:tcPr>
            <w:tcW w:w="4786" w:type="dxa"/>
            <w:shd w:val="pct25" w:color="FFFF00" w:fill="FFFFFF"/>
          </w:tcPr>
          <w:p w:rsidR="00EC293B" w:rsidRPr="000F478A" w:rsidRDefault="00EC293B" w:rsidP="0040689A">
            <w:pPr>
              <w:rPr>
                <w:rFonts w:ascii="Times New Roman" w:hAnsi="Times New Roman" w:cs="Times New Roman"/>
                <w:bCs/>
                <w:color w:val="000000"/>
                <w:sz w:val="28"/>
                <w:szCs w:val="28"/>
                <w:lang w:val="kk-KZ"/>
              </w:rPr>
            </w:pPr>
            <w:r w:rsidRPr="000F478A">
              <w:rPr>
                <w:rFonts w:ascii="Times New Roman" w:hAnsi="Times New Roman" w:cs="Times New Roman"/>
                <w:bCs/>
                <w:color w:val="000000"/>
                <w:sz w:val="28"/>
                <w:szCs w:val="28"/>
                <w:lang w:val="kk-KZ"/>
              </w:rPr>
              <w:t>бәрі, бүкіл, барлық, күллі,  бүтін, бар, барша, түгел (весь, все, целиком, всякий, каждый).</w:t>
            </w:r>
          </w:p>
        </w:tc>
      </w:tr>
      <w:tr w:rsidR="00EC293B" w:rsidRPr="009224E1" w:rsidTr="00030965">
        <w:trPr>
          <w:trHeight w:val="3600"/>
        </w:trPr>
        <w:tc>
          <w:tcPr>
            <w:tcW w:w="4785" w:type="dxa"/>
            <w:shd w:val="pct25" w:color="000000" w:fill="FFFFFF"/>
          </w:tcPr>
          <w:p w:rsidR="00EC293B" w:rsidRPr="00B355E6" w:rsidRDefault="00EC293B" w:rsidP="0040689A">
            <w:pP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6. Белгісіздік есімдігі (неопределенные  местоимения)</w:t>
            </w:r>
          </w:p>
        </w:tc>
        <w:tc>
          <w:tcPr>
            <w:tcW w:w="4786" w:type="dxa"/>
            <w:shd w:val="pct25" w:color="FFFF00" w:fill="FFFFFF"/>
          </w:tcPr>
          <w:p w:rsidR="00EC293B" w:rsidRPr="000F478A" w:rsidRDefault="00EC293B" w:rsidP="0040689A">
            <w:pPr>
              <w:rPr>
                <w:rFonts w:ascii="Times New Roman" w:hAnsi="Times New Roman" w:cs="Times New Roman"/>
                <w:bCs/>
                <w:color w:val="000000"/>
                <w:sz w:val="28"/>
                <w:szCs w:val="28"/>
                <w:lang w:val="kk-KZ"/>
              </w:rPr>
            </w:pPr>
            <w:r w:rsidRPr="000F478A">
              <w:rPr>
                <w:rFonts w:ascii="Times New Roman" w:hAnsi="Times New Roman" w:cs="Times New Roman"/>
                <w:bCs/>
                <w:color w:val="000000"/>
                <w:sz w:val="28"/>
                <w:szCs w:val="28"/>
                <w:lang w:val="kk-KZ"/>
              </w:rPr>
              <w:t xml:space="preserve">  біреу (кто – то), кей-біреу (некоторые), бірдеме (что-то), әркім (каждый), әрне (что-то), кімде-кім (кто-либо), әлдене (что-либо),бір (некий), кейбір, қайсыбыр (некоторый), әр , әрбір , кейбір (каждый), бірнеше, әлденеше , біраз (несколько), әрқалай, әлдеқалай (какой-либо), (как-то), әлдеқашан (давным-давно).</w:t>
            </w:r>
          </w:p>
        </w:tc>
      </w:tr>
      <w:tr w:rsidR="00EC293B" w:rsidRPr="00B355E6" w:rsidTr="00030965">
        <w:trPr>
          <w:trHeight w:val="2302"/>
        </w:trPr>
        <w:tc>
          <w:tcPr>
            <w:tcW w:w="4785" w:type="dxa"/>
            <w:shd w:val="pct25" w:color="000000" w:fill="FFFFFF"/>
          </w:tcPr>
          <w:p w:rsidR="00EC293B" w:rsidRPr="00B355E6" w:rsidRDefault="00EC293B" w:rsidP="0040689A">
            <w:pPr>
              <w:rPr>
                <w:rFonts w:ascii="Times New Roman" w:hAnsi="Times New Roman" w:cs="Times New Roman"/>
                <w:b/>
                <w:bCs/>
                <w:color w:val="000000"/>
                <w:sz w:val="28"/>
                <w:szCs w:val="28"/>
                <w:lang w:val="kk-KZ"/>
              </w:rPr>
            </w:pPr>
            <w:r w:rsidRPr="00B355E6">
              <w:rPr>
                <w:rFonts w:ascii="Times New Roman" w:hAnsi="Times New Roman" w:cs="Times New Roman"/>
                <w:b/>
                <w:bCs/>
                <w:color w:val="000000"/>
                <w:sz w:val="28"/>
                <w:szCs w:val="28"/>
                <w:lang w:val="kk-KZ"/>
              </w:rPr>
              <w:t>7. Болымсыздық  есімдігі (отрицательные  местоимения)</w:t>
            </w:r>
          </w:p>
        </w:tc>
        <w:tc>
          <w:tcPr>
            <w:tcW w:w="4786" w:type="dxa"/>
            <w:shd w:val="pct25" w:color="FFFF00" w:fill="FFFFFF"/>
          </w:tcPr>
          <w:p w:rsidR="00EC293B" w:rsidRPr="000F478A" w:rsidRDefault="00EC293B" w:rsidP="0040689A">
            <w:pPr>
              <w:rPr>
                <w:rFonts w:ascii="Times New Roman" w:hAnsi="Times New Roman" w:cs="Times New Roman"/>
                <w:bCs/>
                <w:color w:val="000000"/>
                <w:sz w:val="28"/>
                <w:szCs w:val="28"/>
                <w:lang w:val="kk-KZ"/>
              </w:rPr>
            </w:pPr>
            <w:r w:rsidRPr="000F478A">
              <w:rPr>
                <w:rFonts w:ascii="Times New Roman" w:hAnsi="Times New Roman" w:cs="Times New Roman"/>
                <w:bCs/>
                <w:color w:val="000000"/>
                <w:sz w:val="28"/>
                <w:szCs w:val="28"/>
                <w:lang w:val="kk-KZ"/>
              </w:rPr>
              <w:t>ешкім (никто), ешнәрсе, ештеме  (ничто, ничего), ешқандай (никакой), ешқашан (никогда), ешқайда (никуда), ешқайдан (ниоткуда), ешқалай (никак), дәнеңе (ничего).</w:t>
            </w:r>
          </w:p>
        </w:tc>
      </w:tr>
    </w:tbl>
    <w:p w:rsidR="00EC293B" w:rsidRPr="00B355E6" w:rsidRDefault="00EC293B" w:rsidP="0040689A">
      <w:pPr>
        <w:pStyle w:val="ab"/>
        <w:spacing w:line="276" w:lineRule="auto"/>
        <w:rPr>
          <w:color w:val="000000"/>
          <w:sz w:val="28"/>
          <w:szCs w:val="28"/>
          <w:lang w:val="kk-KZ"/>
        </w:rPr>
      </w:pPr>
      <w:r w:rsidRPr="00B355E6">
        <w:rPr>
          <w:color w:val="000000"/>
          <w:sz w:val="28"/>
          <w:szCs w:val="28"/>
          <w:lang w:val="kk-KZ"/>
        </w:rPr>
        <w:lastRenderedPageBreak/>
        <w:tab/>
      </w:r>
    </w:p>
    <w:p w:rsidR="00EC293B" w:rsidRPr="00B355E6" w:rsidRDefault="000F478A" w:rsidP="0040689A">
      <w:pPr>
        <w:ind w:left="2832"/>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EC293B" w:rsidRPr="00B355E6">
        <w:rPr>
          <w:rFonts w:ascii="Times New Roman" w:hAnsi="Times New Roman" w:cs="Times New Roman"/>
          <w:b/>
          <w:sz w:val="28"/>
          <w:szCs w:val="28"/>
          <w:lang w:val="kk-KZ"/>
        </w:rPr>
        <w:t xml:space="preserve">                Өкім</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Өкім – кәсіпорынның күнделікті өндірістік-шаруашылық және әкімшілік қызметінің жедел мәселелері бойынша директор немесе оның орынбасары шығаратын құжат.</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Өкім кәсіпорынның ішкі құжаттарына арналған бланкілерде ресімделеді және оған директор немесе оның орынбасары қол қояды.</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Өкімнің мәтініне мыналар кіреді:</w:t>
      </w:r>
    </w:p>
    <w:p w:rsidR="00EC293B" w:rsidRPr="00B355E6" w:rsidRDefault="00EC293B" w:rsidP="00F33844">
      <w:pPr>
        <w:numPr>
          <w:ilvl w:val="0"/>
          <w:numId w:val="39"/>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нақты тапсырма (жұмыс);</w:t>
      </w:r>
    </w:p>
    <w:p w:rsidR="00EC293B" w:rsidRPr="00B355E6" w:rsidRDefault="00EC293B" w:rsidP="00F33844">
      <w:pPr>
        <w:numPr>
          <w:ilvl w:val="0"/>
          <w:numId w:val="39"/>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орындаушының жауапкершілігі;</w:t>
      </w:r>
    </w:p>
    <w:p w:rsidR="00EC293B" w:rsidRPr="00B355E6" w:rsidRDefault="00EC293B" w:rsidP="00F33844">
      <w:pPr>
        <w:numPr>
          <w:ilvl w:val="0"/>
          <w:numId w:val="39"/>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орындау мерзімі.</w:t>
      </w:r>
    </w:p>
    <w:p w:rsidR="00EC293B" w:rsidRPr="00B355E6" w:rsidRDefault="00EC293B" w:rsidP="0040689A">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Өкім беру бөлігі, әдетте, қазақ тіліндегі мәтінде «Міндеттеймін», «Белгілеймін» және т.б. сөздермен аяқталады.</w:t>
      </w:r>
    </w:p>
    <w:p w:rsidR="00EC293B" w:rsidRPr="00B355E6" w:rsidRDefault="00EC293B" w:rsidP="0040689A">
      <w:pPr>
        <w:spacing w:after="0"/>
        <w:ind w:left="36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ab/>
      </w:r>
    </w:p>
    <w:p w:rsidR="00EC293B" w:rsidRPr="00B355E6" w:rsidRDefault="00EC293B" w:rsidP="00CA10ED">
      <w:pPr>
        <w:spacing w:after="0"/>
        <w:ind w:left="360"/>
        <w:rPr>
          <w:rFonts w:ascii="Times New Roman" w:hAnsi="Times New Roman" w:cs="Times New Roman"/>
          <w:b/>
          <w:i/>
          <w:sz w:val="28"/>
          <w:szCs w:val="28"/>
          <w:lang w:val="en-US"/>
        </w:rPr>
      </w:pPr>
      <w:r w:rsidRPr="00B355E6">
        <w:rPr>
          <w:rFonts w:ascii="Times New Roman" w:hAnsi="Times New Roman" w:cs="Times New Roman"/>
          <w:b/>
          <w:i/>
          <w:sz w:val="28"/>
          <w:szCs w:val="28"/>
          <w:lang w:val="kk-KZ"/>
        </w:rPr>
        <w:t>Өкімнің үлгі нысаны</w:t>
      </w:r>
    </w:p>
    <w:p w:rsidR="00EC293B" w:rsidRPr="00B355E6" w:rsidRDefault="00EC293B" w:rsidP="0040689A">
      <w:pPr>
        <w:ind w:left="360"/>
        <w:jc w:val="both"/>
        <w:rPr>
          <w:rFonts w:ascii="Times New Roman" w:hAnsi="Times New Roman" w:cs="Times New Roman"/>
          <w:i/>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EC293B" w:rsidRPr="00B355E6" w:rsidTr="00B04931">
        <w:tc>
          <w:tcPr>
            <w:tcW w:w="3190" w:type="dxa"/>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Ведомствоның, мекеменің, ұйымның атауы</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(қазақ тілінде)</w:t>
            </w:r>
          </w:p>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ӨКІМ</w:t>
            </w:r>
          </w:p>
        </w:tc>
        <w:tc>
          <w:tcPr>
            <w:tcW w:w="3190" w:type="dxa"/>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Мемлекеттік елтаңбаның немесе диаметрі 20 мм-ден аспайтын фирмалық белгінің орны</w:t>
            </w:r>
          </w:p>
        </w:tc>
        <w:tc>
          <w:tcPr>
            <w:tcW w:w="3191" w:type="dxa"/>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Ведомствоның, мекеменің, ұйымның атауы</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(қазақ тілінде)</w:t>
            </w:r>
          </w:p>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РАСПОРЯЖЕНИЕ</w:t>
            </w:r>
          </w:p>
        </w:tc>
      </w:tr>
      <w:tr w:rsidR="00EC293B" w:rsidRPr="00B355E6" w:rsidTr="00B04931">
        <w:tc>
          <w:tcPr>
            <w:tcW w:w="3190" w:type="dxa"/>
          </w:tcPr>
          <w:p w:rsidR="00EC293B" w:rsidRPr="00B355E6" w:rsidRDefault="00EC293B" w:rsidP="0040689A">
            <w:pPr>
              <w:jc w:val="center"/>
              <w:rPr>
                <w:rFonts w:ascii="Times New Roman" w:hAnsi="Times New Roman" w:cs="Times New Roman"/>
                <w:sz w:val="28"/>
                <w:szCs w:val="28"/>
                <w:lang w:val="kk-KZ"/>
              </w:rPr>
            </w:pPr>
          </w:p>
        </w:tc>
        <w:tc>
          <w:tcPr>
            <w:tcW w:w="3190" w:type="dxa"/>
          </w:tcPr>
          <w:p w:rsidR="00EC293B" w:rsidRPr="00B355E6" w:rsidRDefault="00EC293B" w:rsidP="0040689A">
            <w:pPr>
              <w:jc w:val="center"/>
              <w:rPr>
                <w:rFonts w:ascii="Times New Roman" w:hAnsi="Times New Roman" w:cs="Times New Roman"/>
                <w:sz w:val="28"/>
                <w:szCs w:val="28"/>
                <w:lang w:val="kk-KZ"/>
              </w:rPr>
            </w:pPr>
          </w:p>
        </w:tc>
        <w:tc>
          <w:tcPr>
            <w:tcW w:w="3191" w:type="dxa"/>
          </w:tcPr>
          <w:p w:rsidR="00EC293B" w:rsidRPr="00B355E6" w:rsidRDefault="00EC293B" w:rsidP="0040689A">
            <w:pPr>
              <w:jc w:val="center"/>
              <w:rPr>
                <w:rFonts w:ascii="Times New Roman" w:hAnsi="Times New Roman" w:cs="Times New Roman"/>
                <w:sz w:val="28"/>
                <w:szCs w:val="28"/>
                <w:lang w:val="kk-KZ"/>
              </w:rPr>
            </w:pPr>
          </w:p>
        </w:tc>
      </w:tr>
      <w:tr w:rsidR="00EC293B" w:rsidRPr="00B355E6" w:rsidTr="00B04931">
        <w:tc>
          <w:tcPr>
            <w:tcW w:w="3190" w:type="dxa"/>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00.00.00. №</w:t>
            </w:r>
            <w:r w:rsidRPr="00B355E6">
              <w:rPr>
                <w:rFonts w:ascii="Times New Roman" w:hAnsi="Times New Roman" w:cs="Times New Roman"/>
                <w:sz w:val="28"/>
                <w:szCs w:val="28"/>
                <w:lang w:val="en-US"/>
              </w:rPr>
              <w:t>_____</w:t>
            </w:r>
            <w:r w:rsidRPr="00B355E6">
              <w:rPr>
                <w:rFonts w:ascii="Times New Roman" w:hAnsi="Times New Roman" w:cs="Times New Roman"/>
                <w:sz w:val="28"/>
                <w:szCs w:val="28"/>
                <w:lang w:val="kk-KZ"/>
              </w:rPr>
              <w:t>қаласы</w:t>
            </w:r>
          </w:p>
        </w:tc>
        <w:tc>
          <w:tcPr>
            <w:tcW w:w="3190" w:type="dxa"/>
          </w:tcPr>
          <w:p w:rsidR="00EC293B" w:rsidRPr="00B355E6" w:rsidRDefault="00EC293B" w:rsidP="0040689A">
            <w:pPr>
              <w:jc w:val="center"/>
              <w:rPr>
                <w:rFonts w:ascii="Times New Roman" w:hAnsi="Times New Roman" w:cs="Times New Roman"/>
                <w:sz w:val="28"/>
                <w:szCs w:val="28"/>
                <w:lang w:val="kk-KZ"/>
              </w:rPr>
            </w:pPr>
          </w:p>
        </w:tc>
        <w:tc>
          <w:tcPr>
            <w:tcW w:w="3191" w:type="dxa"/>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en-US"/>
              </w:rPr>
              <w:t>____</w:t>
            </w:r>
            <w:r w:rsidRPr="00B355E6">
              <w:rPr>
                <w:rFonts w:ascii="Times New Roman" w:hAnsi="Times New Roman" w:cs="Times New Roman"/>
                <w:sz w:val="28"/>
                <w:szCs w:val="28"/>
                <w:lang w:val="kk-KZ"/>
              </w:rPr>
              <w:t>№</w:t>
            </w:r>
            <w:r w:rsidRPr="00B355E6">
              <w:rPr>
                <w:rFonts w:ascii="Times New Roman" w:hAnsi="Times New Roman" w:cs="Times New Roman"/>
                <w:sz w:val="28"/>
                <w:szCs w:val="28"/>
                <w:lang w:val="en-US"/>
              </w:rPr>
              <w:t>______</w:t>
            </w:r>
          </w:p>
          <w:p w:rsidR="00EC293B" w:rsidRPr="00B355E6" w:rsidRDefault="00EC293B" w:rsidP="0040689A">
            <w:pPr>
              <w:jc w:val="center"/>
              <w:rPr>
                <w:rFonts w:ascii="Times New Roman" w:hAnsi="Times New Roman" w:cs="Times New Roman"/>
                <w:sz w:val="28"/>
                <w:szCs w:val="28"/>
                <w:lang w:val="en-US"/>
              </w:rPr>
            </w:pPr>
            <w:r w:rsidRPr="00B355E6">
              <w:rPr>
                <w:rFonts w:ascii="Times New Roman" w:hAnsi="Times New Roman" w:cs="Times New Roman"/>
                <w:sz w:val="28"/>
                <w:szCs w:val="28"/>
                <w:lang w:val="kk-KZ"/>
              </w:rPr>
              <w:t>г.</w:t>
            </w:r>
            <w:r w:rsidRPr="00B355E6">
              <w:rPr>
                <w:rFonts w:ascii="Times New Roman" w:hAnsi="Times New Roman" w:cs="Times New Roman"/>
                <w:sz w:val="28"/>
                <w:szCs w:val="28"/>
                <w:lang w:val="en-US"/>
              </w:rPr>
              <w:t>____________</w:t>
            </w:r>
          </w:p>
        </w:tc>
      </w:tr>
      <w:tr w:rsidR="00EC293B" w:rsidRPr="00B355E6" w:rsidTr="00B04931">
        <w:tc>
          <w:tcPr>
            <w:tcW w:w="3190" w:type="dxa"/>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Шығарылатын орны    (қазақ тілінде)</w:t>
            </w:r>
          </w:p>
        </w:tc>
        <w:tc>
          <w:tcPr>
            <w:tcW w:w="3190" w:type="dxa"/>
          </w:tcPr>
          <w:p w:rsidR="00EC293B" w:rsidRPr="00B355E6" w:rsidRDefault="00EC293B" w:rsidP="0040689A">
            <w:pPr>
              <w:jc w:val="center"/>
              <w:rPr>
                <w:rFonts w:ascii="Times New Roman" w:hAnsi="Times New Roman" w:cs="Times New Roman"/>
                <w:sz w:val="28"/>
                <w:szCs w:val="28"/>
                <w:lang w:val="kk-KZ"/>
              </w:rPr>
            </w:pPr>
          </w:p>
        </w:tc>
        <w:tc>
          <w:tcPr>
            <w:tcW w:w="3191" w:type="dxa"/>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Шығарылатын орны    (орыс тілінде)</w:t>
            </w:r>
          </w:p>
        </w:tc>
      </w:tr>
      <w:tr w:rsidR="00EC293B" w:rsidRPr="00B355E6" w:rsidTr="00B04931">
        <w:tc>
          <w:tcPr>
            <w:tcW w:w="3190" w:type="dxa"/>
          </w:tcPr>
          <w:p w:rsidR="00EC293B" w:rsidRPr="00B355E6" w:rsidRDefault="00EC293B" w:rsidP="0040689A">
            <w:pPr>
              <w:jc w:val="center"/>
              <w:rPr>
                <w:rFonts w:ascii="Times New Roman" w:hAnsi="Times New Roman" w:cs="Times New Roman"/>
                <w:sz w:val="28"/>
                <w:szCs w:val="28"/>
                <w:lang w:val="kk-KZ"/>
              </w:rPr>
            </w:pPr>
          </w:p>
        </w:tc>
        <w:tc>
          <w:tcPr>
            <w:tcW w:w="3190" w:type="dxa"/>
          </w:tcPr>
          <w:p w:rsidR="00EC293B" w:rsidRPr="00B355E6" w:rsidRDefault="00EC293B" w:rsidP="0040689A">
            <w:pPr>
              <w:jc w:val="center"/>
              <w:rPr>
                <w:rFonts w:ascii="Times New Roman" w:hAnsi="Times New Roman" w:cs="Times New Roman"/>
                <w:sz w:val="28"/>
                <w:szCs w:val="28"/>
                <w:lang w:val="kk-KZ"/>
              </w:rPr>
            </w:pPr>
          </w:p>
        </w:tc>
        <w:tc>
          <w:tcPr>
            <w:tcW w:w="3191" w:type="dxa"/>
          </w:tcPr>
          <w:p w:rsidR="00EC293B" w:rsidRPr="00B355E6" w:rsidRDefault="00EC293B" w:rsidP="0040689A">
            <w:pPr>
              <w:jc w:val="center"/>
              <w:rPr>
                <w:rFonts w:ascii="Times New Roman" w:hAnsi="Times New Roman" w:cs="Times New Roman"/>
                <w:sz w:val="28"/>
                <w:szCs w:val="28"/>
                <w:lang w:val="kk-KZ"/>
              </w:rPr>
            </w:pPr>
          </w:p>
        </w:tc>
      </w:tr>
      <w:tr w:rsidR="00EC293B" w:rsidRPr="00B355E6" w:rsidTr="00B04931">
        <w:tc>
          <w:tcPr>
            <w:tcW w:w="3190" w:type="dxa"/>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Не туралы екендігі</w:t>
            </w:r>
          </w:p>
        </w:tc>
        <w:tc>
          <w:tcPr>
            <w:tcW w:w="3190" w:type="dxa"/>
          </w:tcPr>
          <w:p w:rsidR="00EC293B" w:rsidRPr="00B355E6" w:rsidRDefault="00EC293B" w:rsidP="0040689A">
            <w:pPr>
              <w:jc w:val="center"/>
              <w:rPr>
                <w:rFonts w:ascii="Times New Roman" w:hAnsi="Times New Roman" w:cs="Times New Roman"/>
                <w:sz w:val="28"/>
                <w:szCs w:val="28"/>
                <w:lang w:val="kk-KZ"/>
              </w:rPr>
            </w:pPr>
          </w:p>
        </w:tc>
        <w:tc>
          <w:tcPr>
            <w:tcW w:w="3191" w:type="dxa"/>
          </w:tcPr>
          <w:p w:rsidR="00EC293B" w:rsidRPr="00B355E6" w:rsidRDefault="00EC293B" w:rsidP="0040689A">
            <w:pPr>
              <w:jc w:val="center"/>
              <w:rPr>
                <w:rFonts w:ascii="Times New Roman" w:hAnsi="Times New Roman" w:cs="Times New Roman"/>
                <w:sz w:val="28"/>
                <w:szCs w:val="28"/>
                <w:lang w:val="kk-KZ"/>
              </w:rPr>
            </w:pPr>
          </w:p>
        </w:tc>
      </w:tr>
    </w:tbl>
    <w:p w:rsidR="00EC293B" w:rsidRPr="00B355E6" w:rsidRDefault="00EC293B" w:rsidP="00CA10ED">
      <w:pPr>
        <w:spacing w:after="0"/>
        <w:ind w:left="360"/>
        <w:jc w:val="both"/>
        <w:rPr>
          <w:rFonts w:ascii="Times New Roman" w:hAnsi="Times New Roman" w:cs="Times New Roman"/>
          <w:sz w:val="28"/>
          <w:szCs w:val="28"/>
          <w:lang w:val="kk-KZ"/>
        </w:rPr>
      </w:pP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en-US"/>
        </w:rPr>
        <w:t>________________________________________________</w:t>
      </w:r>
      <w:r w:rsidRPr="00B355E6">
        <w:rPr>
          <w:rFonts w:ascii="Times New Roman" w:hAnsi="Times New Roman" w:cs="Times New Roman"/>
          <w:sz w:val="28"/>
          <w:szCs w:val="28"/>
          <w:lang w:val="kk-KZ"/>
        </w:rPr>
        <w:t>ӨКІМ ШЫҒАРАДЫ</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w:t>
      </w:r>
      <w:r w:rsidRPr="00B355E6">
        <w:rPr>
          <w:rFonts w:ascii="Times New Roman" w:hAnsi="Times New Roman" w:cs="Times New Roman"/>
          <w:sz w:val="28"/>
          <w:szCs w:val="28"/>
          <w:lang w:val="en-US"/>
        </w:rPr>
        <w:t xml:space="preserve"> _______________________________________________________________</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w:t>
      </w:r>
      <w:r w:rsidRPr="00B355E6">
        <w:rPr>
          <w:rFonts w:ascii="Times New Roman" w:hAnsi="Times New Roman" w:cs="Times New Roman"/>
          <w:sz w:val="28"/>
          <w:szCs w:val="28"/>
          <w:lang w:val="en-US"/>
        </w:rPr>
        <w:t xml:space="preserve"> _______________________________________________________________</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2)</w:t>
      </w:r>
      <w:r w:rsidRPr="00B355E6">
        <w:rPr>
          <w:rFonts w:ascii="Times New Roman" w:hAnsi="Times New Roman" w:cs="Times New Roman"/>
          <w:sz w:val="28"/>
          <w:szCs w:val="28"/>
          <w:lang w:val="en-US"/>
        </w:rPr>
        <w:t xml:space="preserve"> _______________________________________________________________</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2. Негіздеме</w:t>
      </w:r>
      <w:r w:rsidRPr="00B355E6">
        <w:rPr>
          <w:rFonts w:ascii="Times New Roman" w:hAnsi="Times New Roman" w:cs="Times New Roman"/>
          <w:sz w:val="28"/>
          <w:szCs w:val="28"/>
          <w:lang w:val="en-US"/>
        </w:rPr>
        <w:t>_______________________________________________________</w:t>
      </w:r>
    </w:p>
    <w:p w:rsidR="00EC293B" w:rsidRPr="00B355E6" w:rsidRDefault="00EC293B" w:rsidP="00CA10ED">
      <w:pPr>
        <w:spacing w:after="0"/>
        <w:jc w:val="both"/>
        <w:rPr>
          <w:rFonts w:ascii="Times New Roman" w:hAnsi="Times New Roman" w:cs="Times New Roman"/>
          <w:sz w:val="28"/>
          <w:szCs w:val="28"/>
          <w:lang w:val="kk-KZ"/>
        </w:rPr>
      </w:pP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Мекеменің басшысы</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en-US"/>
        </w:rPr>
        <w:t>_________</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en-US"/>
        </w:rPr>
        <w:t>_________</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 xml:space="preserve">   (қолы)</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 xml:space="preserve">  (аты-жөні)</w:t>
      </w:r>
    </w:p>
    <w:p w:rsidR="00EC293B" w:rsidRPr="00B355E6" w:rsidRDefault="00EC293B" w:rsidP="00CA10ED">
      <w:pPr>
        <w:spacing w:after="0"/>
        <w:jc w:val="both"/>
        <w:rPr>
          <w:rFonts w:ascii="Times New Roman" w:hAnsi="Times New Roman" w:cs="Times New Roman"/>
          <w:sz w:val="28"/>
          <w:szCs w:val="28"/>
          <w:lang w:val="kk-KZ"/>
        </w:rPr>
      </w:pPr>
    </w:p>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Сөздік</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өкім – распоряжение</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ұйым –</w:t>
      </w:r>
      <w:r w:rsidRPr="00B355E6">
        <w:rPr>
          <w:rFonts w:ascii="Times New Roman" w:hAnsi="Times New Roman" w:cs="Times New Roman"/>
          <w:sz w:val="28"/>
          <w:szCs w:val="28"/>
        </w:rPr>
        <w:t xml:space="preserve"> организация</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белгілеу – </w:t>
      </w:r>
      <w:r w:rsidRPr="00B355E6">
        <w:rPr>
          <w:rFonts w:ascii="Times New Roman" w:hAnsi="Times New Roman" w:cs="Times New Roman"/>
          <w:sz w:val="28"/>
          <w:szCs w:val="28"/>
        </w:rPr>
        <w:t>обозначать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мекеме – </w:t>
      </w:r>
      <w:r w:rsidRPr="00B355E6">
        <w:rPr>
          <w:rFonts w:ascii="Times New Roman" w:hAnsi="Times New Roman" w:cs="Times New Roman"/>
          <w:sz w:val="28"/>
          <w:szCs w:val="28"/>
        </w:rPr>
        <w:t>заведение</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орындау – </w:t>
      </w:r>
      <w:r w:rsidRPr="00B355E6">
        <w:rPr>
          <w:rFonts w:ascii="Times New Roman" w:hAnsi="Times New Roman" w:cs="Times New Roman"/>
          <w:sz w:val="28"/>
          <w:szCs w:val="28"/>
        </w:rPr>
        <w:t>выполнять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фирмалық –</w:t>
      </w:r>
      <w:r w:rsidRPr="00B355E6">
        <w:rPr>
          <w:rFonts w:ascii="Times New Roman" w:hAnsi="Times New Roman" w:cs="Times New Roman"/>
          <w:sz w:val="28"/>
          <w:szCs w:val="28"/>
        </w:rPr>
        <w:t xml:space="preserve"> фирменный</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нақты –</w:t>
      </w:r>
      <w:r w:rsidRPr="00B355E6">
        <w:rPr>
          <w:rFonts w:ascii="Times New Roman" w:hAnsi="Times New Roman" w:cs="Times New Roman"/>
          <w:sz w:val="28"/>
          <w:szCs w:val="28"/>
        </w:rPr>
        <w:t xml:space="preserve"> номинал</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тапсырма –</w:t>
      </w:r>
      <w:r w:rsidRPr="00B355E6">
        <w:rPr>
          <w:rFonts w:ascii="Times New Roman" w:hAnsi="Times New Roman" w:cs="Times New Roman"/>
          <w:sz w:val="28"/>
          <w:szCs w:val="28"/>
        </w:rPr>
        <w:t xml:space="preserve"> задание</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қазақ тілінде – на казахском языке</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орыс тілінде – на</w:t>
      </w:r>
      <w:r w:rsidRPr="00B355E6">
        <w:rPr>
          <w:rFonts w:ascii="Times New Roman" w:hAnsi="Times New Roman" w:cs="Times New Roman"/>
          <w:sz w:val="28"/>
          <w:szCs w:val="28"/>
        </w:rPr>
        <w:t xml:space="preserve"> русском язык</w:t>
      </w:r>
      <w:r w:rsidRPr="00B355E6">
        <w:rPr>
          <w:rFonts w:ascii="Times New Roman" w:hAnsi="Times New Roman" w:cs="Times New Roman"/>
          <w:sz w:val="28"/>
          <w:szCs w:val="28"/>
          <w:lang w:val="kk-KZ"/>
        </w:rPr>
        <w:t>е</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белгілеу – обозначать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міндетті – обязан</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орынбасар – </w:t>
      </w:r>
      <w:r w:rsidRPr="00B355E6">
        <w:rPr>
          <w:rFonts w:ascii="Times New Roman" w:hAnsi="Times New Roman" w:cs="Times New Roman"/>
          <w:sz w:val="28"/>
          <w:szCs w:val="28"/>
        </w:rPr>
        <w:t>заместитель</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қол қою – </w:t>
      </w:r>
      <w:r w:rsidRPr="00B355E6">
        <w:rPr>
          <w:rFonts w:ascii="Times New Roman" w:hAnsi="Times New Roman" w:cs="Times New Roman"/>
          <w:sz w:val="28"/>
          <w:szCs w:val="28"/>
        </w:rPr>
        <w:t>подписываться</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әкімшілік қызмет – </w:t>
      </w:r>
      <w:r w:rsidRPr="00B355E6">
        <w:rPr>
          <w:rFonts w:ascii="Times New Roman" w:hAnsi="Times New Roman" w:cs="Times New Roman"/>
          <w:sz w:val="28"/>
          <w:szCs w:val="28"/>
        </w:rPr>
        <w:t>администра</w:t>
      </w:r>
      <w:r w:rsidRPr="00B355E6">
        <w:rPr>
          <w:rFonts w:ascii="Times New Roman" w:hAnsi="Times New Roman" w:cs="Times New Roman"/>
          <w:sz w:val="28"/>
          <w:szCs w:val="28"/>
          <w:lang w:val="kk-KZ"/>
        </w:rPr>
        <w:t>тивная</w:t>
      </w:r>
      <w:r w:rsidRPr="00B355E6">
        <w:rPr>
          <w:rFonts w:ascii="Times New Roman" w:hAnsi="Times New Roman" w:cs="Times New Roman"/>
          <w:sz w:val="28"/>
          <w:szCs w:val="28"/>
        </w:rPr>
        <w:t xml:space="preserve"> служба</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жауапкершілік – ответственность</w:t>
      </w:r>
    </w:p>
    <w:p w:rsidR="00EC293B" w:rsidRPr="00B355E6" w:rsidRDefault="00EC293B" w:rsidP="0040689A">
      <w:pPr>
        <w:autoSpaceDE w:val="0"/>
        <w:autoSpaceDN w:val="0"/>
        <w:adjustRightInd w:val="0"/>
        <w:spacing w:after="0"/>
        <w:rPr>
          <w:rFonts w:ascii="Times New Roman" w:hAnsi="Times New Roman" w:cs="Times New Roman"/>
          <w:sz w:val="28"/>
          <w:szCs w:val="28"/>
        </w:rPr>
      </w:pPr>
    </w:p>
    <w:p w:rsidR="00EC293B" w:rsidRPr="00030965" w:rsidRDefault="00EC293B"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Тапсырма.  Берілген есімдіктерді қатыстыра отырып  өкімнің мәтініне қатысты сөйлемдер құраңыз.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Бұл, оның, сол,  мен, біздің, оларға, барлық, түгел, бәріне, олармен, сіздердің, бұндай, ешкімге, ешқашан, ешқандай, әркім, әрнәрсеге, солар.</w:t>
      </w:r>
    </w:p>
    <w:p w:rsidR="000F478A" w:rsidRDefault="000F478A" w:rsidP="00DB2DFA">
      <w:pPr>
        <w:spacing w:after="0"/>
        <w:jc w:val="both"/>
        <w:rPr>
          <w:rFonts w:ascii="Times New Roman" w:hAnsi="Times New Roman" w:cs="Times New Roman"/>
          <w:b/>
          <w:sz w:val="28"/>
          <w:szCs w:val="28"/>
          <w:lang w:val="kk-KZ"/>
        </w:rPr>
      </w:pPr>
    </w:p>
    <w:p w:rsidR="00EC293B" w:rsidRPr="00030965" w:rsidRDefault="00EC293B" w:rsidP="00DB2DF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Сұрақтарға жауап беріңіз.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 Формуляр дегеніміз қандай құжат?</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2. Рубрикация стильдің қай түріне жатады?</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3. Өкімді кім шығарады?</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4. Өкімде мекеме, ұйым атауы көрсетіледі ме?</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5. Өкім шығарғанда қандай сөздермен аяқталады?</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6. Есімдіктің мағыналық түрлері қанша?</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7. Туынды есімдіктер қалай жасалады?</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8. Жіктеу есімдіктеріне септік жалғаулары жалғанады ма?</w:t>
      </w:r>
    </w:p>
    <w:p w:rsidR="00EC293B" w:rsidRPr="00B355E6" w:rsidRDefault="00EC293B" w:rsidP="0040689A">
      <w:pPr>
        <w:spacing w:after="0"/>
        <w:jc w:val="both"/>
        <w:rPr>
          <w:rFonts w:ascii="Times New Roman" w:hAnsi="Times New Roman" w:cs="Times New Roman"/>
          <w:b/>
          <w:sz w:val="28"/>
          <w:szCs w:val="28"/>
          <w:lang w:val="kk-KZ"/>
        </w:rPr>
      </w:pPr>
    </w:p>
    <w:p w:rsidR="00EC293B" w:rsidRPr="00030965" w:rsidRDefault="006D63BA" w:rsidP="0040689A">
      <w:pPr>
        <w:spacing w:after="0"/>
        <w:jc w:val="both"/>
        <w:rPr>
          <w:rFonts w:ascii="Times New Roman" w:hAnsi="Times New Roman" w:cs="Times New Roman"/>
          <w:b/>
          <w:sz w:val="28"/>
          <w:szCs w:val="28"/>
          <w:lang w:val="kk-KZ"/>
        </w:rPr>
      </w:pPr>
      <w:r w:rsidRPr="00030965">
        <w:rPr>
          <w:rFonts w:ascii="Times New Roman" w:hAnsi="Times New Roman" w:cs="Times New Roman"/>
          <w:b/>
          <w:sz w:val="28"/>
          <w:szCs w:val="28"/>
          <w:lang w:val="kk-KZ"/>
        </w:rPr>
        <w:t xml:space="preserve">Тапсырма. </w:t>
      </w:r>
      <w:r w:rsidR="00EC293B" w:rsidRPr="00030965">
        <w:rPr>
          <w:rFonts w:ascii="Times New Roman" w:hAnsi="Times New Roman" w:cs="Times New Roman"/>
          <w:b/>
          <w:sz w:val="28"/>
          <w:szCs w:val="28"/>
          <w:lang w:val="kk-KZ"/>
        </w:rPr>
        <w:t xml:space="preserve">  Сөйлемдерді көшіріп, есімдіктерді мағыналық түрлеріне қарай ажыратыңыз.</w:t>
      </w:r>
    </w:p>
    <w:p w:rsidR="00EC293B" w:rsidRPr="00B355E6" w:rsidRDefault="00EC293B" w:rsidP="0040689A">
      <w:pPr>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ab/>
        <w:t xml:space="preserve">1. Мекемелерде мұндай өкімдер мен құжат формулярлары өте көп кездеседі. 2. Біз бұл іс туралы өкім шығаруды ұйғардық. 3. Мұндай рубрикациялау құжаттың тұрақты элементтері-реквизиттері болып табылады. 4. Құжат аталымы, күні, айы, жылы, қол қою, сол құжатқа тән графикалық безендірулер. 5. Бұлардың барлығы іс қағаздары айналымы мен іс жүргізуде басты орын алады. 6. Осындай элементтер негізінде осы істі жүргізушінің сауаттылығы танылып, оның кәсіби шеберлігі мен тіл мәдениетінен хабардарлығы анықталады.  7. Өкімді басшы немесе оның орынбасары шығарады. </w:t>
      </w: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 xml:space="preserve">  </w:t>
      </w:r>
    </w:p>
    <w:p w:rsidR="00EC293B" w:rsidRPr="00B355E6" w:rsidRDefault="00EC293B"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r w:rsidR="000F478A">
        <w:rPr>
          <w:rFonts w:ascii="Times New Roman" w:hAnsi="Times New Roman" w:cs="Times New Roman"/>
          <w:b/>
          <w:sz w:val="28"/>
          <w:szCs w:val="28"/>
          <w:lang w:val="kk-KZ"/>
        </w:rPr>
        <w:t xml:space="preserve">        </w:t>
      </w:r>
      <w:r w:rsidRPr="00B355E6">
        <w:rPr>
          <w:rFonts w:ascii="Times New Roman" w:hAnsi="Times New Roman" w:cs="Times New Roman"/>
          <w:b/>
          <w:sz w:val="28"/>
          <w:szCs w:val="28"/>
          <w:lang w:val="kk-KZ"/>
        </w:rPr>
        <w:t xml:space="preserve">  Етістіктің шақтары</w:t>
      </w:r>
    </w:p>
    <w:p w:rsidR="00EC293B" w:rsidRPr="00B355E6" w:rsidRDefault="00EC293B"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r w:rsidR="000F478A">
        <w:rPr>
          <w:rFonts w:ascii="Times New Roman" w:hAnsi="Times New Roman" w:cs="Times New Roman"/>
          <w:b/>
          <w:sz w:val="28"/>
          <w:szCs w:val="28"/>
          <w:lang w:val="kk-KZ"/>
        </w:rPr>
        <w:t xml:space="preserve">        </w:t>
      </w:r>
      <w:r w:rsidRPr="00B355E6">
        <w:rPr>
          <w:rFonts w:ascii="Times New Roman" w:hAnsi="Times New Roman" w:cs="Times New Roman"/>
          <w:b/>
          <w:sz w:val="28"/>
          <w:szCs w:val="28"/>
          <w:lang w:val="kk-KZ"/>
        </w:rPr>
        <w:t xml:space="preserve">  Времена глагола</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Етістіктің үш шағы бар: өткен шақ (прошедшее), осы шақ (настоящее), келер шақ (будущее).</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F33844">
      <w:pPr>
        <w:numPr>
          <w:ilvl w:val="0"/>
          <w:numId w:val="25"/>
        </w:num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Осы шақ</w:t>
      </w:r>
    </w:p>
    <w:p w:rsidR="00EC293B" w:rsidRPr="00B355E6" w:rsidRDefault="00EC293B" w:rsidP="0040689A">
      <w:pPr>
        <w:spacing w:after="0"/>
        <w:ind w:left="330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Настоящее время</w:t>
      </w:r>
    </w:p>
    <w:p w:rsidR="00EC293B" w:rsidRPr="00B355E6" w:rsidRDefault="00EC293B" w:rsidP="0040689A">
      <w:pPr>
        <w:spacing w:after="0"/>
        <w:rPr>
          <w:rFonts w:ascii="Times New Roman" w:hAnsi="Times New Roman" w:cs="Times New Roman"/>
          <w:b/>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Етістіктің осы шағы істің дағдылы түрде болып тұратын немесе істің сөйлеп тұрған кезде атқарылып жатқанын білдіреді. (Настоящее время называет действие, которое происходит в тот момент, когда о н</w:t>
      </w:r>
      <w:r w:rsidRPr="00B355E6">
        <w:rPr>
          <w:rFonts w:ascii="Times New Roman" w:hAnsi="Times New Roman" w:cs="Times New Roman"/>
          <w:sz w:val="28"/>
          <w:szCs w:val="28"/>
        </w:rPr>
        <w:t xml:space="preserve">ём </w:t>
      </w:r>
      <w:r w:rsidRPr="00B355E6">
        <w:rPr>
          <w:rFonts w:ascii="Times New Roman" w:hAnsi="Times New Roman" w:cs="Times New Roman"/>
          <w:sz w:val="28"/>
          <w:szCs w:val="28"/>
          <w:lang w:val="kk-KZ"/>
        </w:rPr>
        <w:t xml:space="preserve">говорится) Например: Су ағады. Жер көгереді.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В зависимости от характера действия оно имеет две формы:</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1. Нақ осы шақ (собственно – настоящее время).</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2. Ауыспалы осы шақ (переходные настоящее время). </w:t>
      </w:r>
    </w:p>
    <w:p w:rsidR="00EC293B" w:rsidRPr="00B355E6" w:rsidRDefault="00EC293B" w:rsidP="0040689A">
      <w:pPr>
        <w:spacing w:after="0"/>
        <w:jc w:val="both"/>
        <w:rPr>
          <w:rFonts w:ascii="Times New Roman" w:hAnsi="Times New Roman" w:cs="Times New Roman"/>
          <w:sz w:val="28"/>
          <w:szCs w:val="28"/>
          <w:lang w:val="kk-KZ"/>
        </w:rPr>
      </w:pPr>
    </w:p>
    <w:p w:rsidR="00EC293B" w:rsidRPr="00B355E6" w:rsidRDefault="00EC293B" w:rsidP="0040689A">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rPr>
        <w:tab/>
      </w:r>
      <w:r w:rsidRPr="00B355E6">
        <w:rPr>
          <w:rFonts w:ascii="Times New Roman" w:hAnsi="Times New Roman" w:cs="Times New Roman"/>
          <w:b/>
          <w:sz w:val="28"/>
          <w:szCs w:val="28"/>
          <w:lang w:val="kk-KZ"/>
        </w:rPr>
        <w:t xml:space="preserve">                                      Нақ осы шақ</w:t>
      </w:r>
    </w:p>
    <w:p w:rsidR="00EC293B" w:rsidRPr="00B355E6" w:rsidRDefault="00EC293B" w:rsidP="0040689A">
      <w:pPr>
        <w:spacing w:after="0"/>
        <w:jc w:val="both"/>
        <w:rPr>
          <w:rFonts w:ascii="Times New Roman" w:hAnsi="Times New Roman" w:cs="Times New Roman"/>
          <w:b/>
          <w:sz w:val="28"/>
          <w:szCs w:val="28"/>
          <w:lang w:val="kk-KZ"/>
        </w:rPr>
      </w:pPr>
    </w:p>
    <w:tbl>
      <w:tblPr>
        <w:tblW w:w="990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69"/>
        <w:gridCol w:w="2282"/>
        <w:gridCol w:w="1774"/>
        <w:gridCol w:w="43"/>
        <w:gridCol w:w="1779"/>
        <w:gridCol w:w="2056"/>
      </w:tblGrid>
      <w:tr w:rsidR="00EC293B" w:rsidRPr="00B355E6" w:rsidTr="002C655C">
        <w:tc>
          <w:tcPr>
            <w:tcW w:w="644" w:type="dxa"/>
            <w:tcBorders>
              <w:top w:val="single" w:sz="4" w:space="0" w:color="auto"/>
              <w:left w:val="single" w:sz="4" w:space="0" w:color="auto"/>
              <w:bottom w:val="single" w:sz="4" w:space="0" w:color="auto"/>
              <w:right w:val="single" w:sz="4" w:space="0" w:color="auto"/>
            </w:tcBorders>
          </w:tcPr>
          <w:p w:rsidR="00EC293B" w:rsidRPr="002C655C" w:rsidRDefault="00EC293B" w:rsidP="00F33844">
            <w:pPr>
              <w:pStyle w:val="af3"/>
              <w:numPr>
                <w:ilvl w:val="0"/>
                <w:numId w:val="60"/>
              </w:numPr>
              <w:spacing w:after="0"/>
              <w:jc w:val="center"/>
              <w:rPr>
                <w:rFonts w:ascii="Times New Roman" w:hAnsi="Times New Roman"/>
                <w:b/>
                <w:sz w:val="28"/>
                <w:szCs w:val="28"/>
                <w:lang w:val="kk-KZ"/>
              </w:rPr>
            </w:pPr>
            <w:r w:rsidRPr="002C655C">
              <w:rPr>
                <w:rFonts w:ascii="Times New Roman" w:hAnsi="Times New Roman"/>
                <w:b/>
                <w:sz w:val="28"/>
                <w:szCs w:val="28"/>
                <w:lang w:val="kk-KZ"/>
              </w:rPr>
              <w:t>Лицо</w:t>
            </w:r>
          </w:p>
          <w:p w:rsidR="00EC293B" w:rsidRPr="002C655C" w:rsidRDefault="00EC293B" w:rsidP="00F33844">
            <w:pPr>
              <w:pStyle w:val="af3"/>
              <w:numPr>
                <w:ilvl w:val="0"/>
                <w:numId w:val="60"/>
              </w:numPr>
              <w:jc w:val="center"/>
              <w:rPr>
                <w:rFonts w:ascii="Times New Roman" w:hAnsi="Times New Roman"/>
                <w:sz w:val="28"/>
                <w:szCs w:val="28"/>
                <w:lang w:val="kk-KZ"/>
              </w:rPr>
            </w:pPr>
            <w:r w:rsidRPr="002C655C">
              <w:rPr>
                <w:rFonts w:ascii="Times New Roman" w:hAnsi="Times New Roman"/>
                <w:b/>
                <w:sz w:val="28"/>
                <w:szCs w:val="28"/>
                <w:lang w:val="kk-KZ"/>
              </w:rPr>
              <w:t>жақ</w:t>
            </w:r>
          </w:p>
        </w:tc>
        <w:tc>
          <w:tcPr>
            <w:tcW w:w="9259" w:type="dxa"/>
            <w:gridSpan w:val="5"/>
            <w:tcBorders>
              <w:top w:val="single" w:sz="4" w:space="0" w:color="auto"/>
              <w:left w:val="single" w:sz="4" w:space="0" w:color="auto"/>
              <w:bottom w:val="single" w:sz="4" w:space="0" w:color="auto"/>
              <w:right w:val="single" w:sz="4" w:space="0" w:color="auto"/>
            </w:tcBorders>
          </w:tcPr>
          <w:p w:rsidR="00EC293B" w:rsidRPr="002C655C" w:rsidRDefault="00EC293B" w:rsidP="00F33844">
            <w:pPr>
              <w:pStyle w:val="af3"/>
              <w:numPr>
                <w:ilvl w:val="0"/>
                <w:numId w:val="60"/>
              </w:numPr>
              <w:jc w:val="center"/>
              <w:rPr>
                <w:rFonts w:ascii="Times New Roman" w:hAnsi="Times New Roman"/>
                <w:b/>
                <w:sz w:val="28"/>
                <w:szCs w:val="28"/>
                <w:lang w:val="kk-KZ"/>
              </w:rPr>
            </w:pPr>
            <w:r w:rsidRPr="002C655C">
              <w:rPr>
                <w:rFonts w:ascii="Times New Roman" w:hAnsi="Times New Roman"/>
                <w:b/>
                <w:sz w:val="28"/>
                <w:szCs w:val="28"/>
                <w:lang w:val="kk-KZ"/>
              </w:rPr>
              <w:t>Жекеше – Единственное число</w:t>
            </w:r>
          </w:p>
        </w:tc>
      </w:tr>
      <w:tr w:rsidR="00EC293B" w:rsidRPr="00B355E6" w:rsidTr="002C655C">
        <w:tc>
          <w:tcPr>
            <w:tcW w:w="644"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w:t>
            </w:r>
          </w:p>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w:t>
            </w:r>
          </w:p>
          <w:p w:rsidR="00EC293B" w:rsidRPr="00B355E6" w:rsidRDefault="00EC293B" w:rsidP="0040689A">
            <w:pPr>
              <w:spacing w:after="0"/>
              <w:jc w:val="center"/>
              <w:rPr>
                <w:rFonts w:ascii="Times New Roman" w:hAnsi="Times New Roman" w:cs="Times New Roman"/>
                <w:b/>
                <w:sz w:val="28"/>
                <w:szCs w:val="28"/>
                <w:lang w:val="kk-KZ"/>
              </w:rPr>
            </w:pP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b/>
                <w:sz w:val="28"/>
                <w:szCs w:val="28"/>
                <w:lang w:val="kk-KZ"/>
              </w:rPr>
              <w:t>ІІІ</w:t>
            </w:r>
          </w:p>
        </w:tc>
        <w:tc>
          <w:tcPr>
            <w:tcW w:w="2828"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отырмын (я сижу)</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отырсың (ты сидишь)</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отырсыз (вы сидите)</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отыр (он, она </w:t>
            </w:r>
            <w:r w:rsidRPr="00B355E6">
              <w:rPr>
                <w:rFonts w:ascii="Times New Roman" w:hAnsi="Times New Roman" w:cs="Times New Roman"/>
                <w:sz w:val="28"/>
                <w:szCs w:val="28"/>
                <w:lang w:val="kk-KZ"/>
              </w:rPr>
              <w:lastRenderedPageBreak/>
              <w:t>сидит)</w:t>
            </w:r>
          </w:p>
        </w:tc>
        <w:tc>
          <w:tcPr>
            <w:tcW w:w="2100" w:type="dxa"/>
            <w:gridSpan w:val="2"/>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тұрмын</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тұрсың</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тұрсыз</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тұр –</w:t>
            </w:r>
          </w:p>
        </w:tc>
        <w:tc>
          <w:tcPr>
            <w:tcW w:w="209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жүрмін</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жүрсің</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жүрсіз</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жүр –</w:t>
            </w:r>
          </w:p>
        </w:tc>
        <w:tc>
          <w:tcPr>
            <w:tcW w:w="223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жатырмын</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жатырсың</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жатырсыз</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жатыр –</w:t>
            </w:r>
          </w:p>
        </w:tc>
      </w:tr>
      <w:tr w:rsidR="00EC293B" w:rsidRPr="00B355E6" w:rsidTr="002C655C">
        <w:tc>
          <w:tcPr>
            <w:tcW w:w="644"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p>
        </w:tc>
        <w:tc>
          <w:tcPr>
            <w:tcW w:w="9259" w:type="dxa"/>
            <w:gridSpan w:val="5"/>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Көпше – Множественное лицо</w:t>
            </w:r>
          </w:p>
        </w:tc>
      </w:tr>
      <w:tr w:rsidR="00EC293B" w:rsidRPr="00B355E6" w:rsidTr="002C655C">
        <w:tc>
          <w:tcPr>
            <w:tcW w:w="644"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w:t>
            </w:r>
          </w:p>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w:t>
            </w:r>
            <w:r w:rsidRPr="00B355E6">
              <w:rPr>
                <w:rFonts w:ascii="Times New Roman" w:hAnsi="Times New Roman" w:cs="Times New Roman"/>
                <w:b/>
                <w:sz w:val="28"/>
                <w:szCs w:val="28"/>
                <w:lang w:val="kk-KZ"/>
              </w:rPr>
              <w:br/>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b/>
                <w:sz w:val="28"/>
                <w:szCs w:val="28"/>
                <w:lang w:val="kk-KZ"/>
              </w:rPr>
              <w:t>ІІІ</w:t>
            </w:r>
          </w:p>
        </w:tc>
        <w:tc>
          <w:tcPr>
            <w:tcW w:w="2828"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отырмыз (мы сидим)</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отырсыңдар (вы сидите)</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отырсыздар (вы сидите)</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отыр (они сидят)</w:t>
            </w:r>
          </w:p>
        </w:tc>
        <w:tc>
          <w:tcPr>
            <w:tcW w:w="203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тұрмыз</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тұрсыңдар</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тұрсыздар</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тұр –</w:t>
            </w:r>
          </w:p>
        </w:tc>
        <w:tc>
          <w:tcPr>
            <w:tcW w:w="2160" w:type="dxa"/>
            <w:gridSpan w:val="2"/>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жүрміз</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жүрсіңдер</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жүрсіздер</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жүр –</w:t>
            </w:r>
          </w:p>
        </w:tc>
        <w:tc>
          <w:tcPr>
            <w:tcW w:w="223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жатырмыз</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жатырсыңдар</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жатырсыздар</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жатыр –</w:t>
            </w:r>
          </w:p>
        </w:tc>
      </w:tr>
    </w:tbl>
    <w:p w:rsidR="00EC293B" w:rsidRPr="00B355E6" w:rsidRDefault="00EC293B" w:rsidP="0040689A">
      <w:pPr>
        <w:spacing w:after="0"/>
        <w:jc w:val="both"/>
        <w:rPr>
          <w:rFonts w:ascii="Times New Roman" w:hAnsi="Times New Roman" w:cs="Times New Roman"/>
          <w:b/>
          <w:sz w:val="28"/>
          <w:szCs w:val="28"/>
          <w:lang w:val="kk-KZ"/>
        </w:rPr>
      </w:pPr>
    </w:p>
    <w:p w:rsidR="00EC293B" w:rsidRPr="00B355E6" w:rsidRDefault="00EC293B" w:rsidP="0040689A">
      <w:pPr>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t>Ауыспалы осы шақ</w:t>
      </w:r>
    </w:p>
    <w:tbl>
      <w:tblPr>
        <w:tblW w:w="990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8"/>
        <w:gridCol w:w="4501"/>
        <w:gridCol w:w="4514"/>
      </w:tblGrid>
      <w:tr w:rsidR="00EC293B" w:rsidRPr="00B355E6" w:rsidTr="002C655C">
        <w:tc>
          <w:tcPr>
            <w:tcW w:w="644"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Лицо</w:t>
            </w:r>
          </w:p>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b/>
                <w:sz w:val="28"/>
                <w:szCs w:val="28"/>
                <w:lang w:val="kk-KZ"/>
              </w:rPr>
              <w:t>жақ</w:t>
            </w:r>
          </w:p>
        </w:tc>
        <w:tc>
          <w:tcPr>
            <w:tcW w:w="462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Жекеше – Единственное число</w:t>
            </w:r>
          </w:p>
        </w:tc>
        <w:tc>
          <w:tcPr>
            <w:tcW w:w="4630"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Көпше – Множественное лицо</w:t>
            </w:r>
          </w:p>
        </w:tc>
      </w:tr>
      <w:tr w:rsidR="00EC293B" w:rsidRPr="00B355E6" w:rsidTr="002C655C">
        <w:tc>
          <w:tcPr>
            <w:tcW w:w="644"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w:t>
            </w:r>
          </w:p>
          <w:p w:rsidR="00EC293B" w:rsidRPr="00B355E6" w:rsidRDefault="00EC293B" w:rsidP="0040689A">
            <w:pPr>
              <w:spacing w:after="0"/>
              <w:rPr>
                <w:rFonts w:ascii="Times New Roman" w:hAnsi="Times New Roman" w:cs="Times New Roman"/>
                <w:b/>
                <w:sz w:val="28"/>
                <w:szCs w:val="28"/>
                <w:lang w:val="kk-KZ"/>
              </w:rPr>
            </w:pPr>
          </w:p>
        </w:tc>
        <w:tc>
          <w:tcPr>
            <w:tcW w:w="462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жазамын, жүремін, сөйлеймін</w:t>
            </w:r>
          </w:p>
        </w:tc>
        <w:tc>
          <w:tcPr>
            <w:tcW w:w="4630"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sz w:val="28"/>
                <w:szCs w:val="28"/>
                <w:lang w:val="kk-KZ"/>
              </w:rPr>
              <w:t>жазамыз, жүреміз, сөйлейміз</w:t>
            </w:r>
          </w:p>
        </w:tc>
      </w:tr>
      <w:tr w:rsidR="00EC293B" w:rsidRPr="00B355E6" w:rsidTr="002C655C">
        <w:tc>
          <w:tcPr>
            <w:tcW w:w="644"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w:t>
            </w:r>
          </w:p>
          <w:p w:rsidR="00EC293B" w:rsidRPr="00B355E6" w:rsidRDefault="00EC293B" w:rsidP="0040689A">
            <w:pPr>
              <w:spacing w:after="0"/>
              <w:jc w:val="center"/>
              <w:rPr>
                <w:rFonts w:ascii="Times New Roman" w:hAnsi="Times New Roman" w:cs="Times New Roman"/>
                <w:b/>
                <w:sz w:val="28"/>
                <w:szCs w:val="28"/>
                <w:lang w:val="kk-KZ"/>
              </w:rPr>
            </w:pPr>
          </w:p>
        </w:tc>
        <w:tc>
          <w:tcPr>
            <w:tcW w:w="462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жазасың, жүресің, сөйлейсің</w:t>
            </w:r>
          </w:p>
        </w:tc>
        <w:tc>
          <w:tcPr>
            <w:tcW w:w="4630"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sz w:val="28"/>
                <w:szCs w:val="28"/>
                <w:lang w:val="kk-KZ"/>
              </w:rPr>
              <w:t>жазасыңдар, жүресіңдер, сөйлейсіңдер</w:t>
            </w:r>
          </w:p>
        </w:tc>
      </w:tr>
      <w:tr w:rsidR="00EC293B" w:rsidRPr="00B355E6" w:rsidTr="002C655C">
        <w:tc>
          <w:tcPr>
            <w:tcW w:w="644"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p>
        </w:tc>
        <w:tc>
          <w:tcPr>
            <w:tcW w:w="462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жазасыз, жүресіз, сөйлейсіз</w:t>
            </w:r>
          </w:p>
        </w:tc>
        <w:tc>
          <w:tcPr>
            <w:tcW w:w="4630"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sz w:val="28"/>
                <w:szCs w:val="28"/>
                <w:lang w:val="kk-KZ"/>
              </w:rPr>
              <w:t>жазасыздар, жүресіздер, сөйлейсіздер</w:t>
            </w:r>
          </w:p>
        </w:tc>
      </w:tr>
      <w:tr w:rsidR="00EC293B" w:rsidRPr="00B355E6" w:rsidTr="002C655C">
        <w:tc>
          <w:tcPr>
            <w:tcW w:w="644"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ІІІ</w:t>
            </w:r>
          </w:p>
        </w:tc>
        <w:tc>
          <w:tcPr>
            <w:tcW w:w="462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sz w:val="28"/>
                <w:szCs w:val="28"/>
                <w:lang w:val="kk-KZ"/>
              </w:rPr>
              <w:t>жазады, жүреді, сөйлейді</w:t>
            </w:r>
          </w:p>
        </w:tc>
        <w:tc>
          <w:tcPr>
            <w:tcW w:w="4630"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sz w:val="28"/>
                <w:szCs w:val="28"/>
                <w:lang w:val="kk-KZ"/>
              </w:rPr>
              <w:t>жазады, жүреді, сөйлейді</w:t>
            </w:r>
          </w:p>
        </w:tc>
      </w:tr>
    </w:tbl>
    <w:p w:rsidR="00EC293B" w:rsidRPr="00B355E6" w:rsidRDefault="00EC293B" w:rsidP="0040689A">
      <w:pPr>
        <w:spacing w:after="0"/>
        <w:jc w:val="both"/>
        <w:rPr>
          <w:rFonts w:ascii="Times New Roman" w:hAnsi="Times New Roman" w:cs="Times New Roman"/>
          <w:sz w:val="28"/>
          <w:szCs w:val="28"/>
          <w:lang w:val="kk-KZ"/>
        </w:rPr>
      </w:pPr>
    </w:p>
    <w:p w:rsidR="00EC293B" w:rsidRPr="00214D36" w:rsidRDefault="00EC293B" w:rsidP="0040689A">
      <w:pPr>
        <w:spacing w:after="0"/>
        <w:jc w:val="both"/>
        <w:rPr>
          <w:rFonts w:ascii="Times New Roman" w:hAnsi="Times New Roman" w:cs="Times New Roman"/>
          <w:b/>
          <w:sz w:val="28"/>
          <w:szCs w:val="28"/>
          <w:lang w:val="kk-KZ"/>
        </w:rPr>
      </w:pPr>
      <w:r w:rsidRPr="00214D36">
        <w:rPr>
          <w:rFonts w:ascii="Times New Roman" w:hAnsi="Times New Roman" w:cs="Times New Roman"/>
          <w:b/>
          <w:sz w:val="28"/>
          <w:szCs w:val="28"/>
          <w:lang w:val="kk-KZ"/>
        </w:rPr>
        <w:t>Тапсырма.  Берілген сөз тіркестерін қатыстырып, сөйлем құраңыз.</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Құқықтық актілер, халықаралық шарттар, азаматтардың міндеттері, шешім қабылдау, әлеуметтік орындар, саяси партиялар, ортақ тарихи, қолға алынған, мақсат қою, саяси билік, қызмет ету, бітімге келу, шартқа қол қою, әділдікке бастау, мінддеттерді орындау, жоспар құру, мәселені талқылау.</w:t>
      </w:r>
    </w:p>
    <w:p w:rsidR="00EC293B" w:rsidRPr="00B355E6" w:rsidRDefault="00EC293B" w:rsidP="0040689A">
      <w:pPr>
        <w:spacing w:after="0"/>
        <w:jc w:val="both"/>
        <w:rPr>
          <w:rFonts w:ascii="Times New Roman" w:hAnsi="Times New Roman" w:cs="Times New Roman"/>
          <w:sz w:val="28"/>
          <w:szCs w:val="28"/>
          <w:lang w:val="kk-KZ"/>
        </w:rPr>
      </w:pPr>
    </w:p>
    <w:p w:rsidR="00EC293B" w:rsidRPr="00214D36" w:rsidRDefault="00214D36" w:rsidP="0040689A">
      <w:pPr>
        <w:spacing w:after="0"/>
        <w:jc w:val="both"/>
        <w:rPr>
          <w:rFonts w:ascii="Times New Roman" w:hAnsi="Times New Roman" w:cs="Times New Roman"/>
          <w:b/>
          <w:sz w:val="28"/>
          <w:szCs w:val="28"/>
          <w:lang w:val="kk-KZ"/>
        </w:rPr>
      </w:pPr>
      <w:r>
        <w:rPr>
          <w:rFonts w:ascii="Times New Roman" w:hAnsi="Times New Roman" w:cs="Times New Roman"/>
          <w:b/>
          <w:sz w:val="28"/>
          <w:szCs w:val="28"/>
          <w:lang w:val="kk-KZ"/>
        </w:rPr>
        <w:t>Тапсырма</w:t>
      </w:r>
      <w:r w:rsidR="00EC293B" w:rsidRPr="00214D36">
        <w:rPr>
          <w:rFonts w:ascii="Times New Roman" w:hAnsi="Times New Roman" w:cs="Times New Roman"/>
          <w:b/>
          <w:sz w:val="28"/>
          <w:szCs w:val="28"/>
          <w:lang w:val="kk-KZ"/>
        </w:rPr>
        <w:t xml:space="preserve">. Төмендегі сөйлемдерді көшіріп, әрбір сөйлемдегі ойлардың қай шақта айтылып тұрғанын айтыңыз.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Жұмыс аяғы аяқталып қалған. Көшеден ары-бері мекеменің қызметкерлері өтіп жатыр. Әр жерде топтанып адамдар автобус, мәшине күтіп тұр. Әр жерде қомақты, биік тобылғылардың түбінде қар қалдығы көрінеді. Бірақ әлем өзгеше түрге енген. Бұл мекемеде көптеген қызметкерлер жұмыс істейді. Мұнда түрлі саланың өкілдері бар. Олар іссапарға да көп барады. Олар кейде мәшинемен, кейде автобуспен жүреді. </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p w:rsidR="00EC293B" w:rsidRPr="00B355E6" w:rsidRDefault="00EC293B" w:rsidP="0040689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 xml:space="preserve">Іссапар  </w:t>
      </w:r>
    </w:p>
    <w:p w:rsidR="00EC293B" w:rsidRPr="00B355E6" w:rsidRDefault="00EC293B" w:rsidP="0040689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lastRenderedPageBreak/>
        <w:t>Іссапар куәлігі және іссапарда болған қызметкерлерді тіркеу журналы</w:t>
      </w:r>
    </w:p>
    <w:p w:rsidR="00EC293B" w:rsidRPr="00B355E6" w:rsidRDefault="00EC293B" w:rsidP="0040689A">
      <w:pPr>
        <w:spacing w:after="0"/>
        <w:jc w:val="both"/>
        <w:rPr>
          <w:rFonts w:ascii="Times New Roman" w:hAnsi="Times New Roman" w:cs="Times New Roman"/>
          <w:b/>
          <w:sz w:val="28"/>
          <w:szCs w:val="28"/>
          <w:lang w:val="kk-KZ"/>
        </w:rPr>
      </w:pP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Іссапарға жіберу туралы бұйрыққа қол қойылғаннан кейін арнайы нысан бойынша іссапар куәлігі беріледі. Іссапар куәлігінің нысанын уәкілетті мемлекеттік орган жасап, бекіткен. Іссапар куәлігін жазып беруші маман оған бұйрықтағы барлық қажетті деректерді енгізеді.</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Іссапар шығыстары тәулік бойынша төленетін болғандықтан, іссапар куәлігі қызметкерлердің межелі жерге барған және ол жерден шыққан, қайтып келген уақытын белгілеуші есептік құжат болып табылады. Бұл ретте бару, келу туралы белгіні межелі жердегі жауапты адам қол қойып растап қоймайды, сонымен бірге мөрі де қойылады.</w:t>
      </w:r>
    </w:p>
    <w:p w:rsidR="00EC293B" w:rsidRPr="00B355E6" w:rsidRDefault="00EC293B" w:rsidP="0040689A">
      <w:pPr>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Іссапар куәлігі арнайы нысанда бір данада жасалып беріледі және іссапарда болған қызметкерлерді тіркеу журналында тіркеледі. Журналды әрбір ұйым өз қалауына қарай түзуіне қарай болады. Соның бір үлгісі төмендегідей.</w:t>
      </w:r>
    </w:p>
    <w:p w:rsidR="00EC293B" w:rsidRPr="00B355E6" w:rsidRDefault="00EC293B" w:rsidP="0040689A">
      <w:pPr>
        <w:ind w:left="708"/>
        <w:jc w:val="both"/>
        <w:rPr>
          <w:rFonts w:ascii="Times New Roman" w:hAnsi="Times New Roman" w:cs="Times New Roman"/>
          <w:b/>
          <w:i/>
          <w:sz w:val="28"/>
          <w:szCs w:val="28"/>
          <w:lang w:val="kk-KZ"/>
        </w:rPr>
      </w:pPr>
      <w:r w:rsidRPr="00B355E6">
        <w:rPr>
          <w:rFonts w:ascii="Times New Roman" w:hAnsi="Times New Roman" w:cs="Times New Roman"/>
          <w:b/>
          <w:i/>
          <w:sz w:val="28"/>
          <w:szCs w:val="28"/>
          <w:lang w:val="kk-KZ"/>
        </w:rPr>
        <w:t>Іссапарда болған қызметкерлерді тіркеу журналының үлгісі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6"/>
        <w:gridCol w:w="1089"/>
        <w:gridCol w:w="1464"/>
        <w:gridCol w:w="1545"/>
        <w:gridCol w:w="1285"/>
        <w:gridCol w:w="1476"/>
        <w:gridCol w:w="1592"/>
      </w:tblGrid>
      <w:tr w:rsidR="00EC293B" w:rsidRPr="00B355E6" w:rsidTr="0040689A">
        <w:tc>
          <w:tcPr>
            <w:tcW w:w="1422"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Іссапар куәлігінің берілген күні және нөмірі</w:t>
            </w:r>
          </w:p>
        </w:tc>
        <w:tc>
          <w:tcPr>
            <w:tcW w:w="1052"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Аты-жөні</w:t>
            </w:r>
          </w:p>
        </w:tc>
        <w:tc>
          <w:tcPr>
            <w:tcW w:w="1411"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Лауазымы</w:t>
            </w:r>
          </w:p>
        </w:tc>
        <w:tc>
          <w:tcPr>
            <w:tcW w:w="1489"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Іссапар орны</w:t>
            </w:r>
          </w:p>
        </w:tc>
        <w:tc>
          <w:tcPr>
            <w:tcW w:w="1240"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Мақсаты</w:t>
            </w:r>
          </w:p>
        </w:tc>
        <w:tc>
          <w:tcPr>
            <w:tcW w:w="1423"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Іссапар мерзімі</w:t>
            </w:r>
          </w:p>
        </w:tc>
        <w:tc>
          <w:tcPr>
            <w:tcW w:w="1534"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Бұйрықтың күні мен нөмірі</w:t>
            </w:r>
          </w:p>
        </w:tc>
      </w:tr>
      <w:tr w:rsidR="00EC293B" w:rsidRPr="00B355E6" w:rsidTr="0040689A">
        <w:tc>
          <w:tcPr>
            <w:tcW w:w="1422"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06.03.2007 ж.</w:t>
            </w:r>
          </w:p>
        </w:tc>
        <w:tc>
          <w:tcPr>
            <w:tcW w:w="1052"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Асанов Н.М.</w:t>
            </w:r>
          </w:p>
        </w:tc>
        <w:tc>
          <w:tcPr>
            <w:tcW w:w="1411"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Менеджер</w:t>
            </w:r>
          </w:p>
        </w:tc>
        <w:tc>
          <w:tcPr>
            <w:tcW w:w="1489"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Астана қ. «Тасымал» ЖШС</w:t>
            </w:r>
          </w:p>
        </w:tc>
        <w:tc>
          <w:tcPr>
            <w:tcW w:w="1240"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Шарт жасау</w:t>
            </w:r>
          </w:p>
        </w:tc>
        <w:tc>
          <w:tcPr>
            <w:tcW w:w="1423"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09.03.2007 жылдан 13.03.2007 жылға дейін</w:t>
            </w:r>
          </w:p>
        </w:tc>
        <w:tc>
          <w:tcPr>
            <w:tcW w:w="1534" w:type="dxa"/>
          </w:tcPr>
          <w:p w:rsidR="00EC293B" w:rsidRPr="00B355E6" w:rsidRDefault="00EC293B" w:rsidP="0040689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05.03.2007 ж. №43і</w:t>
            </w:r>
          </w:p>
        </w:tc>
      </w:tr>
      <w:tr w:rsidR="00EC293B" w:rsidRPr="00B355E6" w:rsidTr="0040689A">
        <w:tc>
          <w:tcPr>
            <w:tcW w:w="1422" w:type="dxa"/>
          </w:tcPr>
          <w:p w:rsidR="00EC293B" w:rsidRPr="00B355E6" w:rsidRDefault="00EC293B" w:rsidP="0040689A">
            <w:pPr>
              <w:spacing w:after="0"/>
              <w:jc w:val="center"/>
              <w:rPr>
                <w:rFonts w:ascii="Times New Roman" w:hAnsi="Times New Roman" w:cs="Times New Roman"/>
                <w:sz w:val="28"/>
                <w:szCs w:val="28"/>
                <w:lang w:val="kk-KZ"/>
              </w:rPr>
            </w:pPr>
          </w:p>
        </w:tc>
        <w:tc>
          <w:tcPr>
            <w:tcW w:w="1052" w:type="dxa"/>
          </w:tcPr>
          <w:p w:rsidR="00EC293B" w:rsidRPr="00B355E6" w:rsidRDefault="00EC293B" w:rsidP="0040689A">
            <w:pPr>
              <w:spacing w:after="0"/>
              <w:jc w:val="center"/>
              <w:rPr>
                <w:rFonts w:ascii="Times New Roman" w:hAnsi="Times New Roman" w:cs="Times New Roman"/>
                <w:sz w:val="28"/>
                <w:szCs w:val="28"/>
                <w:lang w:val="kk-KZ"/>
              </w:rPr>
            </w:pPr>
          </w:p>
        </w:tc>
        <w:tc>
          <w:tcPr>
            <w:tcW w:w="1411" w:type="dxa"/>
          </w:tcPr>
          <w:p w:rsidR="00EC293B" w:rsidRPr="00B355E6" w:rsidRDefault="00EC293B" w:rsidP="0040689A">
            <w:pPr>
              <w:spacing w:after="0"/>
              <w:jc w:val="center"/>
              <w:rPr>
                <w:rFonts w:ascii="Times New Roman" w:hAnsi="Times New Roman" w:cs="Times New Roman"/>
                <w:sz w:val="28"/>
                <w:szCs w:val="28"/>
                <w:lang w:val="kk-KZ"/>
              </w:rPr>
            </w:pPr>
          </w:p>
        </w:tc>
        <w:tc>
          <w:tcPr>
            <w:tcW w:w="1489" w:type="dxa"/>
          </w:tcPr>
          <w:p w:rsidR="00EC293B" w:rsidRPr="00B355E6" w:rsidRDefault="00EC293B" w:rsidP="0040689A">
            <w:pPr>
              <w:spacing w:after="0"/>
              <w:jc w:val="center"/>
              <w:rPr>
                <w:rFonts w:ascii="Times New Roman" w:hAnsi="Times New Roman" w:cs="Times New Roman"/>
                <w:sz w:val="28"/>
                <w:szCs w:val="28"/>
                <w:lang w:val="kk-KZ"/>
              </w:rPr>
            </w:pPr>
          </w:p>
        </w:tc>
        <w:tc>
          <w:tcPr>
            <w:tcW w:w="1240" w:type="dxa"/>
          </w:tcPr>
          <w:p w:rsidR="00EC293B" w:rsidRPr="00B355E6" w:rsidRDefault="00EC293B" w:rsidP="0040689A">
            <w:pPr>
              <w:spacing w:after="0"/>
              <w:jc w:val="center"/>
              <w:rPr>
                <w:rFonts w:ascii="Times New Roman" w:hAnsi="Times New Roman" w:cs="Times New Roman"/>
                <w:sz w:val="28"/>
                <w:szCs w:val="28"/>
                <w:lang w:val="kk-KZ"/>
              </w:rPr>
            </w:pPr>
          </w:p>
        </w:tc>
        <w:tc>
          <w:tcPr>
            <w:tcW w:w="1423" w:type="dxa"/>
          </w:tcPr>
          <w:p w:rsidR="00EC293B" w:rsidRPr="00B355E6" w:rsidRDefault="00EC293B" w:rsidP="0040689A">
            <w:pPr>
              <w:spacing w:after="0"/>
              <w:jc w:val="center"/>
              <w:rPr>
                <w:rFonts w:ascii="Times New Roman" w:hAnsi="Times New Roman" w:cs="Times New Roman"/>
                <w:sz w:val="28"/>
                <w:szCs w:val="28"/>
                <w:lang w:val="kk-KZ"/>
              </w:rPr>
            </w:pPr>
          </w:p>
        </w:tc>
        <w:tc>
          <w:tcPr>
            <w:tcW w:w="1534" w:type="dxa"/>
          </w:tcPr>
          <w:p w:rsidR="00EC293B" w:rsidRPr="00B355E6" w:rsidRDefault="00EC293B" w:rsidP="0040689A">
            <w:pPr>
              <w:spacing w:after="0"/>
              <w:jc w:val="center"/>
              <w:rPr>
                <w:rFonts w:ascii="Times New Roman" w:hAnsi="Times New Roman" w:cs="Times New Roman"/>
                <w:sz w:val="28"/>
                <w:szCs w:val="28"/>
                <w:lang w:val="kk-KZ"/>
              </w:rPr>
            </w:pPr>
          </w:p>
        </w:tc>
      </w:tr>
    </w:tbl>
    <w:p w:rsidR="00EC293B" w:rsidRPr="00B355E6" w:rsidRDefault="00EC293B" w:rsidP="0040689A">
      <w:pPr>
        <w:spacing w:after="0"/>
        <w:jc w:val="both"/>
        <w:rPr>
          <w:rFonts w:ascii="Times New Roman" w:hAnsi="Times New Roman" w:cs="Times New Roman"/>
          <w:sz w:val="28"/>
          <w:szCs w:val="28"/>
          <w:lang w:val="en-US"/>
        </w:rPr>
      </w:pPr>
    </w:p>
    <w:p w:rsidR="00EC293B" w:rsidRPr="000F478A" w:rsidRDefault="00EC293B" w:rsidP="000F478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Сөздік</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іссапар – командировка</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арнайы – </w:t>
      </w:r>
      <w:r w:rsidRPr="00B355E6">
        <w:rPr>
          <w:rFonts w:ascii="Times New Roman" w:hAnsi="Times New Roman" w:cs="Times New Roman"/>
          <w:sz w:val="28"/>
          <w:szCs w:val="28"/>
        </w:rPr>
        <w:t>специальный</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қызметкер –</w:t>
      </w:r>
      <w:r w:rsidRPr="00B355E6">
        <w:rPr>
          <w:rFonts w:ascii="Times New Roman" w:hAnsi="Times New Roman" w:cs="Times New Roman"/>
          <w:sz w:val="28"/>
          <w:szCs w:val="28"/>
        </w:rPr>
        <w:t xml:space="preserve"> работник</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маман – </w:t>
      </w:r>
      <w:r w:rsidRPr="00B355E6">
        <w:rPr>
          <w:rFonts w:ascii="Times New Roman" w:hAnsi="Times New Roman" w:cs="Times New Roman"/>
          <w:sz w:val="28"/>
          <w:szCs w:val="28"/>
        </w:rPr>
        <w:t>специалист</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мемлекеттік – </w:t>
      </w:r>
      <w:r w:rsidRPr="00B355E6">
        <w:rPr>
          <w:rFonts w:ascii="Times New Roman" w:hAnsi="Times New Roman" w:cs="Times New Roman"/>
          <w:sz w:val="28"/>
          <w:szCs w:val="28"/>
        </w:rPr>
        <w:t>государственн</w:t>
      </w:r>
      <w:r w:rsidRPr="00B355E6">
        <w:rPr>
          <w:rFonts w:ascii="Times New Roman" w:hAnsi="Times New Roman" w:cs="Times New Roman"/>
          <w:sz w:val="28"/>
          <w:szCs w:val="28"/>
          <w:lang w:val="kk-KZ"/>
        </w:rPr>
        <w:t>ый</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тіркеу журналы – </w:t>
      </w:r>
      <w:r w:rsidRPr="00B355E6">
        <w:rPr>
          <w:rFonts w:ascii="Times New Roman" w:hAnsi="Times New Roman" w:cs="Times New Roman"/>
          <w:sz w:val="28"/>
          <w:szCs w:val="28"/>
        </w:rPr>
        <w:t>журнал</w:t>
      </w:r>
      <w:r w:rsidRPr="00B355E6">
        <w:rPr>
          <w:rFonts w:ascii="Times New Roman" w:hAnsi="Times New Roman" w:cs="Times New Roman"/>
          <w:sz w:val="28"/>
          <w:szCs w:val="28"/>
          <w:lang w:val="kk-KZ"/>
        </w:rPr>
        <w:t xml:space="preserve"> регистраций</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тәулік бойынша – </w:t>
      </w:r>
      <w:r w:rsidRPr="00B355E6">
        <w:rPr>
          <w:rFonts w:ascii="Times New Roman" w:hAnsi="Times New Roman" w:cs="Times New Roman"/>
          <w:sz w:val="28"/>
          <w:szCs w:val="28"/>
        </w:rPr>
        <w:t>по суткам</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жауапты адам – </w:t>
      </w:r>
      <w:r w:rsidRPr="00B355E6">
        <w:rPr>
          <w:rFonts w:ascii="Times New Roman" w:hAnsi="Times New Roman" w:cs="Times New Roman"/>
          <w:sz w:val="28"/>
          <w:szCs w:val="28"/>
        </w:rPr>
        <w:t>ответ</w:t>
      </w:r>
      <w:r w:rsidRPr="00B355E6">
        <w:rPr>
          <w:rFonts w:ascii="Times New Roman" w:hAnsi="Times New Roman" w:cs="Times New Roman"/>
          <w:sz w:val="28"/>
          <w:szCs w:val="28"/>
          <w:lang w:val="kk-KZ"/>
        </w:rPr>
        <w:t>ственный</w:t>
      </w:r>
      <w:r w:rsidRPr="00B355E6">
        <w:rPr>
          <w:rFonts w:ascii="Times New Roman" w:hAnsi="Times New Roman" w:cs="Times New Roman"/>
          <w:sz w:val="28"/>
          <w:szCs w:val="28"/>
        </w:rPr>
        <w:t xml:space="preserve"> человек</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бір дана – </w:t>
      </w:r>
      <w:r w:rsidRPr="00B355E6">
        <w:rPr>
          <w:rFonts w:ascii="Times New Roman" w:hAnsi="Times New Roman" w:cs="Times New Roman"/>
          <w:sz w:val="28"/>
          <w:szCs w:val="28"/>
        </w:rPr>
        <w:t xml:space="preserve">один </w:t>
      </w:r>
      <w:r w:rsidRPr="00B355E6">
        <w:rPr>
          <w:rFonts w:ascii="Times New Roman" w:hAnsi="Times New Roman" w:cs="Times New Roman"/>
          <w:sz w:val="28"/>
          <w:szCs w:val="28"/>
          <w:lang w:val="kk-KZ"/>
        </w:rPr>
        <w:t>экземпляр</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 xml:space="preserve">есептік құжат – </w:t>
      </w:r>
      <w:r w:rsidRPr="00B355E6">
        <w:rPr>
          <w:rFonts w:ascii="Times New Roman" w:hAnsi="Times New Roman" w:cs="Times New Roman"/>
          <w:sz w:val="28"/>
          <w:szCs w:val="28"/>
        </w:rPr>
        <w:t>счетный документ</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мөр басу – </w:t>
      </w:r>
      <w:r w:rsidRPr="00B355E6">
        <w:rPr>
          <w:rFonts w:ascii="Times New Roman" w:hAnsi="Times New Roman" w:cs="Times New Roman"/>
          <w:sz w:val="28"/>
          <w:szCs w:val="28"/>
        </w:rPr>
        <w:t>штемпелевание</w:t>
      </w:r>
    </w:p>
    <w:p w:rsidR="00EC293B" w:rsidRPr="00B355E6" w:rsidRDefault="00EC293B" w:rsidP="0040689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 xml:space="preserve">                                                  </w:t>
      </w:r>
    </w:p>
    <w:p w:rsidR="00EC293B" w:rsidRPr="00DB2DFA" w:rsidRDefault="00D56A4A" w:rsidP="00DB2DFA">
      <w:pPr>
        <w:spacing w:after="0"/>
        <w:jc w:val="both"/>
        <w:rPr>
          <w:rFonts w:ascii="Times New Roman" w:hAnsi="Times New Roman" w:cs="Times New Roman"/>
          <w:b/>
          <w:sz w:val="28"/>
          <w:szCs w:val="28"/>
          <w:lang w:val="kk-KZ"/>
        </w:rPr>
      </w:pPr>
      <w:r w:rsidRPr="00DB2DFA">
        <w:rPr>
          <w:rFonts w:ascii="Times New Roman" w:hAnsi="Times New Roman" w:cs="Times New Roman"/>
          <w:b/>
          <w:sz w:val="28"/>
          <w:szCs w:val="28"/>
          <w:lang w:val="kk-KZ"/>
        </w:rPr>
        <w:t xml:space="preserve">Тапсырма. </w:t>
      </w:r>
      <w:r w:rsidR="00EC293B" w:rsidRPr="00DB2DFA">
        <w:rPr>
          <w:rFonts w:ascii="Times New Roman" w:hAnsi="Times New Roman" w:cs="Times New Roman"/>
          <w:b/>
          <w:sz w:val="28"/>
          <w:szCs w:val="28"/>
          <w:lang w:val="kk-KZ"/>
        </w:rPr>
        <w:t xml:space="preserve"> Берілген сөз тіркестерін қатыстырып, сөйлем құраңыз.</w:t>
      </w:r>
    </w:p>
    <w:p w:rsidR="00EC293B" w:rsidRDefault="00EC293B" w:rsidP="00DB2DF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Азаматтық қоғам, бірлескен түрде, қабылданған шешім, іске жұмылдыру, қоғамдық бірлестіктер, мемлекеттік іс, азаматтар құқығы, шетелдік азаматтар, ұйымдастыру шаралары, халықаралық ұйымдар, заңды тұлғалар.</w:t>
      </w:r>
    </w:p>
    <w:p w:rsidR="00DB2DFA" w:rsidRPr="00B355E6" w:rsidRDefault="00DB2DFA" w:rsidP="00DB2DFA">
      <w:pPr>
        <w:spacing w:after="0"/>
        <w:ind w:firstLine="708"/>
        <w:jc w:val="both"/>
        <w:rPr>
          <w:rFonts w:ascii="Times New Roman" w:hAnsi="Times New Roman" w:cs="Times New Roman"/>
          <w:sz w:val="28"/>
          <w:szCs w:val="28"/>
          <w:lang w:val="kk-KZ"/>
        </w:rPr>
      </w:pPr>
    </w:p>
    <w:p w:rsidR="00EC293B" w:rsidRDefault="00EC293B" w:rsidP="00DB2DFA">
      <w:pPr>
        <w:spacing w:after="0"/>
        <w:rPr>
          <w:rFonts w:ascii="Times New Roman" w:hAnsi="Times New Roman" w:cs="Times New Roman"/>
          <w:b/>
          <w:sz w:val="28"/>
          <w:szCs w:val="28"/>
          <w:lang w:val="kk-KZ"/>
        </w:rPr>
      </w:pPr>
      <w:r w:rsidRPr="00DB2DFA">
        <w:rPr>
          <w:rFonts w:ascii="Times New Roman" w:hAnsi="Times New Roman" w:cs="Times New Roman"/>
          <w:b/>
          <w:sz w:val="28"/>
          <w:szCs w:val="28"/>
          <w:lang w:val="kk-KZ"/>
        </w:rPr>
        <w:t>Тапсырма.  Берілген сөйлемдерді  толықтырыңыз.</w:t>
      </w:r>
    </w:p>
    <w:p w:rsidR="00DB2DFA" w:rsidRPr="00DB2DFA" w:rsidRDefault="00DB2DFA" w:rsidP="00DB2DFA">
      <w:pPr>
        <w:spacing w:after="0"/>
        <w:rPr>
          <w:rFonts w:ascii="Times New Roman" w:hAnsi="Times New Roman" w:cs="Times New Roman"/>
          <w:b/>
          <w:sz w:val="28"/>
          <w:szCs w:val="28"/>
          <w:lang w:val="kk-KZ"/>
        </w:rPr>
      </w:pP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Ауа райы</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Бүгін ауа райы қандай?</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Бүгін ауа райы суық.</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Сіз ауа райы туралы хабар тыңдадыңыз ба?</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Жауын болады дейді.</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Ертең ауа райы қандай болады екен?</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Баяу жел еседі деп күтілуде. </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Жақын арада ауа райы қандай болады екен?</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Оны неге сұрадыңыз?</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Алыс жолға шықпақшы едім. </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Қайда барасыз?</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Жұмысыма байланысты іссапармен Алматыға бармақшымын.</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Қандай шаруалармен барасыз?</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Көрмеге барамын.</w:t>
      </w:r>
    </w:p>
    <w:p w:rsidR="00EC293B" w:rsidRPr="00B355E6" w:rsidRDefault="00EC293B" w:rsidP="00F33844">
      <w:pPr>
        <w:numPr>
          <w:ilvl w:val="0"/>
          <w:numId w:val="2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Өте жақсы екен.</w:t>
      </w: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Сөздік</w:t>
      </w:r>
    </w:p>
    <w:p w:rsidR="00EC293B" w:rsidRPr="00B355E6" w:rsidRDefault="00EC293B" w:rsidP="00DB2DF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азаматтық - гражданство</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ақпарат - информация</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атау - название</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білім – образование, знание</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білу - знать</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жағдай - состояние</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жоғары – высший (-ее, -ая, -ие)</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қосымша – допольнительный (-ая, -ое, -ые)</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қабылдау - принимать</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ұсыным – рекомендация (рекомендательный, -ая, -ое, -ые)</w:t>
      </w:r>
    </w:p>
    <w:p w:rsidR="00EC293B" w:rsidRPr="00B355E6" w:rsidRDefault="00EC293B" w:rsidP="00CA10ED">
      <w:pPr>
        <w:spacing w:after="0"/>
        <w:jc w:val="both"/>
        <w:rPr>
          <w:rFonts w:ascii="Times New Roman" w:hAnsi="Times New Roman" w:cs="Times New Roman"/>
          <w:sz w:val="28"/>
          <w:szCs w:val="28"/>
          <w:lang w:val="kk-KZ"/>
        </w:rPr>
      </w:pPr>
    </w:p>
    <w:p w:rsidR="00EC293B" w:rsidRPr="00B355E6" w:rsidRDefault="00EC293B" w:rsidP="00CA10ED">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000F478A">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Келер шақ</w:t>
      </w:r>
    </w:p>
    <w:p w:rsidR="00EC293B" w:rsidRPr="00B355E6" w:rsidRDefault="00EC293B" w:rsidP="00CA10ED">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Келер шақ іс-әрекет, қимылдың сөйлеп тұрған уақыттан кейін болатындығын білдіреді.</w:t>
      </w:r>
    </w:p>
    <w:p w:rsidR="00EC293B" w:rsidRPr="00B355E6" w:rsidRDefault="00EC293B" w:rsidP="0040689A">
      <w:pPr>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Будущее время называет действие, которое пройзойдет или мыслится как возможное после момента речи. </w:t>
      </w:r>
    </w:p>
    <w:p w:rsidR="00EC293B" w:rsidRPr="00B355E6" w:rsidRDefault="00EC293B" w:rsidP="0040689A">
      <w:pPr>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Келер шақтың үш түрі бар:</w:t>
      </w:r>
    </w:p>
    <w:p w:rsidR="00EC293B" w:rsidRPr="00B355E6" w:rsidRDefault="00EC293B" w:rsidP="00F33844">
      <w:pPr>
        <w:numPr>
          <w:ilvl w:val="0"/>
          <w:numId w:val="2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Болжалды келер шақ (предположительное будущее).</w:t>
      </w:r>
    </w:p>
    <w:p w:rsidR="00EC293B" w:rsidRPr="00B355E6" w:rsidRDefault="00EC293B" w:rsidP="00F33844">
      <w:pPr>
        <w:numPr>
          <w:ilvl w:val="0"/>
          <w:numId w:val="2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Мақсатты келер шақ (достигнутое будущее или будущее цели).</w:t>
      </w:r>
    </w:p>
    <w:p w:rsidR="00EC293B" w:rsidRPr="00B355E6" w:rsidRDefault="00EC293B" w:rsidP="00F33844">
      <w:pPr>
        <w:numPr>
          <w:ilvl w:val="0"/>
          <w:numId w:val="2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Ауыспалы келер шақ (переходное будущее).</w:t>
      </w:r>
    </w:p>
    <w:p w:rsidR="00EC293B" w:rsidRPr="00B355E6" w:rsidRDefault="00EC293B" w:rsidP="0040689A">
      <w:pPr>
        <w:ind w:left="708"/>
        <w:jc w:val="both"/>
        <w:rPr>
          <w:rFonts w:ascii="Times New Roman" w:hAnsi="Times New Roman" w:cs="Times New Roman"/>
          <w:sz w:val="28"/>
          <w:szCs w:val="28"/>
          <w:lang w:val="kk-KZ"/>
        </w:rPr>
      </w:pPr>
    </w:p>
    <w:p w:rsidR="00EC293B" w:rsidRPr="00B355E6" w:rsidRDefault="00EC293B" w:rsidP="00F33844">
      <w:pPr>
        <w:numPr>
          <w:ilvl w:val="0"/>
          <w:numId w:val="27"/>
        </w:num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Болжалды келер шақ</w:t>
      </w:r>
      <w:r w:rsidRPr="00B355E6">
        <w:rPr>
          <w:rFonts w:ascii="Times New Roman" w:hAnsi="Times New Roman" w:cs="Times New Roman"/>
          <w:sz w:val="28"/>
          <w:szCs w:val="28"/>
          <w:lang w:val="kk-KZ"/>
        </w:rPr>
        <w:t xml:space="preserve"> (предположительное будущее).</w:t>
      </w:r>
    </w:p>
    <w:p w:rsidR="00EC293B" w:rsidRPr="00B355E6" w:rsidRDefault="00EC293B" w:rsidP="0040689A">
      <w:pPr>
        <w:ind w:left="708" w:firstLine="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Болжалды келер шақта істің істелу мүмкіндігі кесіп айтылмай, болжам түрінде білдіріледі, яғни істің қашан болатынына шек қойылмайды. </w:t>
      </w:r>
    </w:p>
    <w:p w:rsidR="00EC293B" w:rsidRPr="00B355E6" w:rsidRDefault="00EC293B" w:rsidP="0040689A">
      <w:pPr>
        <w:ind w:left="708" w:firstLine="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Болжалды келер шақ образуется при помощи суффикса –ар, -ер, -р после их личных окончаний І и ІІ лица по спряжению ничем не отличается от других форм времени. </w:t>
      </w:r>
    </w:p>
    <w:tbl>
      <w:tblPr>
        <w:tblW w:w="9914" w:type="dxa"/>
        <w:tblInd w:w="-1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8"/>
        <w:gridCol w:w="4507"/>
        <w:gridCol w:w="4519"/>
      </w:tblGrid>
      <w:tr w:rsidR="00EC293B" w:rsidRPr="00B355E6" w:rsidTr="00260359">
        <w:tc>
          <w:tcPr>
            <w:tcW w:w="888"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Лицо</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b/>
                <w:sz w:val="28"/>
                <w:szCs w:val="28"/>
                <w:lang w:val="kk-KZ"/>
              </w:rPr>
              <w:t>жақ</w:t>
            </w:r>
          </w:p>
        </w:tc>
        <w:tc>
          <w:tcPr>
            <w:tcW w:w="4507"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Жекеше – Единственное число</w:t>
            </w:r>
          </w:p>
        </w:tc>
        <w:tc>
          <w:tcPr>
            <w:tcW w:w="451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Көпше – Множественное лицо</w:t>
            </w:r>
          </w:p>
        </w:tc>
      </w:tr>
      <w:tr w:rsidR="00EC293B" w:rsidRPr="00B355E6" w:rsidTr="00260359">
        <w:trPr>
          <w:trHeight w:val="1482"/>
        </w:trPr>
        <w:tc>
          <w:tcPr>
            <w:tcW w:w="888"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w:t>
            </w:r>
          </w:p>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w:t>
            </w:r>
          </w:p>
          <w:p w:rsidR="00EC293B" w:rsidRPr="00B355E6" w:rsidRDefault="00EC293B" w:rsidP="0040689A">
            <w:pPr>
              <w:jc w:val="center"/>
              <w:rPr>
                <w:rFonts w:ascii="Times New Roman" w:hAnsi="Times New Roman" w:cs="Times New Roman"/>
                <w:b/>
                <w:sz w:val="28"/>
                <w:szCs w:val="28"/>
                <w:lang w:val="kk-KZ"/>
              </w:rPr>
            </w:pPr>
          </w:p>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ІІІ</w:t>
            </w:r>
          </w:p>
        </w:tc>
        <w:tc>
          <w:tcPr>
            <w:tcW w:w="4507"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жазармын, жазбаспын</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жазарсың, жазбассың</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жазарсыз, жазбассыз</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жазар, жазбас</w:t>
            </w:r>
          </w:p>
        </w:tc>
        <w:tc>
          <w:tcPr>
            <w:tcW w:w="451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жазармыз, жазбаспыз</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жазарсыңдар, жазбассыңдар</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жазарсыздар, жазбассыздар</w:t>
            </w:r>
          </w:p>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sz w:val="28"/>
                <w:szCs w:val="28"/>
                <w:lang w:val="kk-KZ"/>
              </w:rPr>
              <w:t>жазар, жазбас</w:t>
            </w:r>
          </w:p>
        </w:tc>
      </w:tr>
    </w:tbl>
    <w:p w:rsidR="00EC293B" w:rsidRPr="00B355E6" w:rsidRDefault="00EC293B" w:rsidP="00CA10ED">
      <w:pPr>
        <w:spacing w:after="0"/>
        <w:jc w:val="both"/>
        <w:rPr>
          <w:rFonts w:ascii="Times New Roman" w:hAnsi="Times New Roman" w:cs="Times New Roman"/>
          <w:b/>
          <w:sz w:val="28"/>
          <w:szCs w:val="28"/>
          <w:lang w:val="kk-KZ"/>
        </w:rPr>
      </w:pPr>
    </w:p>
    <w:p w:rsidR="00EC293B" w:rsidRPr="00B355E6" w:rsidRDefault="00EC293B" w:rsidP="00F33844">
      <w:pPr>
        <w:numPr>
          <w:ilvl w:val="0"/>
          <w:numId w:val="27"/>
        </w:numPr>
        <w:tabs>
          <w:tab w:val="clear" w:pos="1068"/>
        </w:tabs>
        <w:spacing w:after="0"/>
        <w:ind w:left="426" w:firstLine="567"/>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Мақсатты келер шақ</w:t>
      </w:r>
      <w:r w:rsidRPr="00B355E6">
        <w:rPr>
          <w:rFonts w:ascii="Times New Roman" w:hAnsi="Times New Roman" w:cs="Times New Roman"/>
          <w:sz w:val="28"/>
          <w:szCs w:val="28"/>
          <w:lang w:val="kk-KZ"/>
        </w:rPr>
        <w:t xml:space="preserve"> (будущее  время  цели).</w:t>
      </w:r>
    </w:p>
    <w:p w:rsidR="00EC293B" w:rsidRPr="00B355E6" w:rsidRDefault="00EC293B" w:rsidP="00CA10ED">
      <w:pPr>
        <w:spacing w:after="0"/>
        <w:ind w:firstLine="567"/>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Мақсатты келер шақта болашақта істелетін іс мақсат түрінде айтылады. </w:t>
      </w:r>
    </w:p>
    <w:p w:rsidR="00EC293B" w:rsidRPr="00B355E6" w:rsidRDefault="00EC293B" w:rsidP="00CA10ED">
      <w:pPr>
        <w:spacing w:after="0"/>
        <w:ind w:firstLine="567"/>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Мақсатты келер шақ образуется путем прибавления к основе глагола аффикса –мақ, -мек, -бақ, -бек, -пақ, -пек и принимают личные окончания. </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Мен жаз-бақ-пын.                            Я намерен писать.</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Сен айт-пақ-сың.                              Ты намерен сказать.</w:t>
      </w: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Ол сөйле-мек.                                   Он намерен говорить.   </w:t>
      </w:r>
    </w:p>
    <w:p w:rsidR="00EC293B" w:rsidRPr="00B355E6" w:rsidRDefault="00EC293B" w:rsidP="00CA10ED">
      <w:pPr>
        <w:spacing w:after="0"/>
        <w:jc w:val="both"/>
        <w:rPr>
          <w:rFonts w:ascii="Times New Roman" w:hAnsi="Times New Roman" w:cs="Times New Roman"/>
          <w:sz w:val="28"/>
          <w:szCs w:val="28"/>
          <w:lang w:val="kk-KZ"/>
        </w:rPr>
      </w:pPr>
    </w:p>
    <w:p w:rsidR="00EC293B" w:rsidRPr="00B355E6" w:rsidRDefault="00EC293B" w:rsidP="00CA10ED">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Иногда в форме мақсатты келер шақ (будущее намерения) между аффиксом – мақ, -мек, -бақ,  -бек, -пақ, -пек и аффиксом лица вставляется аффикс –шы, -ші, который не изменяет основного значения формы, а придает действию более </w:t>
      </w:r>
      <w:r w:rsidRPr="00B355E6">
        <w:rPr>
          <w:rFonts w:ascii="Times New Roman" w:hAnsi="Times New Roman" w:cs="Times New Roman"/>
          <w:sz w:val="28"/>
          <w:szCs w:val="28"/>
          <w:lang w:val="kk-KZ"/>
        </w:rPr>
        <w:lastRenderedPageBreak/>
        <w:t xml:space="preserve">уверенный характер и приближает время совершения действия: Мен айт-пақ-шы-мын. Я намерен (собираюсь) сказать, бар-мақ-шы-мын, кел-мек-ші-мін, бар-мақ-шы-сың, көр-мек-ші-сің.          </w:t>
      </w:r>
    </w:p>
    <w:p w:rsidR="00EC293B" w:rsidRPr="00B355E6" w:rsidRDefault="00EC293B" w:rsidP="0040689A">
      <w:pPr>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ab/>
      </w:r>
    </w:p>
    <w:tbl>
      <w:tblPr>
        <w:tblW w:w="976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8"/>
        <w:gridCol w:w="4420"/>
        <w:gridCol w:w="4453"/>
      </w:tblGrid>
      <w:tr w:rsidR="00EC293B" w:rsidRPr="00B355E6" w:rsidTr="00260359">
        <w:tc>
          <w:tcPr>
            <w:tcW w:w="502"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Лицо</w:t>
            </w:r>
          </w:p>
          <w:p w:rsidR="00EC293B" w:rsidRPr="00B355E6" w:rsidRDefault="00EC293B" w:rsidP="0040689A">
            <w:pPr>
              <w:jc w:val="center"/>
              <w:rPr>
                <w:rFonts w:ascii="Times New Roman" w:hAnsi="Times New Roman" w:cs="Times New Roman"/>
                <w:sz w:val="28"/>
                <w:szCs w:val="28"/>
                <w:lang w:val="kk-KZ"/>
              </w:rPr>
            </w:pPr>
            <w:r w:rsidRPr="00B355E6">
              <w:rPr>
                <w:rFonts w:ascii="Times New Roman" w:hAnsi="Times New Roman" w:cs="Times New Roman"/>
                <w:b/>
                <w:sz w:val="28"/>
                <w:szCs w:val="28"/>
                <w:lang w:val="kk-KZ"/>
              </w:rPr>
              <w:t>жақ</w:t>
            </w:r>
          </w:p>
        </w:tc>
        <w:tc>
          <w:tcPr>
            <w:tcW w:w="4629"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Жекеше – Единственное число</w:t>
            </w:r>
          </w:p>
        </w:tc>
        <w:tc>
          <w:tcPr>
            <w:tcW w:w="4630" w:type="dxa"/>
            <w:tcBorders>
              <w:top w:val="single" w:sz="4" w:space="0" w:color="auto"/>
              <w:left w:val="single" w:sz="4" w:space="0" w:color="auto"/>
              <w:bottom w:val="single" w:sz="4" w:space="0" w:color="auto"/>
              <w:right w:val="single" w:sz="4" w:space="0" w:color="auto"/>
            </w:tcBorders>
          </w:tcPr>
          <w:p w:rsidR="00EC293B" w:rsidRPr="00B355E6" w:rsidRDefault="00EC293B" w:rsidP="0040689A">
            <w:pPr>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Көпше – Множественное лицо</w:t>
            </w:r>
          </w:p>
        </w:tc>
      </w:tr>
      <w:tr w:rsidR="00EC293B" w:rsidRPr="00B355E6" w:rsidTr="00260359">
        <w:trPr>
          <w:trHeight w:val="840"/>
        </w:trPr>
        <w:tc>
          <w:tcPr>
            <w:tcW w:w="502" w:type="dxa"/>
            <w:tcBorders>
              <w:top w:val="single" w:sz="4" w:space="0" w:color="auto"/>
              <w:left w:val="single" w:sz="4" w:space="0" w:color="auto"/>
              <w:bottom w:val="single" w:sz="4" w:space="0" w:color="auto"/>
              <w:right w:val="single" w:sz="4" w:space="0" w:color="auto"/>
            </w:tcBorders>
          </w:tcPr>
          <w:p w:rsidR="00EC293B" w:rsidRPr="00B355E6" w:rsidRDefault="00EC293B" w:rsidP="00422F7F">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w:t>
            </w:r>
          </w:p>
          <w:p w:rsidR="00EC293B" w:rsidRPr="00B355E6" w:rsidRDefault="00EC293B" w:rsidP="00422F7F">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w:t>
            </w:r>
          </w:p>
          <w:p w:rsidR="00EC293B" w:rsidRPr="00B355E6" w:rsidRDefault="00EC293B" w:rsidP="00422F7F">
            <w:pPr>
              <w:spacing w:after="0"/>
              <w:jc w:val="center"/>
              <w:rPr>
                <w:rFonts w:ascii="Times New Roman" w:hAnsi="Times New Roman" w:cs="Times New Roman"/>
                <w:b/>
                <w:sz w:val="28"/>
                <w:szCs w:val="28"/>
                <w:lang w:val="kk-KZ"/>
              </w:rPr>
            </w:pPr>
          </w:p>
          <w:p w:rsidR="00EC293B" w:rsidRPr="00B355E6" w:rsidRDefault="00EC293B" w:rsidP="00422F7F">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ІІІ</w:t>
            </w:r>
          </w:p>
        </w:tc>
        <w:tc>
          <w:tcPr>
            <w:tcW w:w="4629" w:type="dxa"/>
            <w:tcBorders>
              <w:top w:val="single" w:sz="4" w:space="0" w:color="auto"/>
              <w:left w:val="single" w:sz="4" w:space="0" w:color="auto"/>
              <w:bottom w:val="single" w:sz="4" w:space="0" w:color="auto"/>
              <w:right w:val="single" w:sz="4" w:space="0" w:color="auto"/>
            </w:tcBorders>
          </w:tcPr>
          <w:p w:rsidR="00EC293B" w:rsidRPr="00B355E6" w:rsidRDefault="00EC293B" w:rsidP="00422F7F">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жолықпақпын, жолықпақшымын</w:t>
            </w:r>
          </w:p>
          <w:p w:rsidR="00EC293B" w:rsidRPr="00B355E6" w:rsidRDefault="00EC293B" w:rsidP="00422F7F">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жолықпақсың, жолықпақшысың</w:t>
            </w:r>
          </w:p>
          <w:p w:rsidR="00EC293B" w:rsidRPr="00B355E6" w:rsidRDefault="00EC293B" w:rsidP="00422F7F">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жолықпақсыз, жолықпақшысыз</w:t>
            </w:r>
          </w:p>
          <w:p w:rsidR="00EC293B" w:rsidRPr="00B355E6" w:rsidRDefault="00EC293B" w:rsidP="00422F7F">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жолықпақ, жолықпақшы</w:t>
            </w:r>
          </w:p>
          <w:p w:rsidR="00EC293B" w:rsidRPr="00B355E6" w:rsidRDefault="00EC293B" w:rsidP="00422F7F">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tc>
        <w:tc>
          <w:tcPr>
            <w:tcW w:w="4630" w:type="dxa"/>
            <w:tcBorders>
              <w:top w:val="single" w:sz="4" w:space="0" w:color="auto"/>
              <w:left w:val="single" w:sz="4" w:space="0" w:color="auto"/>
              <w:bottom w:val="single" w:sz="4" w:space="0" w:color="auto"/>
              <w:right w:val="single" w:sz="4" w:space="0" w:color="auto"/>
            </w:tcBorders>
          </w:tcPr>
          <w:p w:rsidR="00EC293B" w:rsidRPr="00B355E6" w:rsidRDefault="00EC293B" w:rsidP="00422F7F">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жолықпақпыз, жолықпақшымыз</w:t>
            </w:r>
          </w:p>
          <w:p w:rsidR="00EC293B" w:rsidRPr="00B355E6" w:rsidRDefault="00EC293B" w:rsidP="00422F7F">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жолықпақсыңдар, жолықпақшысыңдар</w:t>
            </w:r>
          </w:p>
          <w:p w:rsidR="00EC293B" w:rsidRPr="00B355E6" w:rsidRDefault="00EC293B" w:rsidP="00422F7F">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жолықпақсыздар, жолықпақшысыздар</w:t>
            </w:r>
          </w:p>
          <w:p w:rsidR="00EC293B" w:rsidRPr="00B355E6" w:rsidRDefault="00EC293B" w:rsidP="00422F7F">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жолықпақ, жолықпақшы</w:t>
            </w:r>
          </w:p>
          <w:p w:rsidR="00EC293B" w:rsidRPr="00B355E6" w:rsidRDefault="00EC293B" w:rsidP="00422F7F">
            <w:pPr>
              <w:spacing w:after="0"/>
              <w:jc w:val="center"/>
              <w:rPr>
                <w:rFonts w:ascii="Times New Roman" w:hAnsi="Times New Roman" w:cs="Times New Roman"/>
                <w:b/>
                <w:sz w:val="28"/>
                <w:szCs w:val="28"/>
                <w:lang w:val="kk-KZ"/>
              </w:rPr>
            </w:pPr>
          </w:p>
        </w:tc>
      </w:tr>
    </w:tbl>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p>
    <w:p w:rsidR="00EC293B" w:rsidRPr="00B355E6" w:rsidRDefault="00EC293B" w:rsidP="00422F7F">
      <w:pPr>
        <w:spacing w:after="0"/>
        <w:ind w:left="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3. </w:t>
      </w:r>
      <w:r w:rsidRPr="00B355E6">
        <w:rPr>
          <w:rFonts w:ascii="Times New Roman" w:hAnsi="Times New Roman" w:cs="Times New Roman"/>
          <w:b/>
          <w:sz w:val="28"/>
          <w:szCs w:val="28"/>
          <w:lang w:val="kk-KZ"/>
        </w:rPr>
        <w:t>Ауыспалы келер шақ</w:t>
      </w:r>
      <w:r w:rsidRPr="00B355E6">
        <w:rPr>
          <w:rFonts w:ascii="Times New Roman" w:hAnsi="Times New Roman" w:cs="Times New Roman"/>
          <w:sz w:val="28"/>
          <w:szCs w:val="28"/>
          <w:lang w:val="kk-KZ"/>
        </w:rPr>
        <w:t xml:space="preserve"> (переходное будущее).</w:t>
      </w:r>
    </w:p>
    <w:p w:rsidR="00EC293B" w:rsidRPr="00B355E6" w:rsidRDefault="00EC293B" w:rsidP="00422F7F">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Ауыспалы келер шақ ауыспалы пен осы шақтың жасалу жолы бірдей. Шақтың бұл екі түрі бір-бірінен сөйлемдегі мағынасына қарай ажыратылады. </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ab/>
        <w:t>В казахском языке ауыспалы келер шақ (переходное будущее), как и русское простое будущее, по своей внешней форме совпадает с ауыспалы осы шақ (переходным настоящим), даже одна и та же форма глагола обычно имеет двоякое значение ( в ауыспалы осы шақ распознается по контексту).</w:t>
      </w:r>
    </w:p>
    <w:p w:rsidR="00EC293B"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Мысалы: тұрады деген етістік. Ол таулы жерде тұрады дегенде, осы шақты білдірсе; Ол ертең жетіде тұрады дегенде, келер шақты білдіреді.  </w:t>
      </w:r>
    </w:p>
    <w:p w:rsidR="00422F7F" w:rsidRPr="00B355E6" w:rsidRDefault="00422F7F" w:rsidP="00422F7F">
      <w:pPr>
        <w:spacing w:after="0"/>
        <w:jc w:val="both"/>
        <w:rPr>
          <w:rFonts w:ascii="Times New Roman" w:hAnsi="Times New Roman" w:cs="Times New Roman"/>
          <w:sz w:val="28"/>
          <w:szCs w:val="28"/>
          <w:lang w:val="kk-KZ"/>
        </w:rPr>
      </w:pPr>
    </w:p>
    <w:p w:rsidR="00EC293B" w:rsidRPr="00DB2DFA" w:rsidRDefault="006D63BA" w:rsidP="00422F7F">
      <w:pPr>
        <w:spacing w:after="0"/>
        <w:jc w:val="both"/>
        <w:rPr>
          <w:rFonts w:ascii="Times New Roman" w:hAnsi="Times New Roman" w:cs="Times New Roman"/>
          <w:b/>
          <w:sz w:val="28"/>
          <w:szCs w:val="28"/>
          <w:lang w:val="kk-KZ"/>
        </w:rPr>
      </w:pPr>
      <w:r w:rsidRPr="00DB2DFA">
        <w:rPr>
          <w:rFonts w:ascii="Times New Roman" w:hAnsi="Times New Roman" w:cs="Times New Roman"/>
          <w:b/>
          <w:sz w:val="28"/>
          <w:szCs w:val="28"/>
          <w:lang w:val="kk-KZ"/>
        </w:rPr>
        <w:t xml:space="preserve">Тапсырма. </w:t>
      </w:r>
      <w:r w:rsidR="00EC293B" w:rsidRPr="00DB2DFA">
        <w:rPr>
          <w:rFonts w:ascii="Times New Roman" w:hAnsi="Times New Roman" w:cs="Times New Roman"/>
          <w:b/>
          <w:sz w:val="28"/>
          <w:szCs w:val="28"/>
          <w:lang w:val="kk-KZ"/>
        </w:rPr>
        <w:t xml:space="preserve">  Берілген сұхбаттан мақсатты келер шақтың жұрнағын табыңыз.</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Айдын, Алматыға қашан жол жүрмексің?</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Ертең жүрмекшімін.</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Немен барасың?</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Пойызбен барамын.</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Қай пойызбен кетпексің?</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«Отырар» пойызына алмақшымын.</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Пойыз қай уақытта жүрмек?</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Кешкі жетілер шамасында.</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Мен де жақын арада іссапармен Алматыға бармақшымын.</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Қанша күннен кейін барасың?</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Келесі сәрсенбіде.</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Онда барған соң маған хабарласуды ұмытпағайсың?</w:t>
      </w:r>
    </w:p>
    <w:p w:rsidR="00EC293B" w:rsidRPr="00B355E6"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Жарайды. Жолың болсын! Көріскенше сау бол!</w:t>
      </w:r>
    </w:p>
    <w:p w:rsidR="00EC293B" w:rsidRDefault="00EC293B" w:rsidP="00F33844">
      <w:pPr>
        <w:numPr>
          <w:ilvl w:val="0"/>
          <w:numId w:val="24"/>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Сау бол!</w:t>
      </w:r>
    </w:p>
    <w:p w:rsidR="00422F7F" w:rsidRPr="00B355E6" w:rsidRDefault="00422F7F" w:rsidP="000F478A">
      <w:pPr>
        <w:spacing w:after="0"/>
        <w:ind w:left="1068"/>
        <w:jc w:val="both"/>
        <w:rPr>
          <w:rFonts w:ascii="Times New Roman" w:hAnsi="Times New Roman" w:cs="Times New Roman"/>
          <w:sz w:val="28"/>
          <w:szCs w:val="28"/>
          <w:lang w:val="kk-KZ"/>
        </w:rPr>
      </w:pPr>
    </w:p>
    <w:p w:rsidR="00EC293B" w:rsidRPr="00B355E6" w:rsidRDefault="00EC293B" w:rsidP="0040689A">
      <w:pPr>
        <w:ind w:left="708"/>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Сөздік</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арнайы – специальный</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асқақ – высокий, гордый</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әсіресе – особенный</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аталатын – называемый</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әкелінген – привезенный</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негізінен – в основном</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орасан – огромный</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өз күштерімен – своими силами</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ғажап – чудесный</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жан-жағы – вокруг</w:t>
      </w:r>
    </w:p>
    <w:p w:rsidR="00EC293B" w:rsidRPr="00B355E6" w:rsidRDefault="00EC293B" w:rsidP="00422F7F">
      <w:pPr>
        <w:spacing w:after="0"/>
        <w:ind w:left="708"/>
        <w:rPr>
          <w:rFonts w:ascii="Times New Roman" w:hAnsi="Times New Roman" w:cs="Times New Roman"/>
          <w:sz w:val="28"/>
          <w:szCs w:val="28"/>
          <w:lang w:val="kk-KZ"/>
        </w:rPr>
      </w:pPr>
      <w:r w:rsidRPr="00B355E6">
        <w:rPr>
          <w:rFonts w:ascii="Times New Roman" w:hAnsi="Times New Roman" w:cs="Times New Roman"/>
          <w:sz w:val="28"/>
          <w:szCs w:val="28"/>
          <w:lang w:val="kk-KZ"/>
        </w:rPr>
        <w:t>● жемісті еңбек – плодотворная работа</w:t>
      </w:r>
    </w:p>
    <w:p w:rsidR="00EC293B" w:rsidRPr="00B355E6" w:rsidRDefault="00EC293B" w:rsidP="00422F7F">
      <w:pPr>
        <w:spacing w:after="0"/>
        <w:ind w:left="708"/>
        <w:rPr>
          <w:rFonts w:ascii="Times New Roman" w:hAnsi="Times New Roman" w:cs="Times New Roman"/>
          <w:sz w:val="28"/>
          <w:szCs w:val="28"/>
          <w:lang w:val="kk-KZ"/>
        </w:rPr>
      </w:pPr>
    </w:p>
    <w:p w:rsidR="00EC293B" w:rsidRPr="00B355E6" w:rsidRDefault="00EC293B" w:rsidP="00422F7F">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r w:rsidR="00BA66B3">
        <w:rPr>
          <w:rFonts w:ascii="Times New Roman" w:hAnsi="Times New Roman" w:cs="Times New Roman"/>
          <w:b/>
          <w:sz w:val="28"/>
          <w:szCs w:val="28"/>
          <w:lang w:val="kk-KZ"/>
        </w:rPr>
        <w:t xml:space="preserve">              </w:t>
      </w:r>
      <w:r w:rsidRPr="00B355E6">
        <w:rPr>
          <w:rFonts w:ascii="Times New Roman" w:hAnsi="Times New Roman" w:cs="Times New Roman"/>
          <w:b/>
          <w:sz w:val="28"/>
          <w:szCs w:val="28"/>
          <w:lang w:val="kk-KZ"/>
        </w:rPr>
        <w:t xml:space="preserve">  Сөз қолдану мәдениеті</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Бұған дейін біз ауызекі тілде сөйлеудің түрлері, ерекшеліктері туралы айттық. Ауызша сөйлеудің қажеттілігі қолданылатын орындарына қарай маңызды екені белгілі.</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Бүгінгі ғылым қарқын алған қоғамда сонау өткен-өткен ғасырлардан бері қарай ауызша сөйлеудің шаруашылық, тұрмыс пен мәдениет, жалпы адамзат дамуы үшін жеткіліксіз екені байқалды.</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Қазақ қоғамында жазу мәдениетін болмады деген пікір дұрыс емес екенін бәріміз де білеміз. Бірақ көшпелі мәдениетті даму негізі санаған қазақ ұлты үшін ауызша сөйлеу, әдеби, рухани мұраны жатқа білу, есте сақтау қабілетін күшейтті. Сөз құдіретін тануға әсер етіп, сөз киесінің сөйлеуші мен тыңдаушыға неғұрлым тегеурінді жетуіне ықпалын жасады. Ауызекі тілде сөйлесу қарым-қатынасты жасаушы, ұлтты ұйытушы, бірлік, ынтымағын жарастырушы болды, әлі де сол қызметін жоққа шығара алмаймыз. </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Жазу адам ойын жүйелі, тиянақты, толық жеткізуге мүмкіндікті молырақ береді.</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Жазбаша сөздің, қарым-қатынастың ерекшеліктері:</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сөйлем құрылымы қалыптасқан үлгіден көп ауытқи бермейді (стильдік өзгешеліктері болмаса);</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емле ережесі ортақ, оны өзгертуге болмайды;</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сөздердің жазылуының орфографиялық ұстанымдары сақталуы тиіс;</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 қаратпа, қыстырма, одағай сөздер ретсіз көп қолданылмайды (стиль өзгешелігіне қарай ғана).</w:t>
      </w:r>
    </w:p>
    <w:p w:rsidR="00EC293B" w:rsidRPr="00B355E6" w:rsidRDefault="00EC293B" w:rsidP="00422F7F">
      <w:pPr>
        <w:spacing w:after="0"/>
        <w:jc w:val="both"/>
        <w:rPr>
          <w:rFonts w:ascii="Times New Roman" w:hAnsi="Times New Roman" w:cs="Times New Roman"/>
          <w:sz w:val="28"/>
          <w:szCs w:val="28"/>
          <w:lang w:val="kk-KZ"/>
        </w:rPr>
      </w:pPr>
    </w:p>
    <w:p w:rsidR="00EC293B" w:rsidRPr="00B355E6" w:rsidRDefault="00EC293B" w:rsidP="00422F7F">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Сөздік</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Мәдениет – к</w:t>
      </w:r>
      <w:r w:rsidRPr="00DB2DFA">
        <w:rPr>
          <w:rFonts w:ascii="Times New Roman" w:hAnsi="Times New Roman"/>
          <w:sz w:val="28"/>
          <w:szCs w:val="28"/>
        </w:rPr>
        <w:t>ультура</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ауызекі тілде – </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ерекшелік – </w:t>
      </w:r>
      <w:r w:rsidRPr="00DB2DFA">
        <w:rPr>
          <w:rFonts w:ascii="Times New Roman" w:hAnsi="Times New Roman"/>
          <w:sz w:val="28"/>
          <w:szCs w:val="28"/>
        </w:rPr>
        <w:t>особенность</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қоғам – </w:t>
      </w:r>
      <w:r w:rsidRPr="00DB2DFA">
        <w:rPr>
          <w:rFonts w:ascii="Times New Roman" w:hAnsi="Times New Roman"/>
          <w:sz w:val="28"/>
          <w:szCs w:val="28"/>
        </w:rPr>
        <w:t>общество</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әдеби – </w:t>
      </w:r>
      <w:r w:rsidRPr="00DB2DFA">
        <w:rPr>
          <w:rFonts w:ascii="Times New Roman" w:hAnsi="Times New Roman"/>
          <w:sz w:val="28"/>
          <w:szCs w:val="28"/>
        </w:rPr>
        <w:t>литературно</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рухани – </w:t>
      </w:r>
      <w:r w:rsidRPr="00DB2DFA">
        <w:rPr>
          <w:rFonts w:ascii="Times New Roman" w:hAnsi="Times New Roman"/>
          <w:sz w:val="28"/>
          <w:szCs w:val="28"/>
        </w:rPr>
        <w:t>духовно</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бірлік – </w:t>
      </w:r>
      <w:r w:rsidRPr="00DB2DFA">
        <w:rPr>
          <w:rFonts w:ascii="Times New Roman" w:hAnsi="Times New Roman"/>
          <w:sz w:val="28"/>
          <w:szCs w:val="28"/>
        </w:rPr>
        <w:t>единица</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ынтымақ – соодружество</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қызмет – </w:t>
      </w:r>
      <w:r w:rsidRPr="00DB2DFA">
        <w:rPr>
          <w:rFonts w:ascii="Times New Roman" w:hAnsi="Times New Roman"/>
          <w:sz w:val="28"/>
          <w:szCs w:val="28"/>
        </w:rPr>
        <w:t>служба</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мүмкіндік – </w:t>
      </w:r>
      <w:r w:rsidRPr="00DB2DFA">
        <w:rPr>
          <w:rFonts w:ascii="Times New Roman" w:hAnsi="Times New Roman"/>
          <w:sz w:val="28"/>
          <w:szCs w:val="28"/>
        </w:rPr>
        <w:t>вероятность</w:t>
      </w:r>
      <w:r w:rsidRPr="00DB2DFA">
        <w:rPr>
          <w:rFonts w:ascii="Times New Roman" w:hAnsi="Times New Roman"/>
          <w:sz w:val="28"/>
          <w:szCs w:val="28"/>
          <w:lang w:val="kk-KZ"/>
        </w:rPr>
        <w:t>, возможность</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толық жеткізу –</w:t>
      </w:r>
      <w:r w:rsidRPr="00DB2DFA">
        <w:rPr>
          <w:rFonts w:ascii="Times New Roman" w:hAnsi="Times New Roman"/>
          <w:sz w:val="28"/>
          <w:szCs w:val="28"/>
        </w:rPr>
        <w:t>доводить полно</w:t>
      </w:r>
      <w:r w:rsidRPr="00DB2DFA">
        <w:rPr>
          <w:rFonts w:ascii="Times New Roman" w:hAnsi="Times New Roman"/>
          <w:sz w:val="28"/>
          <w:szCs w:val="28"/>
          <w:lang w:val="kk-KZ"/>
        </w:rPr>
        <w:t>стью</w:t>
      </w:r>
    </w:p>
    <w:p w:rsidR="00EC293B" w:rsidRPr="00DB2DFA" w:rsidRDefault="00EC293B" w:rsidP="00F33844">
      <w:pPr>
        <w:pStyle w:val="af3"/>
        <w:numPr>
          <w:ilvl w:val="0"/>
          <w:numId w:val="54"/>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адам ойы – </w:t>
      </w:r>
      <w:r w:rsidRPr="00DB2DFA">
        <w:rPr>
          <w:rFonts w:ascii="Times New Roman" w:hAnsi="Times New Roman"/>
          <w:sz w:val="28"/>
          <w:szCs w:val="28"/>
        </w:rPr>
        <w:t>мысль человека</w:t>
      </w:r>
    </w:p>
    <w:p w:rsidR="00EC293B" w:rsidRPr="00B355E6" w:rsidRDefault="00EC293B" w:rsidP="00422F7F">
      <w:pPr>
        <w:spacing w:after="0"/>
        <w:jc w:val="both"/>
        <w:rPr>
          <w:rFonts w:ascii="Times New Roman" w:hAnsi="Times New Roman" w:cs="Times New Roman"/>
          <w:sz w:val="28"/>
          <w:szCs w:val="28"/>
          <w:lang w:val="kk-KZ"/>
        </w:rPr>
      </w:pPr>
    </w:p>
    <w:p w:rsidR="00EC293B" w:rsidRPr="00422F7F" w:rsidRDefault="006D63BA" w:rsidP="00DB2DFA">
      <w:pPr>
        <w:spacing w:after="0"/>
        <w:jc w:val="both"/>
        <w:rPr>
          <w:rFonts w:ascii="Times New Roman" w:hAnsi="Times New Roman" w:cs="Times New Roman"/>
          <w:b/>
          <w:sz w:val="28"/>
          <w:szCs w:val="28"/>
          <w:lang w:val="kk-KZ"/>
        </w:rPr>
      </w:pPr>
      <w:r w:rsidRPr="00422F7F">
        <w:rPr>
          <w:rFonts w:ascii="Times New Roman" w:hAnsi="Times New Roman" w:cs="Times New Roman"/>
          <w:b/>
          <w:sz w:val="28"/>
          <w:szCs w:val="28"/>
          <w:lang w:val="kk-KZ"/>
        </w:rPr>
        <w:t xml:space="preserve">Тапсырма. </w:t>
      </w:r>
      <w:r w:rsidR="00EC293B" w:rsidRPr="00422F7F">
        <w:rPr>
          <w:rFonts w:ascii="Times New Roman" w:hAnsi="Times New Roman" w:cs="Times New Roman"/>
          <w:b/>
          <w:sz w:val="28"/>
          <w:szCs w:val="28"/>
          <w:lang w:val="kk-KZ"/>
        </w:rPr>
        <w:t xml:space="preserve"> Дұрыс жазылған сөзді көрсетіңіз.</w:t>
      </w:r>
    </w:p>
    <w:p w:rsidR="00EC293B" w:rsidRPr="00B355E6" w:rsidRDefault="00EC293B" w:rsidP="00F33844">
      <w:pPr>
        <w:numPr>
          <w:ilvl w:val="0"/>
          <w:numId w:val="40"/>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Қазір, қәзір, қазыр, хазыр.</w:t>
      </w:r>
    </w:p>
    <w:p w:rsidR="00EC293B" w:rsidRPr="00B355E6" w:rsidRDefault="00EC293B" w:rsidP="00F33844">
      <w:pPr>
        <w:numPr>
          <w:ilvl w:val="0"/>
          <w:numId w:val="40"/>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Қата, қате, хата, хате, кәте.</w:t>
      </w:r>
    </w:p>
    <w:p w:rsidR="00EC293B" w:rsidRPr="00B355E6" w:rsidRDefault="00EC293B" w:rsidP="00F33844">
      <w:pPr>
        <w:numPr>
          <w:ilvl w:val="0"/>
          <w:numId w:val="40"/>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Бейіл, пейіл, пиғыл, пиығыл, быйғыл.</w:t>
      </w:r>
    </w:p>
    <w:p w:rsidR="00EC293B" w:rsidRPr="00B355E6" w:rsidRDefault="00EC293B" w:rsidP="00F33844">
      <w:pPr>
        <w:numPr>
          <w:ilvl w:val="0"/>
          <w:numId w:val="40"/>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Әлдеқашан, алдақашан, әлдеғашан, алдашаған.</w:t>
      </w:r>
    </w:p>
    <w:p w:rsidR="00EC293B" w:rsidRPr="00B355E6" w:rsidRDefault="00EC293B" w:rsidP="00F33844">
      <w:pPr>
        <w:numPr>
          <w:ilvl w:val="0"/>
          <w:numId w:val="40"/>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Әлдегім, әлдекім.</w:t>
      </w:r>
    </w:p>
    <w:p w:rsidR="00422F7F" w:rsidRDefault="00422F7F" w:rsidP="00DB2DFA">
      <w:pPr>
        <w:spacing w:after="0"/>
        <w:jc w:val="center"/>
        <w:rPr>
          <w:rFonts w:ascii="Times New Roman" w:hAnsi="Times New Roman" w:cs="Times New Roman"/>
          <w:b/>
          <w:sz w:val="28"/>
          <w:szCs w:val="28"/>
          <w:lang w:val="kk-KZ"/>
        </w:rPr>
      </w:pP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Өткен шақ</w:t>
      </w: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Прошедшее время</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Етістіктің өткен шағы істің сөйлеп тұрған кезден бұрын болғандығын білдіреді. Прошедшее время называет действие, которое происходило до момента речи. </w:t>
      </w:r>
    </w:p>
    <w:p w:rsidR="00EC293B" w:rsidRPr="00B355E6" w:rsidRDefault="00EC293B" w:rsidP="00DB2DF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ab/>
        <w:t>Өткен шақтың үш түрі бар:</w:t>
      </w:r>
    </w:p>
    <w:p w:rsidR="00EC293B" w:rsidRPr="00B355E6" w:rsidRDefault="00EC293B" w:rsidP="00F33844">
      <w:pPr>
        <w:numPr>
          <w:ilvl w:val="0"/>
          <w:numId w:val="28"/>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Жедел өткен шақ (очевидная форма прошедшего времени).</w:t>
      </w:r>
    </w:p>
    <w:p w:rsidR="00EC293B" w:rsidRPr="00B355E6" w:rsidRDefault="00EC293B" w:rsidP="00F33844">
      <w:pPr>
        <w:numPr>
          <w:ilvl w:val="0"/>
          <w:numId w:val="28"/>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Бұрынғы өткен шақ (давно прошедшее время).</w:t>
      </w:r>
    </w:p>
    <w:p w:rsidR="00EC293B" w:rsidRPr="00BA66B3" w:rsidRDefault="00EC293B" w:rsidP="00F33844">
      <w:pPr>
        <w:numPr>
          <w:ilvl w:val="0"/>
          <w:numId w:val="28"/>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Ауыспалы өткен шақ (переходное прошедшее время).</w:t>
      </w:r>
    </w:p>
    <w:p w:rsidR="00EC293B" w:rsidRPr="00B355E6" w:rsidRDefault="00EC293B" w:rsidP="00F33844">
      <w:pPr>
        <w:numPr>
          <w:ilvl w:val="0"/>
          <w:numId w:val="29"/>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Жедел өткен шақ (очевидная форма прошедшего времени).</w:t>
      </w:r>
    </w:p>
    <w:p w:rsidR="00EC293B" w:rsidRPr="00B355E6" w:rsidRDefault="00EC293B" w:rsidP="0040689A">
      <w:pPr>
        <w:ind w:left="708" w:firstLine="43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Өткен шақтың бұл түрі іс-әрекет, қимылдың дәл сөйлеп тұрған уақыт алдында ғана болып өткенін білдіреді. Мұнда іс-әрекеттің нақтылы анық болғандығы баяндалады. Мысалы: жаздым, кездестім. </w:t>
      </w:r>
    </w:p>
    <w:p w:rsidR="00EC293B" w:rsidRPr="00B355E6" w:rsidRDefault="00EC293B" w:rsidP="0040689A">
      <w:pPr>
        <w:ind w:left="708" w:firstLine="43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Жедел өткен шақ обозначает, что действие достоверно совершилось до момента речи, действие достигло цели и дало определенный результат.</w:t>
      </w:r>
    </w:p>
    <w:p w:rsidR="00EC293B" w:rsidRPr="00B355E6" w:rsidRDefault="00EC293B" w:rsidP="00422F7F">
      <w:pPr>
        <w:spacing w:after="0"/>
        <w:ind w:left="708" w:firstLine="43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Жедел өткен шақ образуется путем присоединения к основе глагола суффиксов –ды, -ді, -ты, -ті и личных окончаний для І и ІІ лица (-м-ң,     -ңыз, -ңіз, -қ, -к, -ң, -дар, -ң, -дер, -ңыз, -дар, -ңіз, -дер). Мысалы: айт-ты-м, айт-ты-ң, айт-ты; бар-ды-м, бар-ды-ң. </w:t>
      </w:r>
    </w:p>
    <w:p w:rsidR="00EC293B" w:rsidRPr="00B355E6" w:rsidRDefault="00EC293B" w:rsidP="00422F7F">
      <w:pPr>
        <w:spacing w:after="0"/>
        <w:ind w:left="708" w:firstLine="432"/>
        <w:jc w:val="both"/>
        <w:rPr>
          <w:rFonts w:ascii="Times New Roman" w:hAnsi="Times New Roman" w:cs="Times New Roman"/>
          <w:sz w:val="28"/>
          <w:szCs w:val="28"/>
          <w:lang w:val="kk-KZ"/>
        </w:rPr>
      </w:pPr>
    </w:p>
    <w:p w:rsidR="00EC293B" w:rsidRPr="00BA66B3" w:rsidRDefault="00EC293B" w:rsidP="00BA66B3">
      <w:pPr>
        <w:spacing w:after="0"/>
        <w:ind w:left="708" w:firstLine="432"/>
        <w:jc w:val="both"/>
        <w:rPr>
          <w:rFonts w:ascii="Times New Roman" w:hAnsi="Times New Roman" w:cs="Times New Roman"/>
          <w:b/>
          <w:i/>
          <w:sz w:val="28"/>
          <w:szCs w:val="28"/>
          <w:lang w:val="kk-KZ"/>
        </w:rPr>
      </w:pPr>
      <w:r w:rsidRPr="00B355E6">
        <w:rPr>
          <w:rFonts w:ascii="Times New Roman" w:hAnsi="Times New Roman" w:cs="Times New Roman"/>
          <w:b/>
          <w:i/>
          <w:sz w:val="28"/>
          <w:szCs w:val="28"/>
          <w:lang w:val="kk-KZ"/>
        </w:rPr>
        <w:t>Жекеше                                                         Көпше</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І л.   жаз-ды-м  - я написал                      жаз-ды-қ   -   мы написали</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ІІ л.  жаз-ды-ң  - ты написал                    жаз-дың-дар  - вы написали</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жаз-ды-ңыз  вы написали                жаз-ды-ңыз-дар  -  вы написали</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ІІІ л. жаз-ды  -  он написал                      жаз-ды  -  они написали</w:t>
      </w:r>
    </w:p>
    <w:p w:rsidR="00EC293B" w:rsidRPr="00B355E6" w:rsidRDefault="00EC293B" w:rsidP="00422F7F">
      <w:pPr>
        <w:spacing w:after="0"/>
        <w:jc w:val="both"/>
        <w:rPr>
          <w:rFonts w:ascii="Times New Roman" w:hAnsi="Times New Roman" w:cs="Times New Roman"/>
          <w:sz w:val="28"/>
          <w:szCs w:val="28"/>
          <w:lang w:val="kk-KZ"/>
        </w:rPr>
      </w:pPr>
    </w:p>
    <w:p w:rsidR="00EC293B" w:rsidRPr="00B355E6" w:rsidRDefault="00EC293B" w:rsidP="00F33844">
      <w:pPr>
        <w:numPr>
          <w:ilvl w:val="0"/>
          <w:numId w:val="29"/>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Бұрынғы өткен шақ (давно прошедшее время).</w:t>
      </w:r>
    </w:p>
    <w:p w:rsidR="00EC293B" w:rsidRPr="00B355E6" w:rsidRDefault="00EC293B" w:rsidP="00422F7F">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Бұл шақ іс-әрекеттің, қимылдың сөйлеп тұрған уақыттан әлдеқайда бұрын, ертеде болып өткенін білдіреді. </w:t>
      </w:r>
    </w:p>
    <w:p w:rsidR="00EC293B" w:rsidRPr="00B355E6" w:rsidRDefault="00EC293B" w:rsidP="00422F7F">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 Бұрынғы өткен шақ образуется посредством прибавления к корню или к основе глагола суффикса причастия прошедшего времени –қан, кен, -ған, -ген и личных окончаний сказуемости (предикативности). Мысалы: көр-ген-мін, көр-ген-сің, көр-ген.</w:t>
      </w:r>
    </w:p>
    <w:p w:rsidR="00EC293B" w:rsidRPr="00B355E6" w:rsidRDefault="00EC293B" w:rsidP="00422F7F">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2. Бұрынғы өткен шақ образуется путем прибавления к основе суффикса –ып, -іп, -п а затем окончания предикативности айт-ып-пын, айт-ып-пыз, көр-іп-пін, көр-іп-сің. </w:t>
      </w:r>
    </w:p>
    <w:p w:rsidR="00EC293B" w:rsidRPr="00B355E6" w:rsidRDefault="00EC293B" w:rsidP="00422F7F">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3. Бұрынғы өткен шақ образуется путем прибавления к основе глагола аффиксов (-қан, -кен и –ып, -іп, -п), а так же –ушы формы со вспомогательным глаголам – и личных окончаний, образующих сложную форму прошедшего времени. Мысалы: айтқан едім, айт-ып едім, бар-ған екен, тапқан едік, байлаған екен. </w:t>
      </w:r>
    </w:p>
    <w:p w:rsidR="00EC293B" w:rsidRPr="00B355E6" w:rsidRDefault="00EC293B" w:rsidP="00422F7F">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ab/>
      </w:r>
    </w:p>
    <w:tbl>
      <w:tblPr>
        <w:tblW w:w="9914" w:type="dxa"/>
        <w:tblInd w:w="-1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8"/>
        <w:gridCol w:w="4507"/>
        <w:gridCol w:w="4519"/>
      </w:tblGrid>
      <w:tr w:rsidR="00EC293B" w:rsidRPr="00B355E6" w:rsidTr="00260359">
        <w:tc>
          <w:tcPr>
            <w:tcW w:w="888" w:type="dxa"/>
            <w:tcBorders>
              <w:top w:val="single" w:sz="4" w:space="0" w:color="auto"/>
              <w:left w:val="single" w:sz="4" w:space="0" w:color="auto"/>
              <w:bottom w:val="single" w:sz="4" w:space="0" w:color="auto"/>
              <w:right w:val="single" w:sz="4" w:space="0" w:color="auto"/>
            </w:tcBorders>
          </w:tcPr>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Лицо</w:t>
            </w:r>
          </w:p>
          <w:p w:rsidR="00EC293B" w:rsidRPr="00B355E6" w:rsidRDefault="00EC293B" w:rsidP="00DB2DFA">
            <w:pPr>
              <w:spacing w:after="0"/>
              <w:jc w:val="center"/>
              <w:rPr>
                <w:rFonts w:ascii="Times New Roman" w:hAnsi="Times New Roman" w:cs="Times New Roman"/>
                <w:sz w:val="28"/>
                <w:szCs w:val="28"/>
                <w:lang w:val="kk-KZ"/>
              </w:rPr>
            </w:pPr>
            <w:r w:rsidRPr="00B355E6">
              <w:rPr>
                <w:rFonts w:ascii="Times New Roman" w:hAnsi="Times New Roman" w:cs="Times New Roman"/>
                <w:b/>
                <w:sz w:val="28"/>
                <w:szCs w:val="28"/>
                <w:lang w:val="kk-KZ"/>
              </w:rPr>
              <w:t>жақ</w:t>
            </w:r>
          </w:p>
        </w:tc>
        <w:tc>
          <w:tcPr>
            <w:tcW w:w="4507" w:type="dxa"/>
            <w:tcBorders>
              <w:top w:val="single" w:sz="4" w:space="0" w:color="auto"/>
              <w:left w:val="single" w:sz="4" w:space="0" w:color="auto"/>
              <w:bottom w:val="single" w:sz="4" w:space="0" w:color="auto"/>
              <w:right w:val="single" w:sz="4" w:space="0" w:color="auto"/>
            </w:tcBorders>
          </w:tcPr>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Жекеше – Единственное число</w:t>
            </w:r>
          </w:p>
        </w:tc>
        <w:tc>
          <w:tcPr>
            <w:tcW w:w="4519" w:type="dxa"/>
            <w:tcBorders>
              <w:top w:val="single" w:sz="4" w:space="0" w:color="auto"/>
              <w:left w:val="single" w:sz="4" w:space="0" w:color="auto"/>
              <w:bottom w:val="single" w:sz="4" w:space="0" w:color="auto"/>
              <w:right w:val="single" w:sz="4" w:space="0" w:color="auto"/>
            </w:tcBorders>
          </w:tcPr>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Көпше – Множественное лицо</w:t>
            </w:r>
          </w:p>
        </w:tc>
      </w:tr>
      <w:tr w:rsidR="00EC293B" w:rsidRPr="00B355E6" w:rsidTr="00260359">
        <w:trPr>
          <w:trHeight w:val="1482"/>
        </w:trPr>
        <w:tc>
          <w:tcPr>
            <w:tcW w:w="888" w:type="dxa"/>
            <w:tcBorders>
              <w:top w:val="single" w:sz="4" w:space="0" w:color="auto"/>
              <w:left w:val="single" w:sz="4" w:space="0" w:color="auto"/>
              <w:bottom w:val="single" w:sz="4" w:space="0" w:color="auto"/>
              <w:right w:val="single" w:sz="4" w:space="0" w:color="auto"/>
            </w:tcBorders>
          </w:tcPr>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w:t>
            </w: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w:t>
            </w:r>
          </w:p>
          <w:p w:rsidR="00EC293B" w:rsidRPr="00B355E6" w:rsidRDefault="00EC293B" w:rsidP="00DB2DFA">
            <w:pPr>
              <w:spacing w:after="0"/>
              <w:jc w:val="center"/>
              <w:rPr>
                <w:rFonts w:ascii="Times New Roman" w:hAnsi="Times New Roman" w:cs="Times New Roman"/>
                <w:b/>
                <w:sz w:val="28"/>
                <w:szCs w:val="28"/>
                <w:lang w:val="kk-KZ"/>
              </w:rPr>
            </w:pP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ІІІ</w:t>
            </w:r>
          </w:p>
        </w:tc>
        <w:tc>
          <w:tcPr>
            <w:tcW w:w="4507" w:type="dxa"/>
            <w:tcBorders>
              <w:top w:val="single" w:sz="4" w:space="0" w:color="auto"/>
              <w:left w:val="single" w:sz="4" w:space="0" w:color="auto"/>
              <w:bottom w:val="single" w:sz="4" w:space="0" w:color="auto"/>
              <w:right w:val="single" w:sz="4" w:space="0" w:color="auto"/>
            </w:tcBorders>
          </w:tcPr>
          <w:p w:rsidR="00EC293B" w:rsidRPr="00B355E6" w:rsidRDefault="00EC293B" w:rsidP="00DB2DF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барыппын, келіппін</w:t>
            </w:r>
          </w:p>
          <w:p w:rsidR="00EC293B" w:rsidRPr="00B355E6" w:rsidRDefault="00EC293B" w:rsidP="00DB2DF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барыпсың, келіпсің</w:t>
            </w:r>
          </w:p>
          <w:p w:rsidR="00EC293B" w:rsidRPr="00B355E6" w:rsidRDefault="00EC293B" w:rsidP="00DB2DF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барыпсыз, келіпсіз</w:t>
            </w:r>
          </w:p>
          <w:p w:rsidR="00EC293B" w:rsidRPr="00B355E6" w:rsidRDefault="00EC293B" w:rsidP="00DB2DF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барыпты, келіпті </w:t>
            </w:r>
          </w:p>
        </w:tc>
        <w:tc>
          <w:tcPr>
            <w:tcW w:w="4519" w:type="dxa"/>
            <w:tcBorders>
              <w:top w:val="single" w:sz="4" w:space="0" w:color="auto"/>
              <w:left w:val="single" w:sz="4" w:space="0" w:color="auto"/>
              <w:bottom w:val="single" w:sz="4" w:space="0" w:color="auto"/>
              <w:right w:val="single" w:sz="4" w:space="0" w:color="auto"/>
            </w:tcBorders>
          </w:tcPr>
          <w:p w:rsidR="00EC293B" w:rsidRPr="00B355E6" w:rsidRDefault="00EC293B" w:rsidP="00DB2DF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барыппыз, келіппіз</w:t>
            </w:r>
          </w:p>
          <w:p w:rsidR="00EC293B" w:rsidRPr="00B355E6" w:rsidRDefault="00EC293B" w:rsidP="00DB2DF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барыпсыңдар, келіпсіңдер</w:t>
            </w:r>
          </w:p>
          <w:p w:rsidR="00EC293B" w:rsidRPr="00B355E6" w:rsidRDefault="00EC293B" w:rsidP="00DB2DF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барыпсыздар, келіпсіздер</w:t>
            </w:r>
          </w:p>
          <w:p w:rsidR="00EC293B" w:rsidRPr="00B355E6" w:rsidRDefault="00EC293B" w:rsidP="00DB2DFA">
            <w:pPr>
              <w:spacing w:after="0"/>
              <w:jc w:val="center"/>
              <w:rPr>
                <w:rFonts w:ascii="Times New Roman" w:hAnsi="Times New Roman" w:cs="Times New Roman"/>
                <w:sz w:val="28"/>
                <w:szCs w:val="28"/>
                <w:lang w:val="kk-KZ"/>
              </w:rPr>
            </w:pPr>
            <w:r w:rsidRPr="00B355E6">
              <w:rPr>
                <w:rFonts w:ascii="Times New Roman" w:hAnsi="Times New Roman" w:cs="Times New Roman"/>
                <w:sz w:val="28"/>
                <w:szCs w:val="28"/>
                <w:lang w:val="kk-KZ"/>
              </w:rPr>
              <w:t>барыпты, келіпті</w:t>
            </w:r>
          </w:p>
        </w:tc>
      </w:tr>
    </w:tbl>
    <w:p w:rsidR="00EC293B" w:rsidRPr="00B355E6" w:rsidRDefault="00EC293B" w:rsidP="00BA66B3">
      <w:pPr>
        <w:rPr>
          <w:rFonts w:ascii="Times New Roman" w:hAnsi="Times New Roman" w:cs="Times New Roman"/>
          <w:sz w:val="28"/>
          <w:szCs w:val="28"/>
          <w:lang w:val="kk-KZ"/>
        </w:rPr>
      </w:pPr>
    </w:p>
    <w:p w:rsidR="00EC293B" w:rsidRPr="00B355E6" w:rsidRDefault="00EC293B" w:rsidP="00422F7F">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Ауыспалы өткен шақ</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lastRenderedPageBreak/>
        <w:tab/>
      </w:r>
      <w:r w:rsidRPr="00B355E6">
        <w:rPr>
          <w:rFonts w:ascii="Times New Roman" w:hAnsi="Times New Roman" w:cs="Times New Roman"/>
          <w:sz w:val="28"/>
          <w:szCs w:val="28"/>
          <w:lang w:val="kk-KZ"/>
        </w:rPr>
        <w:t xml:space="preserve">Бұл тұлғалар өткен шақта сөйлеушінің істің орындалғанын нақтылы баяндауын білдіреді. </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Переходное прошедшее время в отличие от категорического прошедшего (жедел өткен шақ), выражает действие более длительное и не имеет оттенка категоричности. </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Ауыспалы өткен шақ образуется путем присоединения к основе глагола аффикса деепричастия  -а, -е, -й и плюс суффикса –тын, -тін и личного окончания. Мысалы: </w:t>
      </w:r>
    </w:p>
    <w:p w:rsidR="00EC293B" w:rsidRPr="00B355E6" w:rsidRDefault="00EC293B" w:rsidP="00422F7F">
      <w:pPr>
        <w:spacing w:after="0"/>
        <w:jc w:val="both"/>
        <w:rPr>
          <w:rFonts w:ascii="Times New Roman" w:hAnsi="Times New Roman" w:cs="Times New Roman"/>
          <w:sz w:val="28"/>
          <w:szCs w:val="28"/>
          <w:lang w:val="kk-KZ"/>
        </w:rPr>
      </w:pP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І   Мен айт-а-тын-мын                                 Мен біл-е-тін-мін</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ІІ  Сен айт-а-тын-сың                                  Сен біл-е-тін-сің</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ІІІ  Ол айт-а-тын                                          Ол біл-е-тін</w:t>
      </w:r>
    </w:p>
    <w:p w:rsidR="00EC293B" w:rsidRPr="00B355E6" w:rsidRDefault="00EC293B" w:rsidP="00422F7F">
      <w:pPr>
        <w:spacing w:after="0"/>
        <w:jc w:val="both"/>
        <w:rPr>
          <w:rFonts w:ascii="Times New Roman" w:hAnsi="Times New Roman" w:cs="Times New Roman"/>
          <w:sz w:val="28"/>
          <w:szCs w:val="28"/>
          <w:lang w:val="kk-KZ"/>
        </w:rPr>
      </w:pPr>
    </w:p>
    <w:p w:rsidR="00EC293B" w:rsidRPr="00B355E6" w:rsidRDefault="00EC293B" w:rsidP="00BA66B3">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Сөздік</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алғашқы – первый</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алып – крупнейший, гигант</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арналып отыр – посвящается</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бас қосу – объединяться, собраться</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басталмақ – начнется</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басты – главный</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белгілі – неизвестный</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дәстүр – традиция</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көрсетілмек – будет показан</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қазына – фонд</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орындаушы – исполнитель</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өнер қайраткері – деятели искусства</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сонымен қатар – вместе с ним</w:t>
      </w:r>
    </w:p>
    <w:p w:rsidR="00EC293B" w:rsidRPr="00B355E6" w:rsidRDefault="00EC293B" w:rsidP="00422F7F">
      <w:pPr>
        <w:spacing w:after="0"/>
        <w:jc w:val="center"/>
        <w:rPr>
          <w:rFonts w:ascii="Times New Roman" w:hAnsi="Times New Roman" w:cs="Times New Roman"/>
          <w:b/>
          <w:sz w:val="28"/>
          <w:szCs w:val="28"/>
          <w:lang w:val="kk-KZ"/>
        </w:rPr>
      </w:pPr>
    </w:p>
    <w:p w:rsidR="00EC293B" w:rsidRPr="00B355E6" w:rsidRDefault="00EC293B" w:rsidP="00422F7F">
      <w:pPr>
        <w:spacing w:after="0"/>
        <w:ind w:left="2124"/>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 дәлдігі және тұрақты сөз тіркестері</w:t>
      </w:r>
    </w:p>
    <w:p w:rsidR="00EC293B" w:rsidRPr="00B355E6" w:rsidRDefault="00EC293B" w:rsidP="00422F7F">
      <w:pPr>
        <w:spacing w:after="0"/>
        <w:ind w:left="2124"/>
        <w:jc w:val="both"/>
        <w:rPr>
          <w:rFonts w:ascii="Times New Roman" w:hAnsi="Times New Roman" w:cs="Times New Roman"/>
          <w:b/>
          <w:sz w:val="28"/>
          <w:szCs w:val="28"/>
          <w:lang w:val="kk-KZ"/>
        </w:rPr>
      </w:pP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 xml:space="preserve">Тілдегі тұрақты сөз тіркестері тілді көркем, айшықты айтудың бір тәсілі болса, ендігі бір артық белгісі сөзді неғұрлым дәл нақты береді. Мысалы: «тез» деген мен «көзді ашып-жұмғанша» тіркесінің мағынасын бірдей дей алмаймыз. Жылдамдықтың соншалықты күштілігін сөзден гөрі тұрақты сөз тіркесі дәл ашып тұр. </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Тұрақты сөз тіркестері тілде сөзді алмастырып қана қоймайды, ойды анықтайды. Таным-түсінікті береді. Осындай ерекшеліктеріне қарай тұрақты сөз тіркестерін шартты түрде тарихты, таным-түсінікті және ой дәлдігін ашатын тіркестер деп бөлуге болады.</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ab/>
        <w:t>Жаугершілік заманда жауынгер ұрыста өзі жеңген жауларының басын кесіп, қанжығасына байлап алатын көрінеді. «Қанжығаға байлады», «қанжығасында кетті», «қанжыға майланды», «қанжығаң қаң болсын», «қанжығасын қандады», «қанжығада жүрді» тіркестерінің тарихын аңыз осылай шертеді. Бұны тарих іздері де дәлелдейді.</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Әр істің, әр заттың қадір-қасиеті болады деген халық нені болсын қадірлеуді қалап, қиратып жоюды, сындырып шағуды хош көрмеген. Бұдан «киесі ұрды», «киесі атады» деген тіркес қалған.</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Қазіргі тілде де сөзді неғұрлым дәл беретін көптеген тіркестер бар (мысалы: зиялы қауым, салтанатты жиын, ұлықтау рәсімі, жұлдыз жорамал т.б.).</w:t>
      </w:r>
    </w:p>
    <w:p w:rsidR="00EC293B" w:rsidRPr="00B355E6" w:rsidRDefault="00EC293B" w:rsidP="00BA66B3">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Қазақ ұлтының ерекшелігін ашатын, халықтың шаруашылық, тұрмыс-тіршілігінің айғағы болатын, рухани мәдениет негізін айқындаушы белгілердің бірі – тұрақты сөз тіркестері. </w:t>
      </w:r>
    </w:p>
    <w:p w:rsidR="00EC293B" w:rsidRPr="00B355E6" w:rsidRDefault="00EC293B" w:rsidP="0040689A">
      <w:pPr>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Тұрақты сөз тіркестерінің негізгі белгілері:</w:t>
      </w:r>
    </w:p>
    <w:p w:rsidR="00EC293B" w:rsidRPr="00B355E6" w:rsidRDefault="00EC293B" w:rsidP="00F33844">
      <w:pPr>
        <w:numPr>
          <w:ilvl w:val="0"/>
          <w:numId w:val="4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Тіркес құрамында кемінде екі сөз болуы керек.</w:t>
      </w:r>
    </w:p>
    <w:p w:rsidR="00EC293B" w:rsidRPr="00B355E6" w:rsidRDefault="00EC293B" w:rsidP="00F33844">
      <w:pPr>
        <w:numPr>
          <w:ilvl w:val="0"/>
          <w:numId w:val="4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Сөздердің орны өзара ауыстырылмайды.</w:t>
      </w:r>
    </w:p>
    <w:p w:rsidR="00EC293B" w:rsidRPr="00B355E6" w:rsidRDefault="00EC293B" w:rsidP="00F33844">
      <w:pPr>
        <w:numPr>
          <w:ilvl w:val="0"/>
          <w:numId w:val="4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Тіркес құрамындағы сөздерді басқа сөздермен өзгертуге келмейді.</w:t>
      </w:r>
    </w:p>
    <w:p w:rsidR="00EC293B" w:rsidRPr="00B355E6" w:rsidRDefault="00EC293B" w:rsidP="00F33844">
      <w:pPr>
        <w:numPr>
          <w:ilvl w:val="0"/>
          <w:numId w:val="4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Тіркес құрамындағы сөздер жеке-жеке мағына бермей, барлығы тұтас бір мағынаны ашады.</w:t>
      </w:r>
    </w:p>
    <w:p w:rsidR="00EC293B" w:rsidRPr="00BA66B3" w:rsidRDefault="00EC293B" w:rsidP="00F33844">
      <w:pPr>
        <w:numPr>
          <w:ilvl w:val="0"/>
          <w:numId w:val="4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Құрамындағы сөздер бір бүтін тұлға ретінде жұмсалады.</w:t>
      </w:r>
    </w:p>
    <w:p w:rsidR="00EC293B" w:rsidRPr="00B355E6" w:rsidRDefault="00EC293B" w:rsidP="0040689A">
      <w:pPr>
        <w:ind w:left="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Тұрақты сөз тіркестері идиома және фраза деп бөлінеді.</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Идиома</w:t>
      </w:r>
      <w:r w:rsidRPr="00B355E6">
        <w:rPr>
          <w:rFonts w:ascii="Times New Roman" w:hAnsi="Times New Roman" w:cs="Times New Roman"/>
          <w:sz w:val="28"/>
          <w:szCs w:val="28"/>
          <w:lang w:val="kk-KZ"/>
        </w:rPr>
        <w:t xml:space="preserve"> – тіркес құрамындағы сөздерді бөлуге келмейтін, мағына тұтастығы тіркеспен бірге анықталатын сөздер тобы. Мысалы: </w:t>
      </w:r>
      <w:r w:rsidRPr="00B355E6">
        <w:rPr>
          <w:rFonts w:ascii="Times New Roman" w:hAnsi="Times New Roman" w:cs="Times New Roman"/>
          <w:b/>
          <w:sz w:val="28"/>
          <w:szCs w:val="28"/>
          <w:lang w:val="kk-KZ"/>
        </w:rPr>
        <w:t>мұрнын көкке көтеру</w:t>
      </w:r>
      <w:r w:rsidRPr="00B355E6">
        <w:rPr>
          <w:rFonts w:ascii="Times New Roman" w:hAnsi="Times New Roman" w:cs="Times New Roman"/>
          <w:sz w:val="28"/>
          <w:szCs w:val="28"/>
          <w:lang w:val="kk-KZ"/>
        </w:rPr>
        <w:t xml:space="preserve"> (менменсу), </w:t>
      </w:r>
      <w:r w:rsidRPr="00B355E6">
        <w:rPr>
          <w:rFonts w:ascii="Times New Roman" w:hAnsi="Times New Roman" w:cs="Times New Roman"/>
          <w:b/>
          <w:sz w:val="28"/>
          <w:szCs w:val="28"/>
          <w:lang w:val="kk-KZ"/>
        </w:rPr>
        <w:t>қара қылды қақ жару</w:t>
      </w:r>
      <w:r w:rsidRPr="00B355E6">
        <w:rPr>
          <w:rFonts w:ascii="Times New Roman" w:hAnsi="Times New Roman" w:cs="Times New Roman"/>
          <w:sz w:val="28"/>
          <w:szCs w:val="28"/>
          <w:lang w:val="kk-KZ"/>
        </w:rPr>
        <w:t xml:space="preserve"> (адал), </w:t>
      </w:r>
      <w:r w:rsidRPr="00B355E6">
        <w:rPr>
          <w:rFonts w:ascii="Times New Roman" w:hAnsi="Times New Roman" w:cs="Times New Roman"/>
          <w:b/>
          <w:sz w:val="28"/>
          <w:szCs w:val="28"/>
          <w:lang w:val="kk-KZ"/>
        </w:rPr>
        <w:t>аузына ақ ит кіріп, қара ит шығу</w:t>
      </w:r>
      <w:r w:rsidRPr="00B355E6">
        <w:rPr>
          <w:rFonts w:ascii="Times New Roman" w:hAnsi="Times New Roman" w:cs="Times New Roman"/>
          <w:sz w:val="28"/>
          <w:szCs w:val="28"/>
          <w:lang w:val="kk-KZ"/>
        </w:rPr>
        <w:t xml:space="preserve"> (қатты балағаттап ұрсу), </w:t>
      </w:r>
      <w:r w:rsidRPr="00B355E6">
        <w:rPr>
          <w:rFonts w:ascii="Times New Roman" w:hAnsi="Times New Roman" w:cs="Times New Roman"/>
          <w:b/>
          <w:sz w:val="28"/>
          <w:szCs w:val="28"/>
          <w:lang w:val="kk-KZ"/>
        </w:rPr>
        <w:t>салы суға кету</w:t>
      </w:r>
      <w:r w:rsidRPr="00B355E6">
        <w:rPr>
          <w:rFonts w:ascii="Times New Roman" w:hAnsi="Times New Roman" w:cs="Times New Roman"/>
          <w:sz w:val="28"/>
          <w:szCs w:val="28"/>
          <w:lang w:val="kk-KZ"/>
        </w:rPr>
        <w:t xml:space="preserve"> (ұнжырғасы түсу) т.б.</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Фраза</w:t>
      </w:r>
      <w:r w:rsidRPr="00B355E6">
        <w:rPr>
          <w:rFonts w:ascii="Times New Roman" w:hAnsi="Times New Roman" w:cs="Times New Roman"/>
          <w:sz w:val="28"/>
          <w:szCs w:val="28"/>
          <w:lang w:val="kk-KZ"/>
        </w:rPr>
        <w:t xml:space="preserve"> – тіркес құрамындағы сөздердің біреуі болса да, бастапқы лексикалық мағынасын сақтаған сөз тіркесінің түрі. Мысалы: </w:t>
      </w:r>
      <w:r w:rsidRPr="00B355E6">
        <w:rPr>
          <w:rFonts w:ascii="Times New Roman" w:hAnsi="Times New Roman" w:cs="Times New Roman"/>
          <w:b/>
          <w:sz w:val="28"/>
          <w:szCs w:val="28"/>
          <w:lang w:val="kk-KZ"/>
        </w:rPr>
        <w:t xml:space="preserve">тепсе темір үзу </w:t>
      </w:r>
      <w:r w:rsidRPr="00B355E6">
        <w:rPr>
          <w:rFonts w:ascii="Times New Roman" w:hAnsi="Times New Roman" w:cs="Times New Roman"/>
          <w:sz w:val="28"/>
          <w:szCs w:val="28"/>
          <w:lang w:val="kk-KZ"/>
        </w:rPr>
        <w:t xml:space="preserve">(мықты), </w:t>
      </w:r>
      <w:r w:rsidRPr="00B355E6">
        <w:rPr>
          <w:rFonts w:ascii="Times New Roman" w:hAnsi="Times New Roman" w:cs="Times New Roman"/>
          <w:b/>
          <w:sz w:val="28"/>
          <w:szCs w:val="28"/>
          <w:lang w:val="kk-KZ"/>
        </w:rPr>
        <w:t xml:space="preserve">бұраң бел </w:t>
      </w:r>
      <w:r w:rsidRPr="00B355E6">
        <w:rPr>
          <w:rFonts w:ascii="Times New Roman" w:hAnsi="Times New Roman" w:cs="Times New Roman"/>
          <w:sz w:val="28"/>
          <w:szCs w:val="28"/>
          <w:lang w:val="kk-KZ"/>
        </w:rPr>
        <w:t xml:space="preserve">(нәзік, жіңішке бел), </w:t>
      </w:r>
      <w:r w:rsidRPr="00B355E6">
        <w:rPr>
          <w:rFonts w:ascii="Times New Roman" w:hAnsi="Times New Roman" w:cs="Times New Roman"/>
          <w:b/>
          <w:sz w:val="28"/>
          <w:szCs w:val="28"/>
          <w:lang w:val="kk-KZ"/>
        </w:rPr>
        <w:t xml:space="preserve">алма мойын </w:t>
      </w:r>
      <w:r w:rsidRPr="00B355E6">
        <w:rPr>
          <w:rFonts w:ascii="Times New Roman" w:hAnsi="Times New Roman" w:cs="Times New Roman"/>
          <w:sz w:val="28"/>
          <w:szCs w:val="28"/>
          <w:lang w:val="kk-KZ"/>
        </w:rPr>
        <w:t xml:space="preserve">(әдемі мойын), </w:t>
      </w:r>
      <w:r w:rsidRPr="00B355E6">
        <w:rPr>
          <w:rFonts w:ascii="Times New Roman" w:hAnsi="Times New Roman" w:cs="Times New Roman"/>
          <w:b/>
          <w:sz w:val="28"/>
          <w:szCs w:val="28"/>
          <w:lang w:val="kk-KZ"/>
        </w:rPr>
        <w:t xml:space="preserve">асқар тау </w:t>
      </w:r>
      <w:r w:rsidRPr="00B355E6">
        <w:rPr>
          <w:rFonts w:ascii="Times New Roman" w:hAnsi="Times New Roman" w:cs="Times New Roman"/>
          <w:sz w:val="28"/>
          <w:szCs w:val="28"/>
          <w:lang w:val="kk-KZ"/>
        </w:rPr>
        <w:t>(биік тау) т.б.</w:t>
      </w:r>
    </w:p>
    <w:p w:rsidR="00EC293B"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Қазақ тілі – тұрақты сөз тіркестеріне бай тіл. Тілдегі көркемдеп, бейнелеп  жеткізудің әрі нақты суретті көзге елестете  жеткізудің құралы болатын тұрақты сөз тіркестері сөздігі «Қазақ тілінің фразеологиялық сөздігінде» (І. Кеңесбаев А., 1977) берілген.</w:t>
      </w:r>
    </w:p>
    <w:p w:rsidR="00422F7F" w:rsidRPr="00B355E6" w:rsidRDefault="00422F7F" w:rsidP="00422F7F">
      <w:pPr>
        <w:spacing w:after="0"/>
        <w:jc w:val="both"/>
        <w:rPr>
          <w:rFonts w:ascii="Times New Roman" w:hAnsi="Times New Roman" w:cs="Times New Roman"/>
          <w:sz w:val="28"/>
          <w:szCs w:val="28"/>
          <w:lang w:val="kk-KZ"/>
        </w:rPr>
      </w:pPr>
    </w:p>
    <w:p w:rsidR="00EC293B" w:rsidRPr="00422F7F" w:rsidRDefault="00EC293B" w:rsidP="00422F7F">
      <w:pPr>
        <w:spacing w:after="0"/>
        <w:jc w:val="both"/>
        <w:rPr>
          <w:rFonts w:ascii="Times New Roman" w:hAnsi="Times New Roman" w:cs="Times New Roman"/>
          <w:b/>
          <w:sz w:val="28"/>
          <w:szCs w:val="28"/>
          <w:lang w:val="kk-KZ"/>
        </w:rPr>
      </w:pPr>
      <w:r w:rsidRPr="00422F7F">
        <w:rPr>
          <w:rFonts w:ascii="Times New Roman" w:hAnsi="Times New Roman" w:cs="Times New Roman"/>
          <w:b/>
          <w:sz w:val="28"/>
          <w:szCs w:val="28"/>
          <w:lang w:val="kk-KZ"/>
        </w:rPr>
        <w:t>Тапсырма.  Берілген сөздерді өткен шақта жіктеңіз.</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Баратын, келетін, айтатын, сөйлейтін, жазатын.</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p w:rsidR="00EC293B" w:rsidRPr="00422F7F" w:rsidRDefault="006D63BA" w:rsidP="00422F7F">
      <w:pPr>
        <w:spacing w:after="0"/>
        <w:jc w:val="both"/>
        <w:rPr>
          <w:rFonts w:ascii="Times New Roman" w:hAnsi="Times New Roman" w:cs="Times New Roman"/>
          <w:b/>
          <w:sz w:val="28"/>
          <w:szCs w:val="28"/>
          <w:lang w:val="kk-KZ"/>
        </w:rPr>
      </w:pPr>
      <w:r w:rsidRPr="00422F7F">
        <w:rPr>
          <w:rFonts w:ascii="Times New Roman" w:hAnsi="Times New Roman" w:cs="Times New Roman"/>
          <w:b/>
          <w:sz w:val="28"/>
          <w:szCs w:val="28"/>
          <w:lang w:val="kk-KZ"/>
        </w:rPr>
        <w:t xml:space="preserve">Тапсырма. </w:t>
      </w:r>
      <w:r w:rsidR="00EC293B" w:rsidRPr="00422F7F">
        <w:rPr>
          <w:rFonts w:ascii="Times New Roman" w:hAnsi="Times New Roman" w:cs="Times New Roman"/>
          <w:b/>
          <w:sz w:val="28"/>
          <w:szCs w:val="28"/>
          <w:lang w:val="kk-KZ"/>
        </w:rPr>
        <w:t xml:space="preserve"> Берілген  тұрақты сөз тіркестерін қатыстырып, сөйлем құраңыз. </w:t>
      </w:r>
    </w:p>
    <w:p w:rsidR="00EC293B" w:rsidRPr="00B355E6" w:rsidRDefault="00EC293B" w:rsidP="00422F7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ab/>
        <w:t>Төбе шашы тік тұру, қас пен көздің арасында, ит өлген жерде, сүт пісірім уақыт, айды аспанға шығару, төбе көрсетпеу, іші айналмау, қойдан жуас, салы суға кету, қағанағы қарс айрылу, өкпесі қара қазандай, ұнжырғасы түсу, қуанышы қойнына сыймау.</w:t>
      </w:r>
    </w:p>
    <w:p w:rsidR="00EC293B" w:rsidRPr="00B355E6" w:rsidRDefault="00EC293B" w:rsidP="00422F7F">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p>
    <w:p w:rsidR="00EC293B" w:rsidRPr="00B355E6" w:rsidRDefault="00EC293B" w:rsidP="00422F7F">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 xml:space="preserve">                                                 Сөздік</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Сөз тіркесі – словосочетание</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сөз құрамы – </w:t>
      </w:r>
      <w:r w:rsidRPr="00DB2DFA">
        <w:rPr>
          <w:rFonts w:ascii="Times New Roman" w:hAnsi="Times New Roman"/>
          <w:sz w:val="28"/>
          <w:szCs w:val="28"/>
        </w:rPr>
        <w:t>состав слова</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бір мағына – </w:t>
      </w:r>
      <w:r w:rsidRPr="00DB2DFA">
        <w:rPr>
          <w:rFonts w:ascii="Times New Roman" w:hAnsi="Times New Roman"/>
          <w:sz w:val="28"/>
          <w:szCs w:val="28"/>
        </w:rPr>
        <w:t>од</w:t>
      </w:r>
      <w:r w:rsidRPr="00DB2DFA">
        <w:rPr>
          <w:rFonts w:ascii="Times New Roman" w:hAnsi="Times New Roman"/>
          <w:sz w:val="28"/>
          <w:szCs w:val="28"/>
          <w:lang w:val="kk-KZ"/>
        </w:rPr>
        <w:t>но</w:t>
      </w:r>
      <w:r w:rsidRPr="00DB2DFA">
        <w:rPr>
          <w:rFonts w:ascii="Times New Roman" w:hAnsi="Times New Roman"/>
          <w:sz w:val="28"/>
          <w:szCs w:val="28"/>
        </w:rPr>
        <w:t xml:space="preserve"> значение</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көп мағына – </w:t>
      </w:r>
      <w:r w:rsidRPr="00DB2DFA">
        <w:rPr>
          <w:rFonts w:ascii="Times New Roman" w:hAnsi="Times New Roman"/>
          <w:sz w:val="28"/>
          <w:szCs w:val="28"/>
        </w:rPr>
        <w:t>множество значение</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тұрақты сөз тіркесі – </w:t>
      </w:r>
      <w:r w:rsidRPr="00DB2DFA">
        <w:rPr>
          <w:rFonts w:ascii="Times New Roman" w:hAnsi="Times New Roman"/>
          <w:sz w:val="28"/>
          <w:szCs w:val="28"/>
        </w:rPr>
        <w:t>постоянное словосочетание</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сөздер тобы – </w:t>
      </w:r>
      <w:r w:rsidRPr="00DB2DFA">
        <w:rPr>
          <w:rFonts w:ascii="Times New Roman" w:hAnsi="Times New Roman"/>
          <w:sz w:val="28"/>
          <w:szCs w:val="28"/>
        </w:rPr>
        <w:t>группа слов</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мұрнын көкке көтеру – </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айды аспанға шығару – </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төбе шашы тік тұру – </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қас пен көздің арасында – </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сүт пісірім уақыт – </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қуанышы қойнына сыймау – </w:t>
      </w:r>
    </w:p>
    <w:p w:rsidR="00EC293B" w:rsidRPr="00DB2DFA" w:rsidRDefault="00EC293B" w:rsidP="00F33844">
      <w:pPr>
        <w:pStyle w:val="af3"/>
        <w:numPr>
          <w:ilvl w:val="0"/>
          <w:numId w:val="55"/>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ұнжырғасы түсу – </w:t>
      </w:r>
    </w:p>
    <w:p w:rsidR="00EC293B" w:rsidRPr="00B355E6" w:rsidRDefault="00EC293B" w:rsidP="00422F7F">
      <w:pPr>
        <w:spacing w:after="0"/>
        <w:jc w:val="both"/>
        <w:rPr>
          <w:rFonts w:ascii="Times New Roman" w:hAnsi="Times New Roman" w:cs="Times New Roman"/>
          <w:sz w:val="28"/>
          <w:szCs w:val="28"/>
          <w:lang w:val="kk-KZ"/>
        </w:rPr>
      </w:pP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Баянхат</w:t>
      </w:r>
    </w:p>
    <w:p w:rsidR="00EC293B" w:rsidRPr="00B355E6" w:rsidRDefault="00EC293B" w:rsidP="00DB2DF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Баянхат – ақпараттық-анықтамалық сипаттағы құжат. Ол бұл хатты жазушының өзі істейтін ұйымның басшысына немесе жоғары тұрған органға жолдаған қандай-да бір мәселе немесе деректен, қорытынды мен ұсыныстан тұруы мүмкін. </w:t>
      </w:r>
    </w:p>
    <w:p w:rsidR="00EC293B" w:rsidRPr="00B355E6" w:rsidRDefault="00EC293B" w:rsidP="00DB2DF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Мазмұны мен мақсатына байланысты баяндау хат бастама (ұсыныс жасау, өтінішті, деректі, оқиғаны баяндау) және есеп беру (қандай да бір істің, тапсырманың, жоспардың орындалу барысы, жағдайы, аяқталуы, іссапар нәтижелері, тексеріс және т.б. туралы) сипатында болуы мүмкін. </w:t>
      </w:r>
    </w:p>
    <w:p w:rsidR="009001BA" w:rsidRDefault="009001BA" w:rsidP="00DB2DFA">
      <w:pPr>
        <w:spacing w:after="0"/>
        <w:jc w:val="both"/>
        <w:rPr>
          <w:rFonts w:ascii="Times New Roman" w:hAnsi="Times New Roman" w:cs="Times New Roman"/>
          <w:b/>
          <w:i/>
          <w:sz w:val="28"/>
          <w:szCs w:val="28"/>
          <w:lang w:val="kk-KZ"/>
        </w:rPr>
      </w:pPr>
    </w:p>
    <w:p w:rsidR="00EC293B" w:rsidRPr="00B355E6" w:rsidRDefault="00EC293B" w:rsidP="00DB2DFA">
      <w:pPr>
        <w:spacing w:after="0"/>
        <w:jc w:val="both"/>
        <w:rPr>
          <w:rFonts w:ascii="Times New Roman" w:hAnsi="Times New Roman" w:cs="Times New Roman"/>
          <w:b/>
          <w:i/>
          <w:sz w:val="28"/>
          <w:szCs w:val="28"/>
          <w:lang w:val="kk-KZ"/>
        </w:rPr>
      </w:pPr>
      <w:r w:rsidRPr="00B355E6">
        <w:rPr>
          <w:rFonts w:ascii="Times New Roman" w:hAnsi="Times New Roman" w:cs="Times New Roman"/>
          <w:b/>
          <w:i/>
          <w:sz w:val="28"/>
          <w:szCs w:val="28"/>
          <w:lang w:val="kk-KZ"/>
        </w:rPr>
        <w:t>Баянхаттың үлгісі</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i/>
          <w:sz w:val="28"/>
          <w:szCs w:val="28"/>
          <w:lang w:val="kk-KZ"/>
        </w:rPr>
        <w:tab/>
      </w:r>
      <w:r w:rsidRPr="00B355E6">
        <w:rPr>
          <w:rFonts w:ascii="Times New Roman" w:hAnsi="Times New Roman" w:cs="Times New Roman"/>
          <w:i/>
          <w:sz w:val="28"/>
          <w:szCs w:val="28"/>
          <w:lang w:val="kk-KZ"/>
        </w:rPr>
        <w:tab/>
      </w:r>
      <w:r w:rsidRPr="00B355E6">
        <w:rPr>
          <w:rFonts w:ascii="Times New Roman" w:hAnsi="Times New Roman" w:cs="Times New Roman"/>
          <w:i/>
          <w:sz w:val="28"/>
          <w:szCs w:val="28"/>
          <w:lang w:val="kk-KZ"/>
        </w:rPr>
        <w:tab/>
      </w:r>
      <w:r w:rsidRPr="00B355E6">
        <w:rPr>
          <w:rFonts w:ascii="Times New Roman" w:hAnsi="Times New Roman" w:cs="Times New Roman"/>
          <w:i/>
          <w:sz w:val="28"/>
          <w:szCs w:val="28"/>
          <w:lang w:val="kk-KZ"/>
        </w:rPr>
        <w:tab/>
      </w:r>
      <w:r w:rsidRPr="00B355E6">
        <w:rPr>
          <w:rFonts w:ascii="Times New Roman" w:hAnsi="Times New Roman" w:cs="Times New Roman"/>
          <w:i/>
          <w:sz w:val="28"/>
          <w:szCs w:val="28"/>
          <w:lang w:val="kk-KZ"/>
        </w:rPr>
        <w:tab/>
      </w:r>
      <w:r w:rsidRPr="00B355E6">
        <w:rPr>
          <w:rFonts w:ascii="Times New Roman" w:hAnsi="Times New Roman" w:cs="Times New Roman"/>
          <w:i/>
          <w:sz w:val="28"/>
          <w:szCs w:val="28"/>
          <w:lang w:val="kk-KZ"/>
        </w:rPr>
        <w:tab/>
      </w:r>
      <w:r w:rsidRPr="00B355E6">
        <w:rPr>
          <w:rFonts w:ascii="Times New Roman" w:hAnsi="Times New Roman" w:cs="Times New Roman"/>
          <w:i/>
          <w:sz w:val="28"/>
          <w:szCs w:val="28"/>
          <w:lang w:val="kk-KZ"/>
        </w:rPr>
        <w:tab/>
      </w:r>
      <w:r w:rsidRPr="00B355E6">
        <w:rPr>
          <w:rFonts w:ascii="Times New Roman" w:hAnsi="Times New Roman" w:cs="Times New Roman"/>
          <w:sz w:val="28"/>
          <w:szCs w:val="28"/>
          <w:lang w:val="kk-KZ"/>
        </w:rPr>
        <w:t>«Арқау» ЖШС-нің директоры</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Н. Асановқа</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p>
    <w:p w:rsidR="00EC293B" w:rsidRPr="00B355E6" w:rsidRDefault="00EC293B" w:rsidP="00DB2DFA">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БАЯНХАТ</w:t>
      </w:r>
    </w:p>
    <w:p w:rsidR="00EC293B" w:rsidRPr="00B355E6" w:rsidRDefault="00EC293B" w:rsidP="00DB2DFA">
      <w:pPr>
        <w:spacing w:after="0"/>
        <w:jc w:val="both"/>
        <w:rPr>
          <w:rFonts w:ascii="Times New Roman" w:hAnsi="Times New Roman" w:cs="Times New Roman"/>
          <w:b/>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07.02.2007 ж. № 15</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 xml:space="preserve">№ 105/4 тапсырысты қосымша </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қаржыландыру туралы</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DB2DF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2007 жылдың І тоқсанында полиграфия қызметтерінің бағасының өсуіне және шығындар сметасының өзгеруіне байланысты № 105/4 тапсырыс бойынша жұмысты аяқтау үшін қосымша 1, (бір жарым) млн. теңге бөлуіңізді сұраймын.</w:t>
      </w:r>
    </w:p>
    <w:p w:rsidR="00EC293B" w:rsidRPr="00B355E6" w:rsidRDefault="00EC293B" w:rsidP="00DB2DFA">
      <w:pPr>
        <w:spacing w:after="0"/>
        <w:ind w:firstLine="708"/>
        <w:jc w:val="both"/>
        <w:rPr>
          <w:rFonts w:ascii="Times New Roman" w:hAnsi="Times New Roman" w:cs="Times New Roman"/>
          <w:sz w:val="28"/>
          <w:szCs w:val="28"/>
          <w:lang w:val="kk-KZ"/>
        </w:rPr>
      </w:pPr>
    </w:p>
    <w:p w:rsidR="00EC293B" w:rsidRPr="00B355E6" w:rsidRDefault="00EC293B" w:rsidP="00DB2DFA">
      <w:pPr>
        <w:spacing w:after="0"/>
        <w:ind w:left="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Бөлім бастығы </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Жеке қолы</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 xml:space="preserve">Т. Тұрсынов </w:t>
      </w:r>
    </w:p>
    <w:p w:rsidR="00EC293B" w:rsidRPr="00B355E6" w:rsidRDefault="00EC293B" w:rsidP="00DB2DFA">
      <w:pPr>
        <w:spacing w:after="0"/>
        <w:rPr>
          <w:rFonts w:ascii="Times New Roman" w:hAnsi="Times New Roman" w:cs="Times New Roman"/>
          <w:b/>
          <w:sz w:val="28"/>
          <w:szCs w:val="28"/>
          <w:lang w:val="kk-KZ"/>
        </w:rPr>
      </w:pPr>
    </w:p>
    <w:p w:rsidR="009001BA" w:rsidRDefault="009001BA" w:rsidP="00DB2DFA">
      <w:pPr>
        <w:spacing w:after="0"/>
        <w:jc w:val="center"/>
        <w:rPr>
          <w:rFonts w:ascii="Times New Roman" w:hAnsi="Times New Roman" w:cs="Times New Roman"/>
          <w:b/>
          <w:sz w:val="28"/>
          <w:szCs w:val="28"/>
          <w:lang w:val="kk-KZ"/>
        </w:rPr>
      </w:pPr>
    </w:p>
    <w:p w:rsidR="00EC293B" w:rsidRPr="00B355E6" w:rsidRDefault="00EC293B" w:rsidP="00DB2DFA">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Есімше</w:t>
      </w:r>
    </w:p>
    <w:p w:rsidR="00EC293B" w:rsidRPr="00B355E6" w:rsidRDefault="00EC293B" w:rsidP="00DB2DFA">
      <w:pPr>
        <w:spacing w:after="0"/>
        <w:jc w:val="center"/>
        <w:rPr>
          <w:rFonts w:ascii="Times New Roman" w:hAnsi="Times New Roman" w:cs="Times New Roman"/>
          <w:b/>
          <w:sz w:val="28"/>
          <w:szCs w:val="28"/>
          <w:lang w:val="kk-KZ"/>
        </w:rPr>
      </w:pPr>
    </w:p>
    <w:p w:rsidR="00EC293B" w:rsidRPr="00B355E6" w:rsidRDefault="00EC293B" w:rsidP="009001BA">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 xml:space="preserve">Есім секілді түрленіп, сөйлемде есімнің де, етістіктің де қызметінде қолданылатын етістіктің түрі есімше деп аталады. Есімше етістік пен сын есім арасындағы  аралық категория. Бірақ есімшеден етістікке тән негізгі ерекшеліктердің бәрі де табылады.  </w:t>
      </w:r>
    </w:p>
    <w:p w:rsidR="00EC293B" w:rsidRPr="00B355E6" w:rsidRDefault="00EC293B" w:rsidP="0040689A">
      <w:pPr>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Есімшенің жұрнақтары:</w:t>
      </w:r>
    </w:p>
    <w:p w:rsidR="00EC293B" w:rsidRPr="00B355E6" w:rsidRDefault="00EC293B" w:rsidP="00F33844">
      <w:pPr>
        <w:numPr>
          <w:ilvl w:val="1"/>
          <w:numId w:val="2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–атын,  -етін, -йтын, -йтін: баратын, жазатын, келетін, сөйлейтін, тыңдайтын.</w:t>
      </w:r>
    </w:p>
    <w:p w:rsidR="00EC293B" w:rsidRPr="00B355E6" w:rsidRDefault="00EC293B" w:rsidP="00F33844">
      <w:pPr>
        <w:numPr>
          <w:ilvl w:val="1"/>
          <w:numId w:val="2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–ған, -ген, -қан, -кен: барған, келген, айтқан, көрген, оқыған, алынған.</w:t>
      </w:r>
    </w:p>
    <w:p w:rsidR="00EC293B" w:rsidRPr="00B355E6" w:rsidRDefault="00EC293B" w:rsidP="00F33844">
      <w:pPr>
        <w:numPr>
          <w:ilvl w:val="1"/>
          <w:numId w:val="2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–р, -ар, -ер: барар, келер, айтар, тыңдар, оқыр.</w:t>
      </w:r>
    </w:p>
    <w:p w:rsidR="00EC293B" w:rsidRPr="00B355E6" w:rsidRDefault="00EC293B" w:rsidP="0040689A">
      <w:pPr>
        <w:ind w:left="1080"/>
        <w:jc w:val="both"/>
        <w:rPr>
          <w:rFonts w:ascii="Times New Roman" w:hAnsi="Times New Roman" w:cs="Times New Roman"/>
          <w:sz w:val="28"/>
          <w:szCs w:val="28"/>
          <w:lang w:val="kk-KZ"/>
        </w:rPr>
      </w:pPr>
    </w:p>
    <w:p w:rsidR="00EC293B" w:rsidRPr="009001BA" w:rsidRDefault="006D63BA" w:rsidP="00DB2DFA">
      <w:pPr>
        <w:spacing w:after="0"/>
        <w:rPr>
          <w:rFonts w:ascii="Times New Roman" w:hAnsi="Times New Roman" w:cs="Times New Roman"/>
          <w:b/>
          <w:sz w:val="28"/>
          <w:szCs w:val="28"/>
          <w:lang w:val="kk-KZ"/>
        </w:rPr>
      </w:pPr>
      <w:r w:rsidRPr="009001BA">
        <w:rPr>
          <w:rFonts w:ascii="Times New Roman" w:hAnsi="Times New Roman" w:cs="Times New Roman"/>
          <w:b/>
          <w:sz w:val="28"/>
          <w:szCs w:val="28"/>
          <w:lang w:val="kk-KZ"/>
        </w:rPr>
        <w:t xml:space="preserve">Тапсырма. </w:t>
      </w:r>
      <w:r w:rsidR="00EC293B" w:rsidRPr="009001BA">
        <w:rPr>
          <w:rFonts w:ascii="Times New Roman" w:hAnsi="Times New Roman" w:cs="Times New Roman"/>
          <w:b/>
          <w:sz w:val="28"/>
          <w:szCs w:val="28"/>
          <w:lang w:val="kk-KZ"/>
        </w:rPr>
        <w:t xml:space="preserve"> Мақал-мәтелдерден есімшені табыңыз.</w:t>
      </w:r>
    </w:p>
    <w:p w:rsidR="00EC293B" w:rsidRPr="00B355E6" w:rsidRDefault="00EC293B" w:rsidP="00F33844">
      <w:pPr>
        <w:numPr>
          <w:ilvl w:val="2"/>
          <w:numId w:val="28"/>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Шын жомарт жоқтығын білдірмес.</w:t>
      </w:r>
    </w:p>
    <w:p w:rsidR="00EC293B" w:rsidRPr="00B355E6" w:rsidRDefault="00EC293B" w:rsidP="00F33844">
      <w:pPr>
        <w:numPr>
          <w:ilvl w:val="2"/>
          <w:numId w:val="28"/>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Өз ақылын шамалаған қор болмас.</w:t>
      </w:r>
    </w:p>
    <w:p w:rsidR="00EC293B" w:rsidRPr="00B355E6" w:rsidRDefault="00EC293B" w:rsidP="00F33844">
      <w:pPr>
        <w:numPr>
          <w:ilvl w:val="2"/>
          <w:numId w:val="28"/>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Жаман туғаның болғанша,</w:t>
      </w:r>
    </w:p>
    <w:p w:rsidR="00EC293B" w:rsidRPr="00B355E6" w:rsidRDefault="00EC293B" w:rsidP="00DB2DFA">
      <w:pPr>
        <w:spacing w:after="0"/>
        <w:ind w:left="2160"/>
        <w:rPr>
          <w:rFonts w:ascii="Times New Roman" w:hAnsi="Times New Roman" w:cs="Times New Roman"/>
          <w:sz w:val="28"/>
          <w:szCs w:val="28"/>
          <w:lang w:val="kk-KZ"/>
        </w:rPr>
      </w:pPr>
      <w:r w:rsidRPr="00B355E6">
        <w:rPr>
          <w:rFonts w:ascii="Times New Roman" w:hAnsi="Times New Roman" w:cs="Times New Roman"/>
          <w:sz w:val="28"/>
          <w:szCs w:val="28"/>
          <w:lang w:val="kk-KZ"/>
        </w:rPr>
        <w:t>Жақсы жолдасың болсын.</w:t>
      </w:r>
    </w:p>
    <w:p w:rsidR="00EC293B" w:rsidRPr="00B355E6" w:rsidRDefault="00EC293B" w:rsidP="00DB2DFA">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4. Сырын білмеген аттың,</w:t>
      </w:r>
    </w:p>
    <w:p w:rsidR="00EC293B" w:rsidRPr="00B355E6" w:rsidRDefault="00EC293B" w:rsidP="00DB2DFA">
      <w:pPr>
        <w:spacing w:after="0"/>
        <w:ind w:left="1065"/>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Сыртынан жүрме.</w:t>
      </w:r>
    </w:p>
    <w:p w:rsidR="00EC293B" w:rsidRPr="00B355E6" w:rsidRDefault="00EC293B" w:rsidP="00DB2DFA">
      <w:pPr>
        <w:spacing w:after="0"/>
        <w:ind w:left="1065"/>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5.  Арқанды ат қазығына оралар.</w:t>
      </w:r>
    </w:p>
    <w:p w:rsidR="00EC293B" w:rsidRPr="00B355E6" w:rsidRDefault="00EC293B" w:rsidP="00DB2DFA">
      <w:pPr>
        <w:spacing w:after="0"/>
        <w:jc w:val="both"/>
        <w:rPr>
          <w:rFonts w:ascii="Times New Roman" w:hAnsi="Times New Roman" w:cs="Times New Roman"/>
          <w:b/>
          <w:sz w:val="28"/>
          <w:szCs w:val="28"/>
          <w:lang w:val="kk-KZ"/>
        </w:rPr>
      </w:pPr>
    </w:p>
    <w:p w:rsidR="00EC293B" w:rsidRPr="009001BA" w:rsidRDefault="00EC293B" w:rsidP="00DB2DFA">
      <w:pPr>
        <w:spacing w:after="0"/>
        <w:jc w:val="both"/>
        <w:rPr>
          <w:rFonts w:ascii="Times New Roman" w:hAnsi="Times New Roman" w:cs="Times New Roman"/>
          <w:b/>
          <w:sz w:val="28"/>
          <w:szCs w:val="28"/>
          <w:lang w:val="kk-KZ"/>
        </w:rPr>
      </w:pPr>
      <w:r w:rsidRPr="009001BA">
        <w:rPr>
          <w:rFonts w:ascii="Times New Roman" w:hAnsi="Times New Roman" w:cs="Times New Roman"/>
          <w:b/>
          <w:sz w:val="28"/>
          <w:szCs w:val="28"/>
          <w:lang w:val="kk-KZ"/>
        </w:rPr>
        <w:t>Тапсырма.  Берілген сөз тіркестерін қатыстырып, сөйлем құраңыз.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Қамтамасыз етілсін, маңызды мәселе қарастырылсын, дауыс берілсін, басқару нысандары бақылансын, заңмен белгіленсін, жүзеге асырылсын, шешім қабылдансын, бұйрық орындалсын, міндеттер қабылдансын, жоспар құрылсын, талаптар қойылсын, мақсаттар көзделсін, тікелеі қолға алынсын, тапсырмалар берілсін.</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p>
    <w:p w:rsidR="00EC293B" w:rsidRPr="009001BA" w:rsidRDefault="00EC293B" w:rsidP="00DB2DFA">
      <w:pPr>
        <w:spacing w:after="0"/>
        <w:jc w:val="both"/>
        <w:rPr>
          <w:rFonts w:ascii="Times New Roman" w:hAnsi="Times New Roman" w:cs="Times New Roman"/>
          <w:b/>
          <w:sz w:val="28"/>
          <w:szCs w:val="28"/>
          <w:lang w:val="kk-KZ"/>
        </w:rPr>
      </w:pPr>
      <w:r w:rsidRPr="009001BA">
        <w:rPr>
          <w:rFonts w:ascii="Times New Roman" w:hAnsi="Times New Roman" w:cs="Times New Roman"/>
          <w:b/>
          <w:sz w:val="28"/>
          <w:szCs w:val="28"/>
          <w:lang w:val="kk-KZ"/>
        </w:rPr>
        <w:lastRenderedPageBreak/>
        <w:t>Тапсырма.  Берілген сұрақтарға жауап жазыңыз.</w:t>
      </w:r>
    </w:p>
    <w:p w:rsidR="00EC293B" w:rsidRPr="00B355E6" w:rsidRDefault="005F5568" w:rsidP="00DB2DFA">
      <w:pPr>
        <w:spacing w:after="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EC293B" w:rsidRPr="00B355E6">
        <w:rPr>
          <w:rFonts w:ascii="Times New Roman" w:hAnsi="Times New Roman" w:cs="Times New Roman"/>
          <w:b/>
          <w:sz w:val="28"/>
          <w:szCs w:val="28"/>
          <w:lang w:val="kk-KZ"/>
        </w:rPr>
        <w:t xml:space="preserve">                     </w:t>
      </w:r>
    </w:p>
    <w:p w:rsidR="00EC293B" w:rsidRPr="00B355E6" w:rsidRDefault="00EC293B" w:rsidP="00F33844">
      <w:pPr>
        <w:numPr>
          <w:ilvl w:val="1"/>
          <w:numId w:val="2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Есімше қандай жұрнақтар арқылы жасалады?</w:t>
      </w:r>
    </w:p>
    <w:p w:rsidR="00EC293B" w:rsidRPr="009001BA" w:rsidRDefault="00EC293B" w:rsidP="00F33844">
      <w:pPr>
        <w:numPr>
          <w:ilvl w:val="1"/>
          <w:numId w:val="26"/>
        </w:numPr>
        <w:spacing w:after="0"/>
        <w:jc w:val="both"/>
        <w:rPr>
          <w:rFonts w:ascii="Times New Roman" w:hAnsi="Times New Roman" w:cs="Times New Roman"/>
          <w:sz w:val="28"/>
          <w:szCs w:val="28"/>
          <w:lang w:val="kk-KZ"/>
        </w:rPr>
      </w:pPr>
      <w:r w:rsidRPr="009001BA">
        <w:rPr>
          <w:rFonts w:ascii="Times New Roman" w:hAnsi="Times New Roman" w:cs="Times New Roman"/>
          <w:sz w:val="28"/>
          <w:szCs w:val="28"/>
          <w:lang w:val="kk-KZ"/>
        </w:rPr>
        <w:t>Есімше қандай сөз таптарынан болады?</w:t>
      </w:r>
    </w:p>
    <w:p w:rsidR="00EC293B" w:rsidRPr="009001BA" w:rsidRDefault="00EC293B" w:rsidP="00F33844">
      <w:pPr>
        <w:numPr>
          <w:ilvl w:val="1"/>
          <w:numId w:val="26"/>
        </w:numPr>
        <w:spacing w:after="0"/>
        <w:jc w:val="both"/>
        <w:rPr>
          <w:rFonts w:ascii="Times New Roman" w:hAnsi="Times New Roman" w:cs="Times New Roman"/>
          <w:sz w:val="28"/>
          <w:szCs w:val="28"/>
          <w:lang w:val="kk-KZ"/>
        </w:rPr>
      </w:pPr>
      <w:r w:rsidRPr="009001BA">
        <w:rPr>
          <w:rFonts w:ascii="Times New Roman" w:hAnsi="Times New Roman" w:cs="Times New Roman"/>
          <w:sz w:val="28"/>
          <w:szCs w:val="28"/>
          <w:lang w:val="kk-KZ"/>
        </w:rPr>
        <w:t>Есімшелерге септік жалғауы жалғанады ма?</w:t>
      </w:r>
    </w:p>
    <w:p w:rsidR="00EC293B" w:rsidRPr="009001BA" w:rsidRDefault="00EC293B" w:rsidP="00F33844">
      <w:pPr>
        <w:numPr>
          <w:ilvl w:val="1"/>
          <w:numId w:val="26"/>
        </w:numPr>
        <w:spacing w:after="0"/>
        <w:jc w:val="both"/>
        <w:rPr>
          <w:rFonts w:ascii="Times New Roman" w:hAnsi="Times New Roman" w:cs="Times New Roman"/>
          <w:sz w:val="28"/>
          <w:szCs w:val="28"/>
          <w:lang w:val="kk-KZ"/>
        </w:rPr>
      </w:pPr>
      <w:r w:rsidRPr="009001BA">
        <w:rPr>
          <w:rFonts w:ascii="Times New Roman" w:hAnsi="Times New Roman" w:cs="Times New Roman"/>
          <w:sz w:val="28"/>
          <w:szCs w:val="28"/>
          <w:lang w:val="kk-KZ"/>
        </w:rPr>
        <w:t xml:space="preserve">Есімшелер жіктеледі ме?                                               </w:t>
      </w:r>
    </w:p>
    <w:p w:rsidR="004A107C" w:rsidRPr="001F7928" w:rsidRDefault="00EC293B" w:rsidP="001F7928">
      <w:pPr>
        <w:spacing w:after="0"/>
        <w:jc w:val="both"/>
        <w:rPr>
          <w:rFonts w:ascii="Times New Roman" w:hAnsi="Times New Roman" w:cs="Times New Roman"/>
          <w:b/>
          <w:i/>
          <w:sz w:val="28"/>
          <w:szCs w:val="28"/>
          <w:lang w:val="en-US"/>
        </w:rPr>
      </w:pPr>
      <w:r w:rsidRPr="00B355E6">
        <w:rPr>
          <w:rFonts w:ascii="Times New Roman" w:hAnsi="Times New Roman" w:cs="Times New Roman"/>
          <w:b/>
          <w:i/>
          <w:sz w:val="28"/>
          <w:szCs w:val="28"/>
          <w:lang w:val="kk-KZ"/>
        </w:rPr>
        <w:t xml:space="preserve">             </w:t>
      </w:r>
      <w:r w:rsidR="001F7928">
        <w:rPr>
          <w:rFonts w:ascii="Times New Roman" w:hAnsi="Times New Roman" w:cs="Times New Roman"/>
          <w:b/>
          <w:i/>
          <w:sz w:val="28"/>
          <w:szCs w:val="28"/>
          <w:lang w:val="kk-KZ"/>
        </w:rPr>
        <w:t xml:space="preserve">                             </w:t>
      </w:r>
    </w:p>
    <w:p w:rsidR="00EC293B" w:rsidRPr="00B355E6" w:rsidRDefault="004A107C" w:rsidP="00DB2DFA">
      <w:pPr>
        <w:spacing w:after="0"/>
        <w:ind w:firstLine="708"/>
        <w:jc w:val="both"/>
        <w:rPr>
          <w:rFonts w:ascii="Times New Roman" w:hAnsi="Times New Roman" w:cs="Times New Roman"/>
          <w:b/>
          <w:sz w:val="28"/>
          <w:szCs w:val="28"/>
          <w:lang w:val="kk-KZ"/>
        </w:rPr>
      </w:pPr>
      <w:r>
        <w:rPr>
          <w:rFonts w:ascii="Times New Roman" w:hAnsi="Times New Roman" w:cs="Times New Roman"/>
          <w:b/>
          <w:i/>
          <w:sz w:val="28"/>
          <w:szCs w:val="28"/>
          <w:lang w:val="kk-KZ"/>
        </w:rPr>
        <w:t xml:space="preserve">                                             </w:t>
      </w:r>
      <w:r w:rsidR="00EC293B" w:rsidRPr="00B355E6">
        <w:rPr>
          <w:rFonts w:ascii="Times New Roman" w:hAnsi="Times New Roman" w:cs="Times New Roman"/>
          <w:b/>
          <w:i/>
          <w:sz w:val="28"/>
          <w:szCs w:val="28"/>
          <w:lang w:val="kk-KZ"/>
        </w:rPr>
        <w:t xml:space="preserve">     </w:t>
      </w:r>
      <w:r w:rsidR="00EC293B" w:rsidRPr="00B355E6">
        <w:rPr>
          <w:rFonts w:ascii="Times New Roman" w:hAnsi="Times New Roman" w:cs="Times New Roman"/>
          <w:b/>
          <w:sz w:val="28"/>
          <w:szCs w:val="28"/>
          <w:lang w:val="kk-KZ"/>
        </w:rPr>
        <w:t xml:space="preserve"> Түсініктеме</w:t>
      </w:r>
    </w:p>
    <w:p w:rsidR="005F5568" w:rsidRDefault="005F5568" w:rsidP="00DB2DFA">
      <w:pPr>
        <w:spacing w:after="0"/>
        <w:ind w:firstLine="708"/>
        <w:jc w:val="both"/>
        <w:rPr>
          <w:rFonts w:ascii="Times New Roman" w:hAnsi="Times New Roman" w:cs="Times New Roman"/>
          <w:sz w:val="28"/>
          <w:szCs w:val="28"/>
          <w:lang w:val="kk-KZ"/>
        </w:rPr>
      </w:pPr>
    </w:p>
    <w:p w:rsidR="00EC293B" w:rsidRPr="00B355E6" w:rsidRDefault="00EC293B" w:rsidP="00DB2DFA">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Түсініктеме – 1) негізгі құжаттың (жоспардың, есептің, жобаның) жекелеген ережелерінің мазмұнын түсіндіретін құжат; 2) лауазымды тұлғаның қандай да бір іс-әрекетті, деректі, оқиғаны түсіндіріп жоғары тұрған лауазымды тұлғаға ұсынатын хабарламасы. Түсіндірме қызметкер ішкі еңбек кестесін және еңбек тәртібі ережесін бұзған жағдайда (жұмысқа кешігіп келу, жұмыстан қалу, жұмыс орнынан табылмау және т.б.) жазылады.</w:t>
      </w:r>
    </w:p>
    <w:p w:rsidR="00EC293B" w:rsidRPr="00B355E6" w:rsidRDefault="00EC293B" w:rsidP="004A107C">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 xml:space="preserve">                                   Сөздік</w:t>
      </w:r>
    </w:p>
    <w:p w:rsidR="00EC293B" w:rsidRPr="00B355E6" w:rsidRDefault="00EC293B" w:rsidP="005F5568">
      <w:pPr>
        <w:spacing w:after="0"/>
        <w:ind w:firstLine="708"/>
        <w:jc w:val="both"/>
        <w:rPr>
          <w:rFonts w:ascii="Times New Roman" w:hAnsi="Times New Roman" w:cs="Times New Roman"/>
          <w:sz w:val="28"/>
          <w:szCs w:val="28"/>
          <w:lang w:val="kk-KZ"/>
        </w:rPr>
      </w:pP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Түсініктеме –</w:t>
      </w:r>
      <w:r w:rsidRPr="00DB2DFA">
        <w:rPr>
          <w:rFonts w:ascii="Times New Roman" w:hAnsi="Times New Roman"/>
          <w:sz w:val="28"/>
          <w:szCs w:val="28"/>
        </w:rPr>
        <w:t xml:space="preserve"> аннотация</w:t>
      </w: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ереже – </w:t>
      </w:r>
      <w:r w:rsidRPr="00DB2DFA">
        <w:rPr>
          <w:rFonts w:ascii="Times New Roman" w:hAnsi="Times New Roman"/>
          <w:sz w:val="28"/>
          <w:szCs w:val="28"/>
        </w:rPr>
        <w:t>правило</w:t>
      </w: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негізгі құжат – </w:t>
      </w:r>
      <w:r w:rsidRPr="00DB2DFA">
        <w:rPr>
          <w:rFonts w:ascii="Times New Roman" w:hAnsi="Times New Roman"/>
          <w:sz w:val="28"/>
          <w:szCs w:val="28"/>
        </w:rPr>
        <w:t>основной документ</w:t>
      </w: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лауазымды тұлға – </w:t>
      </w:r>
      <w:r w:rsidRPr="00DB2DFA">
        <w:rPr>
          <w:rFonts w:ascii="Times New Roman" w:hAnsi="Times New Roman"/>
          <w:sz w:val="28"/>
          <w:szCs w:val="28"/>
        </w:rPr>
        <w:t>должностн</w:t>
      </w:r>
      <w:r w:rsidRPr="00DB2DFA">
        <w:rPr>
          <w:rFonts w:ascii="Times New Roman" w:hAnsi="Times New Roman"/>
          <w:sz w:val="28"/>
          <w:szCs w:val="28"/>
          <w:lang w:val="kk-KZ"/>
        </w:rPr>
        <w:t>ое лицо</w:t>
      </w: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жеке тұлға – </w:t>
      </w:r>
      <w:r w:rsidRPr="00DB2DFA">
        <w:rPr>
          <w:rFonts w:ascii="Times New Roman" w:hAnsi="Times New Roman"/>
          <w:sz w:val="28"/>
          <w:szCs w:val="28"/>
        </w:rPr>
        <w:t xml:space="preserve">личная </w:t>
      </w:r>
      <w:r w:rsidRPr="00DB2DFA">
        <w:rPr>
          <w:rFonts w:ascii="Times New Roman" w:hAnsi="Times New Roman"/>
          <w:sz w:val="28"/>
          <w:szCs w:val="28"/>
          <w:lang w:val="kk-KZ"/>
        </w:rPr>
        <w:t>лицо</w:t>
      </w: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еңбек кестесі – </w:t>
      </w:r>
      <w:r w:rsidRPr="00DB2DFA">
        <w:rPr>
          <w:rFonts w:ascii="Times New Roman" w:hAnsi="Times New Roman"/>
          <w:sz w:val="28"/>
          <w:szCs w:val="28"/>
        </w:rPr>
        <w:t>расписание труда</w:t>
      </w: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еңбек тәртібі – </w:t>
      </w:r>
      <w:r w:rsidRPr="00DB2DFA">
        <w:rPr>
          <w:rFonts w:ascii="Times New Roman" w:hAnsi="Times New Roman"/>
          <w:sz w:val="28"/>
          <w:szCs w:val="28"/>
        </w:rPr>
        <w:t>дисциплина труда</w:t>
      </w: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кешігіп келу –</w:t>
      </w:r>
      <w:r w:rsidRPr="00DB2DFA">
        <w:rPr>
          <w:rFonts w:ascii="Times New Roman" w:hAnsi="Times New Roman"/>
          <w:sz w:val="28"/>
          <w:szCs w:val="28"/>
        </w:rPr>
        <w:t>опаздывать</w:t>
      </w: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жұмыстан қалу – </w:t>
      </w:r>
      <w:r w:rsidRPr="00DB2DFA">
        <w:rPr>
          <w:rFonts w:ascii="Times New Roman" w:hAnsi="Times New Roman"/>
          <w:sz w:val="28"/>
          <w:szCs w:val="28"/>
        </w:rPr>
        <w:t xml:space="preserve">оставаться от работы </w:t>
      </w:r>
    </w:p>
    <w:p w:rsidR="00EC293B" w:rsidRPr="00DB2DFA" w:rsidRDefault="00EC293B" w:rsidP="00F33844">
      <w:pPr>
        <w:pStyle w:val="af3"/>
        <w:numPr>
          <w:ilvl w:val="0"/>
          <w:numId w:val="56"/>
        </w:numPr>
        <w:spacing w:after="0"/>
        <w:jc w:val="both"/>
        <w:rPr>
          <w:rFonts w:ascii="Times New Roman" w:hAnsi="Times New Roman"/>
          <w:sz w:val="28"/>
          <w:szCs w:val="28"/>
          <w:lang w:val="kk-KZ"/>
        </w:rPr>
      </w:pPr>
      <w:r w:rsidRPr="00DB2DFA">
        <w:rPr>
          <w:rFonts w:ascii="Times New Roman" w:hAnsi="Times New Roman"/>
          <w:sz w:val="28"/>
          <w:szCs w:val="28"/>
          <w:lang w:val="kk-KZ"/>
        </w:rPr>
        <w:t>негізгі мәселе – основная проблема</w:t>
      </w:r>
    </w:p>
    <w:p w:rsidR="00EC293B" w:rsidRPr="00B355E6" w:rsidRDefault="00EC293B" w:rsidP="005F5568">
      <w:pPr>
        <w:spacing w:after="0"/>
        <w:jc w:val="both"/>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Көсемше</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 xml:space="preserve">Негізгі амалды білдіретін немесе оны айқындай түсіп, қосымша қимыл, амалды білдіру қызметінде жұмсалатын етістіктің түрі көсемше деп аталады. Көсемше қайтіп? қалай етіп? неге? не істеді? қалай етіп? не істеп? деген сұрақтарға жауап береді. </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Көсемшенің жұрнақтары басқа сөз таптарында кездеспейді. Көсемше етістіктегі істің болу амалын, тәсілін білдіретін форма. Көсемшенің жұрнақтары:</w:t>
      </w:r>
    </w:p>
    <w:p w:rsidR="00EC293B" w:rsidRPr="00B355E6" w:rsidRDefault="00EC293B" w:rsidP="00F33844">
      <w:pPr>
        <w:numPr>
          <w:ilvl w:val="1"/>
          <w:numId w:val="2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–п, -ып, -іп: барып, келіп, айтып, сөйлеп, көріп, қарап, оқып.</w:t>
      </w:r>
    </w:p>
    <w:p w:rsidR="00EC293B" w:rsidRPr="00B355E6" w:rsidRDefault="00EC293B" w:rsidP="00F33844">
      <w:pPr>
        <w:numPr>
          <w:ilvl w:val="1"/>
          <w:numId w:val="2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 -е, -й: бара, келе, сөйлей, тыңдай, ере, ақтара, үйрене, бола, күте.</w:t>
      </w:r>
    </w:p>
    <w:p w:rsidR="00EC293B" w:rsidRPr="00B355E6" w:rsidRDefault="00EC293B" w:rsidP="00F33844">
      <w:pPr>
        <w:numPr>
          <w:ilvl w:val="1"/>
          <w:numId w:val="2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–ғалы, -гелі. –қалы, -келі: барғалы, тыңдағалы, кеткелі, келгелі, көрсеткелі.</w:t>
      </w:r>
    </w:p>
    <w:p w:rsidR="00EC293B" w:rsidRPr="00B355E6" w:rsidRDefault="00EC293B" w:rsidP="00DB2DFA">
      <w:pPr>
        <w:spacing w:after="0"/>
        <w:jc w:val="both"/>
        <w:rPr>
          <w:rFonts w:ascii="Times New Roman" w:hAnsi="Times New Roman" w:cs="Times New Roman"/>
          <w:b/>
          <w:sz w:val="28"/>
          <w:szCs w:val="28"/>
          <w:lang w:val="kk-KZ"/>
        </w:rPr>
      </w:pPr>
    </w:p>
    <w:p w:rsidR="00EC293B" w:rsidRPr="005F5568" w:rsidRDefault="006D63BA" w:rsidP="00DB2DFA">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 xml:space="preserve">Тапсырма. </w:t>
      </w:r>
      <w:r w:rsidR="00EC293B" w:rsidRPr="005F5568">
        <w:rPr>
          <w:rFonts w:ascii="Times New Roman" w:hAnsi="Times New Roman" w:cs="Times New Roman"/>
          <w:b/>
          <w:sz w:val="28"/>
          <w:szCs w:val="28"/>
          <w:lang w:val="kk-KZ"/>
        </w:rPr>
        <w:t xml:space="preserve">  Берілген сөз тіркестеріне есімшенің, көсемшенің жұрнақтарын қатыстырып сөйлем құраңыз.</w:t>
      </w:r>
    </w:p>
    <w:p w:rsidR="00EC293B" w:rsidRPr="00B355E6" w:rsidRDefault="00EC293B" w:rsidP="00DB2DFA">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 Сабақ оқу, жұмыс жасау, қызмет бабымен, іссапар шығындары, мекеменің басшысы, жақсы нәтижелер, жоғары көрсеткіштер, мақтау қағаздары, үлкен сенім, болашағы зор, мақтан тұту, құрметке ие, жақсы орындау, негізгі мәселе, шешім қабылдау, озық үлгі, орасан байлық.</w:t>
      </w:r>
    </w:p>
    <w:p w:rsidR="00EC293B" w:rsidRPr="00B355E6" w:rsidRDefault="00EC293B" w:rsidP="00DB2DFA">
      <w:pPr>
        <w:spacing w:after="0"/>
        <w:jc w:val="both"/>
        <w:rPr>
          <w:rFonts w:ascii="Times New Roman" w:hAnsi="Times New Roman" w:cs="Times New Roman"/>
          <w:b/>
          <w:sz w:val="28"/>
          <w:szCs w:val="28"/>
          <w:lang w:val="kk-KZ"/>
        </w:rPr>
      </w:pPr>
    </w:p>
    <w:p w:rsidR="00EC293B" w:rsidRPr="005F5568" w:rsidRDefault="00EC293B" w:rsidP="00DB2DFA">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Тапсырма.  Берілген сұрақтарға жауап жазыңыз.</w:t>
      </w:r>
    </w:p>
    <w:p w:rsidR="00EC293B" w:rsidRPr="00B355E6" w:rsidRDefault="00EC293B" w:rsidP="00DB2DFA">
      <w:pPr>
        <w:spacing w:after="0"/>
        <w:jc w:val="both"/>
        <w:rPr>
          <w:rFonts w:ascii="Times New Roman" w:hAnsi="Times New Roman" w:cs="Times New Roman"/>
          <w:sz w:val="28"/>
          <w:szCs w:val="28"/>
          <w:lang w:val="kk-KZ"/>
        </w:rPr>
      </w:pPr>
    </w:p>
    <w:p w:rsidR="00EC293B" w:rsidRPr="00B355E6" w:rsidRDefault="00EC293B" w:rsidP="00F33844">
      <w:pPr>
        <w:numPr>
          <w:ilvl w:val="1"/>
          <w:numId w:val="3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Есімшенің жұрнақтары қандай?</w:t>
      </w:r>
    </w:p>
    <w:p w:rsidR="00EC293B" w:rsidRPr="00B355E6" w:rsidRDefault="00EC293B" w:rsidP="00F33844">
      <w:pPr>
        <w:numPr>
          <w:ilvl w:val="1"/>
          <w:numId w:val="3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Көсемшенің жасалу жолдары қандай?</w:t>
      </w:r>
    </w:p>
    <w:p w:rsidR="00EC293B" w:rsidRPr="00B355E6" w:rsidRDefault="00EC293B" w:rsidP="00F33844">
      <w:pPr>
        <w:numPr>
          <w:ilvl w:val="1"/>
          <w:numId w:val="3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Түсініктеме қандай жағдайда жазылады?</w:t>
      </w:r>
    </w:p>
    <w:p w:rsidR="00EC293B" w:rsidRPr="00B355E6" w:rsidRDefault="00EC293B" w:rsidP="00F33844">
      <w:pPr>
        <w:numPr>
          <w:ilvl w:val="1"/>
          <w:numId w:val="3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Түсініктеме кімнің атына жазылады?</w:t>
      </w:r>
    </w:p>
    <w:p w:rsidR="00EC293B" w:rsidRPr="00B355E6" w:rsidRDefault="00EC293B" w:rsidP="00F33844">
      <w:pPr>
        <w:numPr>
          <w:ilvl w:val="1"/>
          <w:numId w:val="3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Есімшелер сөйлемде қандай қызмет атқарады?</w:t>
      </w:r>
    </w:p>
    <w:p w:rsidR="00EC293B" w:rsidRPr="00B355E6" w:rsidRDefault="00EC293B" w:rsidP="00F33844">
      <w:pPr>
        <w:numPr>
          <w:ilvl w:val="1"/>
          <w:numId w:val="3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Көсемшелер қандай сұрақтарға жауап береді?</w:t>
      </w:r>
    </w:p>
    <w:p w:rsidR="00EC293B" w:rsidRPr="00B355E6" w:rsidRDefault="00EC293B" w:rsidP="00F33844">
      <w:pPr>
        <w:numPr>
          <w:ilvl w:val="1"/>
          <w:numId w:val="3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Көсемшелер етістіктің қай шағында айтылады?</w:t>
      </w: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EC293B" w:rsidRPr="00B355E6" w:rsidRDefault="00EC293B" w:rsidP="005F5568">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Акт</w:t>
      </w:r>
    </w:p>
    <w:p w:rsidR="00EC293B" w:rsidRPr="00B355E6" w:rsidRDefault="00EC293B" w:rsidP="005F5568">
      <w:pPr>
        <w:spacing w:after="0"/>
        <w:ind w:firstLine="708"/>
        <w:jc w:val="both"/>
        <w:rPr>
          <w:rFonts w:ascii="Times New Roman" w:hAnsi="Times New Roman" w:cs="Times New Roman"/>
          <w:b/>
          <w:sz w:val="28"/>
          <w:szCs w:val="28"/>
          <w:lang w:val="kk-KZ"/>
        </w:rPr>
      </w:pPr>
    </w:p>
    <w:p w:rsidR="00EC293B" w:rsidRPr="00B355E6" w:rsidRDefault="00EC293B" w:rsidP="005F5568">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Акт – анықтамалық-ақпараттық құжат. Бекітілген фактілерді немесе оқиғаларды (құралдар жиынтығының, материалдық құндылықтарды қабылдау – тапсыру, іс, құжаттарды жою, апат актілері және т.б.) растау үшін белгілі бір адамдар тобы жасайды. Акт оны жасаушылар шығарған қорытындыдан, айтқан кеңестен, ұсыныстардан тұруы мүмкін (тексеру, зерттеу, тексеріс, бұйымды сынау және т.б.).</w:t>
      </w:r>
    </w:p>
    <w:p w:rsidR="00EC293B" w:rsidRPr="00B355E6" w:rsidRDefault="00EC293B" w:rsidP="005F5568">
      <w:pPr>
        <w:spacing w:after="0"/>
        <w:rPr>
          <w:rFonts w:ascii="Times New Roman" w:hAnsi="Times New Roman" w:cs="Times New Roman"/>
          <w:sz w:val="28"/>
          <w:szCs w:val="28"/>
          <w:lang w:val="kk-KZ"/>
        </w:rPr>
      </w:pPr>
    </w:p>
    <w:p w:rsidR="00EC293B" w:rsidRPr="00B355E6" w:rsidRDefault="00EC293B" w:rsidP="005F5568">
      <w:pPr>
        <w:spacing w:after="0"/>
        <w:ind w:firstLine="708"/>
        <w:jc w:val="right"/>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p>
    <w:p w:rsidR="00EC293B" w:rsidRPr="00B355E6" w:rsidRDefault="00EC293B" w:rsidP="005F5568">
      <w:pPr>
        <w:spacing w:after="0"/>
        <w:ind w:firstLine="708"/>
        <w:jc w:val="right"/>
        <w:rPr>
          <w:rFonts w:ascii="Times New Roman" w:hAnsi="Times New Roman" w:cs="Times New Roman"/>
          <w:b/>
          <w:sz w:val="28"/>
          <w:szCs w:val="28"/>
          <w:lang w:val="kk-KZ"/>
        </w:rPr>
      </w:pPr>
      <w:r w:rsidRPr="00B355E6">
        <w:rPr>
          <w:rFonts w:ascii="Times New Roman" w:hAnsi="Times New Roman" w:cs="Times New Roman"/>
          <w:b/>
          <w:i/>
          <w:sz w:val="28"/>
          <w:szCs w:val="28"/>
          <w:lang w:val="kk-KZ"/>
        </w:rPr>
        <w:t>Істі тапсыру-қабылдау ережесі</w:t>
      </w:r>
    </w:p>
    <w:p w:rsidR="00EC293B" w:rsidRPr="00B355E6" w:rsidRDefault="00EC293B" w:rsidP="005F5568">
      <w:pPr>
        <w:spacing w:after="0"/>
        <w:ind w:firstLine="708"/>
        <w:jc w:val="right"/>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p>
    <w:p w:rsidR="00EC293B" w:rsidRPr="00B355E6" w:rsidRDefault="00EC293B" w:rsidP="005F5568">
      <w:pPr>
        <w:spacing w:after="0"/>
        <w:jc w:val="right"/>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БЕКІТЕМІН:</w:t>
      </w:r>
    </w:p>
    <w:p w:rsidR="00EC293B" w:rsidRPr="00B355E6" w:rsidRDefault="00EC293B" w:rsidP="005F5568">
      <w:pPr>
        <w:spacing w:after="0"/>
        <w:ind w:firstLine="708"/>
        <w:jc w:val="right"/>
        <w:rPr>
          <w:rFonts w:ascii="Times New Roman" w:hAnsi="Times New Roman" w:cs="Times New Roman"/>
          <w:sz w:val="28"/>
          <w:szCs w:val="28"/>
          <w:lang w:val="kk-KZ"/>
        </w:rPr>
      </w:pPr>
      <w:r w:rsidRPr="00B355E6">
        <w:rPr>
          <w:rFonts w:ascii="Times New Roman" w:hAnsi="Times New Roman" w:cs="Times New Roman"/>
          <w:sz w:val="28"/>
          <w:szCs w:val="28"/>
          <w:lang w:val="kk-KZ"/>
        </w:rPr>
        <w:t>Кәсіпорынның басшысы</w:t>
      </w:r>
    </w:p>
    <w:p w:rsidR="00EC293B" w:rsidRPr="00B355E6" w:rsidRDefault="00EC293B" w:rsidP="005F5568">
      <w:pPr>
        <w:spacing w:after="0"/>
        <w:ind w:firstLine="708"/>
        <w:jc w:val="right"/>
        <w:rPr>
          <w:rFonts w:ascii="Times New Roman" w:hAnsi="Times New Roman" w:cs="Times New Roman"/>
          <w:sz w:val="28"/>
          <w:szCs w:val="28"/>
          <w:lang w:val="kk-KZ"/>
        </w:rPr>
      </w:pPr>
      <w:r w:rsidRPr="00B355E6">
        <w:rPr>
          <w:rFonts w:ascii="Times New Roman" w:hAnsi="Times New Roman" w:cs="Times New Roman"/>
          <w:sz w:val="28"/>
          <w:szCs w:val="28"/>
          <w:lang w:val="kk-KZ"/>
        </w:rPr>
        <w:t>_____________________</w:t>
      </w:r>
    </w:p>
    <w:p w:rsidR="00EC293B" w:rsidRPr="00B355E6" w:rsidRDefault="00EC293B" w:rsidP="005F5568">
      <w:pPr>
        <w:spacing w:after="0"/>
        <w:ind w:firstLine="708"/>
        <w:jc w:val="right"/>
        <w:rPr>
          <w:rFonts w:ascii="Times New Roman" w:hAnsi="Times New Roman" w:cs="Times New Roman"/>
          <w:sz w:val="28"/>
          <w:szCs w:val="28"/>
          <w:lang w:val="kk-KZ"/>
        </w:rPr>
      </w:pPr>
      <w:r w:rsidRPr="00B355E6">
        <w:rPr>
          <w:rFonts w:ascii="Times New Roman" w:hAnsi="Times New Roman" w:cs="Times New Roman"/>
          <w:sz w:val="28"/>
          <w:szCs w:val="28"/>
          <w:lang w:val="kk-KZ"/>
        </w:rPr>
        <w:t>(қолы, аты-жөні)</w:t>
      </w:r>
    </w:p>
    <w:p w:rsidR="00EC293B" w:rsidRPr="00B355E6" w:rsidRDefault="00EC293B" w:rsidP="005F5568">
      <w:pPr>
        <w:spacing w:after="0"/>
        <w:ind w:firstLine="708"/>
        <w:jc w:val="right"/>
        <w:rPr>
          <w:rFonts w:ascii="Times New Roman" w:hAnsi="Times New Roman" w:cs="Times New Roman"/>
          <w:sz w:val="28"/>
          <w:szCs w:val="28"/>
          <w:lang w:val="kk-KZ"/>
        </w:rPr>
      </w:pPr>
      <w:r w:rsidRPr="00B355E6">
        <w:rPr>
          <w:rFonts w:ascii="Times New Roman" w:hAnsi="Times New Roman" w:cs="Times New Roman"/>
          <w:sz w:val="28"/>
          <w:szCs w:val="28"/>
          <w:lang w:val="kk-KZ"/>
        </w:rPr>
        <w:t>____________________ж.</w:t>
      </w:r>
    </w:p>
    <w:p w:rsidR="00EC293B" w:rsidRPr="00B355E6" w:rsidRDefault="00EC293B" w:rsidP="005F5568">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Мөр</w:t>
      </w:r>
    </w:p>
    <w:p w:rsidR="00EC293B" w:rsidRPr="00B355E6" w:rsidRDefault="00EC293B" w:rsidP="005F5568">
      <w:pPr>
        <w:spacing w:after="0"/>
        <w:ind w:firstLine="708"/>
        <w:jc w:val="both"/>
        <w:rPr>
          <w:rFonts w:ascii="Times New Roman" w:hAnsi="Times New Roman" w:cs="Times New Roman"/>
          <w:sz w:val="28"/>
          <w:szCs w:val="28"/>
          <w:lang w:val="kk-KZ"/>
        </w:rPr>
      </w:pPr>
    </w:p>
    <w:p w:rsidR="00EC293B" w:rsidRPr="00B355E6" w:rsidRDefault="00EC293B" w:rsidP="005F5568">
      <w:pPr>
        <w:spacing w:after="0"/>
        <w:ind w:left="2124" w:firstLine="708"/>
        <w:rPr>
          <w:rFonts w:ascii="Times New Roman" w:hAnsi="Times New Roman" w:cs="Times New Roman"/>
          <w:b/>
          <w:sz w:val="28"/>
          <w:szCs w:val="28"/>
          <w:lang w:val="kk-KZ"/>
        </w:rPr>
      </w:pPr>
      <w:r w:rsidRPr="00B355E6">
        <w:rPr>
          <w:rFonts w:ascii="Times New Roman" w:hAnsi="Times New Roman" w:cs="Times New Roman"/>
          <w:b/>
          <w:sz w:val="28"/>
          <w:szCs w:val="28"/>
          <w:lang w:val="kk-KZ"/>
        </w:rPr>
        <w:lastRenderedPageBreak/>
        <w:t>ІСТІ ТАПСЫРУ-ҚАБЫЛДАУ</w:t>
      </w:r>
    </w:p>
    <w:p w:rsidR="00EC293B" w:rsidRPr="00B355E6" w:rsidRDefault="00EC293B" w:rsidP="005F5568">
      <w:pPr>
        <w:spacing w:after="0"/>
        <w:ind w:left="3540" w:firstLine="708"/>
        <w:rPr>
          <w:rFonts w:ascii="Times New Roman" w:hAnsi="Times New Roman" w:cs="Times New Roman"/>
          <w:b/>
          <w:sz w:val="28"/>
          <w:szCs w:val="28"/>
          <w:lang w:val="kk-KZ"/>
        </w:rPr>
      </w:pPr>
      <w:r w:rsidRPr="00B355E6">
        <w:rPr>
          <w:rFonts w:ascii="Times New Roman" w:hAnsi="Times New Roman" w:cs="Times New Roman"/>
          <w:b/>
          <w:sz w:val="28"/>
          <w:szCs w:val="28"/>
          <w:lang w:val="kk-KZ"/>
        </w:rPr>
        <w:t>АКТІСІ</w:t>
      </w:r>
    </w:p>
    <w:p w:rsidR="00EC293B" w:rsidRPr="00B355E6" w:rsidRDefault="00EC293B" w:rsidP="005F5568">
      <w:pPr>
        <w:spacing w:after="0"/>
        <w:ind w:left="3540" w:firstLine="708"/>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______________Ж. </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Алматы қ.</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Жұмыстан босатылған *****бас бухгалтер _______________________</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(кәсіпорынның атауы)</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__________________________________________________________________</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(аты-жөні)</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және жаңадан тағайындалған бас бухгалтер _______________________</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(аты-жөні)</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№______________бұйрық негізінде, ___________ж. Жаағдай бойынша олардың істі тапсыру-қабылдау актісі  жасалды.</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******Тапсыру-қабылдау актісі кәсіпорын директорының орынбасары</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____________________________ қатысуымен жүргізілді. </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(аты-жөні)</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Істі тапсыру-қабылдау нәтижесінде:</w:t>
      </w:r>
    </w:p>
    <w:p w:rsidR="00EC293B" w:rsidRPr="00B355E6" w:rsidRDefault="00EC293B" w:rsidP="00F33844">
      <w:pPr>
        <w:numPr>
          <w:ilvl w:val="0"/>
          <w:numId w:val="4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Бас кітап толығымен осы жылдың ________жағдай бойынша толтырылды.</w:t>
      </w:r>
    </w:p>
    <w:p w:rsidR="00EC293B" w:rsidRPr="00B355E6" w:rsidRDefault="00EC293B" w:rsidP="00F33844">
      <w:pPr>
        <w:numPr>
          <w:ilvl w:val="0"/>
          <w:numId w:val="44"/>
        </w:numPr>
        <w:spacing w:after="0"/>
        <w:rPr>
          <w:rFonts w:ascii="Times New Roman" w:hAnsi="Times New Roman" w:cs="Times New Roman"/>
          <w:sz w:val="28"/>
          <w:szCs w:val="28"/>
          <w:lang w:val="kk-KZ"/>
        </w:rPr>
      </w:pPr>
      <w:r w:rsidRPr="00B355E6">
        <w:rPr>
          <w:rFonts w:ascii="Times New Roman" w:hAnsi="Times New Roman" w:cs="Times New Roman"/>
          <w:sz w:val="28"/>
          <w:szCs w:val="28"/>
        </w:rPr>
        <w:t>_________</w:t>
      </w:r>
      <w:r w:rsidRPr="00B355E6">
        <w:rPr>
          <w:rFonts w:ascii="Times New Roman" w:hAnsi="Times New Roman" w:cs="Times New Roman"/>
          <w:sz w:val="28"/>
          <w:szCs w:val="28"/>
          <w:lang w:val="kk-KZ"/>
        </w:rPr>
        <w:t>шоты бойынша аналитикалық есептің карточкасы көрсетілді.</w:t>
      </w:r>
    </w:p>
    <w:p w:rsidR="00EC293B" w:rsidRPr="00B355E6" w:rsidRDefault="00EC293B" w:rsidP="00F33844">
      <w:pPr>
        <w:numPr>
          <w:ilvl w:val="0"/>
          <w:numId w:val="4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Ағымдағы жылдың қаңтар-қыркүйек айларына арналған ордерлік журналы көрсетілді, __________________талдама есеп бойынша ведомостар және депоненттерді тіркеу кітабы көрсетілді.</w:t>
      </w:r>
    </w:p>
    <w:p w:rsidR="00EC293B" w:rsidRPr="00B355E6" w:rsidRDefault="00EC293B" w:rsidP="00F33844">
      <w:pPr>
        <w:numPr>
          <w:ilvl w:val="0"/>
          <w:numId w:val="4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en-US"/>
        </w:rPr>
        <w:t>____________________________</w:t>
      </w:r>
      <w:r w:rsidRPr="00B355E6">
        <w:rPr>
          <w:rFonts w:ascii="Times New Roman" w:hAnsi="Times New Roman" w:cs="Times New Roman"/>
          <w:sz w:val="28"/>
          <w:szCs w:val="28"/>
          <w:lang w:val="kk-KZ"/>
        </w:rPr>
        <w:t xml:space="preserve"> жылғы бухгалтерлік баланс көрсетілді.</w:t>
      </w:r>
    </w:p>
    <w:p w:rsidR="00EC293B" w:rsidRPr="00B355E6" w:rsidRDefault="00EC293B" w:rsidP="00F33844">
      <w:pPr>
        <w:numPr>
          <w:ilvl w:val="0"/>
          <w:numId w:val="4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Мыналар бойынша _________жылғы салық декларациясы көрсетілді:</w:t>
      </w:r>
    </w:p>
    <w:p w:rsidR="00EC293B" w:rsidRPr="00B355E6" w:rsidRDefault="00EC293B" w:rsidP="00F33844">
      <w:pPr>
        <w:numPr>
          <w:ilvl w:val="0"/>
          <w:numId w:val="39"/>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табыс салығы бойынша;</w:t>
      </w:r>
    </w:p>
    <w:p w:rsidR="00EC293B" w:rsidRPr="00B355E6" w:rsidRDefault="00EC293B" w:rsidP="00F33844">
      <w:pPr>
        <w:numPr>
          <w:ilvl w:val="0"/>
          <w:numId w:val="45"/>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ҚҚС бойынша;</w:t>
      </w:r>
    </w:p>
    <w:p w:rsidR="00EC293B" w:rsidRPr="00B355E6" w:rsidRDefault="00EC293B" w:rsidP="00F33844">
      <w:pPr>
        <w:numPr>
          <w:ilvl w:val="0"/>
          <w:numId w:val="45"/>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әлеуметтік салық бойынша.</w:t>
      </w:r>
    </w:p>
    <w:p w:rsidR="00EC293B" w:rsidRPr="00B355E6" w:rsidRDefault="00EC293B" w:rsidP="00F33844">
      <w:pPr>
        <w:numPr>
          <w:ilvl w:val="0"/>
          <w:numId w:val="4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_______жылғы І, ІІ, ІІІ тоқсандағы тексерулердің актілері көрсетілді.</w:t>
      </w:r>
    </w:p>
    <w:p w:rsidR="00EC293B" w:rsidRPr="00B355E6" w:rsidRDefault="00EC293B" w:rsidP="00F33844">
      <w:pPr>
        <w:numPr>
          <w:ilvl w:val="0"/>
          <w:numId w:val="4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__________жылғы кәсіпорынның жылдық есебін тексерген тәуелсіз аудитордың қорытындысы берілді.</w:t>
      </w:r>
    </w:p>
    <w:p w:rsidR="00EC293B" w:rsidRPr="00B355E6" w:rsidRDefault="00EC293B" w:rsidP="00F33844">
      <w:pPr>
        <w:numPr>
          <w:ilvl w:val="0"/>
          <w:numId w:val="4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Тізімдеме бойынша ________ж. ________іс мұрағатқа өткізілді.</w:t>
      </w:r>
    </w:p>
    <w:p w:rsidR="00EC293B" w:rsidRPr="00B355E6" w:rsidRDefault="00EC293B" w:rsidP="00F33844">
      <w:pPr>
        <w:numPr>
          <w:ilvl w:val="0"/>
          <w:numId w:val="44"/>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Тізімдеме бойынша анықтамалық-нормативтік әдебиеттер тапсырылды.</w:t>
      </w:r>
    </w:p>
    <w:p w:rsidR="00EC293B" w:rsidRPr="00B355E6" w:rsidRDefault="00EC293B" w:rsidP="005F5568">
      <w:pPr>
        <w:spacing w:after="0"/>
        <w:rPr>
          <w:rFonts w:ascii="Times New Roman" w:hAnsi="Times New Roman" w:cs="Times New Roman"/>
          <w:sz w:val="28"/>
          <w:szCs w:val="28"/>
          <w:lang w:val="kk-KZ"/>
        </w:rPr>
      </w:pP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Қосымша: 1. Кәсіпорын мұрағаты ісінің тізімдемесі, 5-бет.</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        2. Анықтамалық-нормативтік әдебиеттер тізімдемесі, 2-бет.</w:t>
      </w:r>
    </w:p>
    <w:p w:rsidR="00EC293B" w:rsidRPr="00B355E6" w:rsidRDefault="00EC293B" w:rsidP="005F5568">
      <w:pPr>
        <w:spacing w:after="0"/>
        <w:rPr>
          <w:rFonts w:ascii="Times New Roman" w:hAnsi="Times New Roman" w:cs="Times New Roman"/>
          <w:sz w:val="28"/>
          <w:szCs w:val="28"/>
          <w:lang w:val="kk-KZ"/>
        </w:rPr>
      </w:pP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Істі тапсырдым</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______________</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______________</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(қолы)</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(аты-жөні)</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Істі қабылдап алдым     ______________</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______________</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(қолы)</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(аты-жөні)</w:t>
      </w:r>
    </w:p>
    <w:p w:rsidR="00EC293B" w:rsidRPr="00B355E6" w:rsidRDefault="00EC293B" w:rsidP="005F5568">
      <w:pPr>
        <w:spacing w:after="0"/>
        <w:rPr>
          <w:rFonts w:ascii="Times New Roman" w:hAnsi="Times New Roman" w:cs="Times New Roman"/>
          <w:sz w:val="28"/>
          <w:szCs w:val="28"/>
          <w:lang w:val="kk-KZ"/>
        </w:rPr>
      </w:pP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Істі тапсыру-қабылдап алуға қатысқандар:</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Кәсіпорын директорының орынбасары ___________</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_____________</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(қолы</w:t>
      </w:r>
      <w:r w:rsidRPr="00B355E6">
        <w:rPr>
          <w:rFonts w:ascii="Times New Roman" w:hAnsi="Times New Roman" w:cs="Times New Roman"/>
          <w:sz w:val="28"/>
          <w:szCs w:val="28"/>
          <w:lang w:val="kk-KZ"/>
        </w:rPr>
        <w:tab/>
        <w:t>)</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(аты-жөні)</w:t>
      </w:r>
    </w:p>
    <w:p w:rsidR="00EC293B" w:rsidRPr="00B355E6" w:rsidRDefault="00EC293B" w:rsidP="005F5568">
      <w:pPr>
        <w:spacing w:after="0"/>
        <w:ind w:left="360"/>
        <w:rPr>
          <w:rFonts w:ascii="Times New Roman" w:hAnsi="Times New Roman" w:cs="Times New Roman"/>
          <w:sz w:val="28"/>
          <w:szCs w:val="28"/>
          <w:lang w:val="kk-KZ"/>
        </w:rPr>
      </w:pPr>
    </w:p>
    <w:p w:rsidR="00EC293B" w:rsidRPr="00B355E6" w:rsidRDefault="00EC293B" w:rsidP="005F5568">
      <w:pPr>
        <w:spacing w:after="0"/>
        <w:ind w:left="360"/>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Сөздік</w:t>
      </w:r>
    </w:p>
    <w:p w:rsidR="00EC293B" w:rsidRPr="00B355E6" w:rsidRDefault="00EC293B" w:rsidP="005F5568">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Акт – акт</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тізім – список</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салық – </w:t>
      </w:r>
      <w:r w:rsidRPr="00DB2DFA">
        <w:rPr>
          <w:rFonts w:ascii="Times New Roman" w:hAnsi="Times New Roman"/>
          <w:sz w:val="28"/>
          <w:szCs w:val="28"/>
        </w:rPr>
        <w:t>налог</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факт – </w:t>
      </w:r>
      <w:r w:rsidRPr="00DB2DFA">
        <w:rPr>
          <w:rFonts w:ascii="Times New Roman" w:hAnsi="Times New Roman"/>
          <w:sz w:val="28"/>
          <w:szCs w:val="28"/>
        </w:rPr>
        <w:t>факт</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оқиға – </w:t>
      </w:r>
      <w:r w:rsidRPr="00DB2DFA">
        <w:rPr>
          <w:rFonts w:ascii="Times New Roman" w:hAnsi="Times New Roman"/>
          <w:sz w:val="28"/>
          <w:szCs w:val="28"/>
        </w:rPr>
        <w:t>событие</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дерек – </w:t>
      </w:r>
      <w:r w:rsidRPr="00DB2DFA">
        <w:rPr>
          <w:rFonts w:ascii="Times New Roman" w:hAnsi="Times New Roman"/>
          <w:sz w:val="28"/>
          <w:szCs w:val="28"/>
        </w:rPr>
        <w:t>известие</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тексеру – </w:t>
      </w:r>
      <w:r w:rsidRPr="00DB2DFA">
        <w:rPr>
          <w:rFonts w:ascii="Times New Roman" w:hAnsi="Times New Roman"/>
          <w:sz w:val="28"/>
          <w:szCs w:val="28"/>
        </w:rPr>
        <w:t>проверять</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қорытынды – </w:t>
      </w:r>
      <w:r w:rsidRPr="00DB2DFA">
        <w:rPr>
          <w:rFonts w:ascii="Times New Roman" w:hAnsi="Times New Roman"/>
          <w:sz w:val="28"/>
          <w:szCs w:val="28"/>
        </w:rPr>
        <w:t>вывод</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істі қабылдау – </w:t>
      </w:r>
      <w:r w:rsidRPr="00DB2DFA">
        <w:rPr>
          <w:rFonts w:ascii="Times New Roman" w:hAnsi="Times New Roman"/>
          <w:sz w:val="28"/>
          <w:szCs w:val="28"/>
        </w:rPr>
        <w:t xml:space="preserve">принимать дело </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істі тапсыру – </w:t>
      </w:r>
      <w:r w:rsidRPr="00DB2DFA">
        <w:rPr>
          <w:rFonts w:ascii="Times New Roman" w:hAnsi="Times New Roman"/>
          <w:sz w:val="28"/>
          <w:szCs w:val="28"/>
        </w:rPr>
        <w:t xml:space="preserve">сдавать дело </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мұрағат ісі – архивное дело</w:t>
      </w:r>
    </w:p>
    <w:p w:rsidR="00EC293B" w:rsidRPr="00DB2DFA" w:rsidRDefault="00EC293B" w:rsidP="00F33844">
      <w:pPr>
        <w:pStyle w:val="af3"/>
        <w:numPr>
          <w:ilvl w:val="0"/>
          <w:numId w:val="57"/>
        </w:numPr>
        <w:spacing w:after="0"/>
        <w:jc w:val="both"/>
        <w:rPr>
          <w:rFonts w:ascii="Times New Roman" w:hAnsi="Times New Roman"/>
          <w:sz w:val="28"/>
          <w:szCs w:val="28"/>
          <w:lang w:val="kk-KZ"/>
        </w:rPr>
      </w:pPr>
      <w:r w:rsidRPr="00DB2DFA">
        <w:rPr>
          <w:rFonts w:ascii="Times New Roman" w:hAnsi="Times New Roman"/>
          <w:sz w:val="28"/>
          <w:szCs w:val="28"/>
          <w:lang w:val="kk-KZ"/>
        </w:rPr>
        <w:t>жылдық есеп – годовая задача</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 xml:space="preserve">     </w:t>
      </w:r>
    </w:p>
    <w:p w:rsidR="00EC293B" w:rsidRPr="005F5568" w:rsidRDefault="006D63BA" w:rsidP="005F5568">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 xml:space="preserve">Тапсырма. </w:t>
      </w:r>
      <w:r w:rsidR="00EC293B" w:rsidRPr="005F5568">
        <w:rPr>
          <w:rFonts w:ascii="Times New Roman" w:hAnsi="Times New Roman" w:cs="Times New Roman"/>
          <w:b/>
          <w:sz w:val="28"/>
          <w:szCs w:val="28"/>
          <w:lang w:val="kk-KZ"/>
        </w:rPr>
        <w:t xml:space="preserve"> Берілген сөз тіркестерін қатыстырып, сөйлем құраңыз.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Бүгіннен бастап, биылғы жылы, ертең ертемен, әрең дегенде, зорға келді, ендігәрі бармайтын, бетпе-бет келу, сөзбе-сөз дәлеледеу, үсті-үстіне төгу, босқа келу, зорға шыдау, лезде тарау, баяғыдан таныс, бірден түсіну, алыстан келу. </w:t>
      </w:r>
    </w:p>
    <w:p w:rsidR="00EC293B" w:rsidRPr="00B355E6" w:rsidRDefault="00EC293B" w:rsidP="005F5568">
      <w:pPr>
        <w:spacing w:after="0"/>
        <w:jc w:val="both"/>
        <w:rPr>
          <w:rFonts w:ascii="Times New Roman" w:hAnsi="Times New Roman" w:cs="Times New Roman"/>
          <w:sz w:val="28"/>
          <w:szCs w:val="28"/>
          <w:lang w:val="kk-KZ"/>
        </w:rPr>
      </w:pPr>
    </w:p>
    <w:p w:rsidR="00EC293B" w:rsidRPr="005F5568" w:rsidRDefault="006D63BA" w:rsidP="005F5568">
      <w:pPr>
        <w:spacing w:after="0"/>
        <w:rPr>
          <w:rFonts w:ascii="Times New Roman" w:hAnsi="Times New Roman" w:cs="Times New Roman"/>
          <w:b/>
          <w:sz w:val="28"/>
          <w:szCs w:val="28"/>
          <w:lang w:val="kk-KZ"/>
        </w:rPr>
      </w:pPr>
      <w:r w:rsidRPr="005F5568">
        <w:rPr>
          <w:rFonts w:ascii="Times New Roman" w:hAnsi="Times New Roman" w:cs="Times New Roman"/>
          <w:b/>
          <w:sz w:val="28"/>
          <w:szCs w:val="28"/>
          <w:lang w:val="kk-KZ"/>
        </w:rPr>
        <w:t xml:space="preserve">Тапсырма. </w:t>
      </w:r>
      <w:r w:rsidR="00EC293B" w:rsidRPr="005F5568">
        <w:rPr>
          <w:rFonts w:ascii="Times New Roman" w:hAnsi="Times New Roman" w:cs="Times New Roman"/>
          <w:b/>
          <w:sz w:val="28"/>
          <w:szCs w:val="28"/>
          <w:lang w:val="kk-KZ"/>
        </w:rPr>
        <w:t xml:space="preserve">  Берілген  мақал-мәтелдерден үстеулерді табыңыз.</w:t>
      </w:r>
    </w:p>
    <w:p w:rsidR="00EC293B" w:rsidRPr="00B355E6" w:rsidRDefault="00EC293B" w:rsidP="00F33844">
      <w:pPr>
        <w:numPr>
          <w:ilvl w:val="0"/>
          <w:numId w:val="49"/>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Жазда шанаңды, қыста арбаңды сайла.</w:t>
      </w:r>
    </w:p>
    <w:p w:rsidR="00EC293B" w:rsidRPr="00B355E6" w:rsidRDefault="00EC293B" w:rsidP="00F33844">
      <w:pPr>
        <w:numPr>
          <w:ilvl w:val="0"/>
          <w:numId w:val="49"/>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Көктемде жерге түскен бір, дән күздігүні мың дән болады.</w:t>
      </w:r>
    </w:p>
    <w:p w:rsidR="00EC293B" w:rsidRPr="00B355E6" w:rsidRDefault="00EC293B" w:rsidP="00F33844">
      <w:pPr>
        <w:numPr>
          <w:ilvl w:val="0"/>
          <w:numId w:val="49"/>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Жасыңда қылжың болсаң, қартайғанда мылжың боласың.</w:t>
      </w:r>
    </w:p>
    <w:p w:rsidR="00EC293B" w:rsidRPr="00B355E6" w:rsidRDefault="00EC293B" w:rsidP="00F33844">
      <w:pPr>
        <w:numPr>
          <w:ilvl w:val="0"/>
          <w:numId w:val="49"/>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Бір күн дәм татқанға, қырық күн сәлем.</w:t>
      </w:r>
    </w:p>
    <w:p w:rsidR="00EC293B" w:rsidRPr="00B355E6" w:rsidRDefault="00EC293B" w:rsidP="00F33844">
      <w:pPr>
        <w:numPr>
          <w:ilvl w:val="0"/>
          <w:numId w:val="49"/>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Алты жасар бала алыстан келсе,</w:t>
      </w:r>
    </w:p>
    <w:p w:rsidR="00EC293B" w:rsidRPr="00B355E6" w:rsidRDefault="00EC293B" w:rsidP="005F5568">
      <w:pPr>
        <w:spacing w:after="0"/>
        <w:ind w:left="720"/>
        <w:rPr>
          <w:rFonts w:ascii="Times New Roman" w:hAnsi="Times New Roman" w:cs="Times New Roman"/>
          <w:sz w:val="28"/>
          <w:szCs w:val="28"/>
          <w:lang w:val="kk-KZ"/>
        </w:rPr>
      </w:pPr>
      <w:r w:rsidRPr="00B355E6">
        <w:rPr>
          <w:rFonts w:ascii="Times New Roman" w:hAnsi="Times New Roman" w:cs="Times New Roman"/>
          <w:sz w:val="28"/>
          <w:szCs w:val="28"/>
          <w:lang w:val="kk-KZ"/>
        </w:rPr>
        <w:t>Алпыс жасар кәрі алдынан шығар.</w:t>
      </w:r>
    </w:p>
    <w:p w:rsidR="00EC293B" w:rsidRPr="00B355E6" w:rsidRDefault="00EC293B" w:rsidP="005F5568">
      <w:pPr>
        <w:spacing w:after="0"/>
        <w:rPr>
          <w:rFonts w:ascii="Times New Roman" w:hAnsi="Times New Roman" w:cs="Times New Roman"/>
          <w:b/>
          <w:sz w:val="28"/>
          <w:szCs w:val="28"/>
          <w:lang w:val="kk-KZ"/>
        </w:rPr>
      </w:pPr>
    </w:p>
    <w:p w:rsidR="00EC293B" w:rsidRPr="005F5568" w:rsidRDefault="00EC293B" w:rsidP="005F5568">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Тапсырма.   Сұрақтарға жауап жазыңыз.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 Үстеу қандай сөйлем мүшесінің қызметін атқарады?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2. Үстеу тұлғасына қарай нешеге бөлінеді?</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3. Үстеудің мағыналық топтары қанша?</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4. Үстеу қандай сұрақтарға жауап береді?</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5. Үстеулерге септік жалғаулары жалғанады ма? </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6. Қандай жағдайда акт жасалады?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7. Актіге кімдер қол қояды?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8. Акт қандай құжат?</w:t>
      </w:r>
    </w:p>
    <w:p w:rsidR="00EC293B" w:rsidRPr="00B355E6" w:rsidRDefault="00EC293B" w:rsidP="005F5568">
      <w:pPr>
        <w:spacing w:after="0"/>
        <w:jc w:val="both"/>
        <w:rPr>
          <w:rFonts w:ascii="Times New Roman" w:hAnsi="Times New Roman" w:cs="Times New Roman"/>
          <w:b/>
          <w:sz w:val="28"/>
          <w:szCs w:val="28"/>
          <w:lang w:val="kk-KZ"/>
        </w:rPr>
      </w:pPr>
    </w:p>
    <w:p w:rsidR="00EC293B" w:rsidRPr="00B355E6" w:rsidRDefault="00970321" w:rsidP="005F5568">
      <w:pPr>
        <w:spacing w:after="0"/>
        <w:ind w:left="2832" w:firstLine="708"/>
        <w:rPr>
          <w:rFonts w:ascii="Times New Roman" w:hAnsi="Times New Roman" w:cs="Times New Roman"/>
          <w:b/>
          <w:sz w:val="28"/>
          <w:szCs w:val="28"/>
          <w:lang w:val="kk-KZ"/>
        </w:rPr>
      </w:pPr>
      <w:r>
        <w:rPr>
          <w:rFonts w:ascii="Times New Roman" w:hAnsi="Times New Roman" w:cs="Times New Roman"/>
          <w:b/>
          <w:sz w:val="28"/>
          <w:szCs w:val="28"/>
          <w:lang w:val="kk-KZ"/>
        </w:rPr>
        <w:t xml:space="preserve">         А</w:t>
      </w:r>
      <w:r w:rsidRPr="00B355E6">
        <w:rPr>
          <w:rFonts w:ascii="Times New Roman" w:hAnsi="Times New Roman" w:cs="Times New Roman"/>
          <w:b/>
          <w:sz w:val="28"/>
          <w:szCs w:val="28"/>
          <w:lang w:val="kk-KZ"/>
        </w:rPr>
        <w:t>нықтама</w:t>
      </w:r>
    </w:p>
    <w:p w:rsidR="00EC293B" w:rsidRPr="00B355E6" w:rsidRDefault="00EC293B" w:rsidP="005F5568">
      <w:pPr>
        <w:spacing w:after="0"/>
        <w:ind w:firstLine="708"/>
        <w:jc w:val="both"/>
        <w:rPr>
          <w:rFonts w:ascii="Times New Roman" w:hAnsi="Times New Roman" w:cs="Times New Roman"/>
          <w:sz w:val="28"/>
          <w:szCs w:val="28"/>
          <w:lang w:val="kk-KZ"/>
        </w:rPr>
      </w:pPr>
    </w:p>
    <w:p w:rsidR="00EC293B" w:rsidRPr="00B355E6" w:rsidRDefault="00EC293B" w:rsidP="00970321">
      <w:pPr>
        <w:spacing w:after="0"/>
        <w:ind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Анықтама </w:t>
      </w:r>
      <w:r w:rsidR="00970321">
        <w:rPr>
          <w:rFonts w:ascii="Times New Roman" w:hAnsi="Times New Roman" w:cs="Times New Roman"/>
          <w:sz w:val="28"/>
          <w:szCs w:val="28"/>
          <w:lang w:val="kk-KZ"/>
        </w:rPr>
        <w:t>–</w:t>
      </w:r>
      <w:r w:rsidRPr="00B355E6">
        <w:rPr>
          <w:rFonts w:ascii="Times New Roman" w:hAnsi="Times New Roman" w:cs="Times New Roman"/>
          <w:sz w:val="28"/>
          <w:szCs w:val="28"/>
          <w:lang w:val="kk-KZ"/>
        </w:rPr>
        <w:t xml:space="preserve"> әр түрлі деректер мен оқиғалар туралы жазылған және оны растайтын құжат.</w:t>
      </w:r>
    </w:p>
    <w:p w:rsidR="00EC293B" w:rsidRPr="00B355E6" w:rsidRDefault="00EC293B" w:rsidP="004A107C">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Құжат жоғарғы орындардың немесе лауазым иелерінің талап етуі бойынша ұйымдар мен адамдарға басқа ұйымға тапсыру үшін беріледі. Сондай-ақ кәсіпорындар мен ұйымдардың жұмысына байланысты бір оқиғаны дәлелдейтін, растайтын құжат. </w:t>
      </w:r>
    </w:p>
    <w:p w:rsidR="00EC293B" w:rsidRPr="00B355E6" w:rsidRDefault="00EC293B" w:rsidP="004A107C">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Егер анықтама мекеменің өз ішінде жазылса, мекеме басшысы қол қояды. Анықтама берілген деректемелер  мекеменің мөрімен куәландырылады. Анықтамада ақша жөнінде мәліметтер қамтылса, онда мекеме басшысы және бас есепші қол қояды.</w:t>
      </w:r>
    </w:p>
    <w:p w:rsidR="00EC293B" w:rsidRPr="004A107C" w:rsidRDefault="00EC293B" w:rsidP="004A107C">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rPr>
        <w:t>Анықтама мынадай жағдайларда жазылады:</w:t>
      </w:r>
    </w:p>
    <w:p w:rsidR="00EC293B" w:rsidRPr="004A107C" w:rsidRDefault="00EC293B" w:rsidP="00F33844">
      <w:pPr>
        <w:numPr>
          <w:ilvl w:val="0"/>
          <w:numId w:val="42"/>
        </w:numPr>
        <w:spacing w:after="0"/>
        <w:jc w:val="both"/>
        <w:rPr>
          <w:rFonts w:ascii="Times New Roman" w:hAnsi="Times New Roman" w:cs="Times New Roman"/>
          <w:sz w:val="28"/>
          <w:szCs w:val="28"/>
          <w:lang w:val="kk-KZ"/>
        </w:rPr>
      </w:pPr>
      <w:r w:rsidRPr="004A107C">
        <w:rPr>
          <w:rFonts w:ascii="Times New Roman" w:hAnsi="Times New Roman" w:cs="Times New Roman"/>
          <w:sz w:val="28"/>
          <w:szCs w:val="28"/>
          <w:lang w:val="kk-KZ"/>
        </w:rPr>
        <w:t>Студенттің немесе оқушының қандай да бір мекемеде оқитынын растау үшін:</w:t>
      </w:r>
    </w:p>
    <w:p w:rsidR="00EC293B" w:rsidRPr="00CB3A7C" w:rsidRDefault="00EC293B" w:rsidP="00F33844">
      <w:pPr>
        <w:numPr>
          <w:ilvl w:val="0"/>
          <w:numId w:val="42"/>
        </w:numPr>
        <w:spacing w:after="0"/>
        <w:jc w:val="both"/>
        <w:rPr>
          <w:rFonts w:ascii="Times New Roman" w:hAnsi="Times New Roman" w:cs="Times New Roman"/>
          <w:sz w:val="28"/>
          <w:szCs w:val="28"/>
          <w:lang w:val="kk-KZ"/>
        </w:rPr>
      </w:pPr>
      <w:r w:rsidRPr="00CB3A7C">
        <w:rPr>
          <w:rFonts w:ascii="Times New Roman" w:hAnsi="Times New Roman" w:cs="Times New Roman"/>
          <w:sz w:val="28"/>
          <w:szCs w:val="28"/>
          <w:lang w:val="kk-KZ"/>
        </w:rPr>
        <w:t>Түрлі мекемелер мен орындардың талап етуі бойынша:</w:t>
      </w:r>
    </w:p>
    <w:p w:rsidR="00EC293B" w:rsidRPr="00B355E6" w:rsidRDefault="00EC293B" w:rsidP="00F33844">
      <w:pPr>
        <w:numPr>
          <w:ilvl w:val="0"/>
          <w:numId w:val="42"/>
        </w:numPr>
        <w:spacing w:after="0"/>
        <w:jc w:val="both"/>
        <w:rPr>
          <w:rFonts w:ascii="Times New Roman" w:hAnsi="Times New Roman" w:cs="Times New Roman"/>
          <w:sz w:val="28"/>
          <w:szCs w:val="28"/>
        </w:rPr>
      </w:pPr>
      <w:r w:rsidRPr="00B355E6">
        <w:rPr>
          <w:rFonts w:ascii="Times New Roman" w:hAnsi="Times New Roman" w:cs="Times New Roman"/>
          <w:sz w:val="28"/>
          <w:szCs w:val="28"/>
        </w:rPr>
        <w:t>Тұрғын жайын анықтайтын анықтама.</w:t>
      </w:r>
    </w:p>
    <w:p w:rsidR="00EC293B" w:rsidRPr="00B355E6" w:rsidRDefault="00EC293B" w:rsidP="00F33844">
      <w:pPr>
        <w:numPr>
          <w:ilvl w:val="0"/>
          <w:numId w:val="42"/>
        </w:numPr>
        <w:spacing w:after="0"/>
        <w:jc w:val="both"/>
        <w:rPr>
          <w:rFonts w:ascii="Times New Roman" w:hAnsi="Times New Roman" w:cs="Times New Roman"/>
          <w:sz w:val="28"/>
          <w:szCs w:val="28"/>
        </w:rPr>
      </w:pPr>
      <w:r w:rsidRPr="00B355E6">
        <w:rPr>
          <w:rFonts w:ascii="Times New Roman" w:hAnsi="Times New Roman" w:cs="Times New Roman"/>
          <w:sz w:val="28"/>
          <w:szCs w:val="28"/>
        </w:rPr>
        <w:t>Мекеме не ұйымдарды т.б. жерлерде қызмет атқаратынын дәлелдеу үшін.</w:t>
      </w:r>
    </w:p>
    <w:p w:rsidR="00EC293B" w:rsidRPr="00B355E6" w:rsidRDefault="00EC293B" w:rsidP="005F5568">
      <w:pPr>
        <w:spacing w:after="0"/>
        <w:jc w:val="both"/>
        <w:rPr>
          <w:rFonts w:ascii="Times New Roman" w:hAnsi="Times New Roman" w:cs="Times New Roman"/>
          <w:sz w:val="28"/>
          <w:szCs w:val="28"/>
        </w:rPr>
      </w:pPr>
    </w:p>
    <w:p w:rsidR="00EC293B" w:rsidRPr="005F5568" w:rsidRDefault="00EC293B" w:rsidP="005F5568">
      <w:pPr>
        <w:spacing w:after="0"/>
        <w:jc w:val="both"/>
        <w:rPr>
          <w:rFonts w:ascii="Times New Roman" w:hAnsi="Times New Roman" w:cs="Times New Roman"/>
          <w:b/>
          <w:i/>
          <w:sz w:val="28"/>
          <w:szCs w:val="28"/>
        </w:rPr>
      </w:pPr>
      <w:r w:rsidRPr="005F5568">
        <w:rPr>
          <w:rFonts w:ascii="Times New Roman" w:hAnsi="Times New Roman" w:cs="Times New Roman"/>
          <w:b/>
          <w:i/>
          <w:sz w:val="28"/>
          <w:szCs w:val="28"/>
        </w:rPr>
        <w:t>Үлгі:</w:t>
      </w:r>
    </w:p>
    <w:p w:rsidR="00EC293B" w:rsidRPr="00B355E6" w:rsidRDefault="00EC293B" w:rsidP="005F5568">
      <w:pPr>
        <w:spacing w:after="0"/>
        <w:jc w:val="both"/>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Анықтама</w:t>
      </w: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EC293B" w:rsidRPr="004A107C" w:rsidRDefault="00EC293B" w:rsidP="005F5568">
      <w:pPr>
        <w:pStyle w:val="1"/>
        <w:spacing w:after="0" w:line="276" w:lineRule="auto"/>
        <w:jc w:val="both"/>
        <w:rPr>
          <w:rFonts w:ascii="Times New Roman" w:hAnsi="Times New Roman" w:cs="Times New Roman"/>
          <w:b w:val="0"/>
          <w:sz w:val="28"/>
          <w:szCs w:val="28"/>
          <w:lang w:val="kk-KZ"/>
        </w:rPr>
      </w:pPr>
      <w:r w:rsidRPr="00B355E6">
        <w:rPr>
          <w:rFonts w:ascii="Times New Roman" w:hAnsi="Times New Roman" w:cs="Times New Roman"/>
          <w:b w:val="0"/>
          <w:sz w:val="28"/>
          <w:szCs w:val="28"/>
        </w:rPr>
        <w:lastRenderedPageBreak/>
        <w:t>Шымкент</w:t>
      </w:r>
      <w:r w:rsidRPr="00B355E6">
        <w:rPr>
          <w:rFonts w:ascii="Times New Roman" w:hAnsi="Times New Roman" w:cs="Times New Roman"/>
          <w:b w:val="0"/>
          <w:sz w:val="28"/>
          <w:szCs w:val="28"/>
          <w:lang w:val="kk-KZ"/>
        </w:rPr>
        <w:t xml:space="preserve"> қаласы</w:t>
      </w:r>
    </w:p>
    <w:p w:rsidR="00EC293B" w:rsidRPr="004A107C" w:rsidRDefault="00EC293B" w:rsidP="005F5568">
      <w:pPr>
        <w:pStyle w:val="1"/>
        <w:spacing w:after="0" w:line="276" w:lineRule="auto"/>
        <w:ind w:firstLine="720"/>
        <w:jc w:val="both"/>
        <w:rPr>
          <w:rFonts w:ascii="Times New Roman" w:hAnsi="Times New Roman" w:cs="Times New Roman"/>
          <w:b w:val="0"/>
          <w:sz w:val="28"/>
          <w:szCs w:val="28"/>
          <w:lang w:val="kk-KZ"/>
        </w:rPr>
      </w:pPr>
      <w:r w:rsidRPr="004A107C">
        <w:rPr>
          <w:rFonts w:ascii="Times New Roman" w:hAnsi="Times New Roman" w:cs="Times New Roman"/>
          <w:b w:val="0"/>
          <w:sz w:val="28"/>
          <w:szCs w:val="28"/>
          <w:lang w:val="kk-KZ"/>
        </w:rPr>
        <w:t xml:space="preserve">   Асанов Құрман жолдас сырттай оқу бөлімі қазақ ті</w:t>
      </w:r>
      <w:r w:rsidR="004A107C">
        <w:rPr>
          <w:rFonts w:ascii="Times New Roman" w:hAnsi="Times New Roman" w:cs="Times New Roman"/>
          <w:b w:val="0"/>
          <w:sz w:val="28"/>
          <w:szCs w:val="28"/>
          <w:lang w:val="kk-KZ"/>
        </w:rPr>
        <w:t>лі және әдебиеті факультетінің 3</w:t>
      </w:r>
      <w:r w:rsidRPr="004A107C">
        <w:rPr>
          <w:rFonts w:ascii="Times New Roman" w:hAnsi="Times New Roman" w:cs="Times New Roman"/>
          <w:b w:val="0"/>
          <w:sz w:val="28"/>
          <w:szCs w:val="28"/>
          <w:lang w:val="kk-KZ"/>
        </w:rPr>
        <w:t xml:space="preserve">-курс студенті болып оқиды. </w:t>
      </w:r>
    </w:p>
    <w:p w:rsidR="00EC293B" w:rsidRPr="004A107C" w:rsidRDefault="00EC293B" w:rsidP="005F5568">
      <w:pPr>
        <w:pStyle w:val="1"/>
        <w:spacing w:after="0" w:line="276" w:lineRule="auto"/>
        <w:jc w:val="both"/>
        <w:rPr>
          <w:rFonts w:ascii="Times New Roman" w:hAnsi="Times New Roman" w:cs="Times New Roman"/>
          <w:b w:val="0"/>
          <w:sz w:val="28"/>
          <w:szCs w:val="28"/>
          <w:lang w:val="kk-KZ"/>
        </w:rPr>
      </w:pPr>
      <w:r w:rsidRPr="004A107C">
        <w:rPr>
          <w:rFonts w:ascii="Times New Roman" w:hAnsi="Times New Roman" w:cs="Times New Roman"/>
          <w:b w:val="0"/>
          <w:sz w:val="28"/>
          <w:szCs w:val="28"/>
          <w:lang w:val="kk-KZ"/>
        </w:rPr>
        <w:tab/>
      </w:r>
      <w:r w:rsidRPr="004A107C">
        <w:rPr>
          <w:rFonts w:ascii="Times New Roman" w:hAnsi="Times New Roman" w:cs="Times New Roman"/>
          <w:b w:val="0"/>
          <w:sz w:val="28"/>
          <w:szCs w:val="28"/>
          <w:lang w:val="kk-KZ"/>
        </w:rPr>
        <w:tab/>
      </w:r>
    </w:p>
    <w:p w:rsidR="00EC293B" w:rsidRPr="00CB3A7C" w:rsidRDefault="00EC293B" w:rsidP="005F5568">
      <w:pPr>
        <w:pStyle w:val="1"/>
        <w:spacing w:after="0" w:line="276" w:lineRule="auto"/>
        <w:ind w:left="720" w:firstLine="720"/>
        <w:jc w:val="both"/>
        <w:rPr>
          <w:rFonts w:ascii="Times New Roman" w:hAnsi="Times New Roman" w:cs="Times New Roman"/>
          <w:b w:val="0"/>
          <w:sz w:val="28"/>
          <w:szCs w:val="28"/>
          <w:lang w:val="kk-KZ"/>
        </w:rPr>
      </w:pPr>
      <w:r w:rsidRPr="00CB3A7C">
        <w:rPr>
          <w:rFonts w:ascii="Times New Roman" w:hAnsi="Times New Roman" w:cs="Times New Roman"/>
          <w:b w:val="0"/>
          <w:sz w:val="28"/>
          <w:szCs w:val="28"/>
          <w:lang w:val="kk-KZ"/>
        </w:rPr>
        <w:t xml:space="preserve">Анықтама қызмет орнына ұсыну үшін берілді.    </w:t>
      </w:r>
    </w:p>
    <w:p w:rsidR="00EC293B" w:rsidRPr="00B355E6" w:rsidRDefault="00EC293B" w:rsidP="005F5568">
      <w:pPr>
        <w:spacing w:after="0"/>
        <w:jc w:val="both"/>
        <w:rPr>
          <w:rFonts w:ascii="Times New Roman" w:hAnsi="Times New Roman" w:cs="Times New Roman"/>
          <w:sz w:val="28"/>
          <w:szCs w:val="28"/>
          <w:lang w:val="sr-Cyrl-CS"/>
        </w:rPr>
      </w:pPr>
    </w:p>
    <w:p w:rsidR="00EC293B" w:rsidRPr="00B355E6" w:rsidRDefault="00EC293B" w:rsidP="005F5568">
      <w:pPr>
        <w:spacing w:after="0"/>
        <w:jc w:val="both"/>
        <w:rPr>
          <w:rFonts w:ascii="Times New Roman" w:hAnsi="Times New Roman" w:cs="Times New Roman"/>
          <w:sz w:val="28"/>
          <w:szCs w:val="28"/>
          <w:lang w:val="sr-Cyrl-CS"/>
        </w:rPr>
      </w:pPr>
      <w:r w:rsidRPr="00B355E6">
        <w:rPr>
          <w:rFonts w:ascii="Times New Roman" w:hAnsi="Times New Roman" w:cs="Times New Roman"/>
          <w:sz w:val="28"/>
          <w:szCs w:val="28"/>
          <w:lang w:val="sr-Cyrl-CS"/>
        </w:rPr>
        <w:t xml:space="preserve">Факультетінің деканы: - </w:t>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t>Б.Дүйсебай</w:t>
      </w:r>
    </w:p>
    <w:p w:rsidR="00EC293B" w:rsidRPr="00B355E6" w:rsidRDefault="00EC293B" w:rsidP="005F5568">
      <w:pPr>
        <w:spacing w:after="0"/>
        <w:jc w:val="both"/>
        <w:rPr>
          <w:rFonts w:ascii="Times New Roman" w:hAnsi="Times New Roman" w:cs="Times New Roman"/>
          <w:sz w:val="28"/>
          <w:szCs w:val="28"/>
          <w:lang w:val="sr-Cyrl-CS"/>
        </w:rPr>
      </w:pPr>
      <w:r w:rsidRPr="00B355E6">
        <w:rPr>
          <w:rFonts w:ascii="Times New Roman" w:hAnsi="Times New Roman" w:cs="Times New Roman"/>
          <w:sz w:val="28"/>
          <w:szCs w:val="28"/>
          <w:lang w:val="sr-Cyrl-CS"/>
        </w:rPr>
        <w:t xml:space="preserve">Хатшысы: - </w:t>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r>
      <w:r w:rsidRPr="00B355E6">
        <w:rPr>
          <w:rFonts w:ascii="Times New Roman" w:hAnsi="Times New Roman" w:cs="Times New Roman"/>
          <w:sz w:val="28"/>
          <w:szCs w:val="28"/>
          <w:lang w:val="sr-Cyrl-CS"/>
        </w:rPr>
        <w:tab/>
        <w:t>Т.Кенжеева</w:t>
      </w:r>
    </w:p>
    <w:p w:rsidR="00EC293B" w:rsidRPr="00B355E6" w:rsidRDefault="00EC293B" w:rsidP="005F5568">
      <w:pPr>
        <w:spacing w:after="0"/>
        <w:jc w:val="both"/>
        <w:rPr>
          <w:rFonts w:ascii="Times New Roman" w:hAnsi="Times New Roman" w:cs="Times New Roman"/>
          <w:sz w:val="28"/>
          <w:szCs w:val="28"/>
          <w:lang w:val="sr-Cyrl-CS"/>
        </w:rPr>
      </w:pPr>
    </w:p>
    <w:p w:rsidR="00EC293B" w:rsidRPr="00B355E6" w:rsidRDefault="00EC293B" w:rsidP="005F5568">
      <w:pPr>
        <w:spacing w:after="0"/>
        <w:ind w:firstLine="720"/>
        <w:jc w:val="both"/>
        <w:rPr>
          <w:rFonts w:ascii="Times New Roman" w:hAnsi="Times New Roman" w:cs="Times New Roman"/>
          <w:sz w:val="28"/>
          <w:szCs w:val="28"/>
          <w:lang w:val="sr-Cyrl-CS"/>
        </w:rPr>
      </w:pPr>
      <w:r w:rsidRPr="00B355E6">
        <w:rPr>
          <w:rFonts w:ascii="Times New Roman" w:hAnsi="Times New Roman" w:cs="Times New Roman"/>
          <w:sz w:val="28"/>
          <w:szCs w:val="28"/>
          <w:lang w:val="sr-Cyrl-CS"/>
        </w:rPr>
        <w:t xml:space="preserve">Түрлі мекемелер мен орындардың талап етуі бойынша азамат ахуалының әр түрлі қырларын мақұлдап берілетін жалпылама анықтама. </w:t>
      </w: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 xml:space="preserve">                    </w:t>
      </w:r>
    </w:p>
    <w:p w:rsidR="00EC293B" w:rsidRPr="00B355E6" w:rsidRDefault="00EC293B" w:rsidP="001F7928">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r w:rsidR="001F7928" w:rsidRPr="00A93E34">
        <w:rPr>
          <w:rFonts w:ascii="Times New Roman" w:hAnsi="Times New Roman" w:cs="Times New Roman"/>
          <w:b/>
          <w:sz w:val="28"/>
          <w:szCs w:val="28"/>
          <w:lang w:val="sr-Cyrl-CS"/>
        </w:rPr>
        <w:t xml:space="preserve">        </w:t>
      </w:r>
      <w:r w:rsidRPr="00B355E6">
        <w:rPr>
          <w:rFonts w:ascii="Times New Roman" w:hAnsi="Times New Roman" w:cs="Times New Roman"/>
          <w:b/>
          <w:sz w:val="28"/>
          <w:szCs w:val="28"/>
          <w:lang w:val="kk-KZ"/>
        </w:rPr>
        <w:t>Сөздік</w:t>
      </w:r>
    </w:p>
    <w:p w:rsidR="00EC293B" w:rsidRPr="00B355E6" w:rsidRDefault="00EC293B" w:rsidP="00A81E98">
      <w:pPr>
        <w:spacing w:after="0"/>
        <w:jc w:val="both"/>
        <w:rPr>
          <w:rFonts w:ascii="Times New Roman" w:hAnsi="Times New Roman" w:cs="Times New Roman"/>
          <w:sz w:val="28"/>
          <w:szCs w:val="28"/>
          <w:lang w:val="kk-KZ"/>
        </w:rPr>
      </w:pP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Анықтама – о</w:t>
      </w:r>
      <w:r w:rsidRPr="00DB2DFA">
        <w:rPr>
          <w:rFonts w:ascii="Times New Roman" w:hAnsi="Times New Roman"/>
          <w:sz w:val="28"/>
          <w:szCs w:val="28"/>
        </w:rPr>
        <w:t>пределение</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белгілі себеп – определенная</w:t>
      </w:r>
      <w:r w:rsidRPr="00DB2DFA">
        <w:rPr>
          <w:rFonts w:ascii="Times New Roman" w:hAnsi="Times New Roman"/>
          <w:sz w:val="28"/>
          <w:szCs w:val="28"/>
        </w:rPr>
        <w:t xml:space="preserve"> причина</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түрлі мекеме – разное </w:t>
      </w:r>
      <w:r w:rsidRPr="00DB2DFA">
        <w:rPr>
          <w:rFonts w:ascii="Times New Roman" w:hAnsi="Times New Roman"/>
          <w:sz w:val="28"/>
          <w:szCs w:val="28"/>
        </w:rPr>
        <w:t>заведение</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растау үшін – </w:t>
      </w:r>
      <w:r w:rsidRPr="00DB2DFA">
        <w:rPr>
          <w:rFonts w:ascii="Times New Roman" w:hAnsi="Times New Roman"/>
          <w:sz w:val="28"/>
          <w:szCs w:val="28"/>
        </w:rPr>
        <w:t>для подтвержд</w:t>
      </w:r>
      <w:r w:rsidRPr="00DB2DFA">
        <w:rPr>
          <w:rFonts w:ascii="Times New Roman" w:hAnsi="Times New Roman"/>
          <w:sz w:val="28"/>
          <w:szCs w:val="28"/>
          <w:lang w:val="kk-KZ"/>
        </w:rPr>
        <w:t>ение</w:t>
      </w:r>
      <w:r w:rsidRPr="00DB2DFA">
        <w:rPr>
          <w:rFonts w:ascii="Times New Roman" w:hAnsi="Times New Roman"/>
          <w:sz w:val="28"/>
          <w:szCs w:val="28"/>
        </w:rPr>
        <w:t xml:space="preserve"> </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мекен-жай – адрес</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мәлімет – </w:t>
      </w:r>
      <w:r w:rsidRPr="00DB2DFA">
        <w:rPr>
          <w:rFonts w:ascii="Times New Roman" w:hAnsi="Times New Roman"/>
          <w:sz w:val="28"/>
          <w:szCs w:val="28"/>
        </w:rPr>
        <w:t>сводка</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куәландыру – </w:t>
      </w:r>
      <w:r w:rsidRPr="00DB2DFA">
        <w:rPr>
          <w:rFonts w:ascii="Times New Roman" w:hAnsi="Times New Roman"/>
          <w:sz w:val="28"/>
          <w:szCs w:val="28"/>
        </w:rPr>
        <w:t>освидетельствовать</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қызмет атқару – </w:t>
      </w:r>
      <w:r w:rsidRPr="00DB2DFA">
        <w:rPr>
          <w:rFonts w:ascii="Times New Roman" w:hAnsi="Times New Roman"/>
          <w:sz w:val="28"/>
          <w:szCs w:val="28"/>
        </w:rPr>
        <w:t>исполнять служб</w:t>
      </w:r>
      <w:r w:rsidRPr="00DB2DFA">
        <w:rPr>
          <w:rFonts w:ascii="Times New Roman" w:hAnsi="Times New Roman"/>
          <w:sz w:val="28"/>
          <w:szCs w:val="28"/>
          <w:lang w:val="kk-KZ"/>
        </w:rPr>
        <w:t>у</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дәлелдеу үшін – </w:t>
      </w:r>
      <w:r w:rsidRPr="00DB2DFA">
        <w:rPr>
          <w:rFonts w:ascii="Times New Roman" w:hAnsi="Times New Roman"/>
          <w:sz w:val="28"/>
          <w:szCs w:val="28"/>
        </w:rPr>
        <w:t>для доказа</w:t>
      </w:r>
      <w:r w:rsidRPr="00DB2DFA">
        <w:rPr>
          <w:rFonts w:ascii="Times New Roman" w:hAnsi="Times New Roman"/>
          <w:sz w:val="28"/>
          <w:szCs w:val="28"/>
          <w:lang w:val="kk-KZ"/>
        </w:rPr>
        <w:t>тельство</w:t>
      </w:r>
      <w:r w:rsidRPr="00DB2DFA">
        <w:rPr>
          <w:rFonts w:ascii="Times New Roman" w:hAnsi="Times New Roman"/>
          <w:sz w:val="28"/>
          <w:szCs w:val="28"/>
        </w:rPr>
        <w:t xml:space="preserve"> </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талап ету – </w:t>
      </w:r>
      <w:r w:rsidRPr="00DB2DFA">
        <w:rPr>
          <w:rFonts w:ascii="Times New Roman" w:hAnsi="Times New Roman"/>
          <w:sz w:val="28"/>
          <w:szCs w:val="28"/>
        </w:rPr>
        <w:t>требовать</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жоғарғы органдар – </w:t>
      </w:r>
      <w:r w:rsidRPr="00DB2DFA">
        <w:rPr>
          <w:rFonts w:ascii="Times New Roman" w:hAnsi="Times New Roman"/>
          <w:sz w:val="28"/>
          <w:szCs w:val="28"/>
        </w:rPr>
        <w:t>верхние органы</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тапсыру үшін – </w:t>
      </w:r>
      <w:r w:rsidRPr="00DB2DFA">
        <w:rPr>
          <w:rFonts w:ascii="Times New Roman" w:hAnsi="Times New Roman"/>
          <w:sz w:val="28"/>
          <w:szCs w:val="28"/>
        </w:rPr>
        <w:t>для сдава</w:t>
      </w:r>
      <w:r w:rsidRPr="00DB2DFA">
        <w:rPr>
          <w:rFonts w:ascii="Times New Roman" w:hAnsi="Times New Roman"/>
          <w:sz w:val="28"/>
          <w:szCs w:val="28"/>
          <w:lang w:val="kk-KZ"/>
        </w:rPr>
        <w:t>ние</w:t>
      </w:r>
    </w:p>
    <w:p w:rsidR="00EC293B" w:rsidRPr="00DB2DFA" w:rsidRDefault="00EC293B" w:rsidP="00F33844">
      <w:pPr>
        <w:pStyle w:val="af3"/>
        <w:numPr>
          <w:ilvl w:val="0"/>
          <w:numId w:val="58"/>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азаматтың жағдайы – </w:t>
      </w:r>
      <w:r w:rsidRPr="00DB2DFA">
        <w:rPr>
          <w:rFonts w:ascii="Times New Roman" w:hAnsi="Times New Roman"/>
          <w:sz w:val="28"/>
          <w:szCs w:val="28"/>
        </w:rPr>
        <w:t>обстоятельство гражданина</w:t>
      </w:r>
    </w:p>
    <w:p w:rsidR="00EC293B" w:rsidRPr="00B355E6" w:rsidRDefault="00EC293B" w:rsidP="005F5568">
      <w:pPr>
        <w:spacing w:after="0"/>
        <w:rPr>
          <w:rFonts w:ascii="Times New Roman" w:hAnsi="Times New Roman" w:cs="Times New Roman"/>
          <w:b/>
          <w:color w:val="000000"/>
          <w:sz w:val="28"/>
          <w:szCs w:val="28"/>
          <w:lang w:val="sr-Cyrl-CS"/>
        </w:rPr>
      </w:pPr>
    </w:p>
    <w:p w:rsidR="00EC293B" w:rsidRPr="005F5568" w:rsidRDefault="00EC293B" w:rsidP="005F5568">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Тапсырма. Берілген сөз тіркестерін қатыстырып, сөйлем құраңыз.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Үйге дейін, жұмыстан соң, анықтама алу үшін, анықтаманың себебі, отбасы жағдайына байланысты, анықтама туралы, құжат бойынша, биылдан бастап, келесі жылы, балаша қуану, сонымен бірге, сол себепті, мұншалық көп, әрең-әрең, зорға-зорға, жұмыстан кейін, анықтамаға сәйкес, сонымен қатар.</w:t>
      </w:r>
    </w:p>
    <w:p w:rsidR="00EC293B" w:rsidRPr="00B355E6" w:rsidRDefault="00EC293B" w:rsidP="005F5568">
      <w:pPr>
        <w:spacing w:after="0"/>
        <w:jc w:val="both"/>
        <w:rPr>
          <w:rFonts w:ascii="Times New Roman" w:hAnsi="Times New Roman" w:cs="Times New Roman"/>
          <w:sz w:val="28"/>
          <w:szCs w:val="28"/>
          <w:lang w:val="kk-KZ"/>
        </w:rPr>
      </w:pPr>
    </w:p>
    <w:p w:rsidR="00EC293B" w:rsidRPr="005F5568" w:rsidRDefault="00EC293B" w:rsidP="005F5568">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Тапсырма. Берілген сұрақтарға жауап жазыңыз.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 Үстеудің мағыналық түрлері қанша?</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2. Тұлғасына қарай үстеу нешеге бөлінеді?</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3. Анықтама студентке не үшін қажет?</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4. Анықтама қалай жазылады?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5. Мекен үстеулері қандай?</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6. Қимыл-сын үстеулері қандай?</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7. Мөлшер үстеулеріне қандай сөздер жатады?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8. Мақсат үстеулері қандай сұрақтарға жауап береді?</w:t>
      </w:r>
    </w:p>
    <w:p w:rsidR="00EC293B" w:rsidRPr="00B355E6" w:rsidRDefault="00EC293B" w:rsidP="005F5568">
      <w:pPr>
        <w:spacing w:after="0"/>
        <w:jc w:val="both"/>
        <w:rPr>
          <w:rFonts w:ascii="Times New Roman" w:hAnsi="Times New Roman" w:cs="Times New Roman"/>
          <w:sz w:val="28"/>
          <w:szCs w:val="28"/>
          <w:lang w:val="kk-KZ"/>
        </w:rPr>
      </w:pPr>
    </w:p>
    <w:p w:rsidR="00EC293B" w:rsidRPr="005F5568" w:rsidRDefault="006D63BA" w:rsidP="005F5568">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 xml:space="preserve">Тапсырма. </w:t>
      </w:r>
      <w:r w:rsidR="00EC293B" w:rsidRPr="005F5568">
        <w:rPr>
          <w:rFonts w:ascii="Times New Roman" w:hAnsi="Times New Roman" w:cs="Times New Roman"/>
          <w:b/>
          <w:sz w:val="28"/>
          <w:szCs w:val="28"/>
          <w:lang w:val="kk-KZ"/>
        </w:rPr>
        <w:t xml:space="preserve">  Берілген үстеулерді қатыстырып, сөйлем құраңыз.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Биыл, осылайша, себебі, сондықтан, манадан бері, ендігәрі, қазір, зорға, осында, текке, босқа, бүгін, бұрын, ежелден, тосыннан, осылайша, алыста, бұрынғы, күні-түні, қолма-қол, алға, артқа, абайсызда, бұрыннан, кейде, кенеттен, төтесінен. </w:t>
      </w:r>
    </w:p>
    <w:p w:rsidR="00EC293B" w:rsidRPr="00B355E6" w:rsidRDefault="00EC293B" w:rsidP="005F5568">
      <w:pPr>
        <w:spacing w:after="0"/>
        <w:jc w:val="both"/>
        <w:rPr>
          <w:rFonts w:ascii="Times New Roman" w:hAnsi="Times New Roman" w:cs="Times New Roman"/>
          <w:b/>
          <w:sz w:val="28"/>
          <w:szCs w:val="28"/>
          <w:lang w:val="kk-KZ"/>
        </w:rPr>
      </w:pPr>
    </w:p>
    <w:p w:rsidR="00EC293B" w:rsidRPr="00B355E6" w:rsidRDefault="00EC293B" w:rsidP="005F5568">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ШАРТ</w:t>
      </w:r>
    </w:p>
    <w:p w:rsidR="00EC293B" w:rsidRPr="00B355E6" w:rsidRDefault="00EC293B" w:rsidP="005F5568">
      <w:pPr>
        <w:spacing w:after="0"/>
        <w:jc w:val="both"/>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Шарт – азаматтық құқықтарды, қандай-да бір қарым-қатынастардан туындайтын міндеттерді белгілеу, өзгерту, тоқтату туралы екі немесе бірнеше тұлғалардың (тараптардың) келісімі. Шарт А4 форматтағы парақта ресімделеді.</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Шартта мынадай деректемелер болады:</w:t>
      </w:r>
    </w:p>
    <w:p w:rsidR="00EC293B" w:rsidRPr="00B355E6" w:rsidRDefault="00EC293B" w:rsidP="00F33844">
      <w:pPr>
        <w:numPr>
          <w:ilvl w:val="0"/>
          <w:numId w:val="4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құжат түрінің атауы;</w:t>
      </w:r>
    </w:p>
    <w:p w:rsidR="00EC293B" w:rsidRPr="00B355E6" w:rsidRDefault="00EC293B" w:rsidP="00F33844">
      <w:pPr>
        <w:numPr>
          <w:ilvl w:val="0"/>
          <w:numId w:val="4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күні;</w:t>
      </w:r>
    </w:p>
    <w:p w:rsidR="00EC293B" w:rsidRPr="00B355E6" w:rsidRDefault="00EC293B" w:rsidP="00F33844">
      <w:pPr>
        <w:numPr>
          <w:ilvl w:val="0"/>
          <w:numId w:val="4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тіркеу нөмірі;</w:t>
      </w:r>
    </w:p>
    <w:p w:rsidR="00EC293B" w:rsidRPr="00B355E6" w:rsidRDefault="00EC293B" w:rsidP="00F33844">
      <w:pPr>
        <w:numPr>
          <w:ilvl w:val="0"/>
          <w:numId w:val="4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мәтін;</w:t>
      </w:r>
    </w:p>
    <w:p w:rsidR="00EC293B" w:rsidRPr="00B355E6" w:rsidRDefault="00EC293B" w:rsidP="00F33844">
      <w:pPr>
        <w:numPr>
          <w:ilvl w:val="0"/>
          <w:numId w:val="4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келісім жасалып жатқан тараптардың заңды мекен-жайлары;</w:t>
      </w:r>
    </w:p>
    <w:p w:rsidR="00EC293B" w:rsidRPr="00B355E6" w:rsidRDefault="00EC293B" w:rsidP="00F33844">
      <w:pPr>
        <w:numPr>
          <w:ilvl w:val="0"/>
          <w:numId w:val="4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тараптардың әрқайсысының лауазымды тұлғаларының қолдары;</w:t>
      </w:r>
    </w:p>
    <w:p w:rsidR="00EC293B" w:rsidRPr="00B355E6" w:rsidRDefault="00EC293B" w:rsidP="00F33844">
      <w:pPr>
        <w:numPr>
          <w:ilvl w:val="0"/>
          <w:numId w:val="4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тараптардың әрқайсысының мөрлері;</w:t>
      </w:r>
    </w:p>
    <w:p w:rsidR="00EC293B" w:rsidRPr="00B355E6" w:rsidRDefault="00EC293B" w:rsidP="00F33844">
      <w:pPr>
        <w:numPr>
          <w:ilvl w:val="0"/>
          <w:numId w:val="46"/>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келісу бұрыштамалары.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Шарттың санын шарт жасасушы тараптар анықтайды.</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ind w:left="360"/>
        <w:jc w:val="both"/>
        <w:rPr>
          <w:rFonts w:ascii="Times New Roman" w:hAnsi="Times New Roman" w:cs="Times New Roman"/>
          <w:b/>
          <w:i/>
          <w:sz w:val="28"/>
          <w:szCs w:val="28"/>
        </w:rPr>
      </w:pPr>
      <w:r w:rsidRPr="00B355E6">
        <w:rPr>
          <w:rFonts w:ascii="Times New Roman" w:hAnsi="Times New Roman" w:cs="Times New Roman"/>
          <w:b/>
          <w:i/>
          <w:sz w:val="28"/>
          <w:szCs w:val="28"/>
        </w:rPr>
        <w:t>Шарттың түрлері:</w:t>
      </w:r>
    </w:p>
    <w:p w:rsidR="00EC293B" w:rsidRPr="00B355E6" w:rsidRDefault="00EC293B" w:rsidP="005F5568">
      <w:pPr>
        <w:spacing w:after="0"/>
        <w:ind w:left="360"/>
        <w:jc w:val="both"/>
        <w:rPr>
          <w:rFonts w:ascii="Times New Roman" w:hAnsi="Times New Roman" w:cs="Times New Roman"/>
          <w:b/>
          <w:sz w:val="28"/>
          <w:szCs w:val="28"/>
        </w:rPr>
      </w:pPr>
    </w:p>
    <w:p w:rsidR="00EC293B" w:rsidRPr="00B355E6" w:rsidRDefault="00EC293B" w:rsidP="00F33844">
      <w:pPr>
        <w:pStyle w:val="ad"/>
        <w:numPr>
          <w:ilvl w:val="0"/>
          <w:numId w:val="43"/>
        </w:numPr>
        <w:spacing w:line="276" w:lineRule="auto"/>
        <w:rPr>
          <w:rFonts w:ascii="Times New Roman" w:hAnsi="Times New Roman"/>
          <w:szCs w:val="28"/>
        </w:rPr>
      </w:pPr>
      <w:r w:rsidRPr="00B355E6">
        <w:rPr>
          <w:rFonts w:ascii="Times New Roman" w:hAnsi="Times New Roman"/>
          <w:szCs w:val="28"/>
        </w:rPr>
        <w:t>Бейбіт шарт.</w:t>
      </w:r>
    </w:p>
    <w:p w:rsidR="00EC293B" w:rsidRPr="00B355E6" w:rsidRDefault="00EC293B" w:rsidP="00F33844">
      <w:pPr>
        <w:numPr>
          <w:ilvl w:val="0"/>
          <w:numId w:val="43"/>
        </w:numPr>
        <w:spacing w:after="0"/>
        <w:jc w:val="both"/>
        <w:rPr>
          <w:rFonts w:ascii="Times New Roman" w:hAnsi="Times New Roman" w:cs="Times New Roman"/>
          <w:sz w:val="28"/>
          <w:szCs w:val="28"/>
        </w:rPr>
      </w:pPr>
      <w:r w:rsidRPr="00B355E6">
        <w:rPr>
          <w:rFonts w:ascii="Times New Roman" w:hAnsi="Times New Roman" w:cs="Times New Roman"/>
          <w:sz w:val="28"/>
          <w:szCs w:val="28"/>
        </w:rPr>
        <w:t>Консулдық шарт.</w:t>
      </w:r>
    </w:p>
    <w:p w:rsidR="00EC293B" w:rsidRPr="00B355E6" w:rsidRDefault="00EC293B" w:rsidP="00F33844">
      <w:pPr>
        <w:numPr>
          <w:ilvl w:val="0"/>
          <w:numId w:val="43"/>
        </w:numPr>
        <w:spacing w:after="0"/>
        <w:jc w:val="both"/>
        <w:rPr>
          <w:rFonts w:ascii="Times New Roman" w:hAnsi="Times New Roman" w:cs="Times New Roman"/>
          <w:sz w:val="28"/>
          <w:szCs w:val="28"/>
        </w:rPr>
      </w:pPr>
      <w:r w:rsidRPr="00B355E6">
        <w:rPr>
          <w:rFonts w:ascii="Times New Roman" w:hAnsi="Times New Roman" w:cs="Times New Roman"/>
          <w:sz w:val="28"/>
          <w:szCs w:val="28"/>
        </w:rPr>
        <w:t>Халықаралық шарт.</w:t>
      </w:r>
    </w:p>
    <w:p w:rsidR="00EC293B" w:rsidRPr="00B355E6" w:rsidRDefault="00EC293B" w:rsidP="00F33844">
      <w:pPr>
        <w:numPr>
          <w:ilvl w:val="0"/>
          <w:numId w:val="43"/>
        </w:numPr>
        <w:spacing w:after="0"/>
        <w:jc w:val="both"/>
        <w:rPr>
          <w:rFonts w:ascii="Times New Roman" w:hAnsi="Times New Roman" w:cs="Times New Roman"/>
          <w:sz w:val="28"/>
          <w:szCs w:val="28"/>
        </w:rPr>
      </w:pPr>
      <w:r w:rsidRPr="00B355E6">
        <w:rPr>
          <w:rFonts w:ascii="Times New Roman" w:hAnsi="Times New Roman" w:cs="Times New Roman"/>
          <w:sz w:val="28"/>
          <w:szCs w:val="28"/>
        </w:rPr>
        <w:t xml:space="preserve">Мемлекетаралық шарт. </w:t>
      </w:r>
    </w:p>
    <w:p w:rsidR="00EC293B" w:rsidRPr="00B355E6" w:rsidRDefault="00EC293B" w:rsidP="00F33844">
      <w:pPr>
        <w:numPr>
          <w:ilvl w:val="0"/>
          <w:numId w:val="43"/>
        </w:numPr>
        <w:spacing w:after="0"/>
        <w:jc w:val="both"/>
        <w:rPr>
          <w:rFonts w:ascii="Times New Roman" w:hAnsi="Times New Roman" w:cs="Times New Roman"/>
          <w:sz w:val="28"/>
          <w:szCs w:val="28"/>
        </w:rPr>
      </w:pPr>
      <w:r w:rsidRPr="00B355E6">
        <w:rPr>
          <w:rFonts w:ascii="Times New Roman" w:hAnsi="Times New Roman" w:cs="Times New Roman"/>
          <w:sz w:val="28"/>
          <w:szCs w:val="28"/>
        </w:rPr>
        <w:t>Үкіметаралық шарт.</w:t>
      </w:r>
    </w:p>
    <w:p w:rsidR="00EC293B" w:rsidRPr="00B355E6" w:rsidRDefault="00EC293B" w:rsidP="00F33844">
      <w:pPr>
        <w:numPr>
          <w:ilvl w:val="0"/>
          <w:numId w:val="43"/>
        </w:numPr>
        <w:spacing w:after="0"/>
        <w:jc w:val="both"/>
        <w:rPr>
          <w:rFonts w:ascii="Times New Roman" w:hAnsi="Times New Roman" w:cs="Times New Roman"/>
          <w:sz w:val="28"/>
          <w:szCs w:val="28"/>
        </w:rPr>
      </w:pPr>
      <w:r w:rsidRPr="00B355E6">
        <w:rPr>
          <w:rFonts w:ascii="Times New Roman" w:hAnsi="Times New Roman" w:cs="Times New Roman"/>
          <w:sz w:val="28"/>
          <w:szCs w:val="28"/>
        </w:rPr>
        <w:t>Ынтымақтастық туралы шарт.</w:t>
      </w:r>
    </w:p>
    <w:p w:rsidR="00EC293B" w:rsidRPr="00B355E6" w:rsidRDefault="00EC293B" w:rsidP="00F33844">
      <w:pPr>
        <w:numPr>
          <w:ilvl w:val="0"/>
          <w:numId w:val="43"/>
        </w:numPr>
        <w:spacing w:after="0"/>
        <w:jc w:val="both"/>
        <w:rPr>
          <w:rFonts w:ascii="Times New Roman" w:hAnsi="Times New Roman" w:cs="Times New Roman"/>
          <w:sz w:val="28"/>
          <w:szCs w:val="28"/>
        </w:rPr>
      </w:pPr>
      <w:r w:rsidRPr="00B355E6">
        <w:rPr>
          <w:rFonts w:ascii="Times New Roman" w:hAnsi="Times New Roman" w:cs="Times New Roman"/>
          <w:sz w:val="28"/>
          <w:szCs w:val="28"/>
        </w:rPr>
        <w:lastRenderedPageBreak/>
        <w:t>Сауда-саттық шарты.</w:t>
      </w:r>
    </w:p>
    <w:p w:rsidR="00EC293B" w:rsidRPr="00B355E6" w:rsidRDefault="00EC293B" w:rsidP="00F33844">
      <w:pPr>
        <w:numPr>
          <w:ilvl w:val="0"/>
          <w:numId w:val="43"/>
        </w:numPr>
        <w:spacing w:after="0"/>
        <w:jc w:val="both"/>
        <w:rPr>
          <w:rFonts w:ascii="Times New Roman" w:hAnsi="Times New Roman" w:cs="Times New Roman"/>
          <w:sz w:val="28"/>
          <w:szCs w:val="28"/>
        </w:rPr>
      </w:pPr>
      <w:r w:rsidRPr="00B355E6">
        <w:rPr>
          <w:rFonts w:ascii="Times New Roman" w:hAnsi="Times New Roman" w:cs="Times New Roman"/>
          <w:sz w:val="28"/>
          <w:szCs w:val="28"/>
        </w:rPr>
        <w:t>Ұзақ мерзімді шарт.</w:t>
      </w:r>
    </w:p>
    <w:p w:rsidR="00EC293B" w:rsidRPr="00B355E6" w:rsidRDefault="00EC293B" w:rsidP="00F33844">
      <w:pPr>
        <w:numPr>
          <w:ilvl w:val="0"/>
          <w:numId w:val="43"/>
        </w:numPr>
        <w:spacing w:after="0"/>
        <w:jc w:val="both"/>
        <w:rPr>
          <w:rFonts w:ascii="Times New Roman" w:hAnsi="Times New Roman" w:cs="Times New Roman"/>
          <w:sz w:val="28"/>
          <w:szCs w:val="28"/>
        </w:rPr>
      </w:pPr>
      <w:r w:rsidRPr="00B355E6">
        <w:rPr>
          <w:rFonts w:ascii="Times New Roman" w:hAnsi="Times New Roman" w:cs="Times New Roman"/>
          <w:sz w:val="28"/>
          <w:szCs w:val="28"/>
        </w:rPr>
        <w:t>Көп жақты шарт.</w:t>
      </w:r>
    </w:p>
    <w:p w:rsidR="00EC293B" w:rsidRPr="00B355E6" w:rsidRDefault="00EC293B" w:rsidP="00F33844">
      <w:pPr>
        <w:numPr>
          <w:ilvl w:val="0"/>
          <w:numId w:val="43"/>
        </w:numPr>
        <w:spacing w:after="0"/>
        <w:jc w:val="both"/>
        <w:rPr>
          <w:rFonts w:ascii="Times New Roman" w:hAnsi="Times New Roman" w:cs="Times New Roman"/>
          <w:sz w:val="28"/>
          <w:szCs w:val="28"/>
        </w:rPr>
      </w:pPr>
      <w:r w:rsidRPr="00B355E6">
        <w:rPr>
          <w:rFonts w:ascii="Times New Roman" w:hAnsi="Times New Roman" w:cs="Times New Roman"/>
          <w:sz w:val="28"/>
          <w:szCs w:val="28"/>
        </w:rPr>
        <w:t>Екі жақты шарт.</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p>
    <w:p w:rsidR="00EC293B" w:rsidRPr="005F5568" w:rsidRDefault="00EC293B" w:rsidP="005F5568">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 xml:space="preserve">  Тапсырма.  Төменде берілген сөздерді сөз құрамына талдаңыз.</w:t>
      </w: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ab/>
        <w:t xml:space="preserve">    Ақпарат, дәрежелі, келісім, халықаралық, тұлғалар, тараптан, қосымша, келіскен, маңызды, кепілхат, бұқаралық, сауда-саттық, мемлекетаралық, деректер, құжаттардың, барлық, көшірмелері, демалыс, пікір, баяндама, хабарланған, жазулы, айтатын, бағыт, басшылық, бұрыштама, мүмкіндік, әріптестер, кеңесші, жұмыс, қоғамдық, жаңалық, тізім, көрсету, орындалды, тіркелген, ерекшелік, дауыстар, бұйрық, еңбек.                                                                                                                                                                                                                                                                                                                                                                                                                                                                     </w:t>
      </w:r>
    </w:p>
    <w:p w:rsidR="00EC293B" w:rsidRPr="00B355E6" w:rsidRDefault="00EC293B" w:rsidP="005F5568">
      <w:pPr>
        <w:spacing w:after="0"/>
        <w:jc w:val="both"/>
        <w:rPr>
          <w:rFonts w:ascii="Times New Roman" w:hAnsi="Times New Roman" w:cs="Times New Roman"/>
          <w:b/>
          <w:sz w:val="28"/>
          <w:szCs w:val="28"/>
          <w:lang w:val="kk-KZ"/>
        </w:rPr>
      </w:pPr>
    </w:p>
    <w:p w:rsidR="00EC293B" w:rsidRPr="005F5568" w:rsidRDefault="00EC293B" w:rsidP="005F5568">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 xml:space="preserve"> </w:t>
      </w:r>
      <w:r w:rsidR="005F5568" w:rsidRPr="005F5568">
        <w:rPr>
          <w:rFonts w:ascii="Times New Roman" w:hAnsi="Times New Roman" w:cs="Times New Roman"/>
          <w:b/>
          <w:sz w:val="28"/>
          <w:szCs w:val="28"/>
          <w:lang w:val="kk-KZ"/>
        </w:rPr>
        <w:t xml:space="preserve">Тапсырма. </w:t>
      </w:r>
      <w:r w:rsidRPr="005F5568">
        <w:rPr>
          <w:rFonts w:ascii="Times New Roman" w:hAnsi="Times New Roman" w:cs="Times New Roman"/>
          <w:b/>
          <w:sz w:val="28"/>
          <w:szCs w:val="28"/>
          <w:lang w:val="kk-KZ"/>
        </w:rPr>
        <w:t>Көп нүктенің орнына қажетті сөздерді қойыңыз.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   ала болса, ауыздағы кетеді,   ...  түгел болса, төбедегі келеді.  Сыртқы ...  келісімдер жүргізіп,  ...   мемлекеттің басшыларымен кездесу болды. Мемлекеттік  ...  мемлекеттік қызметшілердің мемлекеттік органдардағы мемлекеттік биліктің ...  мен функцияларын іске асыруға бағытталған лауазымдық өкілеттігін атқару жөніндегі қызмет.   ...  заңның шексіз үстемдігін белгілеуге және заңға бағынышты азаматтарды қылмыстылықтан қорғауға тиіспіз. Сөз  ...  жерден   ... қашады. Жалдаушы осы  .. сәйкес жалдайды,   ... төлейді, ал қызметкер осы шарттың   ...  белгіленген жұмысты орындауға міндеттенеді. </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b/>
          <w:i/>
          <w:sz w:val="28"/>
          <w:szCs w:val="28"/>
          <w:lang w:val="kk-KZ"/>
        </w:rPr>
      </w:pPr>
      <w:r w:rsidRPr="00B355E6">
        <w:rPr>
          <w:rFonts w:ascii="Times New Roman" w:hAnsi="Times New Roman" w:cs="Times New Roman"/>
          <w:b/>
          <w:i/>
          <w:sz w:val="28"/>
          <w:szCs w:val="28"/>
          <w:lang w:val="kk-KZ"/>
        </w:rPr>
        <w:t xml:space="preserve">    Қажетті сөздер:   саяси, қызмет, талаптарында, ақы, көп, шартқа, міндеттері, алтау, іс,  біз, екі, төрте. </w:t>
      </w:r>
    </w:p>
    <w:p w:rsidR="00EC293B" w:rsidRPr="00B355E6" w:rsidRDefault="00EC293B" w:rsidP="005F5568">
      <w:pPr>
        <w:spacing w:after="0"/>
        <w:jc w:val="both"/>
        <w:rPr>
          <w:rFonts w:ascii="Times New Roman" w:hAnsi="Times New Roman" w:cs="Times New Roman"/>
          <w:sz w:val="28"/>
          <w:szCs w:val="28"/>
          <w:lang w:val="kk-KZ"/>
        </w:rPr>
      </w:pPr>
    </w:p>
    <w:p w:rsidR="00EC293B" w:rsidRPr="005F5568" w:rsidRDefault="00EC293B" w:rsidP="005F5568">
      <w:pPr>
        <w:spacing w:after="0"/>
        <w:jc w:val="both"/>
        <w:rPr>
          <w:rFonts w:ascii="Times New Roman" w:hAnsi="Times New Roman" w:cs="Times New Roman"/>
          <w:b/>
          <w:sz w:val="28"/>
          <w:szCs w:val="28"/>
          <w:lang w:val="kk-KZ"/>
        </w:rPr>
      </w:pPr>
      <w:r w:rsidRPr="005F5568">
        <w:rPr>
          <w:rFonts w:ascii="Times New Roman" w:hAnsi="Times New Roman" w:cs="Times New Roman"/>
          <w:b/>
          <w:sz w:val="28"/>
          <w:szCs w:val="28"/>
          <w:lang w:val="kk-KZ"/>
        </w:rPr>
        <w:t>Тапсырма. Берілген сөздерге сөз тудырушы жұрнақтаржы жалғаңыз.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Келіс, хабарла, ескерт, құлақтан, айт, сын, бас, ес, көр, заң, еңбек, лауазым, демал, сал, басқар, хабарлан, пайда, іс, жаңа, алма, бөл, жинал, тез, жаз, ескерт.</w:t>
      </w:r>
    </w:p>
    <w:p w:rsidR="00EC293B" w:rsidRPr="00B355E6" w:rsidRDefault="00EC293B" w:rsidP="005F5568">
      <w:pPr>
        <w:spacing w:after="0"/>
        <w:jc w:val="both"/>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b/>
          <w:i/>
          <w:sz w:val="28"/>
          <w:szCs w:val="28"/>
          <w:lang w:val="kk-KZ"/>
        </w:rPr>
      </w:pPr>
      <w:r w:rsidRPr="00B355E6">
        <w:rPr>
          <w:rFonts w:ascii="Times New Roman" w:hAnsi="Times New Roman" w:cs="Times New Roman"/>
          <w:b/>
          <w:i/>
          <w:sz w:val="28"/>
          <w:szCs w:val="28"/>
          <w:lang w:val="kk-KZ"/>
        </w:rPr>
        <w:t xml:space="preserve"> -Ма, -пе, -лан, -тан, -ім, -ар, -гер, -а, -қор, -қар, -ды,  -кер, -сін, -ыс, -ық, -у, -дыр, -лы, -кер, -лық, -с, -іс, -ыс, -дет, -сын, -пе.</w:t>
      </w:r>
    </w:p>
    <w:p w:rsidR="00EC293B" w:rsidRPr="00B355E6" w:rsidRDefault="00EC293B" w:rsidP="005F5568">
      <w:pPr>
        <w:spacing w:after="0"/>
        <w:jc w:val="both"/>
        <w:rPr>
          <w:rFonts w:ascii="Times New Roman" w:hAnsi="Times New Roman" w:cs="Times New Roman"/>
          <w:i/>
          <w:sz w:val="28"/>
          <w:szCs w:val="28"/>
          <w:lang w:val="kk-KZ"/>
        </w:rPr>
      </w:pP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b/>
          <w:sz w:val="28"/>
          <w:szCs w:val="28"/>
          <w:lang w:val="kk-KZ"/>
        </w:rPr>
        <w:t xml:space="preserve">                                           Сөздік</w:t>
      </w:r>
    </w:p>
    <w:p w:rsidR="00EC293B" w:rsidRPr="00B355E6" w:rsidRDefault="00EC293B" w:rsidP="005F5568">
      <w:pPr>
        <w:spacing w:after="0"/>
        <w:ind w:left="372" w:firstLine="708"/>
        <w:jc w:val="both"/>
        <w:rPr>
          <w:rFonts w:ascii="Times New Roman" w:hAnsi="Times New Roman" w:cs="Times New Roman"/>
          <w:sz w:val="28"/>
          <w:szCs w:val="28"/>
          <w:lang w:val="kk-KZ"/>
        </w:rPr>
      </w:pPr>
    </w:p>
    <w:p w:rsidR="00EC293B" w:rsidRPr="00B355E6" w:rsidRDefault="0012579C" w:rsidP="005F5568">
      <w:pPr>
        <w:spacing w:after="0"/>
        <w:ind w:left="372" w:hanging="372"/>
        <w:jc w:val="both"/>
        <w:rPr>
          <w:rFonts w:ascii="Times New Roman" w:hAnsi="Times New Roman" w:cs="Times New Roman"/>
          <w:sz w:val="28"/>
          <w:szCs w:val="28"/>
          <w:lang w:val="kk-KZ"/>
        </w:rPr>
      </w:pPr>
      <w:r>
        <w:rPr>
          <w:rFonts w:ascii="Times New Roman" w:hAnsi="Times New Roman" w:cs="Times New Roman"/>
          <w:sz w:val="28"/>
          <w:szCs w:val="28"/>
          <w:lang w:val="kk-KZ"/>
        </w:rPr>
        <w:t>ш</w:t>
      </w:r>
      <w:r w:rsidR="00EC293B" w:rsidRPr="00B355E6">
        <w:rPr>
          <w:rFonts w:ascii="Times New Roman" w:hAnsi="Times New Roman" w:cs="Times New Roman"/>
          <w:sz w:val="28"/>
          <w:szCs w:val="28"/>
          <w:lang w:val="kk-KZ"/>
        </w:rPr>
        <w:t>арт – условие</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міндеттерді белгілеу – обозначать обязанностей </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тұлғалардың қолы – подпись личностей</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тіркеу нөмірі – регистрационный номер</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құжат түрі – вид документа</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шарт жасау – создавать условие </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шарттың түрлері – виды условия</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халықаралық шарт – международное условие</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үкіметаралық шарт – межправительственное  условие</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көп жақты шарт – многостороннее условие</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келісім жасау – сделать соглашение </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заңды тұлға – законное лицо</w:t>
      </w:r>
    </w:p>
    <w:p w:rsidR="00EC293B" w:rsidRPr="00B355E6" w:rsidRDefault="00EC293B" w:rsidP="005F5568">
      <w:pPr>
        <w:spacing w:after="0"/>
        <w:ind w:left="372" w:hanging="372"/>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шарт жасаушы  – делающие условие </w:t>
      </w:r>
    </w:p>
    <w:p w:rsidR="00EC293B" w:rsidRPr="00A93E34" w:rsidRDefault="00EC293B" w:rsidP="005F5568">
      <w:pPr>
        <w:spacing w:after="0"/>
        <w:ind w:right="-5"/>
        <w:jc w:val="both"/>
        <w:rPr>
          <w:rFonts w:ascii="Times New Roman" w:hAnsi="Times New Roman" w:cs="Times New Roman"/>
          <w:sz w:val="28"/>
          <w:szCs w:val="28"/>
        </w:rPr>
      </w:pPr>
    </w:p>
    <w:p w:rsidR="00EC293B" w:rsidRPr="00D56A4A" w:rsidRDefault="006D63BA" w:rsidP="005F5568">
      <w:pPr>
        <w:spacing w:after="0"/>
        <w:ind w:right="-5"/>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 xml:space="preserve">Тапсырма. </w:t>
      </w:r>
      <w:r w:rsidR="00EC293B" w:rsidRPr="00D56A4A">
        <w:rPr>
          <w:rFonts w:ascii="Times New Roman" w:hAnsi="Times New Roman" w:cs="Times New Roman"/>
          <w:b/>
          <w:sz w:val="28"/>
          <w:szCs w:val="28"/>
          <w:lang w:val="kk-KZ"/>
        </w:rPr>
        <w:t xml:space="preserve">  Мақал-мәтелдердің мағынасын түсіндіріңіз.</w:t>
      </w:r>
    </w:p>
    <w:p w:rsidR="00EC293B" w:rsidRPr="00B355E6" w:rsidRDefault="00EC293B" w:rsidP="00F33844">
      <w:pPr>
        <w:numPr>
          <w:ilvl w:val="0"/>
          <w:numId w:val="5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Ексең егін, ішерсің тегін.</w:t>
      </w:r>
    </w:p>
    <w:p w:rsidR="00EC293B" w:rsidRPr="00B355E6" w:rsidRDefault="00EC293B" w:rsidP="00F33844">
      <w:pPr>
        <w:numPr>
          <w:ilvl w:val="0"/>
          <w:numId w:val="5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Етік тіге алмаған біз таңдайды.</w:t>
      </w:r>
    </w:p>
    <w:p w:rsidR="00EC293B" w:rsidRPr="00B355E6" w:rsidRDefault="00EC293B" w:rsidP="00F33844">
      <w:pPr>
        <w:numPr>
          <w:ilvl w:val="0"/>
          <w:numId w:val="5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Жолдастың мыңын алма, бірін ал.</w:t>
      </w:r>
    </w:p>
    <w:p w:rsidR="00EC293B" w:rsidRPr="00B355E6" w:rsidRDefault="00EC293B" w:rsidP="00F33844">
      <w:pPr>
        <w:numPr>
          <w:ilvl w:val="0"/>
          <w:numId w:val="5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Әдепті бала арлы бала, </w:t>
      </w:r>
    </w:p>
    <w:p w:rsidR="00EC293B" w:rsidRPr="00B355E6" w:rsidRDefault="00EC293B" w:rsidP="005F5568">
      <w:pPr>
        <w:spacing w:after="0"/>
        <w:ind w:left="360"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Әдепсіз бала сорлы бала.</w:t>
      </w:r>
    </w:p>
    <w:p w:rsidR="00EC293B" w:rsidRPr="00B355E6" w:rsidRDefault="00EC293B" w:rsidP="00F33844">
      <w:pPr>
        <w:numPr>
          <w:ilvl w:val="0"/>
          <w:numId w:val="5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Қалауын тапса, қар жанады.</w:t>
      </w:r>
    </w:p>
    <w:p w:rsidR="00EC293B" w:rsidRPr="00B355E6" w:rsidRDefault="00EC293B" w:rsidP="00F33844">
      <w:pPr>
        <w:numPr>
          <w:ilvl w:val="0"/>
          <w:numId w:val="5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Адамның білгенін адам білер.</w:t>
      </w:r>
    </w:p>
    <w:p w:rsidR="00EC293B" w:rsidRPr="00B355E6" w:rsidRDefault="00EC293B" w:rsidP="00F33844">
      <w:pPr>
        <w:numPr>
          <w:ilvl w:val="0"/>
          <w:numId w:val="5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Өнерлінің өрісі кең.</w:t>
      </w:r>
    </w:p>
    <w:p w:rsidR="00EC293B" w:rsidRPr="00B355E6" w:rsidRDefault="00EC293B" w:rsidP="00F33844">
      <w:pPr>
        <w:numPr>
          <w:ilvl w:val="0"/>
          <w:numId w:val="5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Дос басыңа қарайды,</w:t>
      </w:r>
    </w:p>
    <w:p w:rsidR="00EC293B" w:rsidRPr="00B355E6" w:rsidRDefault="00EC293B" w:rsidP="005F5568">
      <w:pPr>
        <w:spacing w:after="0"/>
        <w:ind w:left="720"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Дұшпан аяғыңа қарайды.</w:t>
      </w:r>
    </w:p>
    <w:p w:rsidR="00EC293B" w:rsidRPr="00B355E6" w:rsidRDefault="00EC293B" w:rsidP="005F5568">
      <w:pPr>
        <w:spacing w:after="0"/>
        <w:ind w:right="-5"/>
        <w:jc w:val="both"/>
        <w:rPr>
          <w:rFonts w:ascii="Times New Roman" w:hAnsi="Times New Roman" w:cs="Times New Roman"/>
          <w:sz w:val="28"/>
          <w:szCs w:val="28"/>
          <w:lang w:val="kk-KZ"/>
        </w:rPr>
      </w:pPr>
    </w:p>
    <w:p w:rsidR="00EC293B" w:rsidRPr="00B355E6" w:rsidRDefault="00EC293B" w:rsidP="005F5568">
      <w:pPr>
        <w:spacing w:after="0"/>
        <w:ind w:right="-5"/>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Сөздік</w:t>
      </w:r>
    </w:p>
    <w:p w:rsidR="00EC293B" w:rsidRPr="00B355E6" w:rsidRDefault="00EC293B" w:rsidP="005F5568">
      <w:pPr>
        <w:spacing w:after="0"/>
        <w:ind w:right="-5"/>
        <w:rPr>
          <w:rFonts w:ascii="Times New Roman" w:hAnsi="Times New Roman" w:cs="Times New Roman"/>
          <w:sz w:val="28"/>
          <w:szCs w:val="28"/>
          <w:lang w:val="kk-KZ"/>
        </w:rPr>
      </w:pPr>
      <w:r w:rsidRPr="00B355E6">
        <w:rPr>
          <w:rFonts w:ascii="Times New Roman" w:hAnsi="Times New Roman" w:cs="Times New Roman"/>
          <w:sz w:val="28"/>
          <w:szCs w:val="28"/>
          <w:lang w:val="kk-KZ"/>
        </w:rPr>
        <w:t>● алтын – золото</w:t>
      </w:r>
    </w:p>
    <w:p w:rsidR="00EC293B" w:rsidRPr="00B355E6" w:rsidRDefault="00EC293B" w:rsidP="005F5568">
      <w:pPr>
        <w:spacing w:after="0"/>
        <w:ind w:right="-5"/>
        <w:rPr>
          <w:rFonts w:ascii="Times New Roman" w:hAnsi="Times New Roman" w:cs="Times New Roman"/>
          <w:sz w:val="28"/>
          <w:szCs w:val="28"/>
          <w:lang w:val="kk-KZ"/>
        </w:rPr>
      </w:pPr>
      <w:r w:rsidRPr="00B355E6">
        <w:rPr>
          <w:rFonts w:ascii="Times New Roman" w:hAnsi="Times New Roman" w:cs="Times New Roman"/>
          <w:sz w:val="28"/>
          <w:szCs w:val="28"/>
          <w:lang w:val="kk-KZ"/>
        </w:rPr>
        <w:t>● баспагер – издатаель</w:t>
      </w:r>
    </w:p>
    <w:p w:rsidR="00EC293B" w:rsidRPr="00B355E6" w:rsidRDefault="00EC293B" w:rsidP="005F5568">
      <w:pPr>
        <w:spacing w:after="0"/>
        <w:ind w:right="-5"/>
        <w:rPr>
          <w:rFonts w:ascii="Times New Roman" w:hAnsi="Times New Roman" w:cs="Times New Roman"/>
          <w:sz w:val="28"/>
          <w:szCs w:val="28"/>
          <w:lang w:val="kk-KZ"/>
        </w:rPr>
      </w:pPr>
      <w:r w:rsidRPr="00B355E6">
        <w:rPr>
          <w:rFonts w:ascii="Times New Roman" w:hAnsi="Times New Roman" w:cs="Times New Roman"/>
          <w:sz w:val="28"/>
          <w:szCs w:val="28"/>
          <w:lang w:val="kk-KZ"/>
        </w:rPr>
        <w:t>● бір жапырақ қағаз – листок бумаги</w:t>
      </w:r>
    </w:p>
    <w:p w:rsidR="00EC293B" w:rsidRPr="00B355E6" w:rsidRDefault="00EC293B" w:rsidP="005F5568">
      <w:pPr>
        <w:spacing w:after="0"/>
        <w:ind w:right="-5"/>
        <w:rPr>
          <w:rFonts w:ascii="Times New Roman" w:hAnsi="Times New Roman" w:cs="Times New Roman"/>
          <w:sz w:val="28"/>
          <w:szCs w:val="28"/>
          <w:lang w:val="kk-KZ"/>
        </w:rPr>
      </w:pPr>
      <w:r w:rsidRPr="00B355E6">
        <w:rPr>
          <w:rFonts w:ascii="Times New Roman" w:hAnsi="Times New Roman" w:cs="Times New Roman"/>
          <w:sz w:val="28"/>
          <w:szCs w:val="28"/>
          <w:lang w:val="kk-KZ"/>
        </w:rPr>
        <w:t>● данышпан – гениальный</w:t>
      </w:r>
    </w:p>
    <w:p w:rsidR="00EC293B" w:rsidRPr="00B355E6" w:rsidRDefault="00EC293B" w:rsidP="005F5568">
      <w:pPr>
        <w:spacing w:after="0"/>
        <w:ind w:right="-5"/>
        <w:rPr>
          <w:rFonts w:ascii="Times New Roman" w:hAnsi="Times New Roman" w:cs="Times New Roman"/>
          <w:sz w:val="28"/>
          <w:szCs w:val="28"/>
          <w:lang w:val="kk-KZ"/>
        </w:rPr>
      </w:pPr>
      <w:r w:rsidRPr="00B355E6">
        <w:rPr>
          <w:rFonts w:ascii="Times New Roman" w:hAnsi="Times New Roman" w:cs="Times New Roman"/>
          <w:sz w:val="28"/>
          <w:szCs w:val="28"/>
          <w:lang w:val="kk-KZ"/>
        </w:rPr>
        <w:t>● қас қылғандай – как назло</w:t>
      </w:r>
    </w:p>
    <w:p w:rsidR="00EC293B" w:rsidRPr="00B355E6" w:rsidRDefault="00EC293B" w:rsidP="005F5568">
      <w:pPr>
        <w:spacing w:after="0"/>
        <w:ind w:right="-5"/>
        <w:rPr>
          <w:rFonts w:ascii="Times New Roman" w:hAnsi="Times New Roman" w:cs="Times New Roman"/>
          <w:sz w:val="28"/>
          <w:szCs w:val="28"/>
          <w:lang w:val="kk-KZ"/>
        </w:rPr>
      </w:pPr>
      <w:r w:rsidRPr="00B355E6">
        <w:rPr>
          <w:rFonts w:ascii="Times New Roman" w:hAnsi="Times New Roman" w:cs="Times New Roman"/>
          <w:sz w:val="28"/>
          <w:szCs w:val="28"/>
          <w:lang w:val="kk-KZ"/>
        </w:rPr>
        <w:t>● қайырымдылық – отзывчивность</w:t>
      </w:r>
    </w:p>
    <w:p w:rsidR="00EC293B" w:rsidRPr="00B355E6" w:rsidRDefault="00EC293B" w:rsidP="005F5568">
      <w:pPr>
        <w:spacing w:after="0"/>
        <w:ind w:right="-5"/>
        <w:rPr>
          <w:rFonts w:ascii="Times New Roman" w:hAnsi="Times New Roman" w:cs="Times New Roman"/>
          <w:sz w:val="28"/>
          <w:szCs w:val="28"/>
          <w:lang w:val="kk-KZ"/>
        </w:rPr>
      </w:pPr>
      <w:r w:rsidRPr="00B355E6">
        <w:rPr>
          <w:rFonts w:ascii="Times New Roman" w:hAnsi="Times New Roman" w:cs="Times New Roman"/>
          <w:sz w:val="28"/>
          <w:szCs w:val="28"/>
          <w:lang w:val="kk-KZ"/>
        </w:rPr>
        <w:t>● қуанышы қойнына сыймау – от радости</w:t>
      </w:r>
    </w:p>
    <w:p w:rsidR="00EC293B" w:rsidRPr="00B355E6" w:rsidRDefault="00EC293B" w:rsidP="005F5568">
      <w:pPr>
        <w:spacing w:after="0"/>
        <w:ind w:right="-5"/>
        <w:rPr>
          <w:rFonts w:ascii="Times New Roman" w:hAnsi="Times New Roman" w:cs="Times New Roman"/>
          <w:sz w:val="28"/>
          <w:szCs w:val="28"/>
          <w:lang w:val="kk-KZ"/>
        </w:rPr>
      </w:pPr>
      <w:r w:rsidRPr="00B355E6">
        <w:rPr>
          <w:rFonts w:ascii="Times New Roman" w:hAnsi="Times New Roman" w:cs="Times New Roman"/>
          <w:sz w:val="28"/>
          <w:szCs w:val="28"/>
          <w:lang w:val="kk-KZ"/>
        </w:rPr>
        <w:t>● сілте (у) – направить</w:t>
      </w:r>
    </w:p>
    <w:p w:rsidR="00EC293B" w:rsidRPr="00B355E6" w:rsidRDefault="00EC293B" w:rsidP="005F5568">
      <w:pPr>
        <w:spacing w:after="0"/>
        <w:ind w:right="-5"/>
        <w:rPr>
          <w:rFonts w:ascii="Times New Roman" w:hAnsi="Times New Roman" w:cs="Times New Roman"/>
          <w:sz w:val="28"/>
          <w:szCs w:val="28"/>
          <w:lang w:val="kk-KZ"/>
        </w:rPr>
      </w:pPr>
      <w:r w:rsidRPr="00B355E6">
        <w:rPr>
          <w:rFonts w:ascii="Times New Roman" w:hAnsi="Times New Roman" w:cs="Times New Roman"/>
          <w:sz w:val="28"/>
          <w:szCs w:val="28"/>
          <w:lang w:val="kk-KZ"/>
        </w:rPr>
        <w:t>● ұстат (у) – дать в руки</w:t>
      </w:r>
    </w:p>
    <w:p w:rsidR="00EC293B" w:rsidRPr="00B355E6" w:rsidRDefault="00EC293B" w:rsidP="005F5568">
      <w:pPr>
        <w:spacing w:after="0"/>
        <w:ind w:right="-5"/>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ұсын (у) – предложить </w:t>
      </w:r>
    </w:p>
    <w:p w:rsidR="00EC293B" w:rsidRPr="00B355E6" w:rsidRDefault="00EC293B" w:rsidP="005F5568">
      <w:pPr>
        <w:spacing w:after="0"/>
        <w:ind w:right="-5"/>
        <w:jc w:val="both"/>
        <w:rPr>
          <w:rFonts w:ascii="Times New Roman" w:hAnsi="Times New Roman" w:cs="Times New Roman"/>
          <w:sz w:val="28"/>
          <w:szCs w:val="28"/>
          <w:lang w:val="kk-KZ"/>
        </w:rPr>
      </w:pPr>
    </w:p>
    <w:p w:rsidR="00EC293B" w:rsidRPr="00B355E6" w:rsidRDefault="009437DF" w:rsidP="005F5568">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 xml:space="preserve">   </w:t>
      </w:r>
      <w:r>
        <w:rPr>
          <w:rFonts w:ascii="Times New Roman" w:hAnsi="Times New Roman" w:cs="Times New Roman"/>
          <w:b/>
          <w:sz w:val="28"/>
          <w:szCs w:val="28"/>
          <w:lang w:val="kk-KZ"/>
        </w:rPr>
        <w:t>Х</w:t>
      </w:r>
      <w:r w:rsidRPr="00B355E6">
        <w:rPr>
          <w:rFonts w:ascii="Times New Roman" w:hAnsi="Times New Roman" w:cs="Times New Roman"/>
          <w:b/>
          <w:sz w:val="28"/>
          <w:szCs w:val="28"/>
          <w:lang w:val="kk-KZ"/>
        </w:rPr>
        <w:t>аттама</w:t>
      </w:r>
    </w:p>
    <w:p w:rsidR="00EC293B" w:rsidRPr="00B355E6" w:rsidRDefault="00EC293B" w:rsidP="005F5568">
      <w:pPr>
        <w:spacing w:after="0"/>
        <w:jc w:val="both"/>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Хаттама – жиналыстарда, мәжілістерде, конференцияларда, бас қосуларда мәселелерді қарау барысын және онда қабылданған шешімді белгілейтін құжат.</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ab/>
        <w:t>Негізінен хаттамалар қысқаша жасалады, онда баяндамалар мәтіні толық келтіріле бермейді. Әйтсе де хаттамаға мәжілістің стенограммасы тіркелгені жөн.</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Хаттама жалпы бланкіде де сол секілді А4 форматтағы қағазға да ресімделе береді. Мынадай деректемелерден тұрады: </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Құжат түрінің атауы және оның реттік нөмірі;</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Күні;</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Хаттама жасалған орын;</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Мәтіннің тақырыбы;</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Мәтін;</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Төраға мен хатшының қолдары.</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Мәтіннің тақырыбы әдетте жиналыстың атауынан тұрады, мысалы:</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Оқу кеңесінің мәжілісі </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Зауыт бөлімшелері басшыларының жиналысы</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Кәсіподақ комитетінің мәжілісі</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Хаттама мәтіні екі бөліктен – кіріспе және негізгі бөліктен тұрады.</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Кіріспе бөлімде жиналысқа қатысушылар көрсетіледі, оның ішінде жиналыстың төрағасы мен хатшысы да көрсетіледі. Егер бұл өндірістік жиналыс болса, барлық қатысушының қызметінің атауы көрсетіледі. Кіріспе бөлім күн тәртібімен аяқталады.</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Хаттаманың негізгі бөлімі мынадай сұлба бойынша құрылады: ТЫҢДАЛДЫ – СӨЙЛЕДІ – ҚАУЛЫ ҚАБЫЛДАДЫ (ШЕШІМ ҚАБЫЛДАДЫ)</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ТЫҢДАЛДЫ бөлімінде баяндамашының аты-жөні, (лауазымы көсетілмейді, ол кіріспе бөлімінде көрсетілген) жазылып, сызықша қойылады да баяндаманың қысқаша мазмұны баяндалады.</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СӨЙЛЕДІ деген бөлімде де осылайша жүргізіледі.</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ҚАУЛЫ ЕТТІ деген бөлімде қабылданған қаулы жазылады.</w:t>
      </w:r>
    </w:p>
    <w:p w:rsidR="00EC293B" w:rsidRPr="00B355E6" w:rsidRDefault="00EC293B" w:rsidP="005F5568">
      <w:pPr>
        <w:spacing w:after="0"/>
        <w:ind w:firstLine="72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Хаттама мәтініне төраға және хатшы қол қояды.</w:t>
      </w: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EC293B" w:rsidRPr="00D56A4A" w:rsidRDefault="00EC293B"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Тапсырма.  Сұрақтарға жауап беріңіз.</w:t>
      </w:r>
    </w:p>
    <w:p w:rsidR="00EC293B" w:rsidRPr="00B355E6" w:rsidRDefault="00EC293B" w:rsidP="00F33844">
      <w:pPr>
        <w:numPr>
          <w:ilvl w:val="0"/>
          <w:numId w:val="5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Хаттама неше бөлімнен тұрады?</w:t>
      </w:r>
    </w:p>
    <w:p w:rsidR="00EC293B" w:rsidRPr="00B355E6" w:rsidRDefault="00EC293B" w:rsidP="00F33844">
      <w:pPr>
        <w:numPr>
          <w:ilvl w:val="0"/>
          <w:numId w:val="5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Тыңдалды бөлімінде не қаралады?</w:t>
      </w:r>
    </w:p>
    <w:p w:rsidR="00EC293B" w:rsidRPr="00B355E6" w:rsidRDefault="00EC293B" w:rsidP="00F33844">
      <w:pPr>
        <w:numPr>
          <w:ilvl w:val="0"/>
          <w:numId w:val="5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Хаттама қандай жағдайда толтырылады?</w:t>
      </w:r>
    </w:p>
    <w:p w:rsidR="00EC293B" w:rsidRPr="00B355E6" w:rsidRDefault="00EC293B" w:rsidP="00F33844">
      <w:pPr>
        <w:numPr>
          <w:ilvl w:val="0"/>
          <w:numId w:val="5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Хаттаманың сөйледі бөлімі қалай жүргізіледі?</w:t>
      </w:r>
    </w:p>
    <w:p w:rsidR="00EC293B" w:rsidRPr="00B355E6" w:rsidRDefault="00EC293B" w:rsidP="00F33844">
      <w:pPr>
        <w:numPr>
          <w:ilvl w:val="0"/>
          <w:numId w:val="5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шешім қалай қабылданады?</w:t>
      </w:r>
    </w:p>
    <w:p w:rsidR="00EC293B" w:rsidRPr="00B355E6" w:rsidRDefault="00EC293B" w:rsidP="00F33844">
      <w:pPr>
        <w:numPr>
          <w:ilvl w:val="0"/>
          <w:numId w:val="5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Хаттаманың қаулы етті бөлімінде не жазылады?</w:t>
      </w:r>
    </w:p>
    <w:p w:rsidR="00EC293B" w:rsidRPr="00B355E6" w:rsidRDefault="00EC293B" w:rsidP="00F33844">
      <w:pPr>
        <w:numPr>
          <w:ilvl w:val="0"/>
          <w:numId w:val="51"/>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Хаттаманың соңына кімдер қол қояды? </w:t>
      </w:r>
    </w:p>
    <w:p w:rsidR="00EC293B" w:rsidRPr="00B355E6" w:rsidRDefault="00EC293B" w:rsidP="005F5568">
      <w:pPr>
        <w:spacing w:after="0"/>
        <w:jc w:val="both"/>
        <w:rPr>
          <w:rFonts w:ascii="Times New Roman" w:hAnsi="Times New Roman" w:cs="Times New Roman"/>
          <w:b/>
          <w:sz w:val="28"/>
          <w:szCs w:val="28"/>
          <w:lang w:val="kk-KZ"/>
        </w:rPr>
      </w:pPr>
    </w:p>
    <w:p w:rsidR="00EC293B" w:rsidRPr="00D56A4A" w:rsidRDefault="00EC293B"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Тапсырма.  Төменде берілген сөздерді қатыстырып хаттаманың мәтінін құраңыз.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ab/>
        <w:t>Мәжіліс, жиналыс, кеңес, күні, тәртібі, отырыс, күн, мерзімінде, алқалық, жиын, қатысушылар, орындаушылар, тарапынан, ескертпе, сын, айтылды, келмегендер, саны, көр, емес, кешіккендер, жоқ, қаралды, болған, шешім, сөз, қабылданды, сөйлегендер, тыңдалды, онда, бірнеше, мәселелер, ұсынысы, дұрыс, есептеуге, болады, ұсынуға, күрделі, оңтайлы, лайық, жазылды, сөйленді, мүшелері, бойынша, жүргізілді, баяндамашының, көрсетілген, оң, талданды.</w:t>
      </w:r>
    </w:p>
    <w:p w:rsidR="00EC293B" w:rsidRPr="00B355E6" w:rsidRDefault="00EC293B" w:rsidP="005F5568">
      <w:pPr>
        <w:spacing w:after="0"/>
        <w:jc w:val="both"/>
        <w:rPr>
          <w:rFonts w:ascii="Times New Roman" w:hAnsi="Times New Roman" w:cs="Times New Roman"/>
          <w:b/>
          <w:sz w:val="28"/>
          <w:szCs w:val="28"/>
          <w:lang w:val="kk-KZ"/>
        </w:rPr>
      </w:pPr>
    </w:p>
    <w:p w:rsidR="00EC293B" w:rsidRPr="00D56A4A" w:rsidRDefault="006D63BA"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 xml:space="preserve">Тапсырма. </w:t>
      </w:r>
      <w:r w:rsidR="00EC293B" w:rsidRPr="00D56A4A">
        <w:rPr>
          <w:rFonts w:ascii="Times New Roman" w:hAnsi="Times New Roman" w:cs="Times New Roman"/>
          <w:b/>
          <w:sz w:val="28"/>
          <w:szCs w:val="28"/>
          <w:lang w:val="kk-KZ"/>
        </w:rPr>
        <w:t xml:space="preserve"> Көп нүктенің орнына тиісті сөздерді қойыңыз.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Хаттама – жиналыстарда, мәжілістерде, түрлі бас қосуларда мәселелерді қарау барысын  ...  онда қабылданған   ... белгілейтін құжат.  Хаттама мәтіні  ... бөліктен тұрады.  Кіріспе бөлім  ... аяқталады.  Хаттаманың мынадай  ...  бар. Хаттамаға ...  мен ...  қол қояды.  ... бөлімінде жиналысқа қатысушылар көрсетіледі. Қабылданған шешімдер ...   бөлімінде жазылады. Тыңдалды бөлімінде баяндаманың  қысқаша  ...  беріледі. </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i/>
          <w:sz w:val="28"/>
          <w:szCs w:val="28"/>
          <w:lang w:val="kk-KZ"/>
        </w:rPr>
      </w:pPr>
      <w:r w:rsidRPr="00B355E6">
        <w:rPr>
          <w:rFonts w:ascii="Times New Roman" w:hAnsi="Times New Roman" w:cs="Times New Roman"/>
          <w:i/>
          <w:sz w:val="28"/>
          <w:szCs w:val="28"/>
          <w:lang w:val="kk-KZ"/>
        </w:rPr>
        <w:t xml:space="preserve"> </w:t>
      </w:r>
      <w:r w:rsidRPr="00B355E6">
        <w:rPr>
          <w:rFonts w:ascii="Times New Roman" w:hAnsi="Times New Roman" w:cs="Times New Roman"/>
          <w:b/>
          <w:i/>
          <w:sz w:val="28"/>
          <w:szCs w:val="28"/>
          <w:lang w:val="kk-KZ"/>
        </w:rPr>
        <w:t>Қажетті сөздер:</w:t>
      </w:r>
      <w:r w:rsidRPr="00B355E6">
        <w:rPr>
          <w:rFonts w:ascii="Times New Roman" w:hAnsi="Times New Roman" w:cs="Times New Roman"/>
          <w:i/>
          <w:sz w:val="28"/>
          <w:szCs w:val="28"/>
          <w:lang w:val="kk-KZ"/>
        </w:rPr>
        <w:t xml:space="preserve">  екі, және, төраға, шешімді, күн тәртібімен,  қаулы етті, мазмұны,  деректемелері,  хатшы, кіріспе.</w:t>
      </w:r>
    </w:p>
    <w:p w:rsidR="00EC293B" w:rsidRPr="00B355E6" w:rsidRDefault="00EC293B" w:rsidP="005F5568">
      <w:pPr>
        <w:spacing w:after="0"/>
        <w:jc w:val="both"/>
        <w:rPr>
          <w:rFonts w:ascii="Times New Roman" w:hAnsi="Times New Roman" w:cs="Times New Roman"/>
          <w:b/>
          <w:sz w:val="28"/>
          <w:szCs w:val="28"/>
          <w:lang w:val="kk-KZ"/>
        </w:rPr>
      </w:pPr>
    </w:p>
    <w:p w:rsidR="00EC293B" w:rsidRPr="003F20CB" w:rsidRDefault="00EC293B" w:rsidP="003F20CB">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Сөздік</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Хаттама – протокол</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бөлік – Часть</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тыңдалды – п</w:t>
      </w:r>
      <w:r w:rsidRPr="00DB2DFA">
        <w:rPr>
          <w:rFonts w:ascii="Times New Roman" w:hAnsi="Times New Roman"/>
          <w:sz w:val="28"/>
          <w:szCs w:val="28"/>
        </w:rPr>
        <w:t>рослушивался</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бөлімі – </w:t>
      </w:r>
      <w:r w:rsidRPr="00DB2DFA">
        <w:rPr>
          <w:rFonts w:ascii="Times New Roman" w:hAnsi="Times New Roman"/>
          <w:sz w:val="28"/>
          <w:szCs w:val="28"/>
        </w:rPr>
        <w:t>отдел</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кіріспе – введение</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жиналыс – </w:t>
      </w:r>
      <w:r w:rsidRPr="00DB2DFA">
        <w:rPr>
          <w:rFonts w:ascii="Times New Roman" w:hAnsi="Times New Roman"/>
          <w:sz w:val="28"/>
          <w:szCs w:val="28"/>
        </w:rPr>
        <w:t>собрание</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мәжіліс –</w:t>
      </w:r>
      <w:r w:rsidRPr="00DB2DFA">
        <w:rPr>
          <w:rFonts w:ascii="Times New Roman" w:hAnsi="Times New Roman"/>
          <w:sz w:val="28"/>
          <w:szCs w:val="28"/>
        </w:rPr>
        <w:t xml:space="preserve"> совещание</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баяндама – </w:t>
      </w:r>
      <w:r w:rsidRPr="00DB2DFA">
        <w:rPr>
          <w:rFonts w:ascii="Times New Roman" w:hAnsi="Times New Roman"/>
          <w:sz w:val="28"/>
          <w:szCs w:val="28"/>
        </w:rPr>
        <w:t>доклад</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баяндамашы – </w:t>
      </w:r>
      <w:r w:rsidRPr="00DB2DFA">
        <w:rPr>
          <w:rFonts w:ascii="Times New Roman" w:hAnsi="Times New Roman"/>
          <w:sz w:val="28"/>
          <w:szCs w:val="28"/>
        </w:rPr>
        <w:t>докладчик</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қаулы – </w:t>
      </w:r>
      <w:r w:rsidRPr="00DB2DFA">
        <w:rPr>
          <w:rFonts w:ascii="Times New Roman" w:hAnsi="Times New Roman"/>
          <w:sz w:val="28"/>
          <w:szCs w:val="28"/>
        </w:rPr>
        <w:t xml:space="preserve">постановление </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күн тәртібі –</w:t>
      </w:r>
      <w:r w:rsidRPr="00DB2DFA">
        <w:rPr>
          <w:rFonts w:ascii="Times New Roman" w:hAnsi="Times New Roman"/>
          <w:sz w:val="28"/>
          <w:szCs w:val="28"/>
        </w:rPr>
        <w:t xml:space="preserve"> дисциплина дня</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шешім қабылданды – </w:t>
      </w:r>
      <w:r w:rsidRPr="00DB2DFA">
        <w:rPr>
          <w:rFonts w:ascii="Times New Roman" w:hAnsi="Times New Roman"/>
          <w:sz w:val="28"/>
          <w:szCs w:val="28"/>
        </w:rPr>
        <w:t>принимался</w:t>
      </w:r>
      <w:r w:rsidRPr="00DB2DFA">
        <w:rPr>
          <w:rFonts w:ascii="Times New Roman" w:hAnsi="Times New Roman"/>
          <w:sz w:val="28"/>
          <w:szCs w:val="28"/>
          <w:lang w:val="kk-KZ"/>
        </w:rPr>
        <w:t xml:space="preserve"> р</w:t>
      </w:r>
      <w:r w:rsidRPr="00DB2DFA">
        <w:rPr>
          <w:rFonts w:ascii="Times New Roman" w:hAnsi="Times New Roman"/>
          <w:sz w:val="28"/>
          <w:szCs w:val="28"/>
        </w:rPr>
        <w:t xml:space="preserve">ешение </w:t>
      </w:r>
    </w:p>
    <w:p w:rsidR="00EC293B" w:rsidRPr="00DB2DFA" w:rsidRDefault="00EC293B" w:rsidP="00F33844">
      <w:pPr>
        <w:pStyle w:val="af3"/>
        <w:numPr>
          <w:ilvl w:val="0"/>
          <w:numId w:val="59"/>
        </w:numPr>
        <w:spacing w:after="0"/>
        <w:jc w:val="both"/>
        <w:rPr>
          <w:rFonts w:ascii="Times New Roman" w:hAnsi="Times New Roman"/>
          <w:sz w:val="28"/>
          <w:szCs w:val="28"/>
          <w:lang w:val="kk-KZ"/>
        </w:rPr>
      </w:pPr>
      <w:r w:rsidRPr="00DB2DFA">
        <w:rPr>
          <w:rFonts w:ascii="Times New Roman" w:hAnsi="Times New Roman"/>
          <w:sz w:val="28"/>
          <w:szCs w:val="28"/>
          <w:lang w:val="kk-KZ"/>
        </w:rPr>
        <w:t xml:space="preserve">қысқаша мазмұнды – </w:t>
      </w:r>
      <w:r w:rsidRPr="00DB2DFA">
        <w:rPr>
          <w:rFonts w:ascii="Times New Roman" w:hAnsi="Times New Roman"/>
          <w:sz w:val="28"/>
          <w:szCs w:val="28"/>
        </w:rPr>
        <w:t>краткое содержание</w:t>
      </w:r>
    </w:p>
    <w:p w:rsidR="00EC293B" w:rsidRPr="00B355E6" w:rsidRDefault="00EC293B" w:rsidP="0012579C">
      <w:pPr>
        <w:autoSpaceDE w:val="0"/>
        <w:autoSpaceDN w:val="0"/>
        <w:adjustRightInd w:val="0"/>
        <w:spacing w:after="0"/>
        <w:rPr>
          <w:rFonts w:ascii="Times New Roman" w:hAnsi="Times New Roman" w:cs="Times New Roman"/>
          <w:sz w:val="28"/>
          <w:szCs w:val="28"/>
        </w:rPr>
      </w:pPr>
      <w:r w:rsidRPr="00B355E6">
        <w:rPr>
          <w:rFonts w:ascii="Times New Roman" w:hAnsi="Times New Roman" w:cs="Times New Roman"/>
          <w:sz w:val="28"/>
          <w:szCs w:val="28"/>
          <w:lang w:val="kk-KZ"/>
        </w:rPr>
        <w:t xml:space="preserve"> </w:t>
      </w:r>
    </w:p>
    <w:p w:rsidR="00EC293B" w:rsidRPr="00B355E6" w:rsidRDefault="00EC293B" w:rsidP="005F5568">
      <w:pPr>
        <w:spacing w:after="0"/>
        <w:ind w:left="2832" w:firstLine="708"/>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Еңбек шарты</w:t>
      </w:r>
    </w:p>
    <w:p w:rsidR="00EC293B" w:rsidRPr="00B355E6" w:rsidRDefault="00EC293B" w:rsidP="005F5568">
      <w:pPr>
        <w:spacing w:after="0"/>
        <w:ind w:left="2832" w:firstLine="708"/>
        <w:jc w:val="both"/>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 xml:space="preserve">Еңбек шарты – қызметкер мен жұмыс беруші арасындағы келісім. Бұл шартқа сәйкес қызметкерлер еңбек тәртібіне бағына отырып, белгілі бір </w:t>
      </w:r>
      <w:r w:rsidRPr="00B355E6">
        <w:rPr>
          <w:rFonts w:ascii="Times New Roman" w:hAnsi="Times New Roman" w:cs="Times New Roman"/>
          <w:sz w:val="28"/>
          <w:szCs w:val="28"/>
          <w:lang w:val="kk-KZ"/>
        </w:rPr>
        <w:lastRenderedPageBreak/>
        <w:t>мамандық бойынша жұмыстарды орындауға, ал кәсіпорын тараптардың келісімі және еңбек заңдарында қарастырылған айлық жалақыны төлеуге және тиісті еңбек жағдайларымен қамтамасыз етуге міндетті болады. Қызметкер мен жұмыс беруші арасындағы еңбек қатынастары Қазақстан Республикасының «Қазақстан Республикасындағы еңбек туралы» 1999 жылғы 10 желтоқсан дағы №493 Заңында, еңбек қатынастарын реттеуге арналған басқа да нормативтік-құқықтық актілерде жан-жақты қарастырылған.</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Қазақстанның қолданыстағы еңбек заңдарының өзіне тән ерекшеліктері еңбек шартының ролін күшейту болып табылады. Нарықтық қатынастарда еңбек саласындағы қоғамдық қатынастардың қатысушыларына жеке еңбек шарты неегізінде еңбек жағдайларын реттеуде теңдей мүмкіндіктер ұсынылады. Шарт жалдамалы қызметкерлердің жеке қасиеттерін ескеруге, еңбек құқықтық қатынасының тараптарының құқықтары мен міндеттерін дербестендіруге мүмкіндік береді.</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b/>
          <w:i/>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b/>
          <w:i/>
          <w:sz w:val="28"/>
          <w:szCs w:val="28"/>
          <w:lang w:val="kk-KZ"/>
        </w:rPr>
        <w:t>Жеке еңбек шартының үлгісі</w:t>
      </w:r>
    </w:p>
    <w:p w:rsidR="00EC293B" w:rsidRPr="00B355E6" w:rsidRDefault="00EC293B" w:rsidP="005F5568">
      <w:pPr>
        <w:spacing w:after="0"/>
        <w:jc w:val="both"/>
        <w:rPr>
          <w:rFonts w:ascii="Times New Roman" w:hAnsi="Times New Roman" w:cs="Times New Roman"/>
          <w:i/>
          <w:sz w:val="28"/>
          <w:szCs w:val="28"/>
          <w:lang w:val="kk-KZ"/>
        </w:rPr>
      </w:pP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i/>
          <w:sz w:val="28"/>
          <w:szCs w:val="28"/>
          <w:lang w:val="kk-KZ"/>
        </w:rPr>
        <w:tab/>
      </w:r>
      <w:r w:rsidRPr="00B355E6">
        <w:rPr>
          <w:rFonts w:ascii="Times New Roman" w:hAnsi="Times New Roman" w:cs="Times New Roman"/>
          <w:i/>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 xml:space="preserve">№ </w:t>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t>ЖЕКЕ ЕҢБЕК ШАРТЫ</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Алматы қаласы____________________2007 жылғы 27 қазан</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«Арқау» жауапкершілігі шектеулі серіктестігі, бұдан әрі – Жалдаушы деп аталады, Жарғы негізінде іс-қимыл жасайтын Бас директор ________ арқылы, бір жағынан және азамат ________________, бұдан әрі – Қызметкер деп аталады, төмендегі жайында осы Жеке еңбек шартын (бұдан әрі – Шарт) жасады: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ШАРТТЫҢ МӘНІ</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1. Тараптар Жалдаушының </w:t>
      </w:r>
      <w:r w:rsidRPr="00B355E6">
        <w:rPr>
          <w:rFonts w:ascii="Times New Roman" w:hAnsi="Times New Roman" w:cs="Times New Roman"/>
          <w:b/>
          <w:sz w:val="28"/>
          <w:szCs w:val="28"/>
          <w:lang w:val="kk-KZ"/>
        </w:rPr>
        <w:t xml:space="preserve">Әкімшілік бөлімінің бас маманы </w:t>
      </w:r>
      <w:r w:rsidRPr="00B355E6">
        <w:rPr>
          <w:rFonts w:ascii="Times New Roman" w:hAnsi="Times New Roman" w:cs="Times New Roman"/>
          <w:sz w:val="28"/>
          <w:szCs w:val="28"/>
          <w:lang w:val="kk-KZ"/>
        </w:rPr>
        <w:t>қызметіне Қызметкер жалдау туралы осы Шартты жасады.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2. Жалдаушы осы Шартқа сәйкес жалдайды және ақы төлейді, ал Қызметкер осы Шарттың талаптарында белгіленген жұмысты орындауға міндеттенеді.</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3. Осы Шарт еңбек қатынастарын және соған байланысты осы Шарттың талаптары мен міндеттемелерін орындау барысында белгілі бір жұмысты жүзеге асыруға байланысты Тараптар арасында пайда болатын басқа да құқықтық қатынастарды реттейді.</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p>
    <w:p w:rsidR="00EC293B" w:rsidRPr="00D56A4A" w:rsidRDefault="00EC293B"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lastRenderedPageBreak/>
        <w:t xml:space="preserve">Тапсырма.  Еңбек шартына сәйкес қызметкердің құқықтары мен міндеттері туралы айтып беріңіз. </w:t>
      </w:r>
    </w:p>
    <w:p w:rsidR="00EC293B" w:rsidRPr="00B355E6" w:rsidRDefault="00EC293B" w:rsidP="005F5568">
      <w:pPr>
        <w:spacing w:after="0"/>
        <w:jc w:val="both"/>
        <w:rPr>
          <w:rFonts w:ascii="Times New Roman" w:hAnsi="Times New Roman" w:cs="Times New Roman"/>
          <w:b/>
          <w:sz w:val="28"/>
          <w:szCs w:val="28"/>
          <w:lang w:val="kk-KZ"/>
        </w:rPr>
      </w:pPr>
    </w:p>
    <w:p w:rsidR="00EC293B" w:rsidRPr="00D56A4A" w:rsidRDefault="00EC293B"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Тапсырма.  Сұрақтарға жауап беріңіз.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 Қызметкер еңбек ақысын айына неше рет алады?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2. Жұмыс уақытының режимі қандай болады?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3. Күнделікті жұмыс уақыты күніне неш сағатты құрайды?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4. Қызметкердің күнделікті демалысының ұзақтығы кем дегенде неше сағат болуы тиіс.</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5. Қызметкер өзінің нормативтік құқықтарын қалай білуге болады?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6. Шарт қандай жағдайда бұзылады?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7. Еңбек шарты неше жыл мерзімге жасалады?</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8. Екі жақ тараптардың жауапкершіліктері қандай болады? </w:t>
      </w:r>
    </w:p>
    <w:p w:rsidR="00EC293B" w:rsidRPr="00B355E6" w:rsidRDefault="00EC293B" w:rsidP="005F5568">
      <w:pPr>
        <w:spacing w:after="0"/>
        <w:jc w:val="both"/>
        <w:rPr>
          <w:rFonts w:ascii="Times New Roman" w:hAnsi="Times New Roman" w:cs="Times New Roman"/>
          <w:b/>
          <w:sz w:val="28"/>
          <w:szCs w:val="28"/>
          <w:lang w:val="kk-KZ"/>
        </w:rPr>
      </w:pPr>
    </w:p>
    <w:p w:rsidR="00EC293B" w:rsidRPr="00D56A4A" w:rsidRDefault="006D63BA"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 xml:space="preserve">Тапсырма. </w:t>
      </w:r>
      <w:r w:rsidR="00EC293B" w:rsidRPr="00D56A4A">
        <w:rPr>
          <w:rFonts w:ascii="Times New Roman" w:hAnsi="Times New Roman" w:cs="Times New Roman"/>
          <w:b/>
          <w:sz w:val="28"/>
          <w:szCs w:val="28"/>
          <w:lang w:val="kk-KZ"/>
        </w:rPr>
        <w:t xml:space="preserve"> Берілген сөйлемдерді сұраулы сөйлемге айналдырып жазыңыз. </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Қызметке қабылдау туралы бұйрық шықты. Жұмыс беруші бұйрығының мазмұны жасалған еңбек шарты мазмұнымен сай келуі тиіс. Жұмысқа қабылдау кезінде жұмыс беруші қызметкерді ұйымдағы ішкі еңбек тәртібімен таныстырады. Сонымен қатар қызметкердің атқаратын міндеттеріне қатысты ішкі нормативтік құжаттармен де таныстыруы керек. Жеке құрам бойынша бұйрықтар басқару құжаты болып саналады. Жұмысқа қабылдау туралы бұйрық  ұйымға қызметке алынған әрбір адамға шығарылады. </w:t>
      </w:r>
    </w:p>
    <w:p w:rsidR="00EC293B" w:rsidRPr="00B355E6" w:rsidRDefault="00EC293B" w:rsidP="005F5568">
      <w:pPr>
        <w:spacing w:after="0"/>
        <w:jc w:val="both"/>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 xml:space="preserve">                                  Сөздік</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Еңбек шарты – условие труда</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бас маман – главный специалист</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қызметке қабылдау – </w:t>
      </w:r>
      <w:r w:rsidRPr="00B355E6">
        <w:rPr>
          <w:rFonts w:ascii="Times New Roman" w:hAnsi="Times New Roman" w:cs="Times New Roman"/>
          <w:sz w:val="28"/>
          <w:szCs w:val="28"/>
        </w:rPr>
        <w:t xml:space="preserve">принимать </w:t>
      </w:r>
      <w:r w:rsidRPr="00B355E6">
        <w:rPr>
          <w:rFonts w:ascii="Times New Roman" w:hAnsi="Times New Roman" w:cs="Times New Roman"/>
          <w:sz w:val="28"/>
          <w:szCs w:val="28"/>
          <w:lang w:val="kk-KZ"/>
        </w:rPr>
        <w:t xml:space="preserve">к </w:t>
      </w:r>
      <w:r w:rsidRPr="00B355E6">
        <w:rPr>
          <w:rFonts w:ascii="Times New Roman" w:hAnsi="Times New Roman" w:cs="Times New Roman"/>
          <w:sz w:val="28"/>
          <w:szCs w:val="28"/>
        </w:rPr>
        <w:t xml:space="preserve">службе </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еңбек шартын жасау – </w:t>
      </w:r>
      <w:r w:rsidRPr="00B355E6">
        <w:rPr>
          <w:rFonts w:ascii="Times New Roman" w:hAnsi="Times New Roman" w:cs="Times New Roman"/>
          <w:sz w:val="28"/>
          <w:szCs w:val="28"/>
        </w:rPr>
        <w:t>создавать труд</w:t>
      </w:r>
      <w:r w:rsidRPr="00B355E6">
        <w:rPr>
          <w:rFonts w:ascii="Times New Roman" w:hAnsi="Times New Roman" w:cs="Times New Roman"/>
          <w:sz w:val="28"/>
          <w:szCs w:val="28"/>
          <w:lang w:val="kk-KZ"/>
        </w:rPr>
        <w:t>огого</w:t>
      </w:r>
      <w:r w:rsidRPr="00B355E6">
        <w:rPr>
          <w:rFonts w:ascii="Times New Roman" w:hAnsi="Times New Roman" w:cs="Times New Roman"/>
          <w:sz w:val="28"/>
          <w:szCs w:val="28"/>
        </w:rPr>
        <w:t xml:space="preserve"> </w:t>
      </w:r>
      <w:r w:rsidRPr="00B355E6">
        <w:rPr>
          <w:rFonts w:ascii="Times New Roman" w:hAnsi="Times New Roman" w:cs="Times New Roman"/>
          <w:sz w:val="28"/>
          <w:szCs w:val="28"/>
          <w:lang w:val="kk-KZ"/>
        </w:rPr>
        <w:t>договора</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жүзеге асыру – о</w:t>
      </w:r>
      <w:r w:rsidRPr="00B355E6">
        <w:rPr>
          <w:rFonts w:ascii="Times New Roman" w:hAnsi="Times New Roman" w:cs="Times New Roman"/>
          <w:sz w:val="28"/>
          <w:szCs w:val="28"/>
        </w:rPr>
        <w:t>существлять</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еңбек тәртібі – </w:t>
      </w:r>
      <w:r w:rsidRPr="00B355E6">
        <w:rPr>
          <w:rFonts w:ascii="Times New Roman" w:hAnsi="Times New Roman" w:cs="Times New Roman"/>
          <w:sz w:val="28"/>
          <w:szCs w:val="28"/>
        </w:rPr>
        <w:t>дисциплина труда</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құқықтары – </w:t>
      </w:r>
      <w:r w:rsidRPr="00B355E6">
        <w:rPr>
          <w:rFonts w:ascii="Times New Roman" w:hAnsi="Times New Roman" w:cs="Times New Roman"/>
          <w:sz w:val="28"/>
          <w:szCs w:val="28"/>
        </w:rPr>
        <w:t>права</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міндеттері – </w:t>
      </w:r>
      <w:r w:rsidRPr="00B355E6">
        <w:rPr>
          <w:rFonts w:ascii="Times New Roman" w:hAnsi="Times New Roman" w:cs="Times New Roman"/>
          <w:sz w:val="28"/>
          <w:szCs w:val="28"/>
        </w:rPr>
        <w:t>Обязанности</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шарттың талаптары – </w:t>
      </w:r>
      <w:r w:rsidRPr="00B355E6">
        <w:rPr>
          <w:rFonts w:ascii="Times New Roman" w:hAnsi="Times New Roman" w:cs="Times New Roman"/>
          <w:sz w:val="28"/>
          <w:szCs w:val="28"/>
        </w:rPr>
        <w:t xml:space="preserve">требования </w:t>
      </w:r>
      <w:r w:rsidRPr="00B355E6">
        <w:rPr>
          <w:rFonts w:ascii="Times New Roman" w:hAnsi="Times New Roman" w:cs="Times New Roman"/>
          <w:sz w:val="28"/>
          <w:szCs w:val="28"/>
          <w:lang w:val="kk-KZ"/>
        </w:rPr>
        <w:t>договора</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шартты бұзу – рассторгнуть договора</w:t>
      </w:r>
    </w:p>
    <w:p w:rsidR="00EC293B" w:rsidRPr="00B355E6" w:rsidRDefault="00EC293B" w:rsidP="005F5568">
      <w:pPr>
        <w:spacing w:after="0"/>
        <w:rPr>
          <w:rFonts w:ascii="Times New Roman" w:hAnsi="Times New Roman" w:cs="Times New Roman"/>
          <w:sz w:val="28"/>
          <w:szCs w:val="28"/>
          <w:lang w:val="kk-KZ"/>
        </w:rPr>
      </w:pPr>
    </w:p>
    <w:p w:rsidR="00EC293B" w:rsidRPr="00D56A4A" w:rsidRDefault="00EC293B"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 xml:space="preserve">Тапсырма.  Берілген сөйлемдерге қажетті  жалғаулық шылауларды қойыңыз. </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lastRenderedPageBreak/>
        <w:tab/>
        <w:t xml:space="preserve">Келісім – </w:t>
      </w:r>
      <w:r w:rsidRPr="00B355E6">
        <w:rPr>
          <w:rFonts w:ascii="Times New Roman" w:hAnsi="Times New Roman" w:cs="Times New Roman"/>
          <w:sz w:val="28"/>
          <w:szCs w:val="28"/>
          <w:lang w:val="kk-KZ"/>
        </w:rPr>
        <w:t xml:space="preserve">тараптардың арасында қандай   ...   бір байланыстардың орнауы туралы мемлекеттік маңызы бар құжат. Жыл өткен ...  еңбек шарты қайта жасалады. Ақпаратты беру  ...  қабылдау   ... телеграмма жазылады. Жолдама хаттың мәтіні өте қысқа  ... тақырыпсыз жазылады. Ақпаратты қабылдау уақытына дер кезінде шешім қабылдау ... оның дұрыстығы әсер етеді. </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 xml:space="preserve">         </w:t>
      </w:r>
      <w:r w:rsidRPr="00B355E6">
        <w:rPr>
          <w:rFonts w:ascii="Times New Roman" w:hAnsi="Times New Roman" w:cs="Times New Roman"/>
          <w:b/>
          <w:i/>
          <w:sz w:val="28"/>
          <w:szCs w:val="28"/>
          <w:lang w:val="kk-KZ"/>
        </w:rPr>
        <w:t>Керек сөздер</w:t>
      </w:r>
      <w:r w:rsidRPr="00B355E6">
        <w:rPr>
          <w:rFonts w:ascii="Times New Roman" w:hAnsi="Times New Roman" w:cs="Times New Roman"/>
          <w:i/>
          <w:sz w:val="28"/>
          <w:szCs w:val="28"/>
          <w:lang w:val="kk-KZ"/>
        </w:rPr>
        <w:t>:</w:t>
      </w:r>
      <w:r w:rsidRPr="00B355E6">
        <w:rPr>
          <w:rFonts w:ascii="Times New Roman" w:hAnsi="Times New Roman" w:cs="Times New Roman"/>
          <w:sz w:val="28"/>
          <w:szCs w:val="28"/>
          <w:lang w:val="kk-KZ"/>
        </w:rPr>
        <w:t xml:space="preserve"> сайын,  және, да, үшін, әрі, мен.</w:t>
      </w:r>
    </w:p>
    <w:p w:rsidR="00EC293B" w:rsidRPr="00B355E6" w:rsidRDefault="00EC293B" w:rsidP="005F5568">
      <w:pPr>
        <w:spacing w:after="0"/>
        <w:jc w:val="both"/>
        <w:rPr>
          <w:rFonts w:ascii="Times New Roman" w:hAnsi="Times New Roman" w:cs="Times New Roman"/>
          <w:sz w:val="28"/>
          <w:szCs w:val="28"/>
          <w:lang w:val="kk-KZ"/>
        </w:rPr>
      </w:pPr>
    </w:p>
    <w:p w:rsidR="00EC293B" w:rsidRPr="00D56A4A" w:rsidRDefault="006D63BA" w:rsidP="00051C06">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 xml:space="preserve">Тапсырма. </w:t>
      </w:r>
      <w:r w:rsidR="00EC293B" w:rsidRPr="00D56A4A">
        <w:rPr>
          <w:rFonts w:ascii="Times New Roman" w:hAnsi="Times New Roman" w:cs="Times New Roman"/>
          <w:b/>
          <w:sz w:val="28"/>
          <w:szCs w:val="28"/>
          <w:lang w:val="kk-KZ"/>
        </w:rPr>
        <w:t xml:space="preserve">  Берілген мақал-мәтелдерден жалғаулық шылаудың түрлерін ажыратыңыз.</w:t>
      </w:r>
    </w:p>
    <w:p w:rsidR="00EC293B" w:rsidRPr="00B355E6" w:rsidRDefault="00EC293B" w:rsidP="00F33844">
      <w:pPr>
        <w:numPr>
          <w:ilvl w:val="1"/>
          <w:numId w:val="31"/>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Отан үшін отқа түс күймейсің.</w:t>
      </w:r>
    </w:p>
    <w:p w:rsidR="00EC293B" w:rsidRPr="00B355E6" w:rsidRDefault="00EC293B" w:rsidP="00F33844">
      <w:pPr>
        <w:numPr>
          <w:ilvl w:val="1"/>
          <w:numId w:val="31"/>
        </w:num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Өз елімнің басы  болмасам да, </w:t>
      </w:r>
    </w:p>
    <w:p w:rsidR="00EC293B" w:rsidRPr="00B355E6" w:rsidRDefault="00EC293B" w:rsidP="005F5568">
      <w:pPr>
        <w:spacing w:after="0"/>
        <w:ind w:left="1155"/>
        <w:rPr>
          <w:rFonts w:ascii="Times New Roman" w:hAnsi="Times New Roman" w:cs="Times New Roman"/>
          <w:sz w:val="28"/>
          <w:szCs w:val="28"/>
          <w:lang w:val="kk-KZ"/>
        </w:rPr>
      </w:pPr>
      <w:r w:rsidRPr="00B355E6">
        <w:rPr>
          <w:rFonts w:ascii="Times New Roman" w:hAnsi="Times New Roman" w:cs="Times New Roman"/>
          <w:sz w:val="28"/>
          <w:szCs w:val="28"/>
          <w:lang w:val="kk-KZ"/>
        </w:rPr>
        <w:t>Сайының тасы болайын.</w:t>
      </w:r>
    </w:p>
    <w:p w:rsidR="00EC293B" w:rsidRPr="00B355E6" w:rsidRDefault="00EC293B" w:rsidP="005F5568">
      <w:pPr>
        <w:spacing w:after="0"/>
        <w:ind w:left="75"/>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3.  Өзі тойса да, көзі тоймайды.</w:t>
      </w:r>
    </w:p>
    <w:p w:rsidR="00EC293B" w:rsidRPr="00B355E6" w:rsidRDefault="00EC293B" w:rsidP="005F5568">
      <w:pPr>
        <w:spacing w:after="0"/>
        <w:ind w:left="705"/>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4.  Той өткен соң дараға.</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5.  Жігіт адамға жетпіс өнер де аз.</w:t>
      </w:r>
    </w:p>
    <w:p w:rsidR="00EC293B" w:rsidRPr="00B355E6" w:rsidRDefault="00EC293B" w:rsidP="005F5568">
      <w:pPr>
        <w:spacing w:after="0"/>
        <w:ind w:left="705"/>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6. Жағың сынса да, сағың сынбасын.</w:t>
      </w:r>
    </w:p>
    <w:p w:rsidR="00EC293B" w:rsidRPr="00B355E6" w:rsidRDefault="00EC293B" w:rsidP="005F5568">
      <w:pPr>
        <w:spacing w:after="0"/>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Сөздік</w:t>
      </w:r>
    </w:p>
    <w:p w:rsidR="00EC293B" w:rsidRPr="00B355E6" w:rsidRDefault="00EC293B" w:rsidP="005F5568">
      <w:pPr>
        <w:spacing w:after="0"/>
        <w:rPr>
          <w:rFonts w:ascii="Times New Roman" w:hAnsi="Times New Roman" w:cs="Times New Roman"/>
          <w:sz w:val="28"/>
          <w:szCs w:val="28"/>
          <w:lang w:val="kk-KZ"/>
        </w:rPr>
      </w:pP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Телеграмма – телеграмма</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байланыс – связь</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халықаралық байланыс – международная связь</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қабылдап алу – принимать</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телеграмма жіберу – отправить телеграмму</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шешім қабылдау – принять решение</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ақпарат беру – дать информацию</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адресаттың атауы – наименование адресата</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орындаушының аты-жөні – название исполнителя</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қамтамасыз ету – обеспечить</w:t>
      </w:r>
    </w:p>
    <w:p w:rsidR="00EC293B" w:rsidRPr="00B355E6" w:rsidRDefault="00EC293B" w:rsidP="005F5568">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ақпаратты жылдам алу – быстро взять информацию</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ind w:left="2832" w:right="-5" w:firstLine="708"/>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Сөйлем мүшелері </w:t>
      </w:r>
    </w:p>
    <w:p w:rsidR="00EC293B" w:rsidRPr="00B355E6" w:rsidRDefault="00EC293B" w:rsidP="005F5568">
      <w:pPr>
        <w:spacing w:after="0"/>
        <w:ind w:right="-5"/>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r>
      <w:r w:rsidRPr="00B355E6">
        <w:rPr>
          <w:rFonts w:ascii="Times New Roman" w:hAnsi="Times New Roman" w:cs="Times New Roman"/>
          <w:b/>
          <w:sz w:val="28"/>
          <w:szCs w:val="28"/>
          <w:lang w:val="kk-KZ"/>
        </w:rPr>
        <w:tab/>
        <w:t xml:space="preserve">      (Члены предложения)</w:t>
      </w:r>
    </w:p>
    <w:p w:rsidR="00EC293B" w:rsidRPr="00B355E6" w:rsidRDefault="00EC293B" w:rsidP="005F5568">
      <w:pPr>
        <w:spacing w:after="0"/>
        <w:ind w:right="-5"/>
        <w:jc w:val="both"/>
        <w:rPr>
          <w:rFonts w:ascii="Times New Roman" w:hAnsi="Times New Roman" w:cs="Times New Roman"/>
          <w:b/>
          <w:sz w:val="28"/>
          <w:szCs w:val="28"/>
          <w:lang w:val="kk-KZ"/>
        </w:rPr>
      </w:pPr>
    </w:p>
    <w:p w:rsidR="00EC293B" w:rsidRPr="00B355E6" w:rsidRDefault="00EC293B" w:rsidP="005F5568">
      <w:pPr>
        <w:spacing w:after="0"/>
        <w:ind w:right="-5"/>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 xml:space="preserve">Қазақ тілінде бес сөйлем мүшесі бар. </w:t>
      </w:r>
    </w:p>
    <w:p w:rsidR="00EC293B" w:rsidRPr="00B355E6" w:rsidRDefault="00EC293B" w:rsidP="00F33844">
      <w:pPr>
        <w:numPr>
          <w:ilvl w:val="1"/>
          <w:numId w:val="3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Бастауыш (подлежащее).</w:t>
      </w:r>
    </w:p>
    <w:p w:rsidR="00EC293B" w:rsidRPr="00B355E6" w:rsidRDefault="00EC293B" w:rsidP="00F33844">
      <w:pPr>
        <w:numPr>
          <w:ilvl w:val="1"/>
          <w:numId w:val="3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Баяндауыш (сказуемое).</w:t>
      </w:r>
    </w:p>
    <w:p w:rsidR="00EC293B" w:rsidRPr="00B355E6" w:rsidRDefault="00EC293B" w:rsidP="00F33844">
      <w:pPr>
        <w:numPr>
          <w:ilvl w:val="1"/>
          <w:numId w:val="3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Анықтауыш (определение).</w:t>
      </w:r>
    </w:p>
    <w:p w:rsidR="00EC293B" w:rsidRPr="00B355E6" w:rsidRDefault="00EC293B" w:rsidP="00F33844">
      <w:pPr>
        <w:numPr>
          <w:ilvl w:val="1"/>
          <w:numId w:val="3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Толықтауыш (дополнение).</w:t>
      </w:r>
    </w:p>
    <w:p w:rsidR="00EC293B" w:rsidRPr="00B355E6" w:rsidRDefault="00EC293B" w:rsidP="00F33844">
      <w:pPr>
        <w:numPr>
          <w:ilvl w:val="1"/>
          <w:numId w:val="30"/>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 xml:space="preserve">Пысықтауыш (обстоятельства). </w:t>
      </w:r>
    </w:p>
    <w:p w:rsidR="00EC293B" w:rsidRPr="00B355E6" w:rsidRDefault="00EC293B" w:rsidP="005F5568">
      <w:pPr>
        <w:spacing w:after="0"/>
        <w:ind w:left="795" w:right="-5"/>
        <w:jc w:val="both"/>
        <w:rPr>
          <w:rFonts w:ascii="Times New Roman" w:hAnsi="Times New Roman" w:cs="Times New Roman"/>
          <w:sz w:val="28"/>
          <w:szCs w:val="28"/>
          <w:lang w:val="kk-KZ"/>
        </w:rPr>
      </w:pPr>
    </w:p>
    <w:p w:rsidR="00EC293B" w:rsidRPr="00B355E6" w:rsidRDefault="00EC293B" w:rsidP="005F5568">
      <w:pPr>
        <w:spacing w:after="0"/>
        <w:ind w:right="-5" w:firstLine="708"/>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Как в русском, так и  в казахском языках предложение состоит из главных и второстепенных членов предложения (тұрлаулы, тұрлаусыз мүшелер).</w:t>
      </w:r>
    </w:p>
    <w:p w:rsidR="00EC293B" w:rsidRPr="00B355E6" w:rsidRDefault="00EC293B" w:rsidP="005F5568">
      <w:pPr>
        <w:spacing w:after="0"/>
        <w:ind w:left="795"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Тұрлаулы мүшелер: бастауыш, баяндауыш.</w:t>
      </w:r>
    </w:p>
    <w:p w:rsidR="00EC293B" w:rsidRPr="00B355E6" w:rsidRDefault="00EC293B" w:rsidP="005F5568">
      <w:pPr>
        <w:spacing w:after="0"/>
        <w:ind w:left="795"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Тұрлаусыз мүшелер. анықтауыш, толықтауыш, пысықтауыш.</w:t>
      </w:r>
    </w:p>
    <w:p w:rsidR="00EC293B" w:rsidRPr="00B355E6" w:rsidRDefault="00EC293B" w:rsidP="005F5568">
      <w:pPr>
        <w:spacing w:after="0"/>
        <w:ind w:left="795" w:right="-5"/>
        <w:jc w:val="both"/>
        <w:rPr>
          <w:rFonts w:ascii="Times New Roman" w:hAnsi="Times New Roman" w:cs="Times New Roman"/>
          <w:sz w:val="28"/>
          <w:szCs w:val="28"/>
          <w:lang w:val="kk-KZ"/>
        </w:rPr>
      </w:pPr>
    </w:p>
    <w:p w:rsidR="00EC293B" w:rsidRPr="00B355E6" w:rsidRDefault="00EC293B" w:rsidP="00F33844">
      <w:pPr>
        <w:numPr>
          <w:ilvl w:val="0"/>
          <w:numId w:val="32"/>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Бастауыштың сұрақтары: кім? не? кімдер? нелер? кімі? несі?</w:t>
      </w:r>
    </w:p>
    <w:p w:rsidR="00EC293B" w:rsidRPr="00B355E6" w:rsidRDefault="00EC293B" w:rsidP="00F33844">
      <w:pPr>
        <w:numPr>
          <w:ilvl w:val="0"/>
          <w:numId w:val="32"/>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Баяндауыштың сұрақтары: не істеді? не істейді? қайтті? қалай?  </w:t>
      </w:r>
    </w:p>
    <w:p w:rsidR="00EC293B" w:rsidRPr="00B355E6" w:rsidRDefault="00EC293B" w:rsidP="00F33844">
      <w:pPr>
        <w:numPr>
          <w:ilvl w:val="0"/>
          <w:numId w:val="32"/>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Анықтауыштың сұрақтары: қанша? неше? қандай? қай? қаншасыншы? нешінші? қаншау? нешеу?</w:t>
      </w:r>
    </w:p>
    <w:p w:rsidR="00EC293B" w:rsidRPr="00B355E6" w:rsidRDefault="00EC293B" w:rsidP="00F33844">
      <w:pPr>
        <w:numPr>
          <w:ilvl w:val="0"/>
          <w:numId w:val="32"/>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Толықтауыштың сұрақтары: кімді? нені? кімге? неге? кімде? неде? кімнен? неден? кіммен? немен? </w:t>
      </w:r>
    </w:p>
    <w:p w:rsidR="00EC293B" w:rsidRPr="00B355E6" w:rsidRDefault="00EC293B" w:rsidP="00F33844">
      <w:pPr>
        <w:numPr>
          <w:ilvl w:val="0"/>
          <w:numId w:val="32"/>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Пысықтауыштың сұрақтары: қалай? қалайша? қайда? қайдан? қашан? қаншалық? не мақсатпен? </w:t>
      </w:r>
    </w:p>
    <w:p w:rsidR="00EC293B" w:rsidRPr="00B355E6" w:rsidRDefault="00EC293B" w:rsidP="005F5568">
      <w:pPr>
        <w:spacing w:after="0"/>
        <w:jc w:val="both"/>
        <w:rPr>
          <w:rFonts w:ascii="Times New Roman" w:hAnsi="Times New Roman" w:cs="Times New Roman"/>
          <w:sz w:val="28"/>
          <w:szCs w:val="28"/>
          <w:lang w:val="kk-KZ"/>
        </w:rPr>
      </w:pPr>
    </w:p>
    <w:p w:rsidR="00EC293B" w:rsidRPr="00D56A4A" w:rsidRDefault="006D63BA" w:rsidP="005F5568">
      <w:pPr>
        <w:spacing w:after="0"/>
        <w:ind w:right="-5"/>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 xml:space="preserve">Тапсырма. </w:t>
      </w:r>
      <w:r w:rsidR="00EC293B" w:rsidRPr="00D56A4A">
        <w:rPr>
          <w:rFonts w:ascii="Times New Roman" w:hAnsi="Times New Roman" w:cs="Times New Roman"/>
          <w:b/>
          <w:sz w:val="28"/>
          <w:szCs w:val="28"/>
          <w:lang w:val="kk-KZ"/>
        </w:rPr>
        <w:t xml:space="preserve">  Көп нүктенің орнына тиісті сөйлем мүшелерін қойып жазыңыздар.</w:t>
      </w:r>
    </w:p>
    <w:p w:rsidR="00EC293B" w:rsidRPr="00B355E6" w:rsidRDefault="00EC293B" w:rsidP="00DB2DFA">
      <w:pPr>
        <w:spacing w:after="0"/>
        <w:ind w:right="-5" w:firstLine="567"/>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1. Бүгін  … ашық болады.  2.  Біз  …  семестрде емтихан тапсырдық.  </w:t>
      </w:r>
    </w:p>
    <w:p w:rsidR="00EC293B" w:rsidRPr="00B355E6" w:rsidRDefault="00EC293B" w:rsidP="00DB2DFA">
      <w:pPr>
        <w:spacing w:after="0"/>
        <w:ind w:right="-5" w:firstLine="567"/>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3. Олар  … балық аулауға кетті. 4. Омар  …  пойызға билет сатып алмақшы. 5.   …  жапырақтары түсіп жатыр. 6. Жарыста біздер жүлделі бірінші орынды   …  .  7. Кітапхананың іші  …  толы екен. </w:t>
      </w:r>
    </w:p>
    <w:p w:rsidR="00EC293B" w:rsidRPr="00B355E6" w:rsidRDefault="00EC293B" w:rsidP="005F5568">
      <w:pPr>
        <w:spacing w:after="0"/>
        <w:ind w:left="795" w:right="-5"/>
        <w:jc w:val="both"/>
        <w:rPr>
          <w:rFonts w:ascii="Times New Roman" w:hAnsi="Times New Roman" w:cs="Times New Roman"/>
          <w:sz w:val="28"/>
          <w:szCs w:val="28"/>
          <w:lang w:val="kk-KZ"/>
        </w:rPr>
      </w:pPr>
    </w:p>
    <w:p w:rsidR="00EC293B" w:rsidRPr="00D56A4A" w:rsidRDefault="00EC293B" w:rsidP="005F5568">
      <w:pPr>
        <w:spacing w:after="0"/>
        <w:ind w:left="795" w:right="-5" w:hanging="795"/>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 xml:space="preserve">Тапсырма.  Берілген мақал-мәтелдерді сөйлем мүшелеріне талдаңыздар. </w:t>
      </w:r>
    </w:p>
    <w:p w:rsidR="00EC293B" w:rsidRDefault="00EC293B" w:rsidP="00F33844">
      <w:pPr>
        <w:numPr>
          <w:ilvl w:val="0"/>
          <w:numId w:val="33"/>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Ердің атын еңбек шығарады. </w:t>
      </w:r>
    </w:p>
    <w:p w:rsidR="00EC293B" w:rsidRPr="00051C06" w:rsidRDefault="00EC293B" w:rsidP="00F33844">
      <w:pPr>
        <w:numPr>
          <w:ilvl w:val="0"/>
          <w:numId w:val="33"/>
        </w:numPr>
        <w:spacing w:after="0"/>
        <w:ind w:right="-5"/>
        <w:jc w:val="both"/>
        <w:rPr>
          <w:rFonts w:ascii="Times New Roman" w:hAnsi="Times New Roman" w:cs="Times New Roman"/>
          <w:sz w:val="28"/>
          <w:szCs w:val="28"/>
          <w:lang w:val="kk-KZ"/>
        </w:rPr>
      </w:pPr>
      <w:r w:rsidRPr="00051C06">
        <w:rPr>
          <w:rFonts w:ascii="Times New Roman" w:hAnsi="Times New Roman"/>
          <w:sz w:val="28"/>
          <w:szCs w:val="28"/>
          <w:lang w:val="kk-KZ"/>
        </w:rPr>
        <w:t>Алтыннан қымбат сөз айтсаң,</w:t>
      </w:r>
    </w:p>
    <w:p w:rsidR="00EC293B" w:rsidRPr="00B355E6" w:rsidRDefault="00A31523" w:rsidP="005F5568">
      <w:pPr>
        <w:spacing w:after="0"/>
        <w:ind w:left="795" w:right="-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C293B" w:rsidRPr="00B355E6">
        <w:rPr>
          <w:rFonts w:ascii="Times New Roman" w:hAnsi="Times New Roman" w:cs="Times New Roman"/>
          <w:sz w:val="28"/>
          <w:szCs w:val="28"/>
          <w:lang w:val="kk-KZ"/>
        </w:rPr>
        <w:t>Ақымақ құлақ салмайды.</w:t>
      </w:r>
    </w:p>
    <w:p w:rsidR="00EC293B" w:rsidRPr="00B355E6" w:rsidRDefault="00EC293B" w:rsidP="00F33844">
      <w:pPr>
        <w:numPr>
          <w:ilvl w:val="0"/>
          <w:numId w:val="33"/>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Жақсының аты өлмейді,</w:t>
      </w:r>
    </w:p>
    <w:p w:rsidR="00EC293B" w:rsidRPr="00B355E6" w:rsidRDefault="00A31523" w:rsidP="00A31523">
      <w:pPr>
        <w:spacing w:after="0"/>
        <w:ind w:right="-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C293B" w:rsidRPr="00B355E6">
        <w:rPr>
          <w:rFonts w:ascii="Times New Roman" w:hAnsi="Times New Roman" w:cs="Times New Roman"/>
          <w:sz w:val="28"/>
          <w:szCs w:val="28"/>
          <w:lang w:val="kk-KZ"/>
        </w:rPr>
        <w:t>Ғалымның хаты өлмейді.</w:t>
      </w:r>
    </w:p>
    <w:p w:rsidR="00EC293B" w:rsidRPr="00B355E6" w:rsidRDefault="00EC293B" w:rsidP="00F33844">
      <w:pPr>
        <w:numPr>
          <w:ilvl w:val="0"/>
          <w:numId w:val="33"/>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Білекті бірді жығады,</w:t>
      </w:r>
    </w:p>
    <w:p w:rsidR="00EC293B" w:rsidRPr="00B355E6" w:rsidRDefault="00A31523" w:rsidP="00A31523">
      <w:pPr>
        <w:spacing w:after="0"/>
        <w:ind w:right="-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C293B" w:rsidRPr="00B355E6">
        <w:rPr>
          <w:rFonts w:ascii="Times New Roman" w:hAnsi="Times New Roman" w:cs="Times New Roman"/>
          <w:sz w:val="28"/>
          <w:szCs w:val="28"/>
          <w:lang w:val="kk-KZ"/>
        </w:rPr>
        <w:t>Білімді мыңды жығады.</w:t>
      </w:r>
    </w:p>
    <w:p w:rsidR="00EC293B" w:rsidRPr="00B355E6" w:rsidRDefault="00EC293B" w:rsidP="00F33844">
      <w:pPr>
        <w:numPr>
          <w:ilvl w:val="0"/>
          <w:numId w:val="33"/>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Ашу – дұшпан, ақыл – дос,</w:t>
      </w:r>
    </w:p>
    <w:p w:rsidR="00EC293B" w:rsidRPr="00B355E6" w:rsidRDefault="00A31523" w:rsidP="00A31523">
      <w:pPr>
        <w:spacing w:after="0"/>
        <w:ind w:right="-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C293B" w:rsidRPr="00B355E6">
        <w:rPr>
          <w:rFonts w:ascii="Times New Roman" w:hAnsi="Times New Roman" w:cs="Times New Roman"/>
          <w:sz w:val="28"/>
          <w:szCs w:val="28"/>
          <w:lang w:val="kk-KZ"/>
        </w:rPr>
        <w:t>Ақылыңа ақыл қос.</w:t>
      </w:r>
    </w:p>
    <w:p w:rsidR="00EC293B" w:rsidRPr="00B355E6" w:rsidRDefault="00EC293B" w:rsidP="00F33844">
      <w:pPr>
        <w:numPr>
          <w:ilvl w:val="0"/>
          <w:numId w:val="33"/>
        </w:num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Біреу білмегенді біреу білер.</w:t>
      </w:r>
    </w:p>
    <w:p w:rsidR="00EC293B" w:rsidRPr="00B355E6" w:rsidRDefault="00EC293B" w:rsidP="00F33844">
      <w:pPr>
        <w:numPr>
          <w:ilvl w:val="0"/>
          <w:numId w:val="33"/>
        </w:numPr>
        <w:spacing w:after="0"/>
        <w:ind w:right="-5"/>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Біреу жаныңа жолдас,</w:t>
      </w:r>
    </w:p>
    <w:p w:rsidR="00EC293B" w:rsidRPr="00B355E6" w:rsidRDefault="00A31523" w:rsidP="00A31523">
      <w:pPr>
        <w:spacing w:after="0"/>
        <w:ind w:right="-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C293B" w:rsidRPr="00B355E6">
        <w:rPr>
          <w:rFonts w:ascii="Times New Roman" w:hAnsi="Times New Roman" w:cs="Times New Roman"/>
          <w:sz w:val="28"/>
          <w:szCs w:val="28"/>
          <w:lang w:val="kk-KZ"/>
        </w:rPr>
        <w:t>Біреу малыңа жолдас.</w:t>
      </w:r>
    </w:p>
    <w:p w:rsidR="00EC293B" w:rsidRPr="00B355E6" w:rsidRDefault="00EC293B" w:rsidP="005F5568">
      <w:pPr>
        <w:spacing w:after="0"/>
        <w:ind w:left="1155" w:right="-5"/>
        <w:jc w:val="both"/>
        <w:rPr>
          <w:rFonts w:ascii="Times New Roman" w:hAnsi="Times New Roman" w:cs="Times New Roman"/>
          <w:sz w:val="28"/>
          <w:szCs w:val="28"/>
          <w:lang w:val="kk-KZ"/>
        </w:rPr>
      </w:pPr>
    </w:p>
    <w:p w:rsidR="00EC293B" w:rsidRPr="00B355E6" w:rsidRDefault="00EC293B" w:rsidP="005F5568">
      <w:pPr>
        <w:spacing w:after="0"/>
        <w:ind w:left="1155" w:right="-5"/>
        <w:jc w:val="both"/>
        <w:rPr>
          <w:rFonts w:ascii="Times New Roman" w:hAnsi="Times New Roman" w:cs="Times New Roman"/>
          <w:b/>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Сөздік</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толық жинақ -  сочинение</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lastRenderedPageBreak/>
        <w:t>● ұлы  -  великий</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шығарма  -  произведение</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аударма  -  перевод</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қара сөздер  -  слова назидания</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атақты  -  знаменитый</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өлең  -  стих, стихотверение</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ән  -  песня</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әзірлеу  -  готовить, подготовить, приготовить</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құрылған  -  организованный</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қышқыл  -  кислый</w:t>
      </w:r>
    </w:p>
    <w:p w:rsidR="00EC293B" w:rsidRPr="00B355E6" w:rsidRDefault="00EC293B" w:rsidP="0012579C">
      <w:pPr>
        <w:spacing w:after="0"/>
        <w:ind w:right="-5"/>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оқулық  -  учебник</w:t>
      </w:r>
    </w:p>
    <w:p w:rsidR="00EC293B" w:rsidRPr="00B355E6" w:rsidRDefault="00EC293B" w:rsidP="0012579C">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таңертең  -  утром, раннее утро</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83725C" w:rsidP="0083725C">
      <w:pPr>
        <w:spacing w:after="0"/>
        <w:ind w:left="2571" w:right="-5" w:firstLine="261"/>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EC293B" w:rsidRPr="00B355E6">
        <w:rPr>
          <w:rFonts w:ascii="Times New Roman" w:hAnsi="Times New Roman" w:cs="Times New Roman"/>
          <w:b/>
          <w:sz w:val="28"/>
          <w:szCs w:val="28"/>
          <w:lang w:val="kk-KZ"/>
        </w:rPr>
        <w:t xml:space="preserve">         </w:t>
      </w:r>
    </w:p>
    <w:p w:rsidR="00EC293B" w:rsidRPr="00B355E6" w:rsidRDefault="00EC293B" w:rsidP="005F5568">
      <w:pPr>
        <w:spacing w:after="0"/>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r w:rsidR="009437DF">
        <w:rPr>
          <w:rFonts w:ascii="Times New Roman" w:hAnsi="Times New Roman" w:cs="Times New Roman"/>
          <w:b/>
          <w:sz w:val="28"/>
          <w:szCs w:val="28"/>
          <w:lang w:val="kk-KZ"/>
        </w:rPr>
        <w:t xml:space="preserve">        </w:t>
      </w:r>
      <w:r w:rsidRPr="00B355E6">
        <w:rPr>
          <w:rFonts w:ascii="Times New Roman" w:hAnsi="Times New Roman" w:cs="Times New Roman"/>
          <w:b/>
          <w:sz w:val="28"/>
          <w:szCs w:val="28"/>
          <w:lang w:val="kk-KZ"/>
        </w:rPr>
        <w:t xml:space="preserve"> </w:t>
      </w:r>
      <w:r w:rsidR="009437DF">
        <w:rPr>
          <w:rFonts w:ascii="Times New Roman" w:hAnsi="Times New Roman" w:cs="Times New Roman"/>
          <w:b/>
          <w:sz w:val="28"/>
          <w:szCs w:val="28"/>
          <w:lang w:val="kk-KZ"/>
        </w:rPr>
        <w:t>Ж</w:t>
      </w:r>
      <w:r w:rsidR="009437DF" w:rsidRPr="00B355E6">
        <w:rPr>
          <w:rFonts w:ascii="Times New Roman" w:hAnsi="Times New Roman" w:cs="Times New Roman"/>
          <w:b/>
          <w:sz w:val="28"/>
          <w:szCs w:val="28"/>
          <w:lang w:val="kk-KZ"/>
        </w:rPr>
        <w:t>арғы</w:t>
      </w:r>
    </w:p>
    <w:p w:rsidR="00EC293B" w:rsidRPr="00B355E6" w:rsidRDefault="00EC293B" w:rsidP="005F5568">
      <w:pPr>
        <w:spacing w:after="0"/>
        <w:rPr>
          <w:rFonts w:ascii="Times New Roman" w:hAnsi="Times New Roman" w:cs="Times New Roman"/>
          <w:b/>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b/>
          <w:sz w:val="28"/>
          <w:szCs w:val="28"/>
          <w:lang w:val="kk-KZ"/>
        </w:rPr>
        <w:tab/>
      </w:r>
      <w:r w:rsidRPr="00B355E6">
        <w:rPr>
          <w:rFonts w:ascii="Times New Roman" w:hAnsi="Times New Roman" w:cs="Times New Roman"/>
          <w:sz w:val="28"/>
          <w:szCs w:val="28"/>
          <w:lang w:val="kk-KZ"/>
        </w:rPr>
        <w:t xml:space="preserve">Жарғы ұйымның құрылтай құжаттарының бірі болып табылады. Ол ұйымның құқықтық мәртебесін, меншік нысанын, қызметінің мақсаты мен міндеттерін, басқару, тарату және қайта құру тәртібін анықтайды. Бұл құжатты кәсіпорынды ұйымдастырушы адамның өзі немесе тапсырыс арқылы арнайы фирмалар дайындайды. Құрылтайшылар бірнешеу болса, құжат құрылтайшылардың жалпы жиналысында бекітіледі, олардың қолдары қойылып, нотариат куәландырады. Содан кейін Қазақстан Республикасының Әділет министрлігінде тіркеуден өтеді. Осынау рәсімдер тізбегі тиісінше орындалғаннан соң заңдық күшке ие болады. Енді акционерлік қоғам жарғысының үлгісін қарастырып көрелік. </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b/>
          <w:sz w:val="28"/>
          <w:szCs w:val="28"/>
          <w:lang w:val="kk-KZ"/>
        </w:rPr>
        <w:t>Кәсіпорын жарғысының үлгісі</w:t>
      </w:r>
      <w:r w:rsidRPr="00B355E6">
        <w:rPr>
          <w:rFonts w:ascii="Times New Roman" w:hAnsi="Times New Roman" w:cs="Times New Roman"/>
          <w:sz w:val="28"/>
          <w:szCs w:val="28"/>
          <w:lang w:val="kk-KZ"/>
        </w:rPr>
        <w:t xml:space="preserve"> </w: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i/>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r>
      <w:r w:rsidRPr="00B355E6">
        <w:rPr>
          <w:rFonts w:ascii="Times New Roman" w:hAnsi="Times New Roman" w:cs="Times New Roman"/>
          <w:i/>
          <w:sz w:val="28"/>
          <w:szCs w:val="28"/>
          <w:lang w:val="kk-KZ"/>
        </w:rPr>
        <w:t>Мұқаба беті</w:t>
      </w:r>
    </w:p>
    <w:p w:rsidR="00EC293B" w:rsidRPr="00B355E6" w:rsidRDefault="000C583E" w:rsidP="005F5568">
      <w:pPr>
        <w:spacing w:after="0"/>
        <w:jc w:val="both"/>
        <w:rPr>
          <w:rFonts w:ascii="Times New Roman" w:hAnsi="Times New Roman" w:cs="Times New Roman"/>
          <w:i/>
          <w:sz w:val="28"/>
          <w:szCs w:val="28"/>
          <w:lang w:val="kk-KZ"/>
        </w:rPr>
      </w:pPr>
      <w:r w:rsidRPr="000C583E">
        <w:rPr>
          <w:rFonts w:ascii="Times New Roman" w:hAnsi="Times New Roman" w:cs="Times New Roman"/>
          <w:i/>
          <w:sz w:val="28"/>
          <w:szCs w:val="28"/>
          <w:lang w:val="kk-KZ"/>
        </w:rPr>
      </w:r>
      <w:r>
        <w:rPr>
          <w:rFonts w:ascii="Times New Roman" w:hAnsi="Times New Roman" w:cs="Times New Roman"/>
          <w:i/>
          <w:sz w:val="28"/>
          <w:szCs w:val="28"/>
          <w:lang w:val="kk-KZ"/>
        </w:rPr>
        <w:pict>
          <v:roundrect id="_x0000_s1108" style="width:6in;height:153pt;mso-position-horizontal-relative:char;mso-position-vertical-relative:line" arcsize="10923f" strokeweight="4.5pt">
            <v:textbox style="mso-next-textbox:#_x0000_s1108">
              <w:txbxContent>
                <w:p w:rsidR="00825094" w:rsidRPr="00A31523" w:rsidRDefault="00825094" w:rsidP="00EC293B">
                  <w:pPr>
                    <w:jc w:val="right"/>
                    <w:rPr>
                      <w:rFonts w:ascii="Times New Roman" w:hAnsi="Times New Roman" w:cs="Times New Roman"/>
                      <w:sz w:val="28"/>
                      <w:szCs w:val="28"/>
                      <w:lang w:val="kk-KZ"/>
                    </w:rPr>
                  </w:pPr>
                  <w:r>
                    <w:rPr>
                      <w:lang w:val="kk-KZ"/>
                    </w:rPr>
                    <w:tab/>
                  </w:r>
                  <w:r>
                    <w:rPr>
                      <w:lang w:val="kk-KZ"/>
                    </w:rPr>
                    <w:tab/>
                  </w:r>
                  <w:r>
                    <w:rPr>
                      <w:lang w:val="kk-KZ"/>
                    </w:rPr>
                    <w:tab/>
                  </w:r>
                  <w:r>
                    <w:rPr>
                      <w:lang w:val="kk-KZ"/>
                    </w:rPr>
                    <w:tab/>
                  </w:r>
                  <w:r w:rsidRPr="00A31523">
                    <w:rPr>
                      <w:rFonts w:ascii="Times New Roman" w:hAnsi="Times New Roman" w:cs="Times New Roman"/>
                      <w:sz w:val="28"/>
                      <w:szCs w:val="28"/>
                      <w:lang w:val="kk-KZ"/>
                    </w:rPr>
                    <w:t>Акционерлік Жалпы жиналысының</w:t>
                  </w:r>
                </w:p>
                <w:p w:rsidR="00825094" w:rsidRPr="00A31523" w:rsidRDefault="00825094" w:rsidP="00EC293B">
                  <w:pPr>
                    <w:jc w:val="right"/>
                    <w:rPr>
                      <w:rFonts w:ascii="Times New Roman" w:hAnsi="Times New Roman" w:cs="Times New Roman"/>
                      <w:sz w:val="28"/>
                      <w:szCs w:val="28"/>
                      <w:lang w:val="kk-KZ"/>
                    </w:rPr>
                  </w:pPr>
                  <w:r w:rsidRPr="00A31523">
                    <w:rPr>
                      <w:rFonts w:ascii="Times New Roman" w:hAnsi="Times New Roman" w:cs="Times New Roman"/>
                      <w:sz w:val="28"/>
                      <w:szCs w:val="28"/>
                      <w:lang w:val="kk-KZ"/>
                    </w:rPr>
                    <w:tab/>
                  </w:r>
                  <w:r w:rsidRPr="00A31523">
                    <w:rPr>
                      <w:rFonts w:ascii="Times New Roman" w:hAnsi="Times New Roman" w:cs="Times New Roman"/>
                      <w:sz w:val="28"/>
                      <w:szCs w:val="28"/>
                      <w:lang w:val="kk-KZ"/>
                    </w:rPr>
                    <w:tab/>
                  </w:r>
                  <w:r w:rsidRPr="00A31523">
                    <w:rPr>
                      <w:rFonts w:ascii="Times New Roman" w:hAnsi="Times New Roman" w:cs="Times New Roman"/>
                      <w:sz w:val="28"/>
                      <w:szCs w:val="28"/>
                      <w:lang w:val="kk-KZ"/>
                    </w:rPr>
                    <w:tab/>
                    <w:t>2007 жылғы «20» маусымдағы №1 хаттамасымен</w:t>
                  </w:r>
                </w:p>
                <w:p w:rsidR="00825094" w:rsidRPr="00A31523" w:rsidRDefault="00825094" w:rsidP="00EC293B">
                  <w:pPr>
                    <w:jc w:val="right"/>
                    <w:rPr>
                      <w:rFonts w:ascii="Times New Roman" w:hAnsi="Times New Roman" w:cs="Times New Roman"/>
                      <w:b/>
                      <w:sz w:val="28"/>
                      <w:szCs w:val="28"/>
                      <w:lang w:val="kk-KZ"/>
                    </w:rPr>
                  </w:pPr>
                  <w:r w:rsidRPr="00A31523">
                    <w:rPr>
                      <w:rFonts w:ascii="Times New Roman" w:hAnsi="Times New Roman" w:cs="Times New Roman"/>
                      <w:sz w:val="28"/>
                      <w:szCs w:val="28"/>
                      <w:lang w:val="kk-KZ"/>
                    </w:rPr>
                    <w:tab/>
                  </w:r>
                  <w:r w:rsidRPr="00A31523">
                    <w:rPr>
                      <w:rFonts w:ascii="Times New Roman" w:hAnsi="Times New Roman" w:cs="Times New Roman"/>
                      <w:sz w:val="28"/>
                      <w:szCs w:val="28"/>
                      <w:lang w:val="kk-KZ"/>
                    </w:rPr>
                    <w:tab/>
                  </w:r>
                  <w:r w:rsidRPr="00A31523">
                    <w:rPr>
                      <w:rFonts w:ascii="Times New Roman" w:hAnsi="Times New Roman" w:cs="Times New Roman"/>
                      <w:sz w:val="28"/>
                      <w:szCs w:val="28"/>
                      <w:lang w:val="kk-KZ"/>
                    </w:rPr>
                    <w:tab/>
                  </w:r>
                  <w:r w:rsidRPr="00A31523">
                    <w:rPr>
                      <w:rFonts w:ascii="Times New Roman" w:hAnsi="Times New Roman" w:cs="Times New Roman"/>
                      <w:sz w:val="28"/>
                      <w:szCs w:val="28"/>
                      <w:lang w:val="kk-KZ"/>
                    </w:rPr>
                    <w:tab/>
                  </w:r>
                  <w:r w:rsidRPr="00A31523">
                    <w:rPr>
                      <w:rFonts w:ascii="Times New Roman" w:hAnsi="Times New Roman" w:cs="Times New Roman"/>
                      <w:sz w:val="28"/>
                      <w:szCs w:val="28"/>
                      <w:lang w:val="kk-KZ"/>
                    </w:rPr>
                    <w:tab/>
                  </w:r>
                  <w:r w:rsidRPr="00A31523">
                    <w:rPr>
                      <w:rFonts w:ascii="Times New Roman" w:hAnsi="Times New Roman" w:cs="Times New Roman"/>
                      <w:sz w:val="28"/>
                      <w:szCs w:val="28"/>
                      <w:lang w:val="kk-KZ"/>
                    </w:rPr>
                    <w:tab/>
                  </w:r>
                  <w:r w:rsidRPr="00A31523">
                    <w:rPr>
                      <w:rFonts w:ascii="Times New Roman" w:hAnsi="Times New Roman" w:cs="Times New Roman"/>
                      <w:sz w:val="28"/>
                      <w:szCs w:val="28"/>
                      <w:lang w:val="kk-KZ"/>
                    </w:rPr>
                    <w:tab/>
                  </w:r>
                  <w:r w:rsidRPr="00A31523">
                    <w:rPr>
                      <w:rFonts w:ascii="Times New Roman" w:hAnsi="Times New Roman" w:cs="Times New Roman"/>
                      <w:sz w:val="28"/>
                      <w:szCs w:val="28"/>
                      <w:lang w:val="kk-KZ"/>
                    </w:rPr>
                    <w:tab/>
                  </w:r>
                  <w:r w:rsidRPr="00A31523">
                    <w:rPr>
                      <w:rFonts w:ascii="Times New Roman" w:hAnsi="Times New Roman" w:cs="Times New Roman"/>
                      <w:b/>
                      <w:sz w:val="28"/>
                      <w:szCs w:val="28"/>
                      <w:lang w:val="kk-KZ"/>
                    </w:rPr>
                    <w:t>БЕКІТІЛГЕН</w:t>
                  </w:r>
                </w:p>
                <w:p w:rsidR="00825094" w:rsidRPr="00A31523" w:rsidRDefault="00825094" w:rsidP="00EC293B">
                  <w:pPr>
                    <w:jc w:val="center"/>
                    <w:rPr>
                      <w:rFonts w:ascii="Times New Roman" w:hAnsi="Times New Roman" w:cs="Times New Roman"/>
                      <w:b/>
                      <w:sz w:val="28"/>
                      <w:szCs w:val="28"/>
                      <w:lang w:val="kk-KZ"/>
                    </w:rPr>
                  </w:pPr>
                  <w:r w:rsidRPr="00A31523">
                    <w:rPr>
                      <w:rFonts w:ascii="Times New Roman" w:hAnsi="Times New Roman" w:cs="Times New Roman"/>
                      <w:b/>
                      <w:sz w:val="28"/>
                      <w:szCs w:val="28"/>
                      <w:lang w:val="kk-KZ"/>
                    </w:rPr>
                    <w:t>«АРНА»</w:t>
                  </w:r>
                </w:p>
                <w:p w:rsidR="00825094" w:rsidRPr="0028227A" w:rsidRDefault="00825094" w:rsidP="00EC293B">
                  <w:pPr>
                    <w:jc w:val="center"/>
                    <w:rPr>
                      <w:sz w:val="28"/>
                      <w:szCs w:val="28"/>
                      <w:lang w:val="kk-KZ"/>
                    </w:rPr>
                  </w:pPr>
                  <w:r>
                    <w:rPr>
                      <w:sz w:val="28"/>
                      <w:szCs w:val="28"/>
                      <w:lang w:val="kk-KZ"/>
                    </w:rPr>
                    <w:t>а</w:t>
                  </w:r>
                  <w:r w:rsidRPr="0028227A">
                    <w:rPr>
                      <w:sz w:val="28"/>
                      <w:szCs w:val="28"/>
                      <w:lang w:val="kk-KZ"/>
                    </w:rPr>
                    <w:t>кционерлік</w:t>
                  </w:r>
                  <w:r>
                    <w:rPr>
                      <w:sz w:val="28"/>
                      <w:szCs w:val="28"/>
                      <w:lang w:val="kk-KZ"/>
                    </w:rPr>
                    <w:t xml:space="preserve"> қоғамының</w:t>
                  </w:r>
                </w:p>
                <w:p w:rsidR="00825094" w:rsidRDefault="00825094" w:rsidP="00EC293B">
                  <w:pPr>
                    <w:jc w:val="center"/>
                    <w:rPr>
                      <w:b/>
                      <w:sz w:val="28"/>
                      <w:szCs w:val="28"/>
                      <w:lang w:val="kk-KZ"/>
                    </w:rPr>
                  </w:pPr>
                  <w:r>
                    <w:rPr>
                      <w:b/>
                      <w:sz w:val="28"/>
                      <w:szCs w:val="28"/>
                      <w:lang w:val="kk-KZ"/>
                    </w:rPr>
                    <w:t>ЖАРҒЫСЫ</w:t>
                  </w:r>
                </w:p>
                <w:p w:rsidR="00825094" w:rsidRDefault="00825094" w:rsidP="00EC293B">
                  <w:pPr>
                    <w:jc w:val="center"/>
                    <w:rPr>
                      <w:sz w:val="28"/>
                      <w:szCs w:val="28"/>
                      <w:lang w:val="kk-KZ"/>
                    </w:rPr>
                  </w:pPr>
                </w:p>
                <w:p w:rsidR="00825094" w:rsidRPr="0028227A" w:rsidRDefault="00825094" w:rsidP="00EC293B">
                  <w:pPr>
                    <w:jc w:val="center"/>
                    <w:rPr>
                      <w:sz w:val="28"/>
                      <w:szCs w:val="28"/>
                      <w:lang w:val="kk-KZ"/>
                    </w:rPr>
                  </w:pPr>
                  <w:r>
                    <w:rPr>
                      <w:sz w:val="28"/>
                      <w:szCs w:val="28"/>
                      <w:lang w:val="kk-KZ"/>
                    </w:rPr>
                    <w:t>Алматы қаласы</w:t>
                  </w:r>
                </w:p>
              </w:txbxContent>
            </v:textbox>
            <w10:wrap type="none"/>
            <w10:anchorlock/>
          </v:roundrect>
        </w:pict>
      </w:r>
    </w:p>
    <w:p w:rsidR="00EC293B" w:rsidRPr="00B355E6" w:rsidRDefault="00EC293B" w:rsidP="005F5568">
      <w:pPr>
        <w:spacing w:after="0"/>
        <w:jc w:val="both"/>
        <w:rPr>
          <w:rFonts w:ascii="Times New Roman" w:hAnsi="Times New Roman" w:cs="Times New Roman"/>
          <w:sz w:val="28"/>
          <w:szCs w:val="28"/>
          <w:lang w:val="kk-KZ"/>
        </w:rPr>
      </w:pP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r>
      <w:r w:rsidRPr="00B355E6">
        <w:rPr>
          <w:rFonts w:ascii="Times New Roman" w:hAnsi="Times New Roman" w:cs="Times New Roman"/>
          <w:sz w:val="28"/>
          <w:szCs w:val="28"/>
          <w:lang w:val="kk-KZ"/>
        </w:rPr>
        <w:tab/>
        <w:t>ҚОҒАМНЫҢ АТАУЫ ЖӘНЕ ОРНАЛАСҚАН ЖЕРІ</w:t>
      </w:r>
    </w:p>
    <w:p w:rsidR="00EC293B" w:rsidRPr="00B355E6" w:rsidRDefault="00EC293B" w:rsidP="00F33844">
      <w:pPr>
        <w:numPr>
          <w:ilvl w:val="0"/>
          <w:numId w:val="47"/>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Қоғамның толық атауы:</w:t>
      </w:r>
    </w:p>
    <w:p w:rsidR="00EC293B" w:rsidRPr="00B355E6" w:rsidRDefault="00EC293B" w:rsidP="00F33844">
      <w:pPr>
        <w:numPr>
          <w:ilvl w:val="0"/>
          <w:numId w:val="4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қазақ тілінде «АРНА» акционерлік қоғамы;</w:t>
      </w:r>
    </w:p>
    <w:p w:rsidR="00EC293B" w:rsidRPr="00B355E6" w:rsidRDefault="00EC293B" w:rsidP="00F33844">
      <w:pPr>
        <w:numPr>
          <w:ilvl w:val="0"/>
          <w:numId w:val="4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орыс тілінде – Акционерное общество «АРНА»;</w:t>
      </w:r>
    </w:p>
    <w:p w:rsidR="00EC293B" w:rsidRPr="00B355E6" w:rsidRDefault="00EC293B" w:rsidP="00F33844">
      <w:pPr>
        <w:numPr>
          <w:ilvl w:val="0"/>
          <w:numId w:val="4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ағылшын тілінде – </w:t>
      </w:r>
      <w:r w:rsidRPr="00B355E6">
        <w:rPr>
          <w:rFonts w:ascii="Times New Roman" w:hAnsi="Times New Roman" w:cs="Times New Roman"/>
          <w:sz w:val="28"/>
          <w:szCs w:val="28"/>
          <w:lang w:val="en-US"/>
        </w:rPr>
        <w:t xml:space="preserve">Joint Stock Company </w:t>
      </w:r>
      <w:r w:rsidRPr="00B355E6">
        <w:rPr>
          <w:rFonts w:ascii="Times New Roman" w:hAnsi="Times New Roman" w:cs="Times New Roman"/>
          <w:sz w:val="28"/>
          <w:szCs w:val="28"/>
          <w:lang w:val="kk-KZ"/>
        </w:rPr>
        <w:t>«</w:t>
      </w:r>
      <w:r w:rsidRPr="00B355E6">
        <w:rPr>
          <w:rFonts w:ascii="Times New Roman" w:hAnsi="Times New Roman" w:cs="Times New Roman"/>
          <w:sz w:val="28"/>
          <w:szCs w:val="28"/>
          <w:lang w:val="en-US"/>
        </w:rPr>
        <w:t>ARNA</w:t>
      </w:r>
      <w:r w:rsidRPr="00B355E6">
        <w:rPr>
          <w:rFonts w:ascii="Times New Roman" w:hAnsi="Times New Roman" w:cs="Times New Roman"/>
          <w:sz w:val="28"/>
          <w:szCs w:val="28"/>
          <w:lang w:val="kk-KZ"/>
        </w:rPr>
        <w:t>».</w:t>
      </w:r>
    </w:p>
    <w:p w:rsidR="00EC293B" w:rsidRPr="00B355E6" w:rsidRDefault="00EC293B" w:rsidP="005F5568">
      <w:pPr>
        <w:spacing w:after="0"/>
        <w:ind w:left="36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Қоғамның қысқарған атауы:</w:t>
      </w:r>
    </w:p>
    <w:p w:rsidR="00EC293B" w:rsidRPr="00B355E6" w:rsidRDefault="00EC293B" w:rsidP="00F33844">
      <w:pPr>
        <w:numPr>
          <w:ilvl w:val="0"/>
          <w:numId w:val="4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қазақ тілінде – «АРНА» АҚ;</w:t>
      </w:r>
    </w:p>
    <w:p w:rsidR="00EC293B" w:rsidRPr="00B355E6" w:rsidRDefault="00EC293B" w:rsidP="00F33844">
      <w:pPr>
        <w:numPr>
          <w:ilvl w:val="0"/>
          <w:numId w:val="4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орыс тілінде – АО «АРНА»;</w:t>
      </w:r>
    </w:p>
    <w:p w:rsidR="00EC293B" w:rsidRPr="00B355E6" w:rsidRDefault="00EC293B" w:rsidP="00F33844">
      <w:pPr>
        <w:numPr>
          <w:ilvl w:val="0"/>
          <w:numId w:val="4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ағылшын тілінде – </w:t>
      </w:r>
      <w:r w:rsidRPr="00B355E6">
        <w:rPr>
          <w:rFonts w:ascii="Times New Roman" w:hAnsi="Times New Roman" w:cs="Times New Roman"/>
          <w:sz w:val="28"/>
          <w:szCs w:val="28"/>
          <w:lang w:val="en-US"/>
        </w:rPr>
        <w:t xml:space="preserve">JSC </w:t>
      </w:r>
      <w:r w:rsidRPr="00B355E6">
        <w:rPr>
          <w:rFonts w:ascii="Times New Roman" w:hAnsi="Times New Roman" w:cs="Times New Roman"/>
          <w:sz w:val="28"/>
          <w:szCs w:val="28"/>
          <w:lang w:val="kk-KZ"/>
        </w:rPr>
        <w:t>«</w:t>
      </w:r>
      <w:r w:rsidRPr="00B355E6">
        <w:rPr>
          <w:rFonts w:ascii="Times New Roman" w:hAnsi="Times New Roman" w:cs="Times New Roman"/>
          <w:sz w:val="28"/>
          <w:szCs w:val="28"/>
          <w:lang w:val="en-US"/>
        </w:rPr>
        <w:t>ARNA</w:t>
      </w:r>
      <w:r w:rsidRPr="00B355E6">
        <w:rPr>
          <w:rFonts w:ascii="Times New Roman" w:hAnsi="Times New Roman" w:cs="Times New Roman"/>
          <w:sz w:val="28"/>
          <w:szCs w:val="28"/>
          <w:lang w:val="kk-KZ"/>
        </w:rPr>
        <w:t>».</w:t>
      </w:r>
    </w:p>
    <w:p w:rsidR="00EC293B" w:rsidRPr="00B355E6" w:rsidRDefault="00EC293B" w:rsidP="00F33844">
      <w:pPr>
        <w:numPr>
          <w:ilvl w:val="0"/>
          <w:numId w:val="47"/>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Қоғамның атқарушы органының орналасқан жері: Қазақстан Республикасы, 000000, Алматы қ., Республика алаңы, 4.</w:t>
      </w:r>
    </w:p>
    <w:p w:rsidR="00EC293B" w:rsidRPr="0083725C" w:rsidRDefault="00EC293B" w:rsidP="005F5568">
      <w:pPr>
        <w:spacing w:after="0"/>
        <w:jc w:val="both"/>
        <w:rPr>
          <w:rFonts w:ascii="Times New Roman" w:hAnsi="Times New Roman" w:cs="Times New Roman"/>
          <w:b/>
          <w:sz w:val="28"/>
          <w:szCs w:val="28"/>
        </w:rPr>
      </w:pPr>
      <w:r w:rsidRPr="00B355E6">
        <w:rPr>
          <w:rFonts w:ascii="Times New Roman" w:hAnsi="Times New Roman" w:cs="Times New Roman"/>
          <w:b/>
          <w:sz w:val="28"/>
          <w:szCs w:val="28"/>
          <w:lang w:val="kk-KZ"/>
        </w:rPr>
        <w:t xml:space="preserve">             </w:t>
      </w:r>
    </w:p>
    <w:p w:rsidR="00EC293B" w:rsidRPr="00D56A4A" w:rsidRDefault="00D56A4A"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 xml:space="preserve"> </w:t>
      </w:r>
      <w:r w:rsidR="00EC293B" w:rsidRPr="00D56A4A">
        <w:rPr>
          <w:rFonts w:ascii="Times New Roman" w:hAnsi="Times New Roman" w:cs="Times New Roman"/>
          <w:b/>
          <w:sz w:val="28"/>
          <w:szCs w:val="28"/>
          <w:lang w:val="kk-KZ"/>
        </w:rPr>
        <w:t>Тапсырма.  Сұрақтарға жауап беріңіз.</w:t>
      </w:r>
    </w:p>
    <w:p w:rsidR="00EC293B" w:rsidRPr="00B355E6" w:rsidRDefault="00EC293B" w:rsidP="00F33844">
      <w:pPr>
        <w:numPr>
          <w:ilvl w:val="1"/>
          <w:numId w:val="4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Жарғы қандай құжат?</w:t>
      </w:r>
    </w:p>
    <w:p w:rsidR="00EC293B" w:rsidRPr="00B355E6" w:rsidRDefault="00EC293B" w:rsidP="00F33844">
      <w:pPr>
        <w:numPr>
          <w:ilvl w:val="1"/>
          <w:numId w:val="4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Жарғы ұйымның несін анықтайды?</w:t>
      </w:r>
    </w:p>
    <w:p w:rsidR="00EC293B" w:rsidRPr="00B355E6" w:rsidRDefault="00EC293B" w:rsidP="00F33844">
      <w:pPr>
        <w:numPr>
          <w:ilvl w:val="1"/>
          <w:numId w:val="4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Кәсіпорын жарғысының үлгісі қандай болады?</w:t>
      </w:r>
    </w:p>
    <w:p w:rsidR="00EC293B" w:rsidRPr="00B355E6" w:rsidRDefault="00EC293B" w:rsidP="00F33844">
      <w:pPr>
        <w:numPr>
          <w:ilvl w:val="1"/>
          <w:numId w:val="4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Қоғамның құқықтары мен міндеттері жарғыда қалай көрсетіледі?</w:t>
      </w:r>
    </w:p>
    <w:p w:rsidR="00EC293B" w:rsidRPr="00B355E6" w:rsidRDefault="00EC293B" w:rsidP="00F33844">
      <w:pPr>
        <w:numPr>
          <w:ilvl w:val="1"/>
          <w:numId w:val="48"/>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Қоғам акционерлерінің құықтары мен міндеттері қалай көрсетіледі?</w:t>
      </w:r>
    </w:p>
    <w:p w:rsidR="00EC293B" w:rsidRPr="00B355E6" w:rsidRDefault="00EC293B" w:rsidP="005F5568">
      <w:pPr>
        <w:spacing w:after="0"/>
        <w:jc w:val="both"/>
        <w:rPr>
          <w:rFonts w:ascii="Times New Roman" w:hAnsi="Times New Roman" w:cs="Times New Roman"/>
          <w:b/>
          <w:sz w:val="28"/>
          <w:szCs w:val="28"/>
          <w:lang w:val="kk-KZ"/>
        </w:rPr>
      </w:pPr>
    </w:p>
    <w:p w:rsidR="00EC293B" w:rsidRPr="00D56A4A" w:rsidRDefault="00EC293B"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Тапсы</w:t>
      </w:r>
      <w:r w:rsidR="0012579C">
        <w:rPr>
          <w:rFonts w:ascii="Times New Roman" w:hAnsi="Times New Roman" w:cs="Times New Roman"/>
          <w:b/>
          <w:sz w:val="28"/>
          <w:szCs w:val="28"/>
          <w:lang w:val="kk-KZ"/>
        </w:rPr>
        <w:t>рма.  Б</w:t>
      </w:r>
      <w:r w:rsidRPr="00D56A4A">
        <w:rPr>
          <w:rFonts w:ascii="Times New Roman" w:hAnsi="Times New Roman" w:cs="Times New Roman"/>
          <w:b/>
          <w:sz w:val="28"/>
          <w:szCs w:val="28"/>
          <w:lang w:val="kk-KZ"/>
        </w:rPr>
        <w:t>ерілген сөзд</w:t>
      </w:r>
      <w:r w:rsidR="00A31523">
        <w:rPr>
          <w:rFonts w:ascii="Times New Roman" w:hAnsi="Times New Roman" w:cs="Times New Roman"/>
          <w:b/>
          <w:sz w:val="28"/>
          <w:szCs w:val="28"/>
          <w:lang w:val="kk-KZ"/>
        </w:rPr>
        <w:t>ерді қатыстырып, сөйлем құраңыз.</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Жарғы, ұйымдық, кәсіпорын, бірлескен, тапсырыс, ұйымдастырушы, адам, құрылтай, құжаттарының, нотариат, куәландыру, орналасқан, жері, заңдар, күшіне, ендіру, арнайы, атқарушы, органдар, тәртіппен, бекітілген, рәсімдеу, тізбегі, міндеттемелері, мақсаттары, белгілеу, қоғам, акционерлік. </w:t>
      </w:r>
    </w:p>
    <w:p w:rsidR="00EC293B" w:rsidRPr="00B355E6" w:rsidRDefault="00EC293B" w:rsidP="005F5568">
      <w:pPr>
        <w:spacing w:after="0"/>
        <w:jc w:val="both"/>
        <w:rPr>
          <w:rFonts w:ascii="Times New Roman" w:hAnsi="Times New Roman" w:cs="Times New Roman"/>
          <w:b/>
          <w:sz w:val="28"/>
          <w:szCs w:val="28"/>
          <w:lang w:val="kk-KZ"/>
        </w:rPr>
      </w:pPr>
    </w:p>
    <w:p w:rsidR="00EC293B" w:rsidRPr="00D56A4A" w:rsidRDefault="006D63BA" w:rsidP="005F5568">
      <w:pPr>
        <w:spacing w:after="0"/>
        <w:jc w:val="both"/>
        <w:rPr>
          <w:rFonts w:ascii="Times New Roman" w:hAnsi="Times New Roman" w:cs="Times New Roman"/>
          <w:b/>
          <w:sz w:val="28"/>
          <w:szCs w:val="28"/>
          <w:lang w:val="kk-KZ"/>
        </w:rPr>
      </w:pPr>
      <w:r w:rsidRPr="00D56A4A">
        <w:rPr>
          <w:rFonts w:ascii="Times New Roman" w:hAnsi="Times New Roman" w:cs="Times New Roman"/>
          <w:b/>
          <w:sz w:val="28"/>
          <w:szCs w:val="28"/>
          <w:lang w:val="kk-KZ"/>
        </w:rPr>
        <w:t xml:space="preserve">Тапсырма. </w:t>
      </w:r>
      <w:r w:rsidR="00EC293B" w:rsidRPr="00D56A4A">
        <w:rPr>
          <w:rFonts w:ascii="Times New Roman" w:hAnsi="Times New Roman" w:cs="Times New Roman"/>
          <w:b/>
          <w:sz w:val="28"/>
          <w:szCs w:val="28"/>
          <w:lang w:val="kk-KZ"/>
        </w:rPr>
        <w:t xml:space="preserve">  Сөйлем мүшелеріне талдаңыз. </w:t>
      </w:r>
    </w:p>
    <w:p w:rsidR="00EC293B" w:rsidRPr="00B355E6" w:rsidRDefault="00EC293B" w:rsidP="005F556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ab/>
        <w:t xml:space="preserve">Қоғамның дербес балансы, банктік және басқа да шоттары бар, өз атауы көрсетілген мөрге ие. Олардың үлгілері белгіленген тәртіппен бекітіліп, тіркеледі. Қазақстан Республикасының Әділет министрлігінде өтеді. Осы құжаттың түрлеріне жеке тоқталу керек. Кез келген ЖШС-тің құжаттарында жариялай бермейтін көптеген ақпараттар бар. ЖШС-тің еңбек тәртібі ережелеріне еңбекақы және сыйақы төлеу, сондай-ақ, ақшалай несие және жәрдемақы беру тәртібі де енеді. Қоғамның Қазақстан Республикасының заңдарында көзделген құқықтары бар. </w:t>
      </w:r>
    </w:p>
    <w:p w:rsidR="003B72F0" w:rsidRDefault="00EC293B" w:rsidP="005F5568">
      <w:pPr>
        <w:spacing w:after="0"/>
        <w:jc w:val="both"/>
        <w:rPr>
          <w:rFonts w:ascii="Times New Roman" w:hAnsi="Times New Roman" w:cs="Times New Roman"/>
          <w:b/>
          <w:sz w:val="28"/>
          <w:szCs w:val="28"/>
          <w:lang w:val="kk-KZ"/>
        </w:rPr>
      </w:pPr>
      <w:r w:rsidRPr="00B355E6">
        <w:rPr>
          <w:rFonts w:ascii="Times New Roman" w:hAnsi="Times New Roman" w:cs="Times New Roman"/>
          <w:b/>
          <w:sz w:val="28"/>
          <w:szCs w:val="28"/>
          <w:lang w:val="kk-KZ"/>
        </w:rPr>
        <w:t xml:space="preserve">                   </w:t>
      </w:r>
    </w:p>
    <w:p w:rsidR="003B72F0" w:rsidRDefault="003B72F0" w:rsidP="005F5568">
      <w:pPr>
        <w:spacing w:after="0"/>
        <w:jc w:val="both"/>
        <w:rPr>
          <w:rFonts w:ascii="Times New Roman" w:hAnsi="Times New Roman" w:cs="Times New Roman"/>
          <w:b/>
          <w:sz w:val="28"/>
          <w:szCs w:val="28"/>
          <w:lang w:val="kk-KZ"/>
        </w:rPr>
      </w:pPr>
    </w:p>
    <w:p w:rsidR="003B72F0" w:rsidRPr="0083725C" w:rsidRDefault="003B72F0" w:rsidP="005F5568">
      <w:pPr>
        <w:spacing w:after="0"/>
        <w:jc w:val="both"/>
        <w:rPr>
          <w:rFonts w:ascii="Times New Roman" w:hAnsi="Times New Roman" w:cs="Times New Roman"/>
          <w:b/>
          <w:sz w:val="28"/>
          <w:szCs w:val="28"/>
          <w:lang w:val="kk-KZ"/>
        </w:rPr>
      </w:pPr>
    </w:p>
    <w:p w:rsidR="008F55DB" w:rsidRPr="0041669C" w:rsidRDefault="008F55DB" w:rsidP="005F5568">
      <w:pPr>
        <w:spacing w:after="0"/>
        <w:jc w:val="both"/>
        <w:rPr>
          <w:rFonts w:ascii="Times New Roman" w:hAnsi="Times New Roman" w:cs="Times New Roman"/>
          <w:b/>
          <w:sz w:val="28"/>
          <w:szCs w:val="28"/>
          <w:lang w:val="kk-KZ"/>
        </w:rPr>
      </w:pPr>
    </w:p>
    <w:p w:rsidR="008F55DB" w:rsidRPr="0083725C" w:rsidRDefault="008F55DB" w:rsidP="005F5568">
      <w:pPr>
        <w:spacing w:after="0"/>
        <w:jc w:val="both"/>
        <w:rPr>
          <w:rFonts w:ascii="Times New Roman" w:hAnsi="Times New Roman" w:cs="Times New Roman"/>
          <w:b/>
          <w:sz w:val="28"/>
          <w:szCs w:val="28"/>
          <w:lang w:val="kk-KZ"/>
        </w:rPr>
      </w:pPr>
    </w:p>
    <w:p w:rsidR="00000080" w:rsidRDefault="00000080" w:rsidP="00000080">
      <w:pPr>
        <w:spacing w:after="0" w:line="240" w:lineRule="auto"/>
        <w:ind w:firstLine="567"/>
        <w:jc w:val="center"/>
        <w:rPr>
          <w:rFonts w:ascii="Times New Roman" w:hAnsi="Times New Roman"/>
          <w:b/>
          <w:noProof/>
          <w:sz w:val="28"/>
          <w:szCs w:val="28"/>
          <w:lang w:val="kk-KZ"/>
        </w:rPr>
      </w:pPr>
      <w:r>
        <w:rPr>
          <w:rFonts w:ascii="Times New Roman" w:hAnsi="Times New Roman"/>
          <w:b/>
          <w:noProof/>
          <w:sz w:val="28"/>
          <w:szCs w:val="28"/>
          <w:lang w:val="kk-KZ"/>
        </w:rPr>
        <w:t xml:space="preserve">Қазақ тіліндегі сөйлеу мәдениеті және коммуникация </w:t>
      </w:r>
    </w:p>
    <w:p w:rsidR="00000080" w:rsidRPr="001D1B85" w:rsidRDefault="00000080" w:rsidP="00000080">
      <w:pPr>
        <w:spacing w:after="0" w:line="240" w:lineRule="auto"/>
        <w:ind w:firstLine="567"/>
        <w:jc w:val="center"/>
        <w:rPr>
          <w:rFonts w:ascii="Times New Roman" w:hAnsi="Times New Roman"/>
          <w:b/>
          <w:noProof/>
          <w:sz w:val="28"/>
          <w:szCs w:val="28"/>
          <w:lang w:val="kk-KZ"/>
        </w:rPr>
      </w:pPr>
      <w:r>
        <w:rPr>
          <w:rFonts w:ascii="Times New Roman" w:hAnsi="Times New Roman"/>
          <w:b/>
          <w:noProof/>
          <w:sz w:val="28"/>
          <w:szCs w:val="28"/>
          <w:lang w:val="kk-KZ"/>
        </w:rPr>
        <w:t xml:space="preserve"> Т</w:t>
      </w:r>
      <w:r w:rsidRPr="00D16305">
        <w:rPr>
          <w:rFonts w:ascii="Times New Roman" w:hAnsi="Times New Roman"/>
          <w:b/>
          <w:noProof/>
          <w:sz w:val="28"/>
          <w:szCs w:val="28"/>
          <w:lang w:val="kk-KZ"/>
        </w:rPr>
        <w:t>ест тапсырмалары</w:t>
      </w:r>
    </w:p>
    <w:p w:rsidR="00000080" w:rsidRPr="00425BE7" w:rsidRDefault="00000080" w:rsidP="00000080">
      <w:pPr>
        <w:spacing w:after="0" w:line="240" w:lineRule="auto"/>
        <w:ind w:firstLine="567"/>
        <w:jc w:val="both"/>
        <w:rPr>
          <w:rFonts w:ascii="Times New Roman" w:hAnsi="Times New Roman"/>
          <w:b/>
          <w:noProof/>
          <w:sz w:val="28"/>
          <w:szCs w:val="28"/>
          <w:lang w:val="kk-KZ"/>
        </w:rPr>
      </w:pPr>
      <w:r>
        <w:rPr>
          <w:rFonts w:ascii="Times New Roman" w:hAnsi="Times New Roman"/>
          <w:b/>
          <w:noProof/>
          <w:sz w:val="28"/>
          <w:szCs w:val="28"/>
          <w:lang w:val="kk-KZ"/>
        </w:rPr>
        <w:t xml:space="preserve">                                                 300</w:t>
      </w:r>
      <w:r w:rsidRPr="000855A4">
        <w:rPr>
          <w:rFonts w:ascii="Times New Roman" w:hAnsi="Times New Roman"/>
          <w:b/>
          <w:noProof/>
          <w:sz w:val="28"/>
          <w:szCs w:val="28"/>
          <w:lang w:val="kk-KZ"/>
        </w:rPr>
        <w:t xml:space="preserve"> тест</w:t>
      </w:r>
    </w:p>
    <w:p w:rsidR="00000080" w:rsidRPr="000855A4" w:rsidRDefault="00000080" w:rsidP="00000080">
      <w:pPr>
        <w:spacing w:after="0" w:line="240" w:lineRule="auto"/>
        <w:ind w:firstLine="567"/>
        <w:jc w:val="both"/>
        <w:rPr>
          <w:rFonts w:ascii="Times New Roman" w:hAnsi="Times New Roman"/>
          <w:b/>
          <w:noProof/>
          <w:sz w:val="28"/>
          <w:szCs w:val="28"/>
          <w:lang w:val="kk-KZ"/>
        </w:rPr>
      </w:pPr>
      <w:r w:rsidRPr="000855A4">
        <w:rPr>
          <w:rFonts w:ascii="Times New Roman" w:hAnsi="Times New Roman"/>
          <w:b/>
          <w:noProof/>
          <w:sz w:val="28"/>
          <w:szCs w:val="28"/>
          <w:lang w:val="kk-KZ"/>
        </w:rPr>
        <w:t xml:space="preserve">                        </w:t>
      </w:r>
    </w:p>
    <w:p w:rsidR="00000080" w:rsidRPr="003E4C92"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1. Құрылымдық, стильдік, мағыналық ерекшеліктері бар тілдік  бірліктің атауын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Мәтін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Сөз тіркестері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Сөз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Сөйлем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Поэма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 Сөз тіркесін, сөйлем  құрылымын  зерттейтін  ілімнің аталуы.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А) Синтаксис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Лексика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Фонетика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 Морфология</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Грамматика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3.  Қарым-қатынас  барысында  тілдік  бірліктерді  сұрыптап  пайдалану арқылы  ойды жеткізу мәнерін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Стиль</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Аударма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Стилистика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Синтаксис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Грамматика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4.  Синтаксистік  бірліктердің  жұмсалу аясын, экспрессивті  мағыналарын адамға әсер етуін  зерттейтін стильді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Сөйлеу стилі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Стилистика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Көркем  әдебиет</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Стильдік белгі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Фонетикалық заңдылық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5. Қарапайым  сөздер,  табу, эвфемизм, диалектизмдер, кәсіби сөздер қай  лексика түріне  жататынын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Бейтарап  лексикаға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Кітаби  лексикаға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Сөйлеу мәдениетіне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Д) Әдеби  сөздерге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Экспрессивті-эмоционалды  лексика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6. Бейтарап  лексикаға жататын сөздерді табыңыз.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Табу  сөздер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Кәсіби  сөздер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С) Неологизм сөздер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Ғылыми-техникалық  сөздер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7. Тіліміздегі  әр  алуан  ғылыми техникалық  атауларды, саяси-әлеуметтік  терминдерді қамтитын  лексика  түрін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Кітаби лексика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Ғылыми  лексика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Бейтарап  лексика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Лексикалық  тәсілдер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Көркем әдебиет тілі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8.  Бұқаралық  ақпарат  саласында қолданылатын стильді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Публицистикалық  стиль</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Көркем  әдебиет  стилі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Ресми  іс-қағаздар  стилі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Ауызекі сөйлеу  стилі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Ғылыми  стиль</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9. Ауызекі  сөйлеу  стилі  қалай  жүзеге  асатынын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Ауызша  түрде  жүзеге  асады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Көркем  шығармаларды  жазғанда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Тұлғаға  қатысты қағаздар  жүргізгенде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Ғылыми баяндамаларда, мақалаларда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Бұқаралық  ақпарат құралдарында, мәжілістерде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10. Публицистикалық  стильдің қолданылу  аясын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Газет-журналдарда, мәжілістерде, жиындарда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Мәтіндерде, баяндамаларда, кітаптарда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Ертегілерде, жиналыстарда, әңгімелерде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Ресми іс қағаздарда, құжаттарда, жиналыстарда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Ресми кездесулерде, мәжілістерде, кездесулерде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11.  Жеке  танымал адамдармен  жүргізілетін  мәлімет, публицистикалық  ақпарат  жанрларының  бірін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Сұхбат</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Баяндама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Сырласу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Пікір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Мәлімет</w:t>
      </w:r>
    </w:p>
    <w:p w:rsidR="00000080" w:rsidRDefault="00000080" w:rsidP="00000080">
      <w:pPr>
        <w:spacing w:after="0" w:line="240" w:lineRule="auto"/>
        <w:jc w:val="both"/>
        <w:rPr>
          <w:rFonts w:ascii="Times New Roman" w:hAnsi="Times New Roman"/>
          <w:sz w:val="28"/>
          <w:szCs w:val="28"/>
          <w:lang w:val="kk-KZ"/>
        </w:rPr>
      </w:pPr>
      <w:r>
        <w:rPr>
          <w:rFonts w:ascii="Times New Roman" w:hAnsi="Times New Roman"/>
          <w:sz w:val="28"/>
          <w:szCs w:val="28"/>
          <w:lang w:val="kk-KZ"/>
        </w:rPr>
        <w:t>12. Әдеби тіл нормасының қалыптасып, дамуын сөйлеу тілімен қарым-қатынасын зерттейтін тіл білімінің саласын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Тіл мәдениеті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Лексика саласы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Пунктуация саласы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Статистика бөлімі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Синтаксистік құрылым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13. Тілдік бірліктердің тыныс белгілерінің ілімі қалай аталатынын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Пунктуация</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Морфология</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Грамматика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Синтаксис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Е) Лексика</w:t>
      </w:r>
    </w:p>
    <w:p w:rsidR="00000080" w:rsidRPr="00795CB7"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14. Графикалық шартты белгі болып табылатын тыныс белгілерінің бірі және ең көп кездесетін түрін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Нүкте белгісі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Леп белгісі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Үтір белгісі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Сұрақ белгісі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Қос нүкте белгісі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15. Достық сөзінің сипаттайтын сөз қатарын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жанашыр, бауырмал, адал</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өзімшілдік, түсінушілік, қатыгездік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сенім, пайдакүнемдік, түсіністік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кішіпейіл, аңқау, көпшілдік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өзімшілдік, түсінушілік, сенімсіздік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16.Татулық сөзіне жақын келетін сөздерді табыңыз.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А) достық, жақсы, ынтымақ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жақсы, дос, сенбеушілік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сенім, пайдакүнемдік, сезім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өзаралық, түсінушілік, сенімсіздік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Е) келісім, ынтымақ, ұйымшылдық </w:t>
      </w:r>
    </w:p>
    <w:p w:rsidR="00000080" w:rsidRDefault="00000080" w:rsidP="00000080">
      <w:pPr>
        <w:spacing w:after="0" w:line="240" w:lineRule="auto"/>
        <w:jc w:val="both"/>
        <w:rPr>
          <w:rFonts w:ascii="Times New Roman" w:hAnsi="Times New Roman"/>
          <w:sz w:val="28"/>
          <w:szCs w:val="28"/>
          <w:lang w:val="kk-KZ"/>
        </w:rPr>
      </w:pPr>
      <w:r>
        <w:rPr>
          <w:rFonts w:ascii="Times New Roman" w:hAnsi="Times New Roman"/>
          <w:sz w:val="28"/>
          <w:szCs w:val="28"/>
          <w:lang w:val="kk-KZ"/>
        </w:rPr>
        <w:t>17. Астында берілген мағыналардың қайсысы осы сөйлемді толықтыратынын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Мирас екеуміз жақсы ...  .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А) доспыз;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В) достық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досшыл</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достар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достық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18. Көптік жалғауының  дұрыс жалғанбағанын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Мәдениеттар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Журналдар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Газеттер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Кітаптар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Е) Балалар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19.Түбір тұлғасы өзгеріске ұшырап біріккен сөзді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А) Әкел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В)Алатау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Мұратәлі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Д) Кейбір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Е) Ешқашан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20. Көмектес септігінің көнеленуінен қалыптасқан үстеуді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Кезекпен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Әреңпен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С) Кеңінен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 xml:space="preserve">Д) Жоғарыдан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Баяғыдан</w:t>
      </w:r>
    </w:p>
    <w:p w:rsidR="00000080" w:rsidRPr="007A2389"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21. Адамдардың қызметтік ортада жүзеге асатын көп жоспарлы, күрделі даму процесінің атауын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іскери этика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жұмыс күні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С) кешкі кездесу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демалыс күндері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мерекелік күндер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22.  Жұрнақ жалғанған қос сөзді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Балалы-шағалы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Жап-жаңадан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С) Қып-қызылмен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Д) Төбе-төбеден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Е) Алыс-жақыннан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23. Негізгі екі буыннан құралған еліктеуіш сөзді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Тыртың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Қыңқ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Лып</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Д) Күмп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Арс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24. Іскери этикеттің негізгі қызметін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адамдар арасында тәртіптілікті орнату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В)  отбасы мшелерімен бірге ақылдасу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жұмыс орнында түрлі жұмыспен айналысу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Д) іскерлік іссапарларға дайындық жүргізу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жылдық жұмысты алдын ала орындау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25. Тіл арқылы адамдардың қарым-қатынасын қамтамасыз ететін қызметті анықтаңыз.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қатысымдық тұлға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В) қызметтік жұмыс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қоғамдық жұмыс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Д) көпшілік орта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Е) жұмыс күні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26.  ... ... өз сөйлеу мәнері, сөз саптауы болады.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әр адамның</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екі адамның</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тек жұмыста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Д) іссапар кезінде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жиналыс барысында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27. Сөйлесіп отырғанда біреуге қарай ... болмайды.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қолды сермеуге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жақсы амандасуға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С) бетіне қарауға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 xml:space="preserve"> Д) күліп тұруға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сұрақ сұрауға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28. Өзің туралы көп айта беру – ол ...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әдепсіздік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тәрбиелілік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С) мәдениеттілік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ұйымшылдық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Е) қызығушылық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29. Сөйлемдегі ойға, оның айтылу тәсіліне айтушының көзқарасын білдіретін сөзді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Төлеу сөз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Қыстырма сөз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С) Одағай сөз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Д) Қаратпа сөз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Е) Төл сөз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30. Сөздің айтылу заңдылықтарын зерттейтін саланы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орфоэпия</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орфография</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С) семасиология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лексикология</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Е) морфология</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31. Сөйлесіп отырғанда өзің түсінбейтін сөздерді ... керек.</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А) қолданбау</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B) пайдалану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C) пайымдау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D) айтқызу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Е) сөйлету</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32. Сөйлемді жалғастырыңыз.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Әр халық шаңырақ құру салтын ... .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A) әдет-ғұрпына қарай ыңғайлайды</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B) даму жағдайымен байланыстырады </w:t>
      </w:r>
    </w:p>
    <w:p w:rsidR="00000080" w:rsidRDefault="00000080" w:rsidP="00000080">
      <w:pPr>
        <w:tabs>
          <w:tab w:val="left" w:pos="765"/>
          <w:tab w:val="center" w:pos="4677"/>
        </w:tabs>
        <w:spacing w:after="0"/>
        <w:rPr>
          <w:rFonts w:ascii="Times New Roman" w:hAnsi="Times New Roman"/>
          <w:b/>
          <w:sz w:val="28"/>
          <w:szCs w:val="28"/>
          <w:lang w:val="kk-KZ"/>
        </w:rPr>
      </w:pPr>
      <w:r>
        <w:rPr>
          <w:rFonts w:ascii="Times New Roman" w:hAnsi="Times New Roman"/>
          <w:sz w:val="28"/>
          <w:szCs w:val="28"/>
          <w:lang w:val="kk-KZ"/>
        </w:rPr>
        <w:t xml:space="preserve"> C) жағдайына қарай лайықтайды</w:t>
      </w:r>
      <w:r>
        <w:rPr>
          <w:rFonts w:ascii="Times New Roman" w:hAnsi="Times New Roman"/>
          <w:b/>
          <w:sz w:val="28"/>
          <w:szCs w:val="28"/>
          <w:lang w:val="kk-KZ"/>
        </w:rPr>
        <w:t xml:space="preserve">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D) жалпыңа ортақ салты бойынша қызықтайды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Е)  туысқандарымен ақылдасады</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33. Көпшілік ортада аса қызынып сөйлеу ...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A) қажет емес</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B) өте қажет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C) керек болады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D) болуы тиіс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Е</w:t>
      </w:r>
      <w:r>
        <w:rPr>
          <w:rFonts w:ascii="Times New Roman" w:hAnsi="Times New Roman"/>
          <w:b/>
          <w:sz w:val="28"/>
          <w:szCs w:val="28"/>
          <w:lang w:val="kk-KZ"/>
        </w:rPr>
        <w:t xml:space="preserve">) </w:t>
      </w:r>
      <w:r>
        <w:rPr>
          <w:rFonts w:ascii="Times New Roman" w:hAnsi="Times New Roman"/>
          <w:sz w:val="28"/>
          <w:szCs w:val="28"/>
          <w:lang w:val="kk-KZ"/>
        </w:rPr>
        <w:t>қажет сияқты</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34. Дұрыс нұсқасын белгілеңіз.</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lastRenderedPageBreak/>
        <w:t>Білім - ... кен.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А) таусылмайтын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В) таусылған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С) таусылар</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D) таусылса</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Е) таусылатын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35. «Беті» сөзін қай сөздің орнына қоюға болатынын белгілеңіз.</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Бұл жігіттің жүзі маған таныс сияқты.</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А) жүзі</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В) жігіт</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С) маған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D) таныс</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Е) денесі</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36. Қажетті сөзді белгілеңіз.</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Адамдар ойын бір-біріне ... , ... түрде жеткізеді.</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А) ауызша, жазбаша</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В) қарап, тыңдап</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С) ренжіп, елемей</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D) өздері, көрсетпей</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Е) екеуара, ақылдасып</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37. Сөйлеу тілі арқылы адамдардың қарым-қатынас атауын белгілеңіз.</w:t>
      </w:r>
    </w:p>
    <w:p w:rsidR="00000080" w:rsidRDefault="00000080" w:rsidP="00000080">
      <w:pPr>
        <w:tabs>
          <w:tab w:val="left" w:pos="765"/>
          <w:tab w:val="center" w:pos="4677"/>
        </w:tabs>
        <w:spacing w:after="0"/>
        <w:rPr>
          <w:rFonts w:ascii="Times New Roman" w:hAnsi="Times New Roman"/>
          <w:b/>
          <w:sz w:val="28"/>
          <w:szCs w:val="28"/>
          <w:lang w:val="kk-KZ"/>
        </w:rPr>
      </w:pPr>
      <w:r>
        <w:rPr>
          <w:rFonts w:ascii="Times New Roman" w:hAnsi="Times New Roman"/>
          <w:sz w:val="28"/>
          <w:szCs w:val="28"/>
          <w:lang w:val="kk-KZ"/>
        </w:rPr>
        <w:t xml:space="preserve"> A) тілдік қатынас</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B) сөйлесу тілі</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C) аударма тілі</w:t>
      </w:r>
    </w:p>
    <w:p w:rsidR="00000080" w:rsidRDefault="00000080" w:rsidP="00000080">
      <w:pPr>
        <w:tabs>
          <w:tab w:val="left" w:pos="765"/>
          <w:tab w:val="center" w:pos="4677"/>
        </w:tabs>
        <w:spacing w:after="0"/>
        <w:rPr>
          <w:rFonts w:ascii="Times New Roman" w:hAnsi="Times New Roman"/>
          <w:b/>
          <w:sz w:val="28"/>
          <w:szCs w:val="28"/>
          <w:lang w:val="kk-KZ"/>
        </w:rPr>
      </w:pPr>
      <w:r>
        <w:rPr>
          <w:rFonts w:ascii="Times New Roman" w:hAnsi="Times New Roman"/>
          <w:sz w:val="28"/>
          <w:szCs w:val="28"/>
          <w:lang w:val="kk-KZ"/>
        </w:rPr>
        <w:t xml:space="preserve"> D) тіл тазалығы</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Е) қоғамдық орын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38. Адамдар арасындағы қарым-қатынасты реттеу ... ... басталады.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A) бір-бірін құрметтеуден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B) күнделікті кездесуден</w:t>
      </w:r>
    </w:p>
    <w:p w:rsidR="00000080" w:rsidRDefault="00000080" w:rsidP="00000080">
      <w:pPr>
        <w:tabs>
          <w:tab w:val="left" w:pos="765"/>
          <w:tab w:val="center" w:pos="4677"/>
        </w:tabs>
        <w:spacing w:after="0"/>
        <w:rPr>
          <w:rFonts w:ascii="Times New Roman" w:hAnsi="Times New Roman"/>
          <w:b/>
          <w:sz w:val="28"/>
          <w:szCs w:val="28"/>
          <w:lang w:val="kk-KZ"/>
        </w:rPr>
      </w:pPr>
      <w:r>
        <w:rPr>
          <w:rFonts w:ascii="Times New Roman" w:hAnsi="Times New Roman"/>
          <w:sz w:val="28"/>
          <w:szCs w:val="28"/>
          <w:lang w:val="kk-KZ"/>
        </w:rPr>
        <w:t xml:space="preserve"> C) күн сайынғы жиналыстан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D) түрлі іссапарлардан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Е) жұмысқа қызықпаудан</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39. Әдеби тілдің грамматикалық нормасы дегеніміз –  </w:t>
      </w:r>
    </w:p>
    <w:p w:rsidR="00000080" w:rsidRDefault="00000080" w:rsidP="00000080">
      <w:pPr>
        <w:tabs>
          <w:tab w:val="left" w:pos="765"/>
          <w:tab w:val="center" w:pos="4677"/>
        </w:tabs>
        <w:spacing w:after="0"/>
        <w:jc w:val="both"/>
        <w:rPr>
          <w:rFonts w:ascii="Times New Roman" w:hAnsi="Times New Roman"/>
          <w:sz w:val="28"/>
          <w:szCs w:val="28"/>
          <w:lang w:val="kk-KZ"/>
        </w:rPr>
      </w:pPr>
      <w:r>
        <w:rPr>
          <w:rFonts w:ascii="Times New Roman" w:hAnsi="Times New Roman"/>
          <w:sz w:val="28"/>
          <w:szCs w:val="28"/>
          <w:lang w:val="kk-KZ"/>
        </w:rPr>
        <w:t xml:space="preserve"> А) Тіліміздегі грамматикалық тұлғалардың бір ізге, бір қалыпқа түсіп, дағдыға айналуы.</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В) Біршама тиянақты ойды білдіретін сөздер тобы.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С) Тіліміздегі грамматикалық тұлғалардың бірінің орнына бірінің жұмсалуы.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Д) сөйлемнің құрамында тұрса да, басқа мүшелермен грамматикалық байланысқа түспейтін мүше.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lastRenderedPageBreak/>
        <w:t>Е) сөйлемде бастауыш қызметін атқарады.</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40. Сөйлем дегеніміз – ... ... ... ... ... ... .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А) біршама тиянақты ойды білдіретін сөздер тобы.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В) кемінде екі сөздің мағыналық әрі тұлғалық жақтан байланысуы.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С) тіліміздегі грамматикалық тұлғалардың бірінің орнына бірінің жұмсалуы.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Д) сөйлемнің құрамында тұрса да, басқа мүшелермен грамматикалық байланысқа түспейтін мүше.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Е) сөздердің қалыпсыз жиынтығы</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41. Сөйлемді табыңыз.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А) Айтуға болады</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В) Ұлттық мәдениет</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С) Досыммен бірге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 xml:space="preserve"> Д) Мойын бұрмау </w:t>
      </w:r>
    </w:p>
    <w:p w:rsidR="00000080" w:rsidRDefault="00000080" w:rsidP="00000080">
      <w:pPr>
        <w:tabs>
          <w:tab w:val="left" w:pos="765"/>
          <w:tab w:val="center" w:pos="4677"/>
        </w:tabs>
        <w:spacing w:after="0"/>
        <w:rPr>
          <w:rFonts w:ascii="Times New Roman" w:hAnsi="Times New Roman"/>
          <w:sz w:val="28"/>
          <w:szCs w:val="28"/>
          <w:lang w:val="kk-KZ"/>
        </w:rPr>
      </w:pPr>
      <w:r>
        <w:rPr>
          <w:rFonts w:ascii="Times New Roman" w:hAnsi="Times New Roman"/>
          <w:sz w:val="28"/>
          <w:szCs w:val="28"/>
          <w:lang w:val="kk-KZ"/>
        </w:rPr>
        <w:t>Е) Қолын сермеу</w:t>
      </w:r>
    </w:p>
    <w:p w:rsidR="00000080" w:rsidRDefault="00000080" w:rsidP="00000080">
      <w:pPr>
        <w:tabs>
          <w:tab w:val="left" w:pos="765"/>
          <w:tab w:val="center" w:pos="4677"/>
        </w:tabs>
        <w:spacing w:after="0" w:line="240" w:lineRule="auto"/>
        <w:rPr>
          <w:rFonts w:ascii="Times New Roman" w:hAnsi="Times New Roman"/>
          <w:sz w:val="28"/>
          <w:szCs w:val="28"/>
          <w:lang w:val="kk-KZ"/>
        </w:rPr>
      </w:pPr>
      <w:r>
        <w:rPr>
          <w:rFonts w:ascii="Times New Roman" w:hAnsi="Times New Roman"/>
          <w:sz w:val="28"/>
          <w:szCs w:val="28"/>
          <w:lang w:val="kk-KZ"/>
        </w:rPr>
        <w:t xml:space="preserve"> 42. Айтылу мақсатына қарай сөйлемнің түрлерін табыңыз. </w:t>
      </w:r>
    </w:p>
    <w:p w:rsidR="00000080" w:rsidRDefault="00000080" w:rsidP="00000080">
      <w:pPr>
        <w:tabs>
          <w:tab w:val="left" w:pos="765"/>
          <w:tab w:val="center" w:pos="4677"/>
        </w:tabs>
        <w:spacing w:after="0" w:line="240" w:lineRule="auto"/>
        <w:rPr>
          <w:rFonts w:ascii="Times New Roman" w:hAnsi="Times New Roman"/>
          <w:sz w:val="28"/>
          <w:szCs w:val="28"/>
          <w:lang w:val="kk-KZ"/>
        </w:rPr>
      </w:pPr>
      <w:r>
        <w:rPr>
          <w:rFonts w:ascii="Times New Roman" w:hAnsi="Times New Roman"/>
          <w:sz w:val="28"/>
          <w:szCs w:val="28"/>
          <w:lang w:val="kk-KZ"/>
        </w:rPr>
        <w:t xml:space="preserve"> А) 4 </w:t>
      </w:r>
    </w:p>
    <w:p w:rsidR="00000080" w:rsidRDefault="00000080" w:rsidP="00000080">
      <w:pPr>
        <w:tabs>
          <w:tab w:val="left" w:pos="765"/>
          <w:tab w:val="center" w:pos="4677"/>
        </w:tabs>
        <w:spacing w:after="0" w:line="240" w:lineRule="auto"/>
        <w:rPr>
          <w:rFonts w:ascii="Times New Roman" w:hAnsi="Times New Roman"/>
          <w:sz w:val="28"/>
          <w:szCs w:val="28"/>
          <w:lang w:val="kk-KZ"/>
        </w:rPr>
      </w:pPr>
      <w:r>
        <w:rPr>
          <w:rFonts w:ascii="Times New Roman" w:hAnsi="Times New Roman"/>
          <w:sz w:val="28"/>
          <w:szCs w:val="28"/>
          <w:lang w:val="kk-KZ"/>
        </w:rPr>
        <w:t xml:space="preserve"> В) 5 </w:t>
      </w:r>
    </w:p>
    <w:p w:rsidR="00000080" w:rsidRDefault="00000080" w:rsidP="00000080">
      <w:pPr>
        <w:tabs>
          <w:tab w:val="left" w:pos="765"/>
          <w:tab w:val="center" w:pos="4677"/>
        </w:tabs>
        <w:spacing w:after="0" w:line="240" w:lineRule="auto"/>
        <w:rPr>
          <w:rFonts w:ascii="Times New Roman" w:hAnsi="Times New Roman"/>
          <w:sz w:val="28"/>
          <w:szCs w:val="28"/>
          <w:lang w:val="kk-KZ"/>
        </w:rPr>
      </w:pPr>
      <w:r>
        <w:rPr>
          <w:rFonts w:ascii="Times New Roman" w:hAnsi="Times New Roman"/>
          <w:sz w:val="28"/>
          <w:szCs w:val="28"/>
          <w:lang w:val="kk-KZ"/>
        </w:rPr>
        <w:t xml:space="preserve"> С) 3 </w:t>
      </w:r>
    </w:p>
    <w:p w:rsidR="00000080" w:rsidRDefault="00000080" w:rsidP="00000080">
      <w:pPr>
        <w:tabs>
          <w:tab w:val="left" w:pos="765"/>
          <w:tab w:val="center" w:pos="4677"/>
        </w:tabs>
        <w:spacing w:after="0" w:line="240" w:lineRule="auto"/>
        <w:rPr>
          <w:rFonts w:ascii="Times New Roman" w:hAnsi="Times New Roman"/>
          <w:sz w:val="28"/>
          <w:szCs w:val="28"/>
          <w:lang w:val="kk-KZ"/>
        </w:rPr>
      </w:pPr>
      <w:r>
        <w:rPr>
          <w:rFonts w:ascii="Times New Roman" w:hAnsi="Times New Roman"/>
          <w:sz w:val="28"/>
          <w:szCs w:val="28"/>
          <w:lang w:val="kk-KZ"/>
        </w:rPr>
        <w:t xml:space="preserve"> Д) 2 </w:t>
      </w:r>
    </w:p>
    <w:p w:rsidR="00000080" w:rsidRDefault="00000080" w:rsidP="00000080">
      <w:pPr>
        <w:tabs>
          <w:tab w:val="left" w:pos="765"/>
          <w:tab w:val="center" w:pos="4677"/>
        </w:tabs>
        <w:spacing w:after="0" w:line="240" w:lineRule="auto"/>
        <w:rPr>
          <w:rFonts w:ascii="Times New Roman" w:hAnsi="Times New Roman"/>
          <w:sz w:val="28"/>
          <w:szCs w:val="28"/>
          <w:lang w:val="kk-KZ"/>
        </w:rPr>
      </w:pPr>
      <w:r>
        <w:rPr>
          <w:rFonts w:ascii="Times New Roman" w:hAnsi="Times New Roman"/>
          <w:sz w:val="28"/>
          <w:szCs w:val="28"/>
          <w:lang w:val="kk-KZ"/>
        </w:rPr>
        <w:t xml:space="preserve"> Е) 7</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43. Білім мен ғылым саласындағы стиль түрін көрсетіңіз.</w:t>
      </w:r>
    </w:p>
    <w:p w:rsidR="00000080" w:rsidRPr="00570D89"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А) ғылыми </w:t>
      </w:r>
    </w:p>
    <w:p w:rsidR="00000080" w:rsidRDefault="00000080" w:rsidP="00000080">
      <w:pPr>
        <w:spacing w:after="0" w:line="240" w:lineRule="auto"/>
        <w:rPr>
          <w:rFonts w:ascii="Times New Roman" w:hAnsi="Times New Roman"/>
          <w:color w:val="FF0000"/>
          <w:sz w:val="28"/>
          <w:szCs w:val="28"/>
          <w:lang w:val="kk-KZ"/>
        </w:rPr>
      </w:pPr>
      <w:r>
        <w:rPr>
          <w:rFonts w:ascii="Times New Roman" w:hAnsi="Times New Roman"/>
          <w:sz w:val="28"/>
          <w:szCs w:val="28"/>
          <w:lang w:val="kk-KZ"/>
        </w:rPr>
        <w:t xml:space="preserve">В) ауызекі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ресми</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Д) көркем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публицистикалық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44. Адам санасының басты белгісі – ... .</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сөйлеу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жаттау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С) үйрену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Д) демалу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Е) жаттығу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45.Тіл дыбыстарын зерттейтін тіл білімінің саласын көрсетіңіз.</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А) Фонетика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В) Лексикология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Синтаксис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 Д) Морфология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Е) Этимология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46. Сөз әрекетінің түрлерін табыңыз.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сөйлеу, жазу, тыңдау, оқу</w:t>
      </w:r>
    </w:p>
    <w:p w:rsidR="00000080" w:rsidRDefault="00000080" w:rsidP="00000080">
      <w:pPr>
        <w:spacing w:after="0"/>
        <w:rPr>
          <w:rFonts w:ascii="Times New Roman" w:hAnsi="Times New Roman"/>
          <w:color w:val="FF0000"/>
          <w:sz w:val="28"/>
          <w:szCs w:val="28"/>
          <w:lang w:val="kk-KZ"/>
        </w:rPr>
      </w:pPr>
      <w:r>
        <w:rPr>
          <w:rFonts w:ascii="Times New Roman" w:hAnsi="Times New Roman"/>
          <w:sz w:val="28"/>
          <w:szCs w:val="28"/>
          <w:lang w:val="kk-KZ"/>
        </w:rPr>
        <w:lastRenderedPageBreak/>
        <w:t>В) айту, бару, келу, жаттығу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жазу, тыңдау, келісу, шешу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оқу, тыңдау, сөйлеу, қуану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келісімшарт, ереже, бұйрық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47. Адамдардың тіршілік ортасының аталуын табыңыз.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тіл</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дос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қызмет</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отбасы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Е) жұмыс </w:t>
      </w:r>
    </w:p>
    <w:p w:rsidR="00000080" w:rsidRDefault="00000080" w:rsidP="0000008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48. Арнайы техникалық құралдар көмегімен әртүрлі хабарлар мен ақпараттарды ашық түрде көпшілікке жеткізумен айналысатын мекемелер мен ұйымдардың қысқартылған атауын белгілеңіз.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w:t>
      </w:r>
      <w:r>
        <w:rPr>
          <w:rFonts w:ascii="Times New Roman" w:hAnsi="Times New Roman"/>
          <w:sz w:val="28"/>
          <w:szCs w:val="28"/>
          <w:lang w:val="kk-KZ"/>
        </w:rPr>
        <w:t>БАҚ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ЖАҚ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ЖОО</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ТОО</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ЕЫҰО</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49. Коммуникация сөзінің мағынасын көрсетіңіз. </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қарым-қатынас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келіп-кету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көшіп-қону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күшті-күшті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кезекті-кезексіз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50. Тіл мәдениеті дегеніміз – ... ... ... ... ...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 А) </w:t>
      </w:r>
      <w:r>
        <w:rPr>
          <w:rFonts w:ascii="Times New Roman" w:hAnsi="Times New Roman"/>
          <w:sz w:val="28"/>
          <w:szCs w:val="28"/>
          <w:lang w:val="kk-KZ"/>
        </w:rPr>
        <w:t>тілдік норманы сақтап сөйлеу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ережеге бағынбай айта салу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тілдік нормативтерді жаттап алу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Д) тіл заңдылықтарын бұрмалап қолдану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күнделікті қарым-қатынаста басқаша сөйлесу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51. Белгілі бір тілдегі сөздердің жиынтығының атауы.</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А)</w:t>
      </w:r>
      <w:r>
        <w:rPr>
          <w:rFonts w:ascii="Times New Roman" w:hAnsi="Times New Roman"/>
          <w:sz w:val="28"/>
          <w:szCs w:val="28"/>
          <w:lang w:val="kk-KZ"/>
        </w:rPr>
        <w:t xml:space="preserve"> </w:t>
      </w:r>
      <w:r w:rsidRPr="007110CC">
        <w:rPr>
          <w:rFonts w:ascii="Times New Roman" w:hAnsi="Times New Roman"/>
          <w:sz w:val="28"/>
          <w:szCs w:val="28"/>
          <w:lang w:val="kk-KZ"/>
        </w:rPr>
        <w:t xml:space="preserve">Лексика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В) Морфология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Семасиология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Д) Грамматика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Е) Фразеология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52. Екеуара сөйлесу қалай аталатынын табыңыз.</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w:t>
      </w:r>
      <w:r>
        <w:rPr>
          <w:rFonts w:ascii="Times New Roman" w:hAnsi="Times New Roman"/>
          <w:sz w:val="28"/>
          <w:szCs w:val="28"/>
          <w:lang w:val="kk-KZ"/>
        </w:rPr>
        <w:t>диалог</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монолог</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lastRenderedPageBreak/>
        <w:t>С) пролог</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Д) эпилог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Е) полиглот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53. «Контекст» сөзінің қай тілден енгенін табыңыз.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латын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грек</w:t>
      </w:r>
    </w:p>
    <w:p w:rsidR="00000080" w:rsidRDefault="00000080" w:rsidP="00000080">
      <w:pPr>
        <w:spacing w:after="0"/>
        <w:rPr>
          <w:rFonts w:ascii="Times New Roman" w:hAnsi="Times New Roman"/>
          <w:color w:val="FF0000"/>
          <w:sz w:val="28"/>
          <w:szCs w:val="28"/>
          <w:lang w:val="kk-KZ"/>
        </w:rPr>
      </w:pPr>
      <w:r>
        <w:rPr>
          <w:rFonts w:ascii="Times New Roman" w:hAnsi="Times New Roman"/>
          <w:sz w:val="28"/>
          <w:szCs w:val="28"/>
          <w:lang w:val="kk-KZ"/>
        </w:rPr>
        <w:t>С) орыс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неміс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ағылшын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54. Қазақ тілінде екпін сөздің қай буынына түсетінін анықтаңыз.</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Соңғы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В) Бірінші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С) Ортаңғы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Д) Басқы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Екінші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55. Орфография сөздердің ... .... зерттейтін ғылым.</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дұрыс жазылуын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дұрыс айтылуын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бұрмаланып келуін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қысқартылып айтылуын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басқа тілден ауысқанын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56. Топпен психологиялық жұмыс жүргізудің аталуын табыңыз. </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тренинг</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семинар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жиналыс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кездесу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мәжіліс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57. Тұрақты тіркестің мағынасын табыңыз.</w:t>
      </w:r>
    </w:p>
    <w:p w:rsidR="00000080" w:rsidRPr="001B1A61" w:rsidRDefault="00000080" w:rsidP="00000080">
      <w:pPr>
        <w:spacing w:after="0"/>
        <w:rPr>
          <w:rFonts w:ascii="Times New Roman" w:hAnsi="Times New Roman"/>
          <w:i/>
          <w:sz w:val="28"/>
          <w:szCs w:val="28"/>
          <w:lang w:val="kk-KZ"/>
        </w:rPr>
      </w:pPr>
      <w:r w:rsidRPr="001B1A61">
        <w:rPr>
          <w:rFonts w:ascii="Times New Roman" w:hAnsi="Times New Roman"/>
          <w:i/>
          <w:sz w:val="28"/>
          <w:szCs w:val="28"/>
          <w:lang w:val="kk-KZ"/>
        </w:rPr>
        <w:t>Тайға таңба басқандай</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анық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құпия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жаңа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таныс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қуаныш</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58. Мағынасы бір-біріне жақын, өзара мәндес сөздердің аталуын көрсетіңіз.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w:t>
      </w:r>
      <w:r>
        <w:rPr>
          <w:rFonts w:ascii="Times New Roman" w:hAnsi="Times New Roman"/>
          <w:sz w:val="28"/>
          <w:szCs w:val="28"/>
          <w:lang w:val="kk-KZ"/>
        </w:rPr>
        <w:t>синоним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омоним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антоним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этимология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lastRenderedPageBreak/>
        <w:t>Е) лексикология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59.Тіл қандай құбылыс екенін анықтаңыз.</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қоғамдық құбылыс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биологиялық құбылыс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С) тарихи құбылыс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Д) физикалық құбылыс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атмосфералық құбылыс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60.</w:t>
      </w:r>
      <w:r w:rsidRPr="001C327D">
        <w:rPr>
          <w:rFonts w:ascii="Times New Roman" w:hAnsi="Times New Roman"/>
          <w:sz w:val="28"/>
          <w:szCs w:val="28"/>
          <w:lang w:val="kk-KZ"/>
        </w:rPr>
        <w:t xml:space="preserve"> </w:t>
      </w:r>
      <w:r>
        <w:rPr>
          <w:rFonts w:ascii="Times New Roman" w:hAnsi="Times New Roman"/>
          <w:sz w:val="28"/>
          <w:szCs w:val="28"/>
          <w:lang w:val="kk-KZ"/>
        </w:rPr>
        <w:t xml:space="preserve">Дыбыс дегеніміз не екенін анықтаңыз.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Естілетін физикалық құбылыс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 xml:space="preserve">В) Әріптердің жиынтығы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 xml:space="preserve">С) Табиғат заңдылығы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 xml:space="preserve">Д) Сөздің бастапқы буыны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Е) Сингармонизм заңдылығы</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61.</w:t>
      </w:r>
      <w:r w:rsidRPr="002B6240">
        <w:rPr>
          <w:rFonts w:ascii="Times New Roman" w:hAnsi="Times New Roman"/>
          <w:color w:val="000000"/>
          <w:sz w:val="28"/>
          <w:szCs w:val="28"/>
          <w:lang w:val="kk-KZ"/>
        </w:rPr>
        <w:t xml:space="preserve"> </w:t>
      </w:r>
      <w:r>
        <w:rPr>
          <w:rFonts w:ascii="Times New Roman" w:hAnsi="Times New Roman"/>
          <w:color w:val="000000"/>
          <w:sz w:val="28"/>
          <w:szCs w:val="28"/>
          <w:lang w:val="kk-KZ"/>
        </w:rPr>
        <w:t>Дыбыстардың жазбаша таңбалануын табыңыз.</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әріп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 xml:space="preserve">В) алфавит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 xml:space="preserve">С) дыбыс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 xml:space="preserve">Д) сөз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 xml:space="preserve">Е) сөйлем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62. «Дискурс» сөзінің мағынасын табыңыз.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баяндау, сөйлеу</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В) анықтама, құжат</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С) сөйлесу, жазылым</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Д) пікірлесу, хаттама</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Е) мәжіліс, ұйымшылдық</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 xml:space="preserve">63. Сауалнаманың мағынасын табыңыз. </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сұрақ қою арқылы ақпарат алу</w:t>
      </w:r>
      <w:r w:rsidRPr="007110CC">
        <w:rPr>
          <w:rFonts w:ascii="Times New Roman" w:hAnsi="Times New Roman"/>
          <w:sz w:val="28"/>
          <w:szCs w:val="28"/>
          <w:lang w:val="kk-KZ"/>
        </w:rPr>
        <w:t xml:space="preserve">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 xml:space="preserve">В) кездескен кезде ақпарат алмасу </w:t>
      </w:r>
    </w:p>
    <w:p w:rsidR="00000080" w:rsidRDefault="00000080" w:rsidP="00000080">
      <w:pPr>
        <w:spacing w:after="0"/>
        <w:rPr>
          <w:rFonts w:ascii="Times New Roman" w:hAnsi="Times New Roman"/>
          <w:color w:val="FF0000"/>
          <w:sz w:val="28"/>
          <w:szCs w:val="28"/>
          <w:lang w:val="kk-KZ"/>
        </w:rPr>
      </w:pPr>
      <w:r>
        <w:rPr>
          <w:rFonts w:ascii="Times New Roman" w:hAnsi="Times New Roman"/>
          <w:color w:val="000000"/>
          <w:sz w:val="28"/>
          <w:szCs w:val="28"/>
          <w:lang w:val="kk-KZ"/>
        </w:rPr>
        <w:t xml:space="preserve">С) жиналыс кезінде кезекпен сөйлеу </w:t>
      </w:r>
    </w:p>
    <w:p w:rsidR="00000080" w:rsidRDefault="00000080" w:rsidP="00000080">
      <w:pPr>
        <w:spacing w:after="0"/>
        <w:rPr>
          <w:rFonts w:ascii="Times New Roman" w:hAnsi="Times New Roman"/>
          <w:color w:val="FF0000"/>
          <w:sz w:val="28"/>
          <w:szCs w:val="28"/>
          <w:lang w:val="kk-KZ"/>
        </w:rPr>
      </w:pPr>
      <w:r>
        <w:rPr>
          <w:rFonts w:ascii="Times New Roman" w:hAnsi="Times New Roman"/>
          <w:color w:val="000000"/>
          <w:sz w:val="28"/>
          <w:szCs w:val="28"/>
          <w:lang w:val="kk-KZ"/>
        </w:rPr>
        <w:t>Д) мәжіліске алдын ала дайындалу</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ұйымдастыру жұмыстарын қолға алу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64. Сұрақ қою арқылы жауап алудың аталуын белгілеңіз. </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интервью</w:t>
      </w:r>
      <w:r w:rsidRPr="007110CC">
        <w:rPr>
          <w:rFonts w:ascii="Times New Roman" w:hAnsi="Times New Roman"/>
          <w:sz w:val="28"/>
          <w:szCs w:val="28"/>
          <w:lang w:val="kk-KZ"/>
        </w:rPr>
        <w:t xml:space="preserve"> </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В) методика</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графика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Д) публицистика</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ассимиляция  </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65. Информация сөзінің аудармасын табыңыз.</w:t>
      </w:r>
      <w:r w:rsidRPr="007110CC">
        <w:rPr>
          <w:rFonts w:ascii="Times New Roman" w:hAnsi="Times New Roman"/>
          <w:sz w:val="28"/>
          <w:szCs w:val="28"/>
          <w:lang w:val="kk-KZ"/>
        </w:rPr>
        <w:t xml:space="preserve">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w:t>
      </w:r>
      <w:r>
        <w:rPr>
          <w:rFonts w:ascii="Times New Roman" w:hAnsi="Times New Roman"/>
          <w:sz w:val="28"/>
          <w:szCs w:val="28"/>
          <w:lang w:val="kk-KZ"/>
        </w:rPr>
        <w:t>ақпарат</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lastRenderedPageBreak/>
        <w:t>В) сұқбат</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жауап</w:t>
      </w:r>
    </w:p>
    <w:p w:rsidR="00000080" w:rsidRDefault="00000080" w:rsidP="00000080">
      <w:pPr>
        <w:spacing w:after="0"/>
        <w:rPr>
          <w:rFonts w:ascii="Times New Roman" w:hAnsi="Times New Roman"/>
          <w:color w:val="000000"/>
          <w:sz w:val="28"/>
          <w:szCs w:val="28"/>
          <w:lang w:val="kk-KZ"/>
        </w:rPr>
      </w:pPr>
      <w:r>
        <w:rPr>
          <w:rFonts w:ascii="Times New Roman" w:hAnsi="Times New Roman"/>
          <w:color w:val="000000"/>
          <w:sz w:val="28"/>
          <w:szCs w:val="28"/>
          <w:lang w:val="kk-KZ"/>
        </w:rPr>
        <w:t>Д) келісім</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Е) жаңалық</w:t>
      </w:r>
    </w:p>
    <w:p w:rsidR="00000080" w:rsidRPr="00C116FF" w:rsidRDefault="00000080" w:rsidP="00000080">
      <w:pPr>
        <w:spacing w:after="0"/>
        <w:rPr>
          <w:rFonts w:ascii="Times New Roman" w:hAnsi="Times New Roman"/>
          <w:sz w:val="28"/>
          <w:szCs w:val="28"/>
          <w:lang w:val="kk-KZ"/>
        </w:rPr>
      </w:pPr>
      <w:r>
        <w:rPr>
          <w:rFonts w:ascii="Times New Roman" w:hAnsi="Times New Roman"/>
          <w:color w:val="0D0D0D"/>
          <w:sz w:val="28"/>
          <w:szCs w:val="28"/>
          <w:lang w:val="kk-KZ"/>
        </w:rPr>
        <w:t xml:space="preserve">66. </w:t>
      </w:r>
      <w:r>
        <w:rPr>
          <w:rFonts w:ascii="Times New Roman" w:hAnsi="Times New Roman"/>
          <w:sz w:val="28"/>
          <w:szCs w:val="28"/>
          <w:lang w:val="kk-KZ"/>
        </w:rPr>
        <w:t xml:space="preserve">Қатысымдық тұлғалар ... ... жеткізеді. </w:t>
      </w:r>
    </w:p>
    <w:p w:rsidR="00000080" w:rsidRPr="00C116FF" w:rsidRDefault="00000080" w:rsidP="00000080">
      <w:pPr>
        <w:spacing w:after="0"/>
        <w:rPr>
          <w:rFonts w:ascii="Times New Roman" w:hAnsi="Times New Roman"/>
          <w:sz w:val="28"/>
          <w:szCs w:val="28"/>
          <w:lang w:val="kk-KZ"/>
        </w:rPr>
      </w:pPr>
      <w:r>
        <w:rPr>
          <w:rFonts w:ascii="Times New Roman" w:hAnsi="Times New Roman"/>
          <w:sz w:val="28"/>
          <w:szCs w:val="28"/>
          <w:lang w:val="kk-KZ"/>
        </w:rPr>
        <w:t>А) тиянақты ойды</w:t>
      </w:r>
      <w:r w:rsidRPr="00C116FF">
        <w:rPr>
          <w:rFonts w:ascii="Times New Roman" w:hAnsi="Times New Roman"/>
          <w:sz w:val="28"/>
          <w:szCs w:val="28"/>
          <w:lang w:val="kk-KZ"/>
        </w:rPr>
        <w:t xml:space="preserve"> </w:t>
      </w:r>
    </w:p>
    <w:p w:rsidR="00000080" w:rsidRPr="00C116FF" w:rsidRDefault="00000080" w:rsidP="00000080">
      <w:pPr>
        <w:spacing w:after="0"/>
        <w:rPr>
          <w:rFonts w:ascii="Times New Roman" w:hAnsi="Times New Roman"/>
          <w:sz w:val="28"/>
          <w:szCs w:val="28"/>
          <w:lang w:val="kk-KZ"/>
        </w:rPr>
      </w:pPr>
      <w:r>
        <w:rPr>
          <w:rFonts w:ascii="Times New Roman" w:hAnsi="Times New Roman"/>
          <w:sz w:val="28"/>
          <w:szCs w:val="28"/>
          <w:lang w:val="kk-KZ"/>
        </w:rPr>
        <w:t>В) сөйлем құрай алуға</w:t>
      </w:r>
    </w:p>
    <w:p w:rsidR="00000080" w:rsidRPr="00C116FF" w:rsidRDefault="00000080" w:rsidP="00000080">
      <w:pPr>
        <w:spacing w:after="0"/>
        <w:rPr>
          <w:rFonts w:ascii="Times New Roman" w:hAnsi="Times New Roman"/>
          <w:sz w:val="28"/>
          <w:szCs w:val="28"/>
          <w:lang w:val="kk-KZ"/>
        </w:rPr>
      </w:pPr>
      <w:r>
        <w:rPr>
          <w:rFonts w:ascii="Times New Roman" w:hAnsi="Times New Roman"/>
          <w:sz w:val="28"/>
          <w:szCs w:val="28"/>
          <w:lang w:val="kk-KZ"/>
        </w:rPr>
        <w:t>С) сөйлемге негіз болуға</w:t>
      </w:r>
      <w:r w:rsidRPr="00C116FF">
        <w:rPr>
          <w:rFonts w:ascii="Times New Roman" w:hAnsi="Times New Roman"/>
          <w:sz w:val="28"/>
          <w:szCs w:val="28"/>
          <w:lang w:val="kk-KZ"/>
        </w:rPr>
        <w:t xml:space="preserve"> </w:t>
      </w:r>
    </w:p>
    <w:p w:rsidR="00000080" w:rsidRPr="00C116FF" w:rsidRDefault="00000080" w:rsidP="00000080">
      <w:pPr>
        <w:spacing w:after="0"/>
        <w:rPr>
          <w:rFonts w:ascii="Times New Roman" w:hAnsi="Times New Roman"/>
          <w:sz w:val="28"/>
          <w:szCs w:val="28"/>
          <w:lang w:val="kk-KZ"/>
        </w:rPr>
      </w:pPr>
      <w:r>
        <w:rPr>
          <w:rFonts w:ascii="Times New Roman" w:hAnsi="Times New Roman"/>
          <w:sz w:val="28"/>
          <w:szCs w:val="28"/>
          <w:lang w:val="kk-KZ"/>
        </w:rPr>
        <w:t>Д) буын құрайтын сөздерге</w:t>
      </w:r>
      <w:r w:rsidRPr="00C116FF">
        <w:rPr>
          <w:rFonts w:ascii="Times New Roman" w:hAnsi="Times New Roman"/>
          <w:sz w:val="28"/>
          <w:szCs w:val="28"/>
          <w:lang w:val="kk-KZ"/>
        </w:rPr>
        <w:t xml:space="preserve"> </w:t>
      </w:r>
    </w:p>
    <w:p w:rsidR="00000080" w:rsidRPr="00C116FF" w:rsidRDefault="00000080" w:rsidP="00000080">
      <w:pPr>
        <w:spacing w:after="0"/>
        <w:rPr>
          <w:rFonts w:ascii="Times New Roman" w:hAnsi="Times New Roman"/>
          <w:sz w:val="28"/>
          <w:szCs w:val="28"/>
          <w:lang w:val="kk-KZ"/>
        </w:rPr>
      </w:pPr>
      <w:r>
        <w:rPr>
          <w:rFonts w:ascii="Times New Roman" w:hAnsi="Times New Roman"/>
          <w:sz w:val="28"/>
          <w:szCs w:val="28"/>
          <w:lang w:val="kk-KZ"/>
        </w:rPr>
        <w:t>Е) пікірталас айтқызуға</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67. Дауысты дыбыстардың үндесуі.</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Сингармо</w:t>
      </w:r>
      <w:r w:rsidRPr="007110CC">
        <w:rPr>
          <w:rFonts w:ascii="Times New Roman" w:hAnsi="Times New Roman"/>
          <w:sz w:val="28"/>
          <w:szCs w:val="28"/>
          <w:lang w:val="kk-KZ"/>
        </w:rPr>
        <w:t xml:space="preserve">низм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Диссимиляция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Ассимиляция</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Фразеология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Лексикология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68. Дыбысталуы әр түрлі, бірақ мағыналары басқа сөздер.</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Омоним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Синоним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Антоним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Фразеология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Полисемия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69. Бітеу буында тұрған сөзді көрсетіңіз.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Бөлшек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Әже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Дала</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Қара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Айна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70. Сөз ішіндегі бір буынның күшті айтылуын табыңыз.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А)</w:t>
      </w:r>
      <w:r>
        <w:rPr>
          <w:rFonts w:ascii="Times New Roman" w:hAnsi="Times New Roman"/>
          <w:sz w:val="28"/>
          <w:szCs w:val="28"/>
          <w:lang w:val="kk-KZ"/>
        </w:rPr>
        <w:t xml:space="preserve"> </w:t>
      </w:r>
      <w:r w:rsidRPr="007110CC">
        <w:rPr>
          <w:rFonts w:ascii="Times New Roman" w:hAnsi="Times New Roman"/>
          <w:sz w:val="28"/>
          <w:szCs w:val="28"/>
          <w:lang w:val="kk-KZ"/>
        </w:rPr>
        <w:t xml:space="preserve">Екпін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Буын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Тасымал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Шылау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Одағай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71. Дауыссыздан басталып, дауыссызға аяқталатын буынды белгілеңіз.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Бітеу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Ашық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Тұйық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Бунақ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lastRenderedPageBreak/>
        <w:t>Е) Тармақ</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72. Жіңішке буынды сөзді табыңыз.</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А)</w:t>
      </w:r>
      <w:r>
        <w:rPr>
          <w:rFonts w:ascii="Times New Roman" w:hAnsi="Times New Roman"/>
          <w:sz w:val="28"/>
          <w:szCs w:val="28"/>
          <w:lang w:val="kk-KZ"/>
        </w:rPr>
        <w:t xml:space="preserve"> </w:t>
      </w:r>
      <w:r w:rsidRPr="007110CC">
        <w:rPr>
          <w:rFonts w:ascii="Times New Roman" w:hAnsi="Times New Roman"/>
          <w:sz w:val="28"/>
          <w:szCs w:val="28"/>
          <w:lang w:val="kk-KZ"/>
        </w:rPr>
        <w:t xml:space="preserve">Терезе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Балалар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Кітапқа</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Оқушы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Қалаларда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73. Тілдің тұлғалар көп мағыналы болып, ... ... көрсетеді.</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А) </w:t>
      </w:r>
      <w:r w:rsidRPr="007110CC">
        <w:rPr>
          <w:rFonts w:ascii="Times New Roman" w:hAnsi="Times New Roman"/>
          <w:sz w:val="28"/>
          <w:szCs w:val="28"/>
          <w:lang w:val="kk-KZ"/>
        </w:rPr>
        <w:t xml:space="preserve"> </w:t>
      </w:r>
      <w:r>
        <w:rPr>
          <w:rFonts w:ascii="Times New Roman" w:hAnsi="Times New Roman"/>
          <w:sz w:val="28"/>
          <w:szCs w:val="28"/>
          <w:lang w:val="kk-KZ"/>
        </w:rPr>
        <w:t>жалпылама ұғымды</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В) айқындаушы сөздерді</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бірыңғай мүшелерді</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оңашаланған мүшелерді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Е) қатысымдық сөздерді</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74. Сөздік құрам деп - ... ... ... атайды.</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с</w:t>
      </w:r>
      <w:r w:rsidRPr="007110CC">
        <w:rPr>
          <w:rFonts w:ascii="Times New Roman" w:hAnsi="Times New Roman"/>
          <w:sz w:val="28"/>
          <w:szCs w:val="28"/>
          <w:lang w:val="kk-KZ"/>
        </w:rPr>
        <w:t>өздердің тұтас жиынтығы</w:t>
      </w:r>
      <w:r>
        <w:rPr>
          <w:rFonts w:ascii="Times New Roman" w:hAnsi="Times New Roman"/>
          <w:sz w:val="28"/>
          <w:szCs w:val="28"/>
          <w:lang w:val="kk-KZ"/>
        </w:rPr>
        <w:t>н</w:t>
      </w:r>
      <w:r w:rsidRPr="007110CC">
        <w:rPr>
          <w:rFonts w:ascii="Times New Roman" w:hAnsi="Times New Roman"/>
          <w:sz w:val="28"/>
          <w:szCs w:val="28"/>
          <w:lang w:val="kk-KZ"/>
        </w:rPr>
        <w:t xml:space="preserve">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қосымша мен сөздердің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сөйлем мүшелері жиынтығын</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сөз тіркестерінің құрамын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75. Диалектілік сөздерді табыңыз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А) Оттық,</w:t>
      </w:r>
      <w:r>
        <w:rPr>
          <w:rFonts w:ascii="Times New Roman" w:hAnsi="Times New Roman"/>
          <w:sz w:val="28"/>
          <w:szCs w:val="28"/>
          <w:lang w:val="kk-KZ"/>
        </w:rPr>
        <w:t xml:space="preserve"> </w:t>
      </w:r>
      <w:r w:rsidRPr="007110CC">
        <w:rPr>
          <w:rFonts w:ascii="Times New Roman" w:hAnsi="Times New Roman"/>
          <w:sz w:val="28"/>
          <w:szCs w:val="28"/>
          <w:lang w:val="kk-KZ"/>
        </w:rPr>
        <w:t xml:space="preserve">шақпақ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Аймақ, домбыра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Адам, тұрғын</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Д) Жұмыс, қызмет</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Е) Іссапар, мәдениет</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76. Барлық сөзді өзіңнің бастауың – ол ... белгісі.</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әдепсіздік</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В) мәдениеттің</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тәртіптіліктің</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сыйластықтың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құрметтеудің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77. Тілдегі жаңа сөздердің атауын табыңыз.</w:t>
      </w:r>
    </w:p>
    <w:p w:rsidR="00000080" w:rsidRPr="007110CC" w:rsidRDefault="00000080" w:rsidP="00000080">
      <w:pPr>
        <w:spacing w:after="0"/>
        <w:rPr>
          <w:rFonts w:ascii="Times New Roman" w:hAnsi="Times New Roman"/>
          <w:sz w:val="28"/>
          <w:szCs w:val="28"/>
          <w:lang w:val="kk-KZ"/>
        </w:rPr>
      </w:pPr>
      <w:r>
        <w:rPr>
          <w:rFonts w:ascii="Times New Roman" w:hAnsi="Times New Roman"/>
          <w:color w:val="0D0D0D"/>
          <w:sz w:val="28"/>
          <w:szCs w:val="28"/>
          <w:lang w:val="kk-KZ"/>
        </w:rPr>
        <w:t>А</w:t>
      </w:r>
      <w:r w:rsidRPr="007110CC">
        <w:rPr>
          <w:rFonts w:ascii="Times New Roman" w:hAnsi="Times New Roman"/>
          <w:sz w:val="28"/>
          <w:szCs w:val="28"/>
          <w:lang w:val="kk-KZ"/>
        </w:rPr>
        <w:t xml:space="preserve">) Неологизм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В) Диалект</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Термин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Архаизм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Историзм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78.Тілдегі тұрақты тіркестерді анықтайтын сөздердің атауын көрсетіңіз.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Фразеология</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Этимология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lastRenderedPageBreak/>
        <w:t>С) Терминология</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Д) Диалектология</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Е) Орфография</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79. «Жалығу» сөзінің синонимін табыңыз.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А) Зерігу,</w:t>
      </w:r>
      <w:r>
        <w:rPr>
          <w:rFonts w:ascii="Times New Roman" w:hAnsi="Times New Roman"/>
          <w:sz w:val="28"/>
          <w:szCs w:val="28"/>
          <w:lang w:val="kk-KZ"/>
        </w:rPr>
        <w:t xml:space="preserve"> </w:t>
      </w:r>
      <w:r w:rsidRPr="007110CC">
        <w:rPr>
          <w:rFonts w:ascii="Times New Roman" w:hAnsi="Times New Roman"/>
          <w:sz w:val="28"/>
          <w:szCs w:val="28"/>
          <w:lang w:val="kk-KZ"/>
        </w:rPr>
        <w:t xml:space="preserve">іш пісу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Зерігу, қуану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Жалтару, қашу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Еріну, кешіру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Е) Айналу, тосырқау</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80. Мақалдың жалғасын табыңыз. Таяқ еттен өтеді, ... .... ... .</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сөз сүйектен өтеді</w:t>
      </w:r>
      <w:r w:rsidRPr="007110CC">
        <w:rPr>
          <w:rFonts w:ascii="Times New Roman" w:hAnsi="Times New Roman"/>
          <w:sz w:val="28"/>
          <w:szCs w:val="28"/>
          <w:lang w:val="kk-KZ"/>
        </w:rPr>
        <w:t xml:space="preserve">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сөз бастан асады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сөз жолда қалады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Д) жақсы байқап сөйлейді</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Е) сөйлеген шешен болады</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81.Тұрақты тіркесті табыңыз.</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Әуселесін көрсету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Салқын сарай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Жаңа қызмет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Төменге түсу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Жібек орамал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82.Тілдегі көнерген сөздердің атауын белгілеңіз.</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Архаизм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Варваризм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Диалектизм</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Неологизм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Сингармонизм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83. Диалектіге жатпайтын сөздер. </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 xml:space="preserve">А) Әдеби тілдегі сөздер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Жаргон сөздер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Ауыспалы говор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Жергілікті говор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Фонетикалық диалектілер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84. Архаизмдер ... қолданылады. </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ә</w:t>
      </w:r>
      <w:r w:rsidRPr="007110CC">
        <w:rPr>
          <w:rFonts w:ascii="Times New Roman" w:hAnsi="Times New Roman"/>
          <w:sz w:val="28"/>
          <w:szCs w:val="28"/>
          <w:lang w:val="kk-KZ"/>
        </w:rPr>
        <w:t xml:space="preserve">деби тілде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күнделікті тұрмыста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ауызекі тілде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Д) көркем әдебиетте</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ғылыми ұғымда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lastRenderedPageBreak/>
        <w:t>85. Жазу таңбаларының атауын көрсетіңіз.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графика</w:t>
      </w:r>
      <w:r w:rsidRPr="007110CC">
        <w:rPr>
          <w:rFonts w:ascii="Times New Roman" w:hAnsi="Times New Roman"/>
          <w:sz w:val="28"/>
          <w:szCs w:val="28"/>
          <w:lang w:val="kk-KZ"/>
        </w:rPr>
        <w:t xml:space="preserve">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фонема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морфема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лексика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грамматика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86. Тәуелдеулі мағынада тұрған сөзді табыңыз.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тіл мәдениетінің</w:t>
      </w:r>
      <w:r w:rsidRPr="007110CC">
        <w:rPr>
          <w:rFonts w:ascii="Times New Roman" w:hAnsi="Times New Roman"/>
          <w:sz w:val="28"/>
          <w:szCs w:val="28"/>
          <w:lang w:val="kk-KZ"/>
        </w:rPr>
        <w:t xml:space="preserve">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В) қатыстық тілден</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сөзшең адам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көркем стильге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әдеби тілдің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87. ТМД, ЖШС, БҰҰ деген сөздердің аталуын белгілеңіз.</w:t>
      </w:r>
    </w:p>
    <w:p w:rsidR="00000080" w:rsidRPr="007110CC" w:rsidRDefault="00000080" w:rsidP="00000080">
      <w:pPr>
        <w:spacing w:after="0"/>
        <w:rPr>
          <w:rFonts w:ascii="Times New Roman" w:hAnsi="Times New Roman"/>
          <w:sz w:val="28"/>
          <w:szCs w:val="28"/>
          <w:lang w:val="kk-KZ"/>
        </w:rPr>
      </w:pPr>
      <w:r w:rsidRPr="007110CC">
        <w:rPr>
          <w:rFonts w:ascii="Times New Roman" w:hAnsi="Times New Roman"/>
          <w:sz w:val="28"/>
          <w:szCs w:val="28"/>
          <w:lang w:val="kk-KZ"/>
        </w:rPr>
        <w:t>А) Қысқарған</w:t>
      </w:r>
      <w:r>
        <w:rPr>
          <w:rFonts w:ascii="Times New Roman" w:hAnsi="Times New Roman"/>
          <w:sz w:val="28"/>
          <w:szCs w:val="28"/>
          <w:lang w:val="kk-KZ"/>
        </w:rPr>
        <w:t xml:space="preserve"> сөздер</w:t>
      </w:r>
      <w:r w:rsidRPr="007110CC">
        <w:rPr>
          <w:rFonts w:ascii="Times New Roman" w:hAnsi="Times New Roman"/>
          <w:sz w:val="28"/>
          <w:szCs w:val="28"/>
          <w:lang w:val="kk-KZ"/>
        </w:rPr>
        <w:t xml:space="preserve">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В) Біріккен сөздер</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Түбір сөздер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Д) Кіріккен сөздер</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Е) Туынды түбірлер</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88. Адамдар арасындағы байланыстың түрін көрсетіңіз.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контактілік</w:t>
      </w:r>
      <w:r w:rsidRPr="007110CC">
        <w:rPr>
          <w:rFonts w:ascii="Times New Roman" w:hAnsi="Times New Roman"/>
          <w:sz w:val="28"/>
          <w:szCs w:val="28"/>
          <w:lang w:val="kk-KZ"/>
        </w:rPr>
        <w:t xml:space="preserve">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В) ақпараттық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қоғамдық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адамгершілік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сыйластық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89.Термин сөздерді табыңыз.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коммуникация, аспект</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В) ассимиляция, ақпарат</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С) диссимиляция, мәтін</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Д) публицистика, дыбыс</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мәдениет, функционалдық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90. Сілтеу мағынасындағы сөзді белгілеңіз.</w:t>
      </w:r>
    </w:p>
    <w:p w:rsidR="00000080" w:rsidRPr="007110CC" w:rsidRDefault="00000080" w:rsidP="00000080">
      <w:pPr>
        <w:spacing w:after="0"/>
        <w:rPr>
          <w:rFonts w:ascii="Times New Roman" w:hAnsi="Times New Roman"/>
          <w:sz w:val="28"/>
          <w:szCs w:val="28"/>
          <w:lang w:val="kk-KZ"/>
        </w:rPr>
      </w:pPr>
      <w:r>
        <w:rPr>
          <w:rFonts w:ascii="Times New Roman" w:hAnsi="Times New Roman"/>
          <w:sz w:val="28"/>
          <w:szCs w:val="28"/>
          <w:lang w:val="kk-KZ"/>
        </w:rPr>
        <w:t>А) ананы, мынаны</w:t>
      </w:r>
      <w:r w:rsidRPr="007110CC">
        <w:rPr>
          <w:rFonts w:ascii="Times New Roman" w:hAnsi="Times New Roman"/>
          <w:sz w:val="28"/>
          <w:szCs w:val="28"/>
          <w:lang w:val="kk-KZ"/>
        </w:rPr>
        <w:t xml:space="preserve">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В) біздерге, сіздерге</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С) өзіміздің сендердің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Д) жұмысқа, қызметке </w:t>
      </w:r>
    </w:p>
    <w:p w:rsidR="00000080" w:rsidRDefault="00000080" w:rsidP="00000080">
      <w:pPr>
        <w:spacing w:after="0"/>
        <w:rPr>
          <w:rFonts w:ascii="Times New Roman" w:hAnsi="Times New Roman"/>
          <w:color w:val="0D0D0D"/>
          <w:sz w:val="28"/>
          <w:szCs w:val="28"/>
          <w:lang w:val="kk-KZ"/>
        </w:rPr>
      </w:pPr>
      <w:r>
        <w:rPr>
          <w:rFonts w:ascii="Times New Roman" w:hAnsi="Times New Roman"/>
          <w:color w:val="0D0D0D"/>
          <w:sz w:val="28"/>
          <w:szCs w:val="28"/>
          <w:lang w:val="kk-KZ"/>
        </w:rPr>
        <w:t xml:space="preserve">Е) әдептінің, мәдениеттің </w:t>
      </w:r>
    </w:p>
    <w:p w:rsidR="00000080" w:rsidRDefault="00000080" w:rsidP="00000080">
      <w:pPr>
        <w:spacing w:after="0" w:line="240" w:lineRule="auto"/>
        <w:jc w:val="both"/>
        <w:outlineLvl w:val="0"/>
        <w:rPr>
          <w:rFonts w:ascii="Times New Roman" w:hAnsi="Times New Roman"/>
          <w:sz w:val="28"/>
          <w:szCs w:val="28"/>
          <w:lang w:val="kk-KZ"/>
        </w:rPr>
      </w:pPr>
      <w:r>
        <w:rPr>
          <w:rFonts w:ascii="Times New Roman" w:hAnsi="Times New Roman"/>
          <w:sz w:val="28"/>
          <w:szCs w:val="28"/>
          <w:lang w:val="kk-KZ"/>
        </w:rPr>
        <w:t>91. Тілдік қатынастың дұрыс ғылыми негізін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тілдік қатынастың лингвистикалық негіздері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B) тілдік қатынастың философиялық негіздері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lastRenderedPageBreak/>
        <w:t>C) тілдік қатынастың математикалық негіздері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тілдік қатынастың әдеби негіздері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тілдік қатынастың этикалық негіздері</w:t>
      </w:r>
    </w:p>
    <w:p w:rsidR="00000080" w:rsidRDefault="00000080" w:rsidP="00000080">
      <w:pPr>
        <w:spacing w:after="0"/>
        <w:rPr>
          <w:rFonts w:ascii="Times New Roman" w:hAnsi="Times New Roman"/>
          <w:sz w:val="28"/>
          <w:szCs w:val="28"/>
          <w:lang w:val="kk-KZ"/>
        </w:rPr>
      </w:pP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92. Сөз мәдениеті бөлінеді.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2</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4</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6</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5</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3</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93. Тілдің негізгі қызметін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Қарым-қатынас құралы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Сөйлеу қызметі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Тілдік нұсқа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Хабарлау авторы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Сөйлеуді кодтау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94. Тілдік қатынастағы қатысымдық тұлғаларға жатпайды.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кітап</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сөз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тіркес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сөйлем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мәтін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95.«Тілдік тұлға» ұғымы қарастырылатын саланы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Антропоцентризм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Грамматика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Синтаксис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Фонетика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Әдеби тіл</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96. Тілдерді құрылымы мен құрылысына қарай топтастыруды белгілеңіз.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Типологиялық классификация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Генеологиялық классификация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Диалектілік ерекшелік</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Терминге қатысты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Әдеби стиль</w:t>
      </w:r>
    </w:p>
    <w:p w:rsidR="00000080" w:rsidRDefault="00000080" w:rsidP="00000080">
      <w:pPr>
        <w:spacing w:after="0" w:line="240" w:lineRule="auto"/>
        <w:jc w:val="both"/>
        <w:outlineLvl w:val="0"/>
        <w:rPr>
          <w:rFonts w:ascii="Times New Roman" w:hAnsi="Times New Roman"/>
          <w:sz w:val="28"/>
          <w:szCs w:val="28"/>
          <w:lang w:val="kk-KZ"/>
        </w:rPr>
      </w:pPr>
      <w:r>
        <w:rPr>
          <w:rFonts w:ascii="Times New Roman" w:hAnsi="Times New Roman"/>
          <w:sz w:val="28"/>
          <w:szCs w:val="28"/>
          <w:lang w:val="kk-KZ"/>
        </w:rPr>
        <w:t>97. Тілдік қатынастың дұрыс ғылыми негізін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тілдік қатынастың педагогикалық негіздері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тілдік қатынастың математикалық негіздері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тілдік қатынастың әдеби негіздері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тілдік қатынастың философиялық негіздері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lastRenderedPageBreak/>
        <w:t>E) тілдік қатынастың этикалық негіздері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98. Адамдардың бір-бірімен қарым-қатынасы сөйлеу әрекетінің жіктелетін түрін белгілеңіз.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Тілдесім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Тыңдалым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Айтылым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Жазылым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Оқылым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99.  Көп нүктенің орнына ажетті сөзді белгілеңіз.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 Коммуникативтік қызмет ...  басталады.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Сөйлемнен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Сөздерден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Морфемадан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Тіркестен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Дыбыстан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100. Сөйлемнің коммуникативтік мүшелерінің қатарын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Тақырып, мәтін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Субъект, предикат</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Дыбыс, әріп</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Фонема, морфема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Ақпарат, байланыс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101. Тілдерге әсер етуде ең негізгі орын алатын қатынасты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Тілдік қатынас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Диалект сөздер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Терминдер қатары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Аударма сөздік</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Қоғамдық орталар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102.Референцияның мағынасын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Баяндау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Хабарлау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Қабылдау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Жеткізу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Байланысу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103. Хабарламаның білдіретін мағынасын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Сөйлеу нәтижесі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Хабардың бағыты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Жұмысты пайдалану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Тілдің қызметтері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Сөздің мағыналары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lastRenderedPageBreak/>
        <w:t>104. Әдеби тілдің ерекшелігін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Нормаға келтірілген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Тұрақтылық басым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Мәдениеттілік белгісі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Өндіріс орындары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Ұлттық байлық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105. Адамдардың ақиқат дүниені танып білуі неге байланысты екенін белгілеңіз.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тілі мен мәдениетіне</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көне ескерткіштерге</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тіл ғылымына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тілдің зерттеу саласына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тілдің дыбыстық өзгерістеріне</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106. «Сөз мәдениетінің жоғарғы формасы - шешендік» деген пікірдің иесін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en-US"/>
        </w:rPr>
        <w:t>A</w:t>
      </w:r>
      <w:r>
        <w:rPr>
          <w:rFonts w:ascii="Times New Roman" w:hAnsi="Times New Roman"/>
          <w:sz w:val="28"/>
          <w:szCs w:val="28"/>
          <w:lang w:val="kk-KZ"/>
        </w:rPr>
        <w:t xml:space="preserve">) М. Балақаев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en-US"/>
        </w:rPr>
        <w:t>B</w:t>
      </w:r>
      <w:r>
        <w:rPr>
          <w:rFonts w:ascii="Times New Roman" w:hAnsi="Times New Roman"/>
          <w:sz w:val="28"/>
          <w:szCs w:val="28"/>
          <w:lang w:val="kk-KZ"/>
        </w:rPr>
        <w:t xml:space="preserve">) С. Негимов </w:t>
      </w:r>
    </w:p>
    <w:p w:rsidR="00000080" w:rsidRDefault="00000080" w:rsidP="00000080">
      <w:pPr>
        <w:spacing w:after="0"/>
        <w:rPr>
          <w:rFonts w:ascii="Times New Roman" w:hAnsi="Times New Roman"/>
          <w:sz w:val="28"/>
          <w:szCs w:val="28"/>
        </w:rPr>
      </w:pPr>
      <w:r>
        <w:rPr>
          <w:rFonts w:ascii="Times New Roman" w:hAnsi="Times New Roman"/>
          <w:sz w:val="28"/>
          <w:szCs w:val="28"/>
          <w:lang w:val="en-US"/>
        </w:rPr>
        <w:t>C</w:t>
      </w:r>
      <w:r>
        <w:rPr>
          <w:rFonts w:ascii="Times New Roman" w:hAnsi="Times New Roman"/>
          <w:sz w:val="28"/>
          <w:szCs w:val="28"/>
          <w:lang w:val="kk-KZ"/>
        </w:rPr>
        <w:t>) Әл-Фараби</w:t>
      </w:r>
    </w:p>
    <w:p w:rsidR="00000080" w:rsidRDefault="00000080" w:rsidP="00000080">
      <w:pPr>
        <w:spacing w:after="0"/>
        <w:rPr>
          <w:rFonts w:ascii="Times New Roman" w:hAnsi="Times New Roman"/>
          <w:sz w:val="28"/>
          <w:szCs w:val="28"/>
        </w:rPr>
      </w:pPr>
      <w:r>
        <w:rPr>
          <w:rFonts w:ascii="Times New Roman" w:hAnsi="Times New Roman"/>
          <w:sz w:val="28"/>
          <w:szCs w:val="28"/>
          <w:lang w:val="en-US"/>
        </w:rPr>
        <w:t>D</w:t>
      </w:r>
      <w:r>
        <w:rPr>
          <w:rFonts w:ascii="Times New Roman" w:hAnsi="Times New Roman"/>
          <w:sz w:val="28"/>
          <w:szCs w:val="28"/>
          <w:lang w:val="kk-KZ"/>
        </w:rPr>
        <w:t xml:space="preserve">) Ж. Баласағұни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en-US"/>
        </w:rPr>
        <w:t>E</w:t>
      </w:r>
      <w:r>
        <w:rPr>
          <w:rFonts w:ascii="Times New Roman" w:hAnsi="Times New Roman"/>
          <w:sz w:val="28"/>
          <w:szCs w:val="28"/>
          <w:lang w:val="kk-KZ"/>
        </w:rPr>
        <w:t>) К. Аханов</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107. Таңбалық белгілер жүйесі туралы ғылымды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семиотика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этимология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C) семасиология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диалектология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фразеология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108. Грамматикалық кідірістің жасалуын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А) тыныс белгілеріне байланысты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оқшау сөзге байланысты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азат жолға байланысты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жалқы есімге байланысты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сөйлемнің тұрлаулы мүшелеріне байланысты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109. Тілдесу үстінде қойылатын талаптар.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А) коммуникативтік талаптар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В) ғылыми талаптар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интонациялық талаптар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Д) мәнерлеп оқу талаптары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іскерлік талаптар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110. Мақалды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құрғақ қасық - ауыз жыртар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lastRenderedPageBreak/>
        <w:t>B) көптің құрығы ұзын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ақылы асқанды аға тұт</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ақ түйенің қарны ақтарылды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көптің құрығы аз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111. Мақалды көрсетіңіз.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А) Жақсыдан шарапат, жаманнан кесапат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B) Далада жаңбыр жауып тұр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C) Өзі дос жүрегіне сенеді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D) Сізге айтуға тура келді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Едіге ұзақ жол жүрді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112 .Өнер алды – .... тіл.</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А) қызыл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көп</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сары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майда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жақсы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113. Мына мақалдың қазақ тіліндегі баламасын табыңыз: Лучше поздно, чем никогда.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А) Ештен  кеш жақсы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Жеті рет өлшеп, бір рет кес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Темірді қызған кезде соқ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Еңбек етсең, емерсің</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Есің барда, елің тап</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114.“Тайға таңба басқандай” деген фразеологизмнің  мағынасын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А) өте анық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алыс жер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өте білінбеу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D) аса сезілмеу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қатты зат</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115. Мекемелерде жүргізілетін жазу үлгісіне тән стиль түрін анықтаңыз.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A) Іс қағаздар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B) Ғылыми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Көркем әдебиет</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D) Публицистика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Ауызекі сөйлеу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116. Коммуникативті мүдделілікке жатпайды.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көз байланысы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ым-ишара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en-US"/>
        </w:rPr>
        <w:t>C</w:t>
      </w:r>
      <w:r>
        <w:rPr>
          <w:rFonts w:ascii="Times New Roman" w:hAnsi="Times New Roman"/>
          <w:sz w:val="28"/>
          <w:szCs w:val="28"/>
        </w:rPr>
        <w:t>)</w:t>
      </w:r>
      <w:r>
        <w:rPr>
          <w:rFonts w:ascii="Times New Roman" w:hAnsi="Times New Roman"/>
          <w:sz w:val="28"/>
          <w:szCs w:val="28"/>
          <w:lang w:val="kk-KZ"/>
        </w:rPr>
        <w:t xml:space="preserve"> интонация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en-US"/>
        </w:rPr>
        <w:lastRenderedPageBreak/>
        <w:t>D</w:t>
      </w:r>
      <w:r>
        <w:rPr>
          <w:rFonts w:ascii="Times New Roman" w:hAnsi="Times New Roman"/>
          <w:sz w:val="28"/>
          <w:szCs w:val="28"/>
        </w:rPr>
        <w:t>)</w:t>
      </w:r>
      <w:r>
        <w:rPr>
          <w:rFonts w:ascii="Times New Roman" w:hAnsi="Times New Roman"/>
          <w:sz w:val="28"/>
          <w:szCs w:val="28"/>
          <w:lang w:val="kk-KZ"/>
        </w:rPr>
        <w:t xml:space="preserve"> дауыс тоны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дауыс тембры</w:t>
      </w:r>
    </w:p>
    <w:p w:rsidR="00000080" w:rsidRDefault="00000080" w:rsidP="00000080">
      <w:pPr>
        <w:spacing w:after="0"/>
        <w:rPr>
          <w:rFonts w:ascii="Times New Roman" w:hAnsi="Times New Roman"/>
          <w:sz w:val="28"/>
          <w:szCs w:val="28"/>
          <w:lang w:val="kk-KZ"/>
        </w:rPr>
      </w:pP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117. Тілді мамандыққа қатысты оқытудың ұтымды жақтарына жатпайды.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тіл үйренушілер қазақ тілін диалект құралы ретінде қолдана алады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кәсібіне байланысты жинаған сөздік қорды жұмыс орнында пайдаланады C) қазақ тілінің танымдық қызметінің маңызы арта түсуге көп көмектеседі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күнделікті қызмет бабында ресми-іскери сөйлесуге тән сөздерді меңгереді E) болашақ маманның тұлға ретінде қалыптасуына, өсуіне және дамуына,  мүмкіндік туады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118. Тілдік қатынас дегеннің мағынасын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 A) тіл арқылы байланыс, сөйлеу тілі арқылы адамдардың бір-бірімен қарым- қатынас жасауы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адамзат тілінің сақталуы мен өмір сүруіне қызмет ететін, тіл аралық сипаты бар тілдің құрылымдық бірліктері.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тіл арқылы қарым-қатынасты қамтамасыз ететін, белгілі бір ортамен араласу жағдайында жүзеге асатын мәні бар бірліктер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дүниетанымдық компоненттерден, этикеттік компоненттерден және эстетикалық элементтерден тұратын күрделі құрылым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жалпы халықтық тілдің белгілі жүйеге түскен,  жазу дәстүрі мен әр түрлі жазба және ауызша әдебиеттің негізінде қалыптасқан түсінікті тіл</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119. Тілдік ортаның анықтамасын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қоғам мүшелерінің қалыптасуына ықпал ететін факторлар жиынтығы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сөйлеу тілі арқылы адамдардың бір-бірімен қарым қатынас жасауы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C) тіл арқылы қарым-қатынасты қамтамасыз ететін, белгілі бір ойды хабарлау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дүниетанымдық компоненттерден, этикеттік компоненттерден тұратын күрделі құрылым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жалпы халықтық тілдің белгілі жүйеге түскен,  жазу дәстүрі қалыптасқан ортақ, түсінікті тіл</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120. «Коммуникация» сөзінің синонимі емес сөзді белгілеңіз.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сөйлемеу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қатынас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араласу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хабарласу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байланыс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121.Мына мақалдың жалғасын табыңыз: Отан...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оттан да ыстық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күні де ыстық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бәрінен де ыстық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lastRenderedPageBreak/>
        <w:t>D) түні де ыстық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ормансыз бұлбұл</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122. Мына мақалдың қазақша баламасын көрсетіңіз: Родная земля – золотая колыбель.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Туған жер – алтын бесік.</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B)Темірді қызған кезде соқ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Өтпес пышақ қол кесер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Туған жердің күні де ыстық, түні де ыстық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Нөсер алдында найзағай ойнайды</w:t>
      </w:r>
    </w:p>
    <w:p w:rsidR="00000080" w:rsidRDefault="00000080" w:rsidP="00000080">
      <w:pPr>
        <w:spacing w:after="0" w:line="240" w:lineRule="auto"/>
        <w:jc w:val="both"/>
        <w:outlineLvl w:val="0"/>
        <w:rPr>
          <w:rFonts w:ascii="Times New Roman" w:hAnsi="Times New Roman"/>
          <w:sz w:val="28"/>
          <w:szCs w:val="28"/>
          <w:lang w:val="kk-KZ"/>
        </w:rPr>
      </w:pPr>
      <w:r>
        <w:rPr>
          <w:rFonts w:ascii="Times New Roman" w:hAnsi="Times New Roman"/>
          <w:sz w:val="28"/>
          <w:szCs w:val="28"/>
          <w:lang w:val="kk-KZ"/>
        </w:rPr>
        <w:t>123. Сөйлеу актілерінің теориясында ... көп кездеседі.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консервациялық талдау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когнитивтік талдау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функционалдық талдау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грамматикалық талдау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морфологиялық талдау</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124. Қоғамның ажырамас құрамдас бөліктерінің бірі – ... ... ...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бұқаралық ақпарат құралдары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бұқаралық қоғамдық орта</w:t>
      </w:r>
    </w:p>
    <w:p w:rsidR="00000080" w:rsidRDefault="00000080" w:rsidP="00000080">
      <w:pPr>
        <w:spacing w:after="0"/>
        <w:rPr>
          <w:rFonts w:ascii="Times New Roman" w:hAnsi="Times New Roman"/>
          <w:sz w:val="28"/>
          <w:szCs w:val="28"/>
          <w:lang w:val="kk-KZ"/>
        </w:rPr>
      </w:pPr>
      <w:r w:rsidRPr="00262A41">
        <w:rPr>
          <w:rFonts w:ascii="Times New Roman" w:hAnsi="Times New Roman"/>
          <w:sz w:val="28"/>
          <w:szCs w:val="28"/>
          <w:lang w:val="kk-KZ"/>
        </w:rPr>
        <w:t>C)</w:t>
      </w:r>
      <w:r>
        <w:rPr>
          <w:rFonts w:ascii="Times New Roman" w:hAnsi="Times New Roman"/>
          <w:sz w:val="28"/>
          <w:szCs w:val="28"/>
          <w:lang w:val="kk-KZ"/>
        </w:rPr>
        <w:t xml:space="preserve"> бұқараның қалыптасқан ортасы</w:t>
      </w:r>
    </w:p>
    <w:p w:rsidR="00000080" w:rsidRDefault="00000080" w:rsidP="00000080">
      <w:pPr>
        <w:spacing w:after="0"/>
        <w:rPr>
          <w:rFonts w:ascii="Times New Roman" w:hAnsi="Times New Roman"/>
          <w:sz w:val="28"/>
          <w:szCs w:val="28"/>
          <w:lang w:val="kk-KZ"/>
        </w:rPr>
      </w:pPr>
      <w:r w:rsidRPr="00262A41">
        <w:rPr>
          <w:rFonts w:ascii="Times New Roman" w:hAnsi="Times New Roman"/>
          <w:sz w:val="28"/>
          <w:szCs w:val="28"/>
          <w:lang w:val="kk-KZ"/>
        </w:rPr>
        <w:t>D)</w:t>
      </w:r>
      <w:r>
        <w:rPr>
          <w:rFonts w:ascii="Times New Roman" w:hAnsi="Times New Roman"/>
          <w:sz w:val="28"/>
          <w:szCs w:val="28"/>
          <w:lang w:val="kk-KZ"/>
        </w:rPr>
        <w:t xml:space="preserve"> бұқаралық қарым-қатынас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бұқаралық коммуникативтік орта</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125. Мақалды аяқтаңыз.   Төзім мен еңбек - бәрін де ...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А) жеңбек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В) айтпақ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С) толтырмақ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Д) үйренбек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апармақ</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126. Мақал-мәтелдің жалғасын табыңыз.   Жақсы сөз -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А) жарым ырыс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қызыл тіл</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тілден жүйрік</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жақсы тілек</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жанға ырыс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127. Қоғамда белсенді адамдар тобы қалай аталатынын табыңыз.</w:t>
      </w:r>
    </w:p>
    <w:p w:rsidR="00000080" w:rsidRPr="00976949" w:rsidRDefault="00000080" w:rsidP="00000080">
      <w:pPr>
        <w:spacing w:after="0"/>
        <w:rPr>
          <w:rFonts w:ascii="Times New Roman" w:hAnsi="Times New Roman"/>
          <w:sz w:val="28"/>
          <w:szCs w:val="28"/>
          <w:lang w:val="kk-KZ"/>
        </w:rPr>
      </w:pPr>
      <w:r>
        <w:rPr>
          <w:rFonts w:ascii="Times New Roman" w:hAnsi="Times New Roman"/>
          <w:sz w:val="28"/>
          <w:szCs w:val="28"/>
          <w:lang w:val="kk-KZ"/>
        </w:rPr>
        <w:t>А) реципиенттер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қызметкерлер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коммуниканттар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Д) журналистер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бағдарламашылар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lastRenderedPageBreak/>
        <w:t>128. Қатысымдық тұлғалардың анықтамасын көрсетіңіз.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тіл арқылы қарым-қатынасты қамтамасыз ететін, белгілі бір ортамен араласу жағдайында жүзеге асатын, қарым-қатынастық мәні бар бірліктер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адамзат тілінің сақталуы мен өмір сүруіне қызмет ететін, сөйлеу мүшелері арқылы жасалатын тілдің құрылымдық бірліктері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тіл арқылы байланыс, сөйлеу тілі арқылы адамдардың бір-бірімен қарым қатынас жасауы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дүниетанымдық компоненттерден, этикеттік компоненттерден және эстетикалық элементтерден тұратын күрделі құрылым</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жалпы халықтық тілдің белгілі жүйеге түскен,  жазу дәстүрі мен әр түрлі жазба және ауызша әдебиеттің негізінде қалыптасқан тұрақты, түсінікті тіл</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129. Сөз этикасы неден тұратынын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A) дүниетанымдық компоненттерден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адамзат тілінің сақталуынан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C) тіл арқылы қарым-қатынастан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адамдардыңсөйлеу тілінен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 xml:space="preserve">E) жалпы халықтық тілден </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130. Тілге қатысты айтылған мақал-мәтелді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Тіл тас жарады, тас жармаса, бас жарады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B) Жақсы сөз жанға азық болар</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C) Жақсы тауып сөйлейді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Суды шым тоқтатады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E) Күшіңе сенбе, ісіңе сен</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131. Сөйлеу кезіндегі дауыс өзгерісін табыңыз.</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A) интонация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информация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ассимиляция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D) терминология</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Е) коммуникация</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132. Мәтіннің тақырыпқа сәйкестілігі неде екенін көрсетіңіз.</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A) Мәтіннің тәрбиелік мәнінде</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В) Мәтіннің оқу арқылы менгертілуінде</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С) Мәтіннің қоғамдық ортада талқылануы</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D) Мәтіннің тақырыпқа сәйкестілігінде</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Е) Мәтіннің мазмұнының дұрыс түсіндірілуінде</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133. Мәтінді игерудің ұтымды жолын табыңыз.</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A) Мәтіннің сұрақ-жауап әдісі арқылы игерілуі</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В) Мәтінмен жұмыс жүргізу кезінде ой-өрісін дамыту</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С) Мәтіннің мазмұны арқылы тікелей байланысы</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lastRenderedPageBreak/>
        <w:t>D) Мәтіндегі жаңа сөздер мен грамматикалық материалдардың меңгерілуі</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Е)  Мәтінмен жұмыс жүргізу кезінде терең білім алулары</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134. Ақылдан шыққан сөздер қалай аталатынын табыңыз.</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A) әдепті сөздер</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В) түсінікті сөздер</w:t>
      </w:r>
    </w:p>
    <w:p w:rsidR="00000080" w:rsidRPr="00675352"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С) термин сөздер</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D) жаңа сөздер</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Е) когнитивті сөздер</w:t>
      </w:r>
    </w:p>
    <w:p w:rsidR="00000080" w:rsidRDefault="00000080" w:rsidP="00000080">
      <w:pPr>
        <w:autoSpaceDE w:val="0"/>
        <w:autoSpaceDN w:val="0"/>
        <w:adjustRightInd w:val="0"/>
        <w:snapToGrid w:val="0"/>
        <w:spacing w:after="0"/>
        <w:rPr>
          <w:rFonts w:ascii="Times New Roman" w:hAnsi="Times New Roman"/>
          <w:color w:val="000000"/>
          <w:sz w:val="28"/>
          <w:szCs w:val="28"/>
          <w:lang w:val="kk-KZ"/>
        </w:rPr>
      </w:pPr>
      <w:r>
        <w:rPr>
          <w:rFonts w:ascii="Times New Roman" w:hAnsi="Times New Roman"/>
          <w:color w:val="000000"/>
          <w:sz w:val="28"/>
          <w:szCs w:val="28"/>
          <w:lang w:val="kk-KZ"/>
        </w:rPr>
        <w:t>135. Іскери әдеп дегеннің анықтамасын табыңыз.</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A) қызметтегi қабылданған тәртiп және форма</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В) қызметке жаңадан қабылданған ереже</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 xml:space="preserve">С) </w:t>
      </w:r>
      <w:r w:rsidRPr="001D1B85">
        <w:rPr>
          <w:rFonts w:ascii="Times New Roman" w:hAnsi="Times New Roman"/>
          <w:sz w:val="28"/>
          <w:szCs w:val="28"/>
          <w:lang w:val="kk-KZ"/>
        </w:rPr>
        <w:t>адамдар ар</w:t>
      </w:r>
      <w:r>
        <w:rPr>
          <w:rFonts w:ascii="Times New Roman" w:hAnsi="Times New Roman"/>
          <w:sz w:val="28"/>
          <w:szCs w:val="28"/>
          <w:lang w:val="kk-KZ"/>
        </w:rPr>
        <w:t>а</w:t>
      </w:r>
      <w:r w:rsidRPr="001D1B85">
        <w:rPr>
          <w:rFonts w:ascii="Times New Roman" w:hAnsi="Times New Roman"/>
          <w:sz w:val="28"/>
          <w:szCs w:val="28"/>
          <w:lang w:val="kk-KZ"/>
        </w:rPr>
        <w:t>сындағы тәртiп</w:t>
      </w:r>
      <w:r>
        <w:rPr>
          <w:rFonts w:ascii="Times New Roman" w:hAnsi="Times New Roman"/>
          <w:sz w:val="28"/>
          <w:szCs w:val="28"/>
          <w:lang w:val="kk-KZ"/>
        </w:rPr>
        <w:t xml:space="preserve"> және форма</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D) қызметтегi қабылданған жаңа шешім</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Е) адамдар арасындағы мақсат пен міндет</w:t>
      </w:r>
    </w:p>
    <w:p w:rsidR="00000080" w:rsidRDefault="00000080" w:rsidP="00000080">
      <w:pPr>
        <w:autoSpaceDE w:val="0"/>
        <w:autoSpaceDN w:val="0"/>
        <w:adjustRightInd w:val="0"/>
        <w:snapToGrid w:val="0"/>
        <w:spacing w:after="0"/>
        <w:rPr>
          <w:rFonts w:ascii="Times New Roman" w:hAnsi="Times New Roman"/>
          <w:color w:val="000000"/>
          <w:sz w:val="28"/>
          <w:szCs w:val="28"/>
          <w:lang w:val="kk-KZ"/>
        </w:rPr>
      </w:pPr>
      <w:r>
        <w:rPr>
          <w:rFonts w:ascii="Times New Roman" w:hAnsi="Times New Roman"/>
          <w:color w:val="000000"/>
          <w:sz w:val="28"/>
          <w:szCs w:val="28"/>
          <w:lang w:val="kk-KZ"/>
        </w:rPr>
        <w:t>136. Сөз актісінде неше сана жұмыс істейтінін көрсетіңіз.</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A) екі</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В) бес</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С) төрт</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D) алты</w:t>
      </w:r>
    </w:p>
    <w:p w:rsidR="00000080" w:rsidRDefault="00000080" w:rsidP="00000080">
      <w:pPr>
        <w:spacing w:after="0"/>
        <w:jc w:val="both"/>
        <w:rPr>
          <w:rFonts w:ascii="Times New Roman" w:hAnsi="Times New Roman"/>
          <w:sz w:val="28"/>
          <w:szCs w:val="28"/>
          <w:lang w:val="kk-KZ"/>
        </w:rPr>
      </w:pPr>
      <w:r>
        <w:rPr>
          <w:rFonts w:ascii="Times New Roman" w:hAnsi="Times New Roman"/>
          <w:sz w:val="28"/>
          <w:szCs w:val="28"/>
          <w:lang w:val="kk-KZ"/>
        </w:rPr>
        <w:t>Е) жеті</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137. Тыныс белгілерін зерттейтін сала.</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Пунктуация</w:t>
      </w:r>
    </w:p>
    <w:p w:rsidR="00000080" w:rsidRPr="00214EEF"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rPr>
        <w:t>В) Лексикология</w:t>
      </w:r>
      <w:r>
        <w:rPr>
          <w:rFonts w:ascii="Times New Roman" w:hAnsi="Times New Roman"/>
          <w:color w:val="000000"/>
          <w:sz w:val="28"/>
          <w:szCs w:val="28"/>
        </w:rPr>
        <w:br/>
      </w:r>
      <w:r>
        <w:rPr>
          <w:rFonts w:ascii="Times New Roman" w:hAnsi="Times New Roman"/>
          <w:color w:val="000000"/>
          <w:sz w:val="28"/>
          <w:szCs w:val="28"/>
          <w:shd w:val="clear" w:color="auto" w:fill="FFFFFF"/>
        </w:rPr>
        <w:t>С) Полисемия</w:t>
      </w:r>
      <w:r>
        <w:rPr>
          <w:rFonts w:ascii="Times New Roman" w:hAnsi="Times New Roman"/>
          <w:color w:val="000000"/>
          <w:sz w:val="28"/>
          <w:szCs w:val="28"/>
        </w:rPr>
        <w:br/>
      </w:r>
      <w:r>
        <w:rPr>
          <w:rFonts w:ascii="Times New Roman" w:hAnsi="Times New Roman"/>
          <w:sz w:val="28"/>
          <w:szCs w:val="28"/>
          <w:lang w:val="en-US"/>
        </w:rPr>
        <w:t>D</w:t>
      </w:r>
      <w:r>
        <w:rPr>
          <w:rFonts w:ascii="Times New Roman" w:hAnsi="Times New Roman"/>
          <w:color w:val="000000"/>
          <w:sz w:val="28"/>
          <w:szCs w:val="28"/>
          <w:shd w:val="clear" w:color="auto" w:fill="FFFFFF"/>
        </w:rPr>
        <w:t>) Стилистика</w:t>
      </w:r>
      <w:r>
        <w:rPr>
          <w:rFonts w:ascii="Times New Roman" w:hAnsi="Times New Roman"/>
          <w:color w:val="000000"/>
          <w:sz w:val="28"/>
          <w:szCs w:val="28"/>
        </w:rPr>
        <w:br/>
      </w:r>
      <w:r>
        <w:rPr>
          <w:rFonts w:ascii="Times New Roman" w:hAnsi="Times New Roman"/>
          <w:color w:val="000000"/>
          <w:sz w:val="28"/>
          <w:szCs w:val="28"/>
          <w:shd w:val="clear" w:color="auto" w:fill="FFFFFF"/>
        </w:rPr>
        <w:t>Е) Синтаксис</w:t>
      </w:r>
      <w:r>
        <w:rPr>
          <w:rFonts w:ascii="Times New Roman" w:hAnsi="Times New Roman"/>
          <w:color w:val="000000"/>
          <w:sz w:val="28"/>
          <w:szCs w:val="28"/>
        </w:rPr>
        <w:br/>
      </w:r>
      <w:r>
        <w:rPr>
          <w:rFonts w:ascii="Times New Roman" w:hAnsi="Times New Roman"/>
          <w:color w:val="000000"/>
          <w:sz w:val="28"/>
          <w:szCs w:val="28"/>
          <w:shd w:val="clear" w:color="auto" w:fill="FFFFFF"/>
          <w:lang w:val="kk-KZ"/>
        </w:rPr>
        <w:t>138. Жұрнақ жалғанған сөзді табыңыз.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сандықша</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В) кітаптар</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жұлдызда</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дәстүрмен</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адамда</w:t>
      </w:r>
      <w:r>
        <w:rPr>
          <w:rFonts w:ascii="Times New Roman" w:hAnsi="Times New Roman"/>
          <w:color w:val="000000"/>
          <w:sz w:val="28"/>
          <w:szCs w:val="28"/>
          <w:lang w:val="kk-KZ"/>
        </w:rPr>
        <w:br/>
      </w:r>
      <w:r>
        <w:rPr>
          <w:rStyle w:val="apple-converted-space"/>
          <w:rFonts w:ascii="Times New Roman" w:hAnsi="Times New Roman"/>
          <w:color w:val="000000"/>
          <w:sz w:val="28"/>
          <w:szCs w:val="28"/>
          <w:shd w:val="clear" w:color="auto" w:fill="FFFFFF"/>
          <w:lang w:val="kk-KZ"/>
        </w:rPr>
        <w:t>139. </w:t>
      </w:r>
      <w:r>
        <w:rPr>
          <w:rFonts w:ascii="Times New Roman" w:hAnsi="Times New Roman"/>
          <w:color w:val="000000"/>
          <w:sz w:val="28"/>
          <w:szCs w:val="28"/>
          <w:shd w:val="clear" w:color="auto" w:fill="FFFFFF"/>
          <w:lang w:val="kk-KZ"/>
        </w:rPr>
        <w:t>Буын түрін анықтаңыз.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A) Тұйық</w:t>
      </w:r>
      <w:r>
        <w:rPr>
          <w:rFonts w:ascii="Times New Roman" w:hAnsi="Times New Roman"/>
          <w:color w:val="000000"/>
          <w:sz w:val="28"/>
          <w:szCs w:val="28"/>
          <w:lang w:val="kk-KZ"/>
        </w:rPr>
        <w:br/>
      </w:r>
      <w:r w:rsidRPr="00214EEF">
        <w:rPr>
          <w:rFonts w:ascii="Times New Roman" w:hAnsi="Times New Roman"/>
          <w:color w:val="000000"/>
          <w:sz w:val="28"/>
          <w:szCs w:val="28"/>
          <w:shd w:val="clear" w:color="auto" w:fill="FFFFFF"/>
          <w:lang w:val="kk-KZ"/>
        </w:rPr>
        <w:t>В) Жалғау</w:t>
      </w:r>
      <w:r w:rsidRPr="00214EEF">
        <w:rPr>
          <w:rFonts w:ascii="Times New Roman" w:hAnsi="Times New Roman"/>
          <w:color w:val="000000"/>
          <w:sz w:val="28"/>
          <w:szCs w:val="28"/>
          <w:lang w:val="kk-KZ"/>
        </w:rPr>
        <w:br/>
      </w:r>
      <w:r w:rsidRPr="00214EEF">
        <w:rPr>
          <w:rFonts w:ascii="Times New Roman" w:hAnsi="Times New Roman"/>
          <w:color w:val="000000"/>
          <w:sz w:val="28"/>
          <w:szCs w:val="28"/>
          <w:shd w:val="clear" w:color="auto" w:fill="FFFFFF"/>
          <w:lang w:val="kk-KZ"/>
        </w:rPr>
        <w:t>С) Жалаң</w:t>
      </w:r>
      <w:r w:rsidRPr="00214EEF">
        <w:rPr>
          <w:rFonts w:ascii="Times New Roman" w:hAnsi="Times New Roman"/>
          <w:color w:val="000000"/>
          <w:sz w:val="28"/>
          <w:szCs w:val="28"/>
          <w:lang w:val="kk-KZ"/>
        </w:rPr>
        <w:br/>
      </w:r>
      <w:r w:rsidRPr="00214EEF">
        <w:rPr>
          <w:rFonts w:ascii="Times New Roman" w:hAnsi="Times New Roman"/>
          <w:color w:val="000000"/>
          <w:sz w:val="28"/>
          <w:szCs w:val="28"/>
          <w:shd w:val="clear" w:color="auto" w:fill="FFFFFF"/>
          <w:lang w:val="kk-KZ"/>
        </w:rPr>
        <w:t>D) Б</w:t>
      </w:r>
      <w:r>
        <w:rPr>
          <w:rFonts w:ascii="Times New Roman" w:hAnsi="Times New Roman"/>
          <w:color w:val="000000"/>
          <w:sz w:val="28"/>
          <w:szCs w:val="28"/>
          <w:shd w:val="clear" w:color="auto" w:fill="FFFFFF"/>
          <w:lang w:val="kk-KZ"/>
        </w:rPr>
        <w:t>іріккен</w:t>
      </w:r>
      <w:r w:rsidRPr="00214EEF">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Тасымал</w:t>
      </w:r>
    </w:p>
    <w:p w:rsidR="00000080" w:rsidRDefault="00000080" w:rsidP="00000080">
      <w:pPr>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lastRenderedPageBreak/>
        <w:t>140. -дар, -дер, -тар, -тер, -лар, -лер жалғаудың қай түріне жататынын көрсетіңіз.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Тәуелдік</w:t>
      </w:r>
    </w:p>
    <w:p w:rsidR="00000080" w:rsidRDefault="00000080" w:rsidP="00000080">
      <w:pPr>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В) Жіктік</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Көптік</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C) Септік</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Қосымша</w:t>
      </w:r>
    </w:p>
    <w:p w:rsidR="00000080" w:rsidRPr="00D12329" w:rsidRDefault="00000080" w:rsidP="00000080">
      <w:pPr>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141. Тіл мәдениеті дегеніміздің анықтамасын табыңыз.</w:t>
      </w:r>
      <w:r>
        <w:rPr>
          <w:rFonts w:ascii="Times New Roman" w:hAnsi="Times New Roman"/>
          <w:color w:val="000000"/>
          <w:sz w:val="28"/>
          <w:szCs w:val="28"/>
          <w:lang w:val="kk-KZ"/>
        </w:rPr>
        <w:br/>
      </w:r>
      <w:r w:rsidRPr="00D12329">
        <w:rPr>
          <w:rFonts w:ascii="Times New Roman" w:hAnsi="Times New Roman"/>
          <w:color w:val="000000"/>
          <w:sz w:val="28"/>
          <w:szCs w:val="28"/>
          <w:shd w:val="clear" w:color="auto" w:fill="FFFFFF"/>
          <w:lang w:val="kk-KZ"/>
        </w:rPr>
        <w:t>А)</w:t>
      </w:r>
      <w:r>
        <w:rPr>
          <w:rFonts w:ascii="Times New Roman" w:hAnsi="Times New Roman"/>
          <w:color w:val="000000"/>
          <w:sz w:val="28"/>
          <w:szCs w:val="28"/>
          <w:shd w:val="clear" w:color="auto" w:fill="FFFFFF"/>
          <w:lang w:val="kk-KZ"/>
        </w:rPr>
        <w:t xml:space="preserve"> тілдік норманы дұрыс сақтау</w:t>
      </w:r>
    </w:p>
    <w:p w:rsidR="00000080" w:rsidRPr="00692CA6" w:rsidRDefault="00000080" w:rsidP="00000080">
      <w:pPr>
        <w:spacing w:after="0"/>
        <w:rPr>
          <w:rFonts w:ascii="Times New Roman" w:hAnsi="Times New Roman"/>
          <w:color w:val="000000"/>
          <w:sz w:val="28"/>
          <w:szCs w:val="28"/>
          <w:shd w:val="clear" w:color="auto" w:fill="FFFFFF"/>
          <w:lang w:val="kk-KZ"/>
        </w:rPr>
      </w:pPr>
      <w:r w:rsidRPr="00D12329">
        <w:rPr>
          <w:rFonts w:ascii="Times New Roman" w:hAnsi="Times New Roman"/>
          <w:color w:val="000000"/>
          <w:sz w:val="28"/>
          <w:szCs w:val="28"/>
          <w:shd w:val="clear" w:color="auto" w:fill="FFFFFF"/>
          <w:lang w:val="kk-KZ"/>
        </w:rPr>
        <w:t xml:space="preserve">В) </w:t>
      </w:r>
      <w:r>
        <w:rPr>
          <w:rFonts w:ascii="Times New Roman" w:hAnsi="Times New Roman"/>
          <w:color w:val="000000"/>
          <w:sz w:val="28"/>
          <w:szCs w:val="28"/>
          <w:shd w:val="clear" w:color="auto" w:fill="FFFFFF"/>
          <w:lang w:val="kk-KZ"/>
        </w:rPr>
        <w:t>тілдің ережелерін бұрмалау</w:t>
      </w:r>
      <w:r w:rsidRPr="00D12329">
        <w:rPr>
          <w:rFonts w:ascii="Times New Roman" w:hAnsi="Times New Roman"/>
          <w:color w:val="000000"/>
          <w:sz w:val="28"/>
          <w:szCs w:val="28"/>
          <w:lang w:val="kk-KZ"/>
        </w:rPr>
        <w:br/>
      </w:r>
      <w:r w:rsidRPr="00D12329">
        <w:rPr>
          <w:rFonts w:ascii="Times New Roman" w:hAnsi="Times New Roman"/>
          <w:color w:val="000000"/>
          <w:sz w:val="28"/>
          <w:szCs w:val="28"/>
          <w:shd w:val="clear" w:color="auto" w:fill="FFFFFF"/>
          <w:lang w:val="kk-KZ"/>
        </w:rPr>
        <w:t xml:space="preserve">С) </w:t>
      </w:r>
      <w:r>
        <w:rPr>
          <w:rFonts w:ascii="Times New Roman" w:hAnsi="Times New Roman"/>
          <w:color w:val="000000"/>
          <w:sz w:val="28"/>
          <w:szCs w:val="28"/>
          <w:shd w:val="clear" w:color="auto" w:fill="FFFFFF"/>
          <w:lang w:val="kk-KZ"/>
        </w:rPr>
        <w:t>тілдік тұлғаларды талдау</w:t>
      </w:r>
      <w:r w:rsidRPr="00D12329">
        <w:rPr>
          <w:rFonts w:ascii="Times New Roman" w:hAnsi="Times New Roman"/>
          <w:color w:val="000000"/>
          <w:sz w:val="28"/>
          <w:szCs w:val="28"/>
          <w:lang w:val="kk-KZ"/>
        </w:rPr>
        <w:br/>
      </w:r>
      <w:r w:rsidRPr="00D12329">
        <w:rPr>
          <w:rFonts w:ascii="Times New Roman" w:hAnsi="Times New Roman"/>
          <w:color w:val="000000"/>
          <w:sz w:val="28"/>
          <w:szCs w:val="28"/>
          <w:shd w:val="clear" w:color="auto" w:fill="FFFFFF"/>
          <w:lang w:val="kk-KZ"/>
        </w:rPr>
        <w:t>D)</w:t>
      </w:r>
      <w:r>
        <w:rPr>
          <w:rFonts w:ascii="Times New Roman" w:hAnsi="Times New Roman"/>
          <w:color w:val="000000"/>
          <w:sz w:val="28"/>
          <w:szCs w:val="28"/>
          <w:shd w:val="clear" w:color="auto" w:fill="FFFFFF"/>
          <w:lang w:val="kk-KZ"/>
        </w:rPr>
        <w:t xml:space="preserve"> тілдік қатынас жасау</w:t>
      </w:r>
      <w:r w:rsidRPr="00D12329">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тілдің ерекшеліктерін білу</w:t>
      </w:r>
    </w:p>
    <w:p w:rsidR="00000080" w:rsidRDefault="00000080" w:rsidP="00000080">
      <w:pPr>
        <w:spacing w:after="0"/>
        <w:rPr>
          <w:rFonts w:ascii="Times New Roman" w:hAnsi="Times New Roman"/>
          <w:sz w:val="28"/>
          <w:szCs w:val="28"/>
          <w:lang w:val="kk-KZ"/>
        </w:rPr>
      </w:pPr>
      <w:r>
        <w:rPr>
          <w:rStyle w:val="apple-converted-space"/>
          <w:rFonts w:ascii="Times New Roman" w:hAnsi="Times New Roman"/>
          <w:color w:val="000000"/>
          <w:sz w:val="28"/>
          <w:szCs w:val="28"/>
          <w:shd w:val="clear" w:color="auto" w:fill="FFFFFF"/>
          <w:lang w:val="kk-KZ"/>
        </w:rPr>
        <w:t>142.</w:t>
      </w:r>
      <w:r>
        <w:rPr>
          <w:rFonts w:ascii="Times New Roman" w:hAnsi="Times New Roman"/>
          <w:color w:val="000000"/>
          <w:sz w:val="28"/>
          <w:szCs w:val="28"/>
          <w:shd w:val="clear" w:color="auto" w:fill="FFFFFF"/>
          <w:lang w:val="kk-KZ"/>
        </w:rPr>
        <w:t xml:space="preserve"> Фразеологизм дегеніміз ... ... .</w:t>
      </w:r>
      <w:r>
        <w:rPr>
          <w:rFonts w:ascii="Times New Roman" w:hAnsi="Times New Roman"/>
          <w:color w:val="000000"/>
          <w:sz w:val="28"/>
          <w:szCs w:val="28"/>
          <w:lang w:val="kk-KZ"/>
        </w:rPr>
        <w:br/>
      </w:r>
      <w:r w:rsidRPr="00F90A7E">
        <w:rPr>
          <w:rFonts w:ascii="Times New Roman" w:hAnsi="Times New Roman"/>
          <w:color w:val="000000"/>
          <w:sz w:val="28"/>
          <w:szCs w:val="28"/>
          <w:shd w:val="clear" w:color="auto" w:fill="FFFFFF"/>
          <w:lang w:val="kk-KZ"/>
        </w:rPr>
        <w:t xml:space="preserve">A) </w:t>
      </w:r>
      <w:r>
        <w:rPr>
          <w:rFonts w:ascii="Times New Roman" w:hAnsi="Times New Roman"/>
          <w:color w:val="000000"/>
          <w:sz w:val="28"/>
          <w:szCs w:val="28"/>
          <w:shd w:val="clear" w:color="auto" w:fill="FFFFFF"/>
          <w:lang w:val="kk-KZ"/>
        </w:rPr>
        <w:t>тұрақты тіркес</w:t>
      </w:r>
      <w:r w:rsidRPr="00F90A7E">
        <w:rPr>
          <w:rFonts w:ascii="Times New Roman" w:hAnsi="Times New Roman"/>
          <w:color w:val="000000"/>
          <w:sz w:val="28"/>
          <w:szCs w:val="28"/>
          <w:lang w:val="kk-KZ"/>
        </w:rPr>
        <w:br/>
      </w:r>
      <w:r w:rsidRPr="00F90A7E">
        <w:rPr>
          <w:rFonts w:ascii="Times New Roman" w:hAnsi="Times New Roman"/>
          <w:color w:val="000000"/>
          <w:sz w:val="28"/>
          <w:szCs w:val="28"/>
          <w:shd w:val="clear" w:color="auto" w:fill="FFFFFF"/>
          <w:lang w:val="kk-KZ"/>
        </w:rPr>
        <w:t xml:space="preserve">В) </w:t>
      </w:r>
      <w:r>
        <w:rPr>
          <w:rFonts w:ascii="Times New Roman" w:hAnsi="Times New Roman"/>
          <w:color w:val="000000"/>
          <w:sz w:val="28"/>
          <w:szCs w:val="28"/>
          <w:shd w:val="clear" w:color="auto" w:fill="FFFFFF"/>
          <w:lang w:val="kk-KZ"/>
        </w:rPr>
        <w:t>сөз тіркесі</w:t>
      </w:r>
      <w:r w:rsidRPr="00F90A7E">
        <w:rPr>
          <w:rFonts w:ascii="Times New Roman" w:hAnsi="Times New Roman"/>
          <w:color w:val="000000"/>
          <w:sz w:val="28"/>
          <w:szCs w:val="28"/>
          <w:lang w:val="kk-KZ"/>
        </w:rPr>
        <w:br/>
      </w:r>
      <w:r w:rsidRPr="00F90A7E">
        <w:rPr>
          <w:rFonts w:ascii="Times New Roman" w:hAnsi="Times New Roman"/>
          <w:color w:val="000000"/>
          <w:sz w:val="28"/>
          <w:szCs w:val="28"/>
          <w:shd w:val="clear" w:color="auto" w:fill="FFFFFF"/>
          <w:lang w:val="kk-KZ"/>
        </w:rPr>
        <w:t xml:space="preserve">С) </w:t>
      </w:r>
      <w:r>
        <w:rPr>
          <w:rFonts w:ascii="Times New Roman" w:hAnsi="Times New Roman"/>
          <w:color w:val="000000"/>
          <w:sz w:val="28"/>
          <w:szCs w:val="28"/>
          <w:shd w:val="clear" w:color="auto" w:fill="FFFFFF"/>
          <w:lang w:val="kk-KZ"/>
        </w:rPr>
        <w:t>сөйлем мүшесі</w:t>
      </w:r>
      <w:r w:rsidRPr="00F90A7E">
        <w:rPr>
          <w:rFonts w:ascii="Times New Roman" w:hAnsi="Times New Roman"/>
          <w:color w:val="000000"/>
          <w:sz w:val="28"/>
          <w:szCs w:val="28"/>
          <w:lang w:val="kk-KZ"/>
        </w:rPr>
        <w:br/>
      </w:r>
      <w:r w:rsidRPr="00F90A7E">
        <w:rPr>
          <w:rFonts w:ascii="Times New Roman" w:hAnsi="Times New Roman"/>
          <w:color w:val="000000"/>
          <w:sz w:val="28"/>
          <w:szCs w:val="28"/>
          <w:shd w:val="clear" w:color="auto" w:fill="FFFFFF"/>
          <w:lang w:val="kk-KZ"/>
        </w:rPr>
        <w:t xml:space="preserve">D) </w:t>
      </w:r>
      <w:r>
        <w:rPr>
          <w:rFonts w:ascii="Times New Roman" w:hAnsi="Times New Roman"/>
          <w:color w:val="000000"/>
          <w:sz w:val="28"/>
          <w:szCs w:val="28"/>
          <w:shd w:val="clear" w:color="auto" w:fill="FFFFFF"/>
          <w:lang w:val="kk-KZ"/>
        </w:rPr>
        <w:t>сөз таптары</w:t>
      </w:r>
      <w:r w:rsidRPr="00F90A7E">
        <w:rPr>
          <w:rFonts w:ascii="Times New Roman" w:hAnsi="Times New Roman"/>
          <w:color w:val="000000"/>
          <w:sz w:val="28"/>
          <w:szCs w:val="28"/>
          <w:lang w:val="kk-KZ"/>
        </w:rPr>
        <w:br/>
      </w:r>
      <w:r w:rsidRPr="00F90A7E">
        <w:rPr>
          <w:rFonts w:ascii="Times New Roman" w:hAnsi="Times New Roman"/>
          <w:color w:val="000000"/>
          <w:sz w:val="28"/>
          <w:szCs w:val="28"/>
          <w:shd w:val="clear" w:color="auto" w:fill="FFFFFF"/>
          <w:lang w:val="kk-KZ"/>
        </w:rPr>
        <w:t xml:space="preserve">Е) </w:t>
      </w:r>
      <w:r>
        <w:rPr>
          <w:rFonts w:ascii="Times New Roman" w:hAnsi="Times New Roman"/>
          <w:color w:val="000000"/>
          <w:sz w:val="28"/>
          <w:szCs w:val="28"/>
          <w:shd w:val="clear" w:color="auto" w:fill="FFFFFF"/>
          <w:lang w:val="kk-KZ"/>
        </w:rPr>
        <w:t>бірыңғай мүшелер</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143</w:t>
      </w:r>
      <w:r w:rsidRPr="00692CA6">
        <w:rPr>
          <w:rFonts w:ascii="Times New Roman" w:hAnsi="Times New Roman"/>
          <w:color w:val="000000"/>
          <w:sz w:val="28"/>
          <w:szCs w:val="28"/>
          <w:shd w:val="clear" w:color="auto" w:fill="FFFFFF"/>
          <w:lang w:val="kk-KZ"/>
        </w:rPr>
        <w:t>. Жалғауы ұяң дауыссыздан басталып тұрған сөзді табыңыз</w:t>
      </w:r>
      <w:r>
        <w:rPr>
          <w:rFonts w:ascii="Times New Roman" w:hAnsi="Times New Roman"/>
          <w:color w:val="000000"/>
          <w:sz w:val="28"/>
          <w:szCs w:val="28"/>
          <w:shd w:val="clear" w:color="auto" w:fill="FFFFFF"/>
          <w:lang w:val="kk-KZ"/>
        </w:rPr>
        <w:t>.</w:t>
      </w:r>
      <w:r w:rsidRPr="00692CA6">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Қайыңдар</w:t>
      </w:r>
    </w:p>
    <w:p w:rsidR="00000080" w:rsidRPr="00016FC7"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F90A7E">
        <w:rPr>
          <w:rFonts w:ascii="Times New Roman" w:hAnsi="Times New Roman"/>
          <w:color w:val="000000"/>
          <w:sz w:val="28"/>
          <w:szCs w:val="28"/>
          <w:shd w:val="clear" w:color="auto" w:fill="FFFFFF"/>
          <w:lang w:val="kk-KZ"/>
        </w:rPr>
        <w:t>В) Көйлектер</w:t>
      </w:r>
      <w:r w:rsidRPr="00F90A7E">
        <w:rPr>
          <w:rFonts w:ascii="Times New Roman" w:hAnsi="Times New Roman"/>
          <w:color w:val="000000"/>
          <w:sz w:val="28"/>
          <w:szCs w:val="28"/>
          <w:lang w:val="kk-KZ"/>
        </w:rPr>
        <w:br/>
      </w:r>
      <w:r w:rsidRPr="00F90A7E">
        <w:rPr>
          <w:rFonts w:ascii="Times New Roman" w:hAnsi="Times New Roman"/>
          <w:color w:val="000000"/>
          <w:sz w:val="28"/>
          <w:szCs w:val="28"/>
          <w:shd w:val="clear" w:color="auto" w:fill="FFFFFF"/>
          <w:lang w:val="kk-KZ"/>
        </w:rPr>
        <w:t>С) Қона</w:t>
      </w:r>
      <w:r>
        <w:rPr>
          <w:rFonts w:ascii="Times New Roman" w:hAnsi="Times New Roman"/>
          <w:color w:val="000000"/>
          <w:sz w:val="28"/>
          <w:szCs w:val="28"/>
          <w:shd w:val="clear" w:color="auto" w:fill="FFFFFF"/>
        </w:rPr>
        <w:t>қтар</w:t>
      </w:r>
      <w:r>
        <w:rPr>
          <w:rFonts w:ascii="Times New Roman" w:hAnsi="Times New Roman"/>
          <w:color w:val="000000"/>
          <w:sz w:val="28"/>
          <w:szCs w:val="28"/>
        </w:rPr>
        <w:br/>
      </w:r>
      <w:r>
        <w:rPr>
          <w:rFonts w:ascii="Times New Roman" w:hAnsi="Times New Roman"/>
          <w:color w:val="000000"/>
          <w:sz w:val="28"/>
          <w:szCs w:val="28"/>
          <w:shd w:val="clear" w:color="auto" w:fill="FFFFFF"/>
        </w:rPr>
        <w:t xml:space="preserve">D) </w:t>
      </w:r>
      <w:r>
        <w:rPr>
          <w:rFonts w:ascii="Times New Roman" w:hAnsi="Times New Roman"/>
          <w:color w:val="000000"/>
          <w:sz w:val="28"/>
          <w:szCs w:val="28"/>
          <w:shd w:val="clear" w:color="auto" w:fill="FFFFFF"/>
          <w:lang w:val="kk-KZ"/>
        </w:rPr>
        <w:t>Студенттер</w:t>
      </w:r>
      <w:r>
        <w:rPr>
          <w:rFonts w:ascii="Times New Roman" w:hAnsi="Times New Roman"/>
          <w:color w:val="000000"/>
          <w:sz w:val="28"/>
          <w:szCs w:val="28"/>
        </w:rPr>
        <w:br/>
      </w:r>
      <w:r>
        <w:rPr>
          <w:rFonts w:ascii="Times New Roman" w:hAnsi="Times New Roman"/>
          <w:color w:val="000000"/>
          <w:sz w:val="28"/>
          <w:szCs w:val="28"/>
          <w:shd w:val="clear" w:color="auto" w:fill="FFFFFF"/>
        </w:rPr>
        <w:t xml:space="preserve">Е) </w:t>
      </w:r>
      <w:r>
        <w:rPr>
          <w:rFonts w:ascii="Times New Roman" w:hAnsi="Times New Roman"/>
          <w:color w:val="000000"/>
          <w:sz w:val="28"/>
          <w:szCs w:val="28"/>
          <w:shd w:val="clear" w:color="auto" w:fill="FFFFFF"/>
          <w:lang w:val="kk-KZ"/>
        </w:rPr>
        <w:t>Қатынастар</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932F14">
        <w:rPr>
          <w:rFonts w:ascii="Times New Roman" w:hAnsi="Times New Roman"/>
          <w:color w:val="000000"/>
          <w:sz w:val="28"/>
          <w:szCs w:val="28"/>
          <w:shd w:val="clear" w:color="auto" w:fill="FFFFFF"/>
          <w:lang w:val="kk-KZ"/>
        </w:rPr>
        <w:t>1</w:t>
      </w:r>
      <w:r>
        <w:rPr>
          <w:rFonts w:ascii="Times New Roman" w:hAnsi="Times New Roman"/>
          <w:color w:val="000000"/>
          <w:sz w:val="28"/>
          <w:szCs w:val="28"/>
          <w:shd w:val="clear" w:color="auto" w:fill="FFFFFF"/>
          <w:lang w:val="kk-KZ"/>
        </w:rPr>
        <w:t>44. Сөйлеу әдебіне жататын сөздер тобын көрсетіңіз.</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А) амандасу, танысу, өтіну, ұсыныс жасау</w:t>
      </w:r>
    </w:p>
    <w:p w:rsidR="00000080" w:rsidRPr="00EC289D"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EC289D">
        <w:rPr>
          <w:rFonts w:ascii="Times New Roman" w:hAnsi="Times New Roman"/>
          <w:color w:val="000000"/>
          <w:sz w:val="28"/>
          <w:szCs w:val="28"/>
          <w:shd w:val="clear" w:color="auto" w:fill="FFFFFF"/>
          <w:lang w:val="kk-KZ"/>
        </w:rPr>
        <w:t xml:space="preserve">В) </w:t>
      </w:r>
      <w:r>
        <w:rPr>
          <w:rFonts w:ascii="Times New Roman" w:hAnsi="Times New Roman"/>
          <w:color w:val="000000"/>
          <w:sz w:val="28"/>
          <w:szCs w:val="28"/>
          <w:shd w:val="clear" w:color="auto" w:fill="FFFFFF"/>
          <w:lang w:val="kk-KZ"/>
        </w:rPr>
        <w:t>жиналыс, сәлемдесу, танысу, кездесу</w:t>
      </w:r>
      <w:r w:rsidRPr="00EC289D">
        <w:rPr>
          <w:rFonts w:ascii="Times New Roman" w:hAnsi="Times New Roman"/>
          <w:color w:val="000000"/>
          <w:sz w:val="28"/>
          <w:szCs w:val="28"/>
          <w:lang w:val="kk-KZ"/>
        </w:rPr>
        <w:br/>
      </w:r>
      <w:r w:rsidRPr="00EC289D">
        <w:rPr>
          <w:rFonts w:ascii="Times New Roman" w:hAnsi="Times New Roman"/>
          <w:color w:val="000000"/>
          <w:sz w:val="28"/>
          <w:szCs w:val="28"/>
          <w:shd w:val="clear" w:color="auto" w:fill="FFFFFF"/>
          <w:lang w:val="kk-KZ"/>
        </w:rPr>
        <w:t xml:space="preserve">С) </w:t>
      </w:r>
      <w:r>
        <w:rPr>
          <w:rFonts w:ascii="Times New Roman" w:hAnsi="Times New Roman"/>
          <w:color w:val="000000"/>
          <w:sz w:val="28"/>
          <w:szCs w:val="28"/>
          <w:shd w:val="clear" w:color="auto" w:fill="FFFFFF"/>
          <w:lang w:val="kk-KZ"/>
        </w:rPr>
        <w:t>кездесу, амандасу, келісім жасау</w:t>
      </w:r>
      <w:r w:rsidRPr="00EC289D">
        <w:rPr>
          <w:rFonts w:ascii="Times New Roman" w:hAnsi="Times New Roman"/>
          <w:color w:val="000000"/>
          <w:sz w:val="28"/>
          <w:szCs w:val="28"/>
          <w:lang w:val="kk-KZ"/>
        </w:rPr>
        <w:br/>
      </w:r>
      <w:r w:rsidRPr="00EC289D">
        <w:rPr>
          <w:rFonts w:ascii="Times New Roman" w:hAnsi="Times New Roman"/>
          <w:color w:val="000000"/>
          <w:sz w:val="28"/>
          <w:szCs w:val="28"/>
          <w:shd w:val="clear" w:color="auto" w:fill="FFFFFF"/>
          <w:lang w:val="kk-KZ"/>
        </w:rPr>
        <w:t xml:space="preserve">D) </w:t>
      </w:r>
      <w:r>
        <w:rPr>
          <w:rFonts w:ascii="Times New Roman" w:hAnsi="Times New Roman"/>
          <w:color w:val="000000"/>
          <w:sz w:val="28"/>
          <w:szCs w:val="28"/>
          <w:shd w:val="clear" w:color="auto" w:fill="FFFFFF"/>
          <w:lang w:val="kk-KZ"/>
        </w:rPr>
        <w:t>қуану, сөйлесу, келісіу, өтіну</w:t>
      </w:r>
      <w:r w:rsidRPr="00EC289D">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үйрету, сәлемдесу, кешігу, өтіну</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145</w:t>
      </w:r>
      <w:r w:rsidRPr="005B6D9E">
        <w:rPr>
          <w:rFonts w:ascii="Times New Roman" w:hAnsi="Times New Roman"/>
          <w:color w:val="000000"/>
          <w:sz w:val="28"/>
          <w:szCs w:val="28"/>
          <w:shd w:val="clear" w:color="auto" w:fill="FFFFFF"/>
          <w:lang w:val="kk-KZ"/>
        </w:rPr>
        <w:t xml:space="preserve">. </w:t>
      </w:r>
      <w:r>
        <w:rPr>
          <w:rFonts w:ascii="Times New Roman" w:hAnsi="Times New Roman"/>
          <w:color w:val="000000"/>
          <w:sz w:val="28"/>
          <w:szCs w:val="28"/>
          <w:shd w:val="clear" w:color="auto" w:fill="FFFFFF"/>
          <w:lang w:val="kk-KZ"/>
        </w:rPr>
        <w:t>Монологтық сөйлеудің көлемін көрсетіңіз.</w:t>
      </w:r>
      <w:r w:rsidRPr="005B6D9E">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20 фразаға дейін</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5B6D9E">
        <w:rPr>
          <w:rFonts w:ascii="Times New Roman" w:hAnsi="Times New Roman"/>
          <w:color w:val="000000"/>
          <w:sz w:val="28"/>
          <w:szCs w:val="28"/>
          <w:shd w:val="clear" w:color="auto" w:fill="FFFFFF"/>
          <w:lang w:val="kk-KZ"/>
        </w:rPr>
        <w:t xml:space="preserve">В) </w:t>
      </w:r>
      <w:r>
        <w:rPr>
          <w:rFonts w:ascii="Times New Roman" w:hAnsi="Times New Roman"/>
          <w:color w:val="000000"/>
          <w:sz w:val="28"/>
          <w:szCs w:val="28"/>
          <w:shd w:val="clear" w:color="auto" w:fill="FFFFFF"/>
          <w:lang w:val="kk-KZ"/>
        </w:rPr>
        <w:t>30 фразаға шейін</w:t>
      </w:r>
      <w:r w:rsidRPr="005B6D9E">
        <w:rPr>
          <w:rFonts w:ascii="Times New Roman" w:hAnsi="Times New Roman"/>
          <w:color w:val="000000"/>
          <w:sz w:val="28"/>
          <w:szCs w:val="28"/>
          <w:lang w:val="kk-KZ"/>
        </w:rPr>
        <w:br/>
      </w:r>
      <w:r w:rsidRPr="005B6D9E">
        <w:rPr>
          <w:rFonts w:ascii="Times New Roman" w:hAnsi="Times New Roman"/>
          <w:color w:val="000000"/>
          <w:sz w:val="28"/>
          <w:szCs w:val="28"/>
          <w:shd w:val="clear" w:color="auto" w:fill="FFFFFF"/>
          <w:lang w:val="kk-KZ"/>
        </w:rPr>
        <w:t xml:space="preserve">С) </w:t>
      </w:r>
      <w:r>
        <w:rPr>
          <w:rFonts w:ascii="Times New Roman" w:hAnsi="Times New Roman"/>
          <w:color w:val="000000"/>
          <w:sz w:val="28"/>
          <w:szCs w:val="28"/>
          <w:shd w:val="clear" w:color="auto" w:fill="FFFFFF"/>
          <w:lang w:val="kk-KZ"/>
        </w:rPr>
        <w:t>10 фразаға дейін</w:t>
      </w:r>
      <w:r w:rsidRPr="005B6D9E">
        <w:rPr>
          <w:rFonts w:ascii="Times New Roman" w:hAnsi="Times New Roman"/>
          <w:color w:val="000000"/>
          <w:sz w:val="28"/>
          <w:szCs w:val="28"/>
          <w:lang w:val="kk-KZ"/>
        </w:rPr>
        <w:br/>
      </w:r>
      <w:r w:rsidRPr="005B6D9E">
        <w:rPr>
          <w:rFonts w:ascii="Times New Roman" w:hAnsi="Times New Roman"/>
          <w:color w:val="000000"/>
          <w:sz w:val="28"/>
          <w:szCs w:val="28"/>
          <w:shd w:val="clear" w:color="auto" w:fill="FFFFFF"/>
          <w:lang w:val="kk-KZ"/>
        </w:rPr>
        <w:t xml:space="preserve">D) </w:t>
      </w:r>
      <w:r>
        <w:rPr>
          <w:rFonts w:ascii="Times New Roman" w:hAnsi="Times New Roman"/>
          <w:color w:val="000000"/>
          <w:sz w:val="28"/>
          <w:szCs w:val="28"/>
          <w:shd w:val="clear" w:color="auto" w:fill="FFFFFF"/>
          <w:lang w:val="kk-KZ"/>
        </w:rPr>
        <w:t>40 фразаға дейін</w:t>
      </w:r>
      <w:r w:rsidRPr="005B6D9E">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70 фразаға шейін</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146. Бірыңғай тұйық буынды сөздерді көрсетіңіз.</w:t>
      </w:r>
      <w:r>
        <w:rPr>
          <w:rFonts w:ascii="Times New Roman" w:hAnsi="Times New Roman"/>
          <w:color w:val="000000"/>
          <w:sz w:val="28"/>
          <w:szCs w:val="28"/>
          <w:lang w:val="kk-KZ"/>
        </w:rPr>
        <w:br/>
      </w:r>
      <w:r w:rsidRPr="005B6D9E">
        <w:rPr>
          <w:rFonts w:ascii="Times New Roman" w:hAnsi="Times New Roman"/>
          <w:color w:val="000000"/>
          <w:sz w:val="28"/>
          <w:szCs w:val="28"/>
          <w:shd w:val="clear" w:color="auto" w:fill="FFFFFF"/>
          <w:lang w:val="kk-KZ"/>
        </w:rPr>
        <w:t>А)</w:t>
      </w:r>
      <w:r>
        <w:rPr>
          <w:rFonts w:ascii="Times New Roman" w:hAnsi="Times New Roman"/>
          <w:color w:val="000000"/>
          <w:sz w:val="28"/>
          <w:szCs w:val="28"/>
          <w:shd w:val="clear" w:color="auto" w:fill="FFFFFF"/>
          <w:lang w:val="kk-KZ"/>
        </w:rPr>
        <w:t xml:space="preserve"> Аш, ат, от</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5B6D9E">
        <w:rPr>
          <w:rFonts w:ascii="Times New Roman" w:hAnsi="Times New Roman"/>
          <w:color w:val="000000"/>
          <w:sz w:val="28"/>
          <w:szCs w:val="28"/>
          <w:shd w:val="clear" w:color="auto" w:fill="FFFFFF"/>
          <w:lang w:val="kk-KZ"/>
        </w:rPr>
        <w:lastRenderedPageBreak/>
        <w:t>В) Ең, өте, тым.</w:t>
      </w:r>
    </w:p>
    <w:p w:rsidR="00000080" w:rsidRPr="0009642D"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5B6D9E">
        <w:rPr>
          <w:rFonts w:ascii="Times New Roman" w:hAnsi="Times New Roman"/>
          <w:color w:val="000000"/>
          <w:sz w:val="28"/>
          <w:szCs w:val="28"/>
          <w:shd w:val="clear" w:color="auto" w:fill="FFFFFF"/>
          <w:lang w:val="kk-KZ"/>
        </w:rPr>
        <w:t>С</w:t>
      </w:r>
      <w:r>
        <w:rPr>
          <w:rFonts w:ascii="Times New Roman" w:hAnsi="Times New Roman"/>
          <w:color w:val="000000"/>
          <w:sz w:val="28"/>
          <w:szCs w:val="28"/>
          <w:shd w:val="clear" w:color="auto" w:fill="FFFFFF"/>
        </w:rPr>
        <w:t xml:space="preserve">) Есім, </w:t>
      </w:r>
      <w:r>
        <w:rPr>
          <w:rFonts w:ascii="Times New Roman" w:hAnsi="Times New Roman"/>
          <w:color w:val="000000"/>
          <w:sz w:val="28"/>
          <w:szCs w:val="28"/>
          <w:shd w:val="clear" w:color="auto" w:fill="FFFFFF"/>
          <w:lang w:val="kk-KZ"/>
        </w:rPr>
        <w:t>орта</w:t>
      </w:r>
      <w:r>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lang w:val="kk-KZ"/>
        </w:rPr>
        <w:t>ел</w:t>
      </w:r>
      <w:r>
        <w:rPr>
          <w:rFonts w:ascii="Times New Roman" w:hAnsi="Times New Roman"/>
          <w:color w:val="000000"/>
          <w:sz w:val="28"/>
          <w:szCs w:val="28"/>
        </w:rPr>
        <w:br/>
      </w:r>
      <w:r>
        <w:rPr>
          <w:rFonts w:ascii="Times New Roman" w:hAnsi="Times New Roman"/>
          <w:color w:val="000000"/>
          <w:sz w:val="28"/>
          <w:szCs w:val="28"/>
          <w:shd w:val="clear" w:color="auto" w:fill="FFFFFF"/>
        </w:rPr>
        <w:t>D) Ал, жай, көр</w:t>
      </w:r>
      <w:r>
        <w:rPr>
          <w:rFonts w:ascii="Times New Roman" w:hAnsi="Times New Roman"/>
          <w:color w:val="000000"/>
          <w:sz w:val="28"/>
          <w:szCs w:val="28"/>
        </w:rPr>
        <w:br/>
      </w:r>
      <w:r>
        <w:rPr>
          <w:rFonts w:ascii="Times New Roman" w:hAnsi="Times New Roman"/>
          <w:color w:val="000000"/>
          <w:sz w:val="28"/>
          <w:szCs w:val="28"/>
          <w:shd w:val="clear" w:color="auto" w:fill="FFFFFF"/>
        </w:rPr>
        <w:t>Е) Ет, кет, аса.</w:t>
      </w:r>
      <w:r>
        <w:rPr>
          <w:rFonts w:ascii="Times New Roman" w:hAnsi="Times New Roman"/>
          <w:color w:val="000000"/>
          <w:sz w:val="28"/>
          <w:szCs w:val="28"/>
        </w:rPr>
        <w:br/>
      </w:r>
      <w:r>
        <w:rPr>
          <w:rFonts w:ascii="Times New Roman" w:hAnsi="Times New Roman"/>
          <w:color w:val="000000"/>
          <w:sz w:val="28"/>
          <w:szCs w:val="28"/>
          <w:shd w:val="clear" w:color="auto" w:fill="FFFFFF"/>
          <w:lang w:val="kk-KZ"/>
        </w:rPr>
        <w:t>147</w:t>
      </w:r>
      <w:r>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lang w:val="kk-KZ"/>
        </w:rPr>
        <w:t>Мәтінге жоспар құрудың мағынасын көрсетіңіз.</w:t>
      </w:r>
      <w:r>
        <w:rPr>
          <w:rFonts w:ascii="Times New Roman" w:hAnsi="Times New Roman"/>
          <w:color w:val="000000"/>
          <w:sz w:val="28"/>
          <w:szCs w:val="28"/>
        </w:rPr>
        <w:br/>
      </w:r>
      <w:r>
        <w:rPr>
          <w:rFonts w:ascii="Times New Roman" w:hAnsi="Times New Roman"/>
          <w:color w:val="000000"/>
          <w:sz w:val="28"/>
          <w:szCs w:val="28"/>
          <w:shd w:val="clear" w:color="auto" w:fill="FFFFFF"/>
        </w:rPr>
        <w:t>А)</w:t>
      </w:r>
      <w:r>
        <w:rPr>
          <w:rFonts w:ascii="Times New Roman" w:hAnsi="Times New Roman"/>
          <w:color w:val="000000"/>
          <w:sz w:val="28"/>
          <w:szCs w:val="28"/>
          <w:shd w:val="clear" w:color="auto" w:fill="FFFFFF"/>
          <w:lang w:val="kk-KZ"/>
        </w:rPr>
        <w:t xml:space="preserve"> мәтіндегі басты ойды анықтау</w:t>
      </w:r>
      <w:r>
        <w:rPr>
          <w:rFonts w:ascii="Times New Roman" w:hAnsi="Times New Roman"/>
          <w:color w:val="000000"/>
          <w:sz w:val="28"/>
          <w:szCs w:val="28"/>
          <w:shd w:val="clear" w:color="auto" w:fill="FFFFFF"/>
        </w:rPr>
        <w:t xml:space="preserve"> </w:t>
      </w:r>
    </w:p>
    <w:p w:rsidR="00000080" w:rsidRPr="0009642D"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rPr>
        <w:t xml:space="preserve">В) </w:t>
      </w:r>
      <w:r>
        <w:rPr>
          <w:rFonts w:ascii="Times New Roman" w:hAnsi="Times New Roman"/>
          <w:color w:val="000000"/>
          <w:sz w:val="28"/>
          <w:szCs w:val="28"/>
          <w:shd w:val="clear" w:color="auto" w:fill="FFFFFF"/>
          <w:lang w:val="kk-KZ"/>
        </w:rPr>
        <w:t>мәтінді бөлімдерге бөлу</w:t>
      </w:r>
    </w:p>
    <w:p w:rsidR="00000080" w:rsidRPr="00FC28E5"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FC28E5">
        <w:rPr>
          <w:rFonts w:ascii="Times New Roman" w:hAnsi="Times New Roman"/>
          <w:color w:val="000000"/>
          <w:sz w:val="28"/>
          <w:szCs w:val="28"/>
          <w:shd w:val="clear" w:color="auto" w:fill="FFFFFF"/>
          <w:lang w:val="kk-KZ"/>
        </w:rPr>
        <w:t xml:space="preserve">С) </w:t>
      </w:r>
      <w:r>
        <w:rPr>
          <w:rFonts w:ascii="Times New Roman" w:hAnsi="Times New Roman"/>
          <w:color w:val="000000"/>
          <w:sz w:val="28"/>
          <w:szCs w:val="28"/>
          <w:shd w:val="clear" w:color="auto" w:fill="FFFFFF"/>
          <w:lang w:val="kk-KZ"/>
        </w:rPr>
        <w:t>мәтінде кездесетін абзац</w:t>
      </w:r>
      <w:r w:rsidRPr="00FC28E5">
        <w:rPr>
          <w:rFonts w:ascii="Times New Roman" w:hAnsi="Times New Roman"/>
          <w:color w:val="000000"/>
          <w:sz w:val="28"/>
          <w:szCs w:val="28"/>
          <w:lang w:val="kk-KZ"/>
        </w:rPr>
        <w:br/>
      </w:r>
      <w:r w:rsidRPr="00FC28E5">
        <w:rPr>
          <w:rFonts w:ascii="Times New Roman" w:hAnsi="Times New Roman"/>
          <w:color w:val="000000"/>
          <w:sz w:val="28"/>
          <w:szCs w:val="28"/>
          <w:shd w:val="clear" w:color="auto" w:fill="FFFFFF"/>
          <w:lang w:val="kk-KZ"/>
        </w:rPr>
        <w:t xml:space="preserve">D) </w:t>
      </w:r>
      <w:r>
        <w:rPr>
          <w:rFonts w:ascii="Times New Roman" w:hAnsi="Times New Roman"/>
          <w:color w:val="000000"/>
          <w:sz w:val="28"/>
          <w:szCs w:val="28"/>
          <w:shd w:val="clear" w:color="auto" w:fill="FFFFFF"/>
          <w:lang w:val="kk-KZ"/>
        </w:rPr>
        <w:t>мәтінннің негізгі мақсаты</w:t>
      </w:r>
      <w:r w:rsidRPr="00FC28E5">
        <w:rPr>
          <w:rFonts w:ascii="Times New Roman" w:hAnsi="Times New Roman"/>
          <w:color w:val="000000"/>
          <w:sz w:val="28"/>
          <w:szCs w:val="28"/>
          <w:lang w:val="kk-KZ"/>
        </w:rPr>
        <w:br/>
      </w:r>
      <w:r w:rsidRPr="00FC28E5">
        <w:rPr>
          <w:rFonts w:ascii="Times New Roman" w:hAnsi="Times New Roman"/>
          <w:color w:val="000000"/>
          <w:sz w:val="28"/>
          <w:szCs w:val="28"/>
          <w:shd w:val="clear" w:color="auto" w:fill="FFFFFF"/>
          <w:lang w:val="kk-KZ"/>
        </w:rPr>
        <w:t>Е</w:t>
      </w:r>
      <w:r>
        <w:rPr>
          <w:rFonts w:ascii="Times New Roman" w:hAnsi="Times New Roman"/>
          <w:color w:val="000000"/>
          <w:sz w:val="28"/>
          <w:szCs w:val="28"/>
          <w:shd w:val="clear" w:color="auto" w:fill="FFFFFF"/>
          <w:lang w:val="kk-KZ"/>
        </w:rPr>
        <w:t>) мәтіндегі ең басты ереже</w:t>
      </w:r>
    </w:p>
    <w:p w:rsidR="00000080" w:rsidRPr="00A37419"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Style w:val="apple-converted-space"/>
          <w:rFonts w:ascii="Times New Roman" w:hAnsi="Times New Roman"/>
          <w:color w:val="000000"/>
          <w:sz w:val="28"/>
          <w:szCs w:val="28"/>
          <w:shd w:val="clear" w:color="auto" w:fill="FFFFFF"/>
          <w:lang w:val="kk-KZ"/>
        </w:rPr>
        <w:t xml:space="preserve">148. </w:t>
      </w:r>
      <w:r w:rsidRPr="001D1B85">
        <w:rPr>
          <w:rFonts w:ascii="Times New Roman" w:hAnsi="Times New Roman"/>
          <w:color w:val="000000"/>
          <w:sz w:val="28"/>
          <w:szCs w:val="28"/>
          <w:shd w:val="clear" w:color="auto" w:fill="FFFFFF"/>
          <w:lang w:val="kk-KZ"/>
        </w:rPr>
        <w:t>Реттік сан есім нені білдіретінін көрсетіңіз.</w:t>
      </w:r>
      <w:r w:rsidRPr="001D1B85">
        <w:rPr>
          <w:rFonts w:ascii="Times New Roman" w:hAnsi="Times New Roman"/>
          <w:color w:val="000000"/>
          <w:sz w:val="28"/>
          <w:szCs w:val="28"/>
          <w:lang w:val="kk-KZ"/>
        </w:rPr>
        <w:br/>
      </w:r>
      <w:r w:rsidRPr="001D1B85">
        <w:rPr>
          <w:rFonts w:ascii="Times New Roman" w:hAnsi="Times New Roman"/>
          <w:color w:val="000000"/>
          <w:sz w:val="28"/>
          <w:szCs w:val="28"/>
          <w:shd w:val="clear" w:color="auto" w:fill="FFFFFF"/>
          <w:lang w:val="kk-KZ"/>
        </w:rPr>
        <w:t>А)</w:t>
      </w:r>
      <w:r>
        <w:rPr>
          <w:rFonts w:ascii="Times New Roman" w:hAnsi="Times New Roman"/>
          <w:color w:val="000000"/>
          <w:sz w:val="28"/>
          <w:szCs w:val="28"/>
          <w:shd w:val="clear" w:color="auto" w:fill="FFFFFF"/>
          <w:lang w:val="kk-KZ"/>
        </w:rPr>
        <w:t xml:space="preserve"> </w:t>
      </w:r>
      <w:r w:rsidRPr="001D1B85">
        <w:rPr>
          <w:rFonts w:ascii="Times New Roman" w:hAnsi="Times New Roman"/>
          <w:color w:val="000000"/>
          <w:sz w:val="28"/>
          <w:szCs w:val="28"/>
          <w:shd w:val="clear" w:color="auto" w:fill="FFFFFF"/>
          <w:lang w:val="kk-KZ"/>
        </w:rPr>
        <w:t>Заттың реттік санын білдіреді</w:t>
      </w:r>
    </w:p>
    <w:p w:rsidR="00000080" w:rsidRPr="00A37419"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A37419">
        <w:rPr>
          <w:rFonts w:ascii="Times New Roman" w:hAnsi="Times New Roman"/>
          <w:color w:val="000000"/>
          <w:sz w:val="28"/>
          <w:szCs w:val="28"/>
          <w:shd w:val="clear" w:color="auto" w:fill="FFFFFF"/>
          <w:lang w:val="kk-KZ"/>
        </w:rPr>
        <w:t>В) Заттың дәл нақты санын білдіреді</w:t>
      </w:r>
      <w:r w:rsidRPr="00A37419">
        <w:rPr>
          <w:rFonts w:ascii="Times New Roman" w:hAnsi="Times New Roman"/>
          <w:color w:val="000000"/>
          <w:sz w:val="28"/>
          <w:szCs w:val="28"/>
          <w:lang w:val="kk-KZ"/>
        </w:rPr>
        <w:br/>
      </w:r>
      <w:r w:rsidRPr="00A37419">
        <w:rPr>
          <w:rFonts w:ascii="Times New Roman" w:hAnsi="Times New Roman"/>
          <w:color w:val="000000"/>
          <w:sz w:val="28"/>
          <w:szCs w:val="28"/>
          <w:shd w:val="clear" w:color="auto" w:fill="FFFFFF"/>
          <w:lang w:val="kk-KZ"/>
        </w:rPr>
        <w:t>С) Заттың санын топтап көрсетеді</w:t>
      </w:r>
      <w:r w:rsidRPr="00A37419">
        <w:rPr>
          <w:rFonts w:ascii="Times New Roman" w:hAnsi="Times New Roman"/>
          <w:color w:val="000000"/>
          <w:sz w:val="28"/>
          <w:szCs w:val="28"/>
          <w:lang w:val="kk-KZ"/>
        </w:rPr>
        <w:br/>
      </w:r>
      <w:r w:rsidRPr="00A37419">
        <w:rPr>
          <w:rFonts w:ascii="Times New Roman" w:hAnsi="Times New Roman"/>
          <w:color w:val="000000"/>
          <w:sz w:val="28"/>
          <w:szCs w:val="28"/>
          <w:shd w:val="clear" w:color="auto" w:fill="FFFFFF"/>
          <w:lang w:val="kk-KZ"/>
        </w:rPr>
        <w:t>D)</w:t>
      </w:r>
      <w:r>
        <w:rPr>
          <w:rFonts w:ascii="Times New Roman" w:hAnsi="Times New Roman"/>
          <w:color w:val="000000"/>
          <w:sz w:val="28"/>
          <w:szCs w:val="28"/>
          <w:shd w:val="clear" w:color="auto" w:fill="FFFFFF"/>
          <w:lang w:val="kk-KZ"/>
        </w:rPr>
        <w:t xml:space="preserve"> </w:t>
      </w:r>
      <w:r w:rsidRPr="00A37419">
        <w:rPr>
          <w:rFonts w:ascii="Times New Roman" w:hAnsi="Times New Roman"/>
          <w:color w:val="000000"/>
          <w:sz w:val="28"/>
          <w:szCs w:val="28"/>
          <w:shd w:val="clear" w:color="auto" w:fill="FFFFFF"/>
          <w:lang w:val="kk-KZ"/>
        </w:rPr>
        <w:t>З</w:t>
      </w:r>
      <w:r>
        <w:rPr>
          <w:rFonts w:ascii="Times New Roman" w:hAnsi="Times New Roman"/>
          <w:color w:val="000000"/>
          <w:sz w:val="28"/>
          <w:szCs w:val="28"/>
          <w:shd w:val="clear" w:color="auto" w:fill="FFFFFF"/>
          <w:lang w:val="kk-KZ"/>
        </w:rPr>
        <w:t>аттың санын бөлшектеп көрсетеді</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Е) Заттың санын жинақтап көрсетеді</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149. Тілдік жағдаяттың типологиялық түрлерінің санын көрсетіңіз.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бірнеше</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B) сегіз</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С) тоғыз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В) жеті</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бес</w:t>
      </w:r>
    </w:p>
    <w:p w:rsidR="00000080" w:rsidRPr="00D95303"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Style w:val="apple-converted-space"/>
          <w:rFonts w:ascii="Times New Roman" w:hAnsi="Times New Roman"/>
          <w:color w:val="000000"/>
          <w:sz w:val="28"/>
          <w:szCs w:val="28"/>
          <w:shd w:val="clear" w:color="auto" w:fill="FFFFFF"/>
          <w:lang w:val="kk-KZ"/>
        </w:rPr>
        <w:t xml:space="preserve">150. </w:t>
      </w:r>
      <w:r>
        <w:rPr>
          <w:rFonts w:ascii="Times New Roman" w:hAnsi="Times New Roman"/>
          <w:color w:val="000000"/>
          <w:sz w:val="28"/>
          <w:szCs w:val="28"/>
          <w:shd w:val="clear" w:color="auto" w:fill="FFFFFF"/>
          <w:lang w:val="kk-KZ"/>
        </w:rPr>
        <w:t>Буынға бөлінбейтін сөзді белгілеңіз.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A) Серт</w:t>
      </w:r>
      <w:r>
        <w:rPr>
          <w:rFonts w:ascii="Times New Roman" w:hAnsi="Times New Roman"/>
          <w:color w:val="000000"/>
          <w:sz w:val="28"/>
          <w:szCs w:val="28"/>
          <w:lang w:val="kk-KZ"/>
        </w:rPr>
        <w:br/>
      </w:r>
      <w:r>
        <w:rPr>
          <w:rFonts w:ascii="Times New Roman" w:hAnsi="Times New Roman"/>
          <w:color w:val="000000"/>
          <w:sz w:val="28"/>
          <w:szCs w:val="28"/>
          <w:shd w:val="clear" w:color="auto" w:fill="FFFFFF"/>
        </w:rPr>
        <w:t>В) Уәде.</w:t>
      </w:r>
      <w:r>
        <w:rPr>
          <w:rFonts w:ascii="Times New Roman" w:hAnsi="Times New Roman"/>
          <w:color w:val="000000"/>
          <w:sz w:val="28"/>
          <w:szCs w:val="28"/>
        </w:rPr>
        <w:br/>
      </w:r>
      <w:r>
        <w:rPr>
          <w:rFonts w:ascii="Times New Roman" w:hAnsi="Times New Roman"/>
          <w:color w:val="000000"/>
          <w:sz w:val="28"/>
          <w:szCs w:val="28"/>
          <w:shd w:val="clear" w:color="auto" w:fill="FFFFFF"/>
        </w:rPr>
        <w:t>С) Болжам</w:t>
      </w:r>
      <w:r>
        <w:rPr>
          <w:rFonts w:ascii="Times New Roman" w:hAnsi="Times New Roman"/>
          <w:color w:val="000000"/>
          <w:sz w:val="28"/>
          <w:szCs w:val="28"/>
        </w:rPr>
        <w:br/>
      </w:r>
      <w:r>
        <w:rPr>
          <w:rFonts w:ascii="Times New Roman" w:hAnsi="Times New Roman"/>
          <w:color w:val="000000"/>
          <w:sz w:val="28"/>
          <w:szCs w:val="28"/>
          <w:shd w:val="clear" w:color="auto" w:fill="FFFFFF"/>
        </w:rPr>
        <w:t>Б) Қағида</w:t>
      </w:r>
      <w:r>
        <w:rPr>
          <w:rFonts w:ascii="Times New Roman" w:hAnsi="Times New Roman"/>
          <w:color w:val="000000"/>
          <w:sz w:val="28"/>
          <w:szCs w:val="28"/>
        </w:rPr>
        <w:br/>
      </w:r>
      <w:r>
        <w:rPr>
          <w:rFonts w:ascii="Times New Roman" w:hAnsi="Times New Roman"/>
          <w:color w:val="000000"/>
          <w:sz w:val="28"/>
          <w:szCs w:val="28"/>
          <w:shd w:val="clear" w:color="auto" w:fill="FFFFFF"/>
        </w:rPr>
        <w:t>Е) Ереж</w:t>
      </w:r>
      <w:r>
        <w:rPr>
          <w:rFonts w:ascii="Times New Roman" w:hAnsi="Times New Roman"/>
          <w:color w:val="000000"/>
          <w:sz w:val="28"/>
          <w:szCs w:val="28"/>
          <w:shd w:val="clear" w:color="auto" w:fill="FFFFFF"/>
          <w:lang w:val="kk-KZ"/>
        </w:rPr>
        <w:t>е</w:t>
      </w:r>
      <w:r>
        <w:rPr>
          <w:rFonts w:ascii="Times New Roman" w:hAnsi="Times New Roman"/>
          <w:color w:val="000000"/>
          <w:sz w:val="28"/>
          <w:szCs w:val="28"/>
        </w:rPr>
        <w:br/>
      </w:r>
      <w:r>
        <w:rPr>
          <w:rFonts w:ascii="Times New Roman" w:hAnsi="Times New Roman"/>
          <w:color w:val="000000"/>
          <w:sz w:val="28"/>
          <w:szCs w:val="28"/>
          <w:shd w:val="clear" w:color="auto" w:fill="FFFFFF"/>
          <w:lang w:val="kk-KZ"/>
        </w:rPr>
        <w:t>151</w:t>
      </w:r>
      <w:r>
        <w:rPr>
          <w:rFonts w:ascii="Times New Roman" w:hAnsi="Times New Roman"/>
          <w:color w:val="000000"/>
          <w:sz w:val="28"/>
          <w:szCs w:val="28"/>
          <w:shd w:val="clear" w:color="auto" w:fill="FFFFFF"/>
        </w:rPr>
        <w:t>. Сұрау есімдіктерін көрсетіңіз.</w:t>
      </w:r>
      <w:r>
        <w:rPr>
          <w:rFonts w:ascii="Times New Roman" w:hAnsi="Times New Roman"/>
          <w:color w:val="000000"/>
          <w:sz w:val="28"/>
          <w:szCs w:val="28"/>
        </w:rPr>
        <w:br/>
      </w:r>
      <w:r>
        <w:rPr>
          <w:rFonts w:ascii="Times New Roman" w:hAnsi="Times New Roman"/>
          <w:color w:val="000000"/>
          <w:sz w:val="28"/>
          <w:szCs w:val="28"/>
          <w:shd w:val="clear" w:color="auto" w:fill="FFFFFF"/>
        </w:rPr>
        <w:t>А) Кім</w:t>
      </w:r>
      <w:r>
        <w:rPr>
          <w:rFonts w:ascii="Times New Roman" w:hAnsi="Times New Roman"/>
          <w:color w:val="000000"/>
          <w:sz w:val="28"/>
          <w:szCs w:val="28"/>
          <w:shd w:val="clear" w:color="auto" w:fill="FFFFFF"/>
          <w:lang w:val="kk-KZ"/>
        </w:rPr>
        <w:t>дер, нелер</w:t>
      </w:r>
      <w:r>
        <w:rPr>
          <w:rFonts w:ascii="Times New Roman" w:hAnsi="Times New Roman"/>
          <w:color w:val="000000"/>
          <w:sz w:val="28"/>
          <w:szCs w:val="28"/>
        </w:rPr>
        <w:br/>
      </w:r>
      <w:r>
        <w:rPr>
          <w:rFonts w:ascii="Times New Roman" w:hAnsi="Times New Roman"/>
          <w:color w:val="000000"/>
          <w:sz w:val="28"/>
          <w:szCs w:val="28"/>
          <w:shd w:val="clear" w:color="auto" w:fill="FFFFFF"/>
        </w:rPr>
        <w:t>В) Ешкім, ештеңе</w:t>
      </w:r>
      <w:r>
        <w:rPr>
          <w:rFonts w:ascii="Times New Roman" w:hAnsi="Times New Roman"/>
          <w:color w:val="000000"/>
          <w:sz w:val="28"/>
          <w:szCs w:val="28"/>
        </w:rPr>
        <w:br/>
      </w:r>
      <w:r>
        <w:rPr>
          <w:rFonts w:ascii="Times New Roman" w:hAnsi="Times New Roman"/>
          <w:color w:val="000000"/>
          <w:sz w:val="28"/>
          <w:szCs w:val="28"/>
          <w:shd w:val="clear" w:color="auto" w:fill="FFFFFF"/>
        </w:rPr>
        <w:t>С) Ешқашан, ешбір</w:t>
      </w:r>
      <w:r>
        <w:rPr>
          <w:rFonts w:ascii="Times New Roman" w:hAnsi="Times New Roman"/>
          <w:color w:val="000000"/>
          <w:sz w:val="28"/>
          <w:szCs w:val="28"/>
        </w:rPr>
        <w:br/>
      </w:r>
      <w:r>
        <w:rPr>
          <w:rFonts w:ascii="Times New Roman" w:hAnsi="Times New Roman"/>
          <w:color w:val="000000"/>
          <w:sz w:val="28"/>
          <w:szCs w:val="28"/>
          <w:shd w:val="clear" w:color="auto" w:fill="FFFFFF"/>
        </w:rPr>
        <w:t>D) Олар, сендер</w:t>
      </w:r>
      <w:r>
        <w:rPr>
          <w:rFonts w:ascii="Times New Roman" w:hAnsi="Times New Roman"/>
          <w:color w:val="000000"/>
          <w:sz w:val="28"/>
          <w:szCs w:val="28"/>
        </w:rPr>
        <w:br/>
      </w:r>
      <w:r>
        <w:rPr>
          <w:rFonts w:ascii="Times New Roman" w:hAnsi="Times New Roman"/>
          <w:color w:val="000000"/>
          <w:sz w:val="28"/>
          <w:szCs w:val="28"/>
          <w:shd w:val="clear" w:color="auto" w:fill="FFFFFF"/>
        </w:rPr>
        <w:t>Е) Ана</w:t>
      </w:r>
      <w:r>
        <w:rPr>
          <w:rFonts w:ascii="Times New Roman" w:hAnsi="Times New Roman"/>
          <w:color w:val="000000"/>
          <w:sz w:val="28"/>
          <w:szCs w:val="28"/>
          <w:shd w:val="clear" w:color="auto" w:fill="FFFFFF"/>
          <w:lang w:val="kk-KZ"/>
        </w:rPr>
        <w:t>лар,</w:t>
      </w:r>
      <w:r>
        <w:rPr>
          <w:rFonts w:ascii="Times New Roman" w:hAnsi="Times New Roman"/>
          <w:color w:val="000000"/>
          <w:sz w:val="28"/>
          <w:szCs w:val="28"/>
          <w:shd w:val="clear" w:color="auto" w:fill="FFFFFF"/>
        </w:rPr>
        <w:t xml:space="preserve"> мына</w:t>
      </w:r>
      <w:r>
        <w:rPr>
          <w:rFonts w:ascii="Times New Roman" w:hAnsi="Times New Roman"/>
          <w:color w:val="000000"/>
          <w:sz w:val="28"/>
          <w:szCs w:val="28"/>
          <w:shd w:val="clear" w:color="auto" w:fill="FFFFFF"/>
          <w:lang w:val="kk-KZ"/>
        </w:rPr>
        <w:t>лар</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152. Оқшау сөздер түрлерін анықтаңыз.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A) Қыстырма, қаратпа, одағай</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В) Шылау, үстеу, есімдік</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Жалғаулық, демеулік, септеулік</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lastRenderedPageBreak/>
        <w:t>D) Жұрнақ, септік, қосымша</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Қысқарған, біріккен, түбір</w:t>
      </w:r>
    </w:p>
    <w:p w:rsidR="00000080" w:rsidRPr="00BF3271"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153.</w:t>
      </w:r>
      <w:r>
        <w:rPr>
          <w:rFonts w:ascii="Times New Roman" w:hAnsi="Times New Roman"/>
          <w:color w:val="000000"/>
          <w:sz w:val="28"/>
          <w:szCs w:val="28"/>
          <w:shd w:val="clear" w:color="auto" w:fill="FFFFFF"/>
        </w:rPr>
        <w:t xml:space="preserve"> Тура мағыналы сөзді табыңыз.</w:t>
      </w:r>
      <w:r>
        <w:rPr>
          <w:rFonts w:ascii="Times New Roman" w:hAnsi="Times New Roman"/>
          <w:color w:val="000000"/>
          <w:sz w:val="28"/>
          <w:szCs w:val="28"/>
        </w:rPr>
        <w:br/>
      </w:r>
      <w:r>
        <w:rPr>
          <w:rFonts w:ascii="Times New Roman" w:hAnsi="Times New Roman"/>
          <w:color w:val="000000"/>
          <w:sz w:val="28"/>
          <w:szCs w:val="28"/>
          <w:shd w:val="clear" w:color="auto" w:fill="FFFFFF"/>
        </w:rPr>
        <w:t>А) Жақсы адам</w:t>
      </w:r>
    </w:p>
    <w:p w:rsidR="00000080" w:rsidRPr="00BF3271"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rPr>
        <w:t>В) Ыстық ықылас</w:t>
      </w:r>
      <w:r>
        <w:rPr>
          <w:rFonts w:ascii="Times New Roman" w:hAnsi="Times New Roman"/>
          <w:color w:val="000000"/>
          <w:sz w:val="28"/>
          <w:szCs w:val="28"/>
        </w:rPr>
        <w:br/>
      </w:r>
      <w:r>
        <w:rPr>
          <w:rFonts w:ascii="Times New Roman" w:hAnsi="Times New Roman"/>
          <w:color w:val="000000"/>
          <w:sz w:val="28"/>
          <w:szCs w:val="28"/>
          <w:shd w:val="clear" w:color="auto" w:fill="FFFFFF"/>
        </w:rPr>
        <w:t>С) Ақ ниетті</w:t>
      </w:r>
      <w:r>
        <w:rPr>
          <w:rFonts w:ascii="Times New Roman" w:hAnsi="Times New Roman"/>
          <w:color w:val="000000"/>
          <w:sz w:val="28"/>
          <w:szCs w:val="28"/>
        </w:rPr>
        <w:br/>
      </w:r>
      <w:r>
        <w:rPr>
          <w:rFonts w:ascii="Times New Roman" w:hAnsi="Times New Roman"/>
          <w:color w:val="000000"/>
          <w:sz w:val="28"/>
          <w:szCs w:val="28"/>
          <w:shd w:val="clear" w:color="auto" w:fill="FFFFFF"/>
        </w:rPr>
        <w:t>D)</w:t>
      </w:r>
      <w:r>
        <w:rPr>
          <w:rFonts w:ascii="Times New Roman" w:hAnsi="Times New Roman"/>
          <w:color w:val="000000"/>
          <w:sz w:val="28"/>
          <w:szCs w:val="28"/>
          <w:shd w:val="clear" w:color="auto" w:fill="FFFFFF"/>
          <w:lang w:val="kk-KZ"/>
        </w:rPr>
        <w:t xml:space="preserve"> </w:t>
      </w:r>
      <w:r>
        <w:rPr>
          <w:rFonts w:ascii="Times New Roman" w:hAnsi="Times New Roman"/>
          <w:color w:val="000000"/>
          <w:sz w:val="28"/>
          <w:szCs w:val="28"/>
          <w:shd w:val="clear" w:color="auto" w:fill="FFFFFF"/>
        </w:rPr>
        <w:t>Суық сөз</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Е) Терең ойлы</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154. Антоним сөздерді табыңыз.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Биік, аласа</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В) Кілтпен ашты</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Әдепті бала</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Әдейі, арнайы</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Қалаға барды</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155. Дауыстылардың тілдің қатысына қарай түрлерін белгілеңіз.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Жуан, жіңішке</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В) Қатаң, ұяң</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C) Езулік, еріндік</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Үнді, қатаң</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Ашық, қысаң</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156. Мәтіннің анықтамасын белгілеңіз.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сөз арқылы жеткізілетін, сөйлеудің шығармашылық нәтижесі</w:t>
      </w:r>
    </w:p>
    <w:p w:rsidR="00000080" w:rsidRPr="00D42116"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D42116">
        <w:rPr>
          <w:rFonts w:ascii="Times New Roman" w:hAnsi="Times New Roman"/>
          <w:color w:val="000000"/>
          <w:sz w:val="28"/>
          <w:szCs w:val="28"/>
          <w:shd w:val="clear" w:color="auto" w:fill="FFFFFF"/>
          <w:lang w:val="kk-KZ"/>
        </w:rPr>
        <w:t xml:space="preserve">В) </w:t>
      </w:r>
      <w:r>
        <w:rPr>
          <w:rFonts w:ascii="Times New Roman" w:hAnsi="Times New Roman"/>
          <w:color w:val="000000"/>
          <w:sz w:val="28"/>
          <w:szCs w:val="28"/>
          <w:shd w:val="clear" w:color="auto" w:fill="FFFFFF"/>
          <w:lang w:val="kk-KZ"/>
        </w:rPr>
        <w:t>адамдардың сөйлесуі арқылы бір-бірін тануып-білуі</w:t>
      </w:r>
      <w:r w:rsidRPr="00D42116">
        <w:rPr>
          <w:rFonts w:ascii="Times New Roman" w:hAnsi="Times New Roman"/>
          <w:color w:val="000000"/>
          <w:sz w:val="28"/>
          <w:szCs w:val="28"/>
          <w:lang w:val="kk-KZ"/>
        </w:rPr>
        <w:br/>
      </w:r>
      <w:r w:rsidRPr="00D42116">
        <w:rPr>
          <w:rFonts w:ascii="Times New Roman" w:hAnsi="Times New Roman"/>
          <w:color w:val="000000"/>
          <w:sz w:val="28"/>
          <w:szCs w:val="28"/>
          <w:shd w:val="clear" w:color="auto" w:fill="FFFFFF"/>
          <w:lang w:val="kk-KZ"/>
        </w:rPr>
        <w:t>C)</w:t>
      </w:r>
      <w:r>
        <w:rPr>
          <w:rFonts w:ascii="Times New Roman" w:hAnsi="Times New Roman"/>
          <w:color w:val="000000"/>
          <w:sz w:val="28"/>
          <w:szCs w:val="28"/>
          <w:shd w:val="clear" w:color="auto" w:fill="FFFFFF"/>
          <w:lang w:val="kk-KZ"/>
        </w:rPr>
        <w:t xml:space="preserve"> қоғамдық ортадағы қызмет түрлері</w:t>
      </w:r>
    </w:p>
    <w:p w:rsidR="00000080" w:rsidRPr="009B61DE"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D42116">
        <w:rPr>
          <w:rFonts w:ascii="Times New Roman" w:hAnsi="Times New Roman"/>
          <w:color w:val="000000"/>
          <w:sz w:val="28"/>
          <w:szCs w:val="28"/>
          <w:shd w:val="clear" w:color="auto" w:fill="FFFFFF"/>
          <w:lang w:val="kk-KZ"/>
        </w:rPr>
        <w:t xml:space="preserve">D) </w:t>
      </w:r>
      <w:r>
        <w:rPr>
          <w:rFonts w:ascii="Times New Roman" w:hAnsi="Times New Roman"/>
          <w:color w:val="000000"/>
          <w:sz w:val="28"/>
          <w:szCs w:val="28"/>
          <w:shd w:val="clear" w:color="auto" w:fill="FFFFFF"/>
          <w:lang w:val="kk-KZ"/>
        </w:rPr>
        <w:t>жаңадан ашылған ереже түрі</w:t>
      </w:r>
      <w:r w:rsidRPr="00D42116">
        <w:rPr>
          <w:rFonts w:ascii="Times New Roman" w:hAnsi="Times New Roman"/>
          <w:color w:val="000000"/>
          <w:sz w:val="28"/>
          <w:szCs w:val="28"/>
          <w:lang w:val="kk-KZ"/>
        </w:rPr>
        <w:br/>
      </w:r>
      <w:r w:rsidRPr="00D42116">
        <w:rPr>
          <w:rFonts w:ascii="Times New Roman" w:hAnsi="Times New Roman"/>
          <w:color w:val="000000"/>
          <w:sz w:val="28"/>
          <w:szCs w:val="28"/>
          <w:shd w:val="clear" w:color="auto" w:fill="FFFFFF"/>
          <w:lang w:val="kk-KZ"/>
        </w:rPr>
        <w:t xml:space="preserve">Е) </w:t>
      </w:r>
      <w:r>
        <w:rPr>
          <w:rFonts w:ascii="Times New Roman" w:hAnsi="Times New Roman"/>
          <w:color w:val="000000"/>
          <w:sz w:val="28"/>
          <w:szCs w:val="28"/>
          <w:shd w:val="clear" w:color="auto" w:fill="FFFFFF"/>
          <w:lang w:val="kk-KZ"/>
        </w:rPr>
        <w:t>тілдік қатынас орнату түрі</w:t>
      </w:r>
      <w:r w:rsidRPr="00D42116">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157</w:t>
      </w:r>
      <w:r w:rsidRPr="00D42116">
        <w:rPr>
          <w:rFonts w:ascii="Times New Roman" w:hAnsi="Times New Roman"/>
          <w:color w:val="000000"/>
          <w:sz w:val="28"/>
          <w:szCs w:val="28"/>
          <w:shd w:val="clear" w:color="auto" w:fill="FFFFFF"/>
          <w:lang w:val="kk-KZ"/>
        </w:rPr>
        <w:t xml:space="preserve">. </w:t>
      </w:r>
      <w:r w:rsidRPr="001D1B85">
        <w:rPr>
          <w:rFonts w:ascii="Times New Roman" w:hAnsi="Times New Roman"/>
          <w:color w:val="000000"/>
          <w:sz w:val="28"/>
          <w:szCs w:val="28"/>
          <w:shd w:val="clear" w:color="auto" w:fill="FFFFFF"/>
          <w:lang w:val="kk-KZ"/>
        </w:rPr>
        <w:t>Сын есімі бар сөз тіркесін табыңыз.</w:t>
      </w:r>
      <w:r w:rsidRPr="001D1B85">
        <w:rPr>
          <w:rFonts w:ascii="Times New Roman" w:hAnsi="Times New Roman"/>
          <w:color w:val="000000"/>
          <w:sz w:val="28"/>
          <w:szCs w:val="28"/>
          <w:lang w:val="kk-KZ"/>
        </w:rPr>
        <w:br/>
      </w:r>
      <w:r w:rsidRPr="001D1B85">
        <w:rPr>
          <w:rFonts w:ascii="Times New Roman" w:hAnsi="Times New Roman"/>
          <w:color w:val="000000"/>
          <w:sz w:val="28"/>
          <w:szCs w:val="28"/>
          <w:shd w:val="clear" w:color="auto" w:fill="FFFFFF"/>
          <w:lang w:val="kk-KZ"/>
        </w:rPr>
        <w:t>А) Әдемі қыз</w:t>
      </w:r>
    </w:p>
    <w:p w:rsidR="00000080" w:rsidRPr="009B61DE"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1D1B85">
        <w:rPr>
          <w:rFonts w:ascii="Times New Roman" w:hAnsi="Times New Roman"/>
          <w:color w:val="000000"/>
          <w:sz w:val="28"/>
          <w:szCs w:val="28"/>
          <w:shd w:val="clear" w:color="auto" w:fill="FFFFFF"/>
          <w:lang w:val="kk-KZ"/>
        </w:rPr>
        <w:t>B) Менің әжем</w:t>
      </w:r>
      <w:r w:rsidRPr="001D1B85">
        <w:rPr>
          <w:rFonts w:ascii="Times New Roman" w:hAnsi="Times New Roman"/>
          <w:color w:val="000000"/>
          <w:sz w:val="28"/>
          <w:szCs w:val="28"/>
          <w:lang w:val="kk-KZ"/>
        </w:rPr>
        <w:br/>
      </w:r>
      <w:r w:rsidRPr="001D1B85">
        <w:rPr>
          <w:rFonts w:ascii="Times New Roman" w:hAnsi="Times New Roman"/>
          <w:color w:val="000000"/>
          <w:sz w:val="28"/>
          <w:szCs w:val="28"/>
          <w:shd w:val="clear" w:color="auto" w:fill="FFFFFF"/>
          <w:lang w:val="kk-KZ"/>
        </w:rPr>
        <w:t>С) Алты адам</w:t>
      </w:r>
      <w:r w:rsidRPr="001D1B85">
        <w:rPr>
          <w:rFonts w:ascii="Times New Roman" w:hAnsi="Times New Roman"/>
          <w:color w:val="000000"/>
          <w:sz w:val="28"/>
          <w:szCs w:val="28"/>
          <w:lang w:val="kk-KZ"/>
        </w:rPr>
        <w:br/>
      </w:r>
      <w:r w:rsidRPr="001D1B85">
        <w:rPr>
          <w:rFonts w:ascii="Times New Roman" w:hAnsi="Times New Roman"/>
          <w:color w:val="000000"/>
          <w:sz w:val="28"/>
          <w:szCs w:val="28"/>
          <w:shd w:val="clear" w:color="auto" w:fill="FFFFFF"/>
          <w:lang w:val="kk-KZ"/>
        </w:rPr>
        <w:t>D) Анау бала</w:t>
      </w:r>
    </w:p>
    <w:p w:rsidR="00000080" w:rsidRPr="009B61DE"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9B61DE">
        <w:rPr>
          <w:rFonts w:ascii="Times New Roman" w:hAnsi="Times New Roman"/>
          <w:color w:val="000000"/>
          <w:sz w:val="28"/>
          <w:szCs w:val="28"/>
          <w:shd w:val="clear" w:color="auto" w:fill="FFFFFF"/>
          <w:lang w:val="kk-KZ"/>
        </w:rPr>
        <w:t>Е) Жеті қыз</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158</w:t>
      </w:r>
      <w:r w:rsidRPr="009B61DE">
        <w:rPr>
          <w:rFonts w:ascii="Times New Roman" w:hAnsi="Times New Roman"/>
          <w:color w:val="000000"/>
          <w:sz w:val="28"/>
          <w:szCs w:val="28"/>
          <w:shd w:val="clear" w:color="auto" w:fill="FFFFFF"/>
          <w:lang w:val="kk-KZ"/>
        </w:rPr>
        <w:t>. Архаизм сөз</w:t>
      </w:r>
      <w:r>
        <w:rPr>
          <w:rFonts w:ascii="Times New Roman" w:hAnsi="Times New Roman"/>
          <w:color w:val="000000"/>
          <w:sz w:val="28"/>
          <w:szCs w:val="28"/>
          <w:shd w:val="clear" w:color="auto" w:fill="FFFFFF"/>
          <w:lang w:val="kk-KZ"/>
        </w:rPr>
        <w:t>ді көрсетіңіз.</w:t>
      </w:r>
      <w:r w:rsidRPr="009B61DE">
        <w:rPr>
          <w:rFonts w:ascii="Times New Roman" w:hAnsi="Times New Roman"/>
          <w:color w:val="000000"/>
          <w:sz w:val="28"/>
          <w:szCs w:val="28"/>
          <w:lang w:val="kk-KZ"/>
        </w:rPr>
        <w:br/>
      </w:r>
      <w:r>
        <w:rPr>
          <w:rFonts w:ascii="Times New Roman" w:hAnsi="Times New Roman"/>
          <w:color w:val="000000"/>
          <w:sz w:val="28"/>
          <w:szCs w:val="28"/>
          <w:shd w:val="clear" w:color="auto" w:fill="FFFFFF"/>
        </w:rPr>
        <w:t>А) сыңсу</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rPr>
        <w:t>В) бағдаршам</w:t>
      </w:r>
      <w:r>
        <w:rPr>
          <w:rFonts w:ascii="Times New Roman" w:hAnsi="Times New Roman"/>
          <w:color w:val="000000"/>
          <w:sz w:val="28"/>
          <w:szCs w:val="28"/>
        </w:rPr>
        <w:br/>
      </w:r>
      <w:r>
        <w:rPr>
          <w:rFonts w:ascii="Times New Roman" w:hAnsi="Times New Roman"/>
          <w:color w:val="000000"/>
          <w:sz w:val="28"/>
          <w:szCs w:val="28"/>
          <w:shd w:val="clear" w:color="auto" w:fill="FFFFFF"/>
        </w:rPr>
        <w:t>С)</w:t>
      </w:r>
      <w:r>
        <w:rPr>
          <w:rFonts w:ascii="Times New Roman" w:hAnsi="Times New Roman"/>
          <w:color w:val="000000"/>
          <w:sz w:val="28"/>
          <w:szCs w:val="28"/>
          <w:shd w:val="clear" w:color="auto" w:fill="FFFFFF"/>
          <w:lang w:val="kk-KZ"/>
        </w:rPr>
        <w:t xml:space="preserve"> </w:t>
      </w:r>
      <w:r>
        <w:rPr>
          <w:rFonts w:ascii="Times New Roman" w:hAnsi="Times New Roman"/>
          <w:color w:val="000000"/>
          <w:sz w:val="28"/>
          <w:szCs w:val="28"/>
          <w:shd w:val="clear" w:color="auto" w:fill="FFFFFF"/>
        </w:rPr>
        <w:t>саяжай</w:t>
      </w:r>
    </w:p>
    <w:p w:rsidR="00000080" w:rsidRPr="001D1B85"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sidRPr="001D1B85">
        <w:rPr>
          <w:rFonts w:ascii="Times New Roman" w:hAnsi="Times New Roman"/>
          <w:color w:val="000000"/>
          <w:sz w:val="28"/>
          <w:szCs w:val="28"/>
          <w:shd w:val="clear" w:color="auto" w:fill="FFFFFF"/>
          <w:lang w:val="kk-KZ"/>
        </w:rPr>
        <w:t>D) жусан</w:t>
      </w:r>
      <w:r w:rsidRPr="001D1B85">
        <w:rPr>
          <w:rFonts w:ascii="Times New Roman" w:hAnsi="Times New Roman"/>
          <w:color w:val="000000"/>
          <w:sz w:val="28"/>
          <w:szCs w:val="28"/>
          <w:lang w:val="kk-KZ"/>
        </w:rPr>
        <w:br/>
      </w:r>
      <w:r w:rsidRPr="001D1B85">
        <w:rPr>
          <w:rFonts w:ascii="Times New Roman" w:hAnsi="Times New Roman"/>
          <w:color w:val="000000"/>
          <w:sz w:val="28"/>
          <w:szCs w:val="28"/>
          <w:shd w:val="clear" w:color="auto" w:fill="FFFFFF"/>
          <w:lang w:val="kk-KZ"/>
        </w:rPr>
        <w:t>Е) қаламақы</w:t>
      </w:r>
    </w:p>
    <w:p w:rsidR="00000080" w:rsidRPr="009B61DE"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lastRenderedPageBreak/>
        <w:t>159</w:t>
      </w:r>
      <w:r w:rsidRPr="001D1B85">
        <w:rPr>
          <w:rFonts w:ascii="Times New Roman" w:hAnsi="Times New Roman"/>
          <w:color w:val="000000"/>
          <w:sz w:val="28"/>
          <w:szCs w:val="28"/>
          <w:shd w:val="clear" w:color="auto" w:fill="FFFFFF"/>
          <w:lang w:val="kk-KZ"/>
        </w:rPr>
        <w:t>.Хабарлы сөйлем</w:t>
      </w:r>
      <w:r>
        <w:rPr>
          <w:rFonts w:ascii="Times New Roman" w:hAnsi="Times New Roman"/>
          <w:color w:val="000000"/>
          <w:sz w:val="28"/>
          <w:szCs w:val="28"/>
          <w:shd w:val="clear" w:color="auto" w:fill="FFFFFF"/>
          <w:lang w:val="kk-KZ"/>
        </w:rPr>
        <w:t>ді табыңыз.</w:t>
      </w:r>
      <w:r w:rsidRPr="001D1B85">
        <w:rPr>
          <w:rFonts w:ascii="Times New Roman" w:hAnsi="Times New Roman"/>
          <w:color w:val="000000"/>
          <w:sz w:val="28"/>
          <w:szCs w:val="28"/>
          <w:lang w:val="kk-KZ"/>
        </w:rPr>
        <w:br/>
      </w:r>
      <w:r>
        <w:rPr>
          <w:rFonts w:ascii="Times New Roman" w:hAnsi="Times New Roman"/>
          <w:color w:val="000000"/>
          <w:sz w:val="28"/>
          <w:szCs w:val="28"/>
          <w:shd w:val="clear" w:color="auto" w:fill="FFFFFF"/>
        </w:rPr>
        <w:t>А) Балалар далада ойнап жүр</w:t>
      </w:r>
    </w:p>
    <w:p w:rsidR="00000080" w:rsidRPr="009B61DE"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rPr>
        <w:t>В) Сен қашан келесің</w:t>
      </w:r>
      <w:r>
        <w:rPr>
          <w:rFonts w:ascii="Times New Roman" w:hAnsi="Times New Roman"/>
          <w:color w:val="000000"/>
          <w:sz w:val="28"/>
          <w:szCs w:val="28"/>
        </w:rPr>
        <w:br/>
      </w:r>
      <w:r>
        <w:rPr>
          <w:rFonts w:ascii="Times New Roman" w:hAnsi="Times New Roman"/>
          <w:color w:val="000000"/>
          <w:sz w:val="28"/>
          <w:szCs w:val="28"/>
          <w:shd w:val="clear" w:color="auto" w:fill="FFFFFF"/>
        </w:rPr>
        <w:t>С)</w:t>
      </w:r>
      <w:r>
        <w:rPr>
          <w:rFonts w:ascii="Times New Roman" w:hAnsi="Times New Roman"/>
          <w:color w:val="000000"/>
          <w:sz w:val="28"/>
          <w:szCs w:val="28"/>
          <w:shd w:val="clear" w:color="auto" w:fill="FFFFFF"/>
          <w:lang w:val="kk-KZ"/>
        </w:rPr>
        <w:t xml:space="preserve"> </w:t>
      </w:r>
      <w:r>
        <w:rPr>
          <w:rFonts w:ascii="Times New Roman" w:hAnsi="Times New Roman"/>
          <w:color w:val="000000"/>
          <w:sz w:val="28"/>
          <w:szCs w:val="28"/>
          <w:shd w:val="clear" w:color="auto" w:fill="FFFFFF"/>
        </w:rPr>
        <w:t>Жауап берсең</w:t>
      </w:r>
      <w:r>
        <w:rPr>
          <w:rFonts w:ascii="Times New Roman" w:hAnsi="Times New Roman"/>
          <w:color w:val="000000"/>
          <w:sz w:val="28"/>
          <w:szCs w:val="28"/>
          <w:shd w:val="clear" w:color="auto" w:fill="FFFFFF"/>
          <w:lang w:val="kk-KZ"/>
        </w:rPr>
        <w:t>ші</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D) Әттең, кешігіп қалдың-ау</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Келгеніңе қанша болды</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160. Антоним сөздер</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биік-аласа</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В) жап-жаңа</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үлкен-үлкен</w:t>
      </w:r>
    </w:p>
    <w:p w:rsidR="00000080" w:rsidRPr="00D16305" w:rsidRDefault="00000080" w:rsidP="00000080">
      <w:pPr>
        <w:autoSpaceDE w:val="0"/>
        <w:autoSpaceDN w:val="0"/>
        <w:adjustRightInd w:val="0"/>
        <w:snapToGrid w:val="0"/>
        <w:spacing w:after="0" w:line="240" w:lineRule="auto"/>
        <w:rPr>
          <w:rFonts w:ascii="Times New Roman" w:hAnsi="Times New Roman"/>
          <w:color w:val="000000"/>
          <w:sz w:val="28"/>
          <w:szCs w:val="28"/>
          <w:shd w:val="clear" w:color="auto" w:fill="FFFFFF"/>
          <w:lang w:val="kk-KZ"/>
        </w:rPr>
      </w:pPr>
      <w:r w:rsidRPr="00D16305">
        <w:rPr>
          <w:rFonts w:ascii="Times New Roman" w:hAnsi="Times New Roman"/>
          <w:color w:val="000000"/>
          <w:sz w:val="28"/>
          <w:szCs w:val="28"/>
          <w:shd w:val="clear" w:color="auto" w:fill="FFFFFF"/>
          <w:lang w:val="kk-KZ"/>
        </w:rPr>
        <w:t xml:space="preserve">D) </w:t>
      </w:r>
      <w:r>
        <w:rPr>
          <w:rFonts w:ascii="Times New Roman" w:hAnsi="Times New Roman"/>
          <w:color w:val="000000"/>
          <w:sz w:val="28"/>
          <w:szCs w:val="28"/>
          <w:shd w:val="clear" w:color="auto" w:fill="FFFFFF"/>
          <w:lang w:val="kk-KZ"/>
        </w:rPr>
        <w:t>қап-қатты</w:t>
      </w:r>
      <w:r w:rsidRPr="00D16305">
        <w:rPr>
          <w:rFonts w:ascii="Times New Roman" w:hAnsi="Times New Roman"/>
          <w:color w:val="000000"/>
          <w:sz w:val="28"/>
          <w:szCs w:val="28"/>
          <w:lang w:val="kk-KZ"/>
        </w:rPr>
        <w:br/>
      </w:r>
      <w:r w:rsidRPr="00D16305">
        <w:rPr>
          <w:rFonts w:ascii="Times New Roman" w:hAnsi="Times New Roman"/>
          <w:color w:val="000000"/>
          <w:sz w:val="28"/>
          <w:szCs w:val="28"/>
          <w:shd w:val="clear" w:color="auto" w:fill="FFFFFF"/>
          <w:lang w:val="kk-KZ"/>
        </w:rPr>
        <w:t xml:space="preserve">Е) </w:t>
      </w:r>
      <w:r>
        <w:rPr>
          <w:rFonts w:ascii="Times New Roman" w:hAnsi="Times New Roman"/>
          <w:color w:val="000000"/>
          <w:sz w:val="28"/>
          <w:szCs w:val="28"/>
          <w:shd w:val="clear" w:color="auto" w:fill="FFFFFF"/>
          <w:lang w:val="kk-KZ"/>
        </w:rPr>
        <w:t>кіп-кішкентай</w:t>
      </w:r>
      <w:r w:rsidRPr="00D16305">
        <w:rPr>
          <w:rFonts w:ascii="Times New Roman" w:hAnsi="Times New Roman"/>
          <w:color w:val="000000"/>
          <w:sz w:val="28"/>
          <w:szCs w:val="28"/>
          <w:lang w:val="kk-KZ"/>
        </w:rPr>
        <w:br/>
      </w:r>
      <w:r w:rsidRPr="00D16305">
        <w:rPr>
          <w:rFonts w:ascii="Times New Roman" w:hAnsi="Times New Roman"/>
          <w:color w:val="000000"/>
          <w:sz w:val="28"/>
          <w:szCs w:val="28"/>
          <w:shd w:val="clear" w:color="auto" w:fill="FFFFFF"/>
          <w:lang w:val="kk-KZ"/>
        </w:rPr>
        <w:t>161. Ауыспалы мағынада қолданылып тұрған сөз</w:t>
      </w:r>
      <w:r>
        <w:rPr>
          <w:rFonts w:ascii="Times New Roman" w:hAnsi="Times New Roman"/>
          <w:color w:val="000000"/>
          <w:sz w:val="28"/>
          <w:szCs w:val="28"/>
          <w:shd w:val="clear" w:color="auto" w:fill="FFFFFF"/>
          <w:lang w:val="kk-KZ"/>
        </w:rPr>
        <w:t>ді белгілеңіз.</w:t>
      </w:r>
      <w:r w:rsidRPr="00D16305">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Бетің қисық болса, айна</w:t>
      </w:r>
      <w:r w:rsidRPr="00D16305">
        <w:rPr>
          <w:rFonts w:ascii="Times New Roman" w:hAnsi="Times New Roman"/>
          <w:color w:val="000000"/>
          <w:sz w:val="28"/>
          <w:szCs w:val="28"/>
          <w:shd w:val="clear" w:color="auto" w:fill="FFFFFF"/>
          <w:lang w:val="kk-KZ"/>
        </w:rPr>
        <w:t>ға өкпелеме.</w:t>
      </w:r>
      <w:r w:rsidRPr="00D16305">
        <w:rPr>
          <w:rFonts w:ascii="Times New Roman" w:hAnsi="Times New Roman"/>
          <w:color w:val="000000"/>
          <w:sz w:val="28"/>
          <w:szCs w:val="28"/>
          <w:lang w:val="kk-KZ"/>
        </w:rPr>
        <w:br/>
      </w:r>
      <w:r w:rsidRPr="00D16305">
        <w:rPr>
          <w:rFonts w:ascii="Times New Roman" w:hAnsi="Times New Roman"/>
          <w:color w:val="000000"/>
          <w:sz w:val="28"/>
          <w:szCs w:val="28"/>
          <w:shd w:val="clear" w:color="auto" w:fill="FFFFFF"/>
          <w:lang w:val="kk-KZ"/>
        </w:rPr>
        <w:t>А) қисық</w:t>
      </w:r>
    </w:p>
    <w:p w:rsidR="00000080" w:rsidRPr="00D16305" w:rsidRDefault="00000080" w:rsidP="00000080">
      <w:pPr>
        <w:autoSpaceDE w:val="0"/>
        <w:autoSpaceDN w:val="0"/>
        <w:adjustRightInd w:val="0"/>
        <w:snapToGrid w:val="0"/>
        <w:spacing w:after="0" w:line="240" w:lineRule="auto"/>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В) бе</w:t>
      </w:r>
      <w:r w:rsidRPr="00D16305">
        <w:rPr>
          <w:rFonts w:ascii="Times New Roman" w:hAnsi="Times New Roman"/>
          <w:color w:val="000000"/>
          <w:sz w:val="28"/>
          <w:szCs w:val="28"/>
          <w:shd w:val="clear" w:color="auto" w:fill="FFFFFF"/>
          <w:lang w:val="kk-KZ"/>
        </w:rPr>
        <w:t>тің</w:t>
      </w:r>
      <w:r w:rsidRPr="00D16305">
        <w:rPr>
          <w:rFonts w:ascii="Times New Roman" w:hAnsi="Times New Roman"/>
          <w:color w:val="000000"/>
          <w:sz w:val="28"/>
          <w:szCs w:val="28"/>
          <w:lang w:val="kk-KZ"/>
        </w:rPr>
        <w:br/>
      </w:r>
      <w:r w:rsidRPr="00D16305">
        <w:rPr>
          <w:rFonts w:ascii="Times New Roman" w:hAnsi="Times New Roman"/>
          <w:color w:val="000000"/>
          <w:sz w:val="28"/>
          <w:szCs w:val="28"/>
          <w:shd w:val="clear" w:color="auto" w:fill="FFFFFF"/>
          <w:lang w:val="kk-KZ"/>
        </w:rPr>
        <w:t>С) болса</w:t>
      </w:r>
      <w:r w:rsidRPr="00D16305">
        <w:rPr>
          <w:rFonts w:ascii="Times New Roman" w:hAnsi="Times New Roman"/>
          <w:color w:val="000000"/>
          <w:sz w:val="28"/>
          <w:szCs w:val="28"/>
          <w:lang w:val="kk-KZ"/>
        </w:rPr>
        <w:br/>
      </w:r>
      <w:r w:rsidRPr="001D1B85">
        <w:rPr>
          <w:rFonts w:ascii="Times New Roman" w:hAnsi="Times New Roman"/>
          <w:color w:val="000000"/>
          <w:sz w:val="28"/>
          <w:szCs w:val="28"/>
          <w:shd w:val="clear" w:color="auto" w:fill="FFFFFF"/>
          <w:lang w:val="kk-KZ"/>
        </w:rPr>
        <w:t>D</w:t>
      </w:r>
      <w:r w:rsidRPr="00D16305">
        <w:rPr>
          <w:rFonts w:ascii="Times New Roman" w:hAnsi="Times New Roman"/>
          <w:color w:val="000000"/>
          <w:sz w:val="28"/>
          <w:szCs w:val="28"/>
          <w:shd w:val="clear" w:color="auto" w:fill="FFFFFF"/>
          <w:lang w:val="kk-KZ"/>
        </w:rPr>
        <w:t>) а</w:t>
      </w:r>
      <w:r>
        <w:rPr>
          <w:rFonts w:ascii="Times New Roman" w:hAnsi="Times New Roman"/>
          <w:color w:val="000000"/>
          <w:sz w:val="28"/>
          <w:szCs w:val="28"/>
          <w:shd w:val="clear" w:color="auto" w:fill="FFFFFF"/>
          <w:lang w:val="kk-KZ"/>
        </w:rPr>
        <w:t>йнаға</w:t>
      </w:r>
      <w:r w:rsidRPr="00D16305">
        <w:rPr>
          <w:rFonts w:ascii="Times New Roman" w:hAnsi="Times New Roman"/>
          <w:color w:val="000000"/>
          <w:sz w:val="28"/>
          <w:szCs w:val="28"/>
          <w:lang w:val="kk-KZ"/>
        </w:rPr>
        <w:br/>
      </w:r>
      <w:r w:rsidRPr="00D16305">
        <w:rPr>
          <w:rFonts w:ascii="Times New Roman" w:hAnsi="Times New Roman"/>
          <w:color w:val="000000"/>
          <w:sz w:val="28"/>
          <w:szCs w:val="28"/>
          <w:shd w:val="clear" w:color="auto" w:fill="FFFFFF"/>
          <w:lang w:val="kk-KZ"/>
        </w:rPr>
        <w:t>Е) өкпелеме</w:t>
      </w:r>
    </w:p>
    <w:p w:rsidR="00000080" w:rsidRDefault="00000080" w:rsidP="00000080">
      <w:pPr>
        <w:autoSpaceDE w:val="0"/>
        <w:autoSpaceDN w:val="0"/>
        <w:adjustRightInd w:val="0"/>
        <w:snapToGrid w:val="0"/>
        <w:spacing w:after="0" w:line="240" w:lineRule="auto"/>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162. Диалект сөзді көрсетіңіз.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қарбыз, дарбаза</w:t>
      </w:r>
    </w:p>
    <w:p w:rsidR="00000080" w:rsidRDefault="00000080" w:rsidP="00000080">
      <w:pPr>
        <w:autoSpaceDE w:val="0"/>
        <w:autoSpaceDN w:val="0"/>
        <w:adjustRightInd w:val="0"/>
        <w:snapToGrid w:val="0"/>
        <w:spacing w:after="0" w:line="240" w:lineRule="auto"/>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В)</w:t>
      </w:r>
      <w:r>
        <w:rPr>
          <w:rFonts w:ascii="Times New Roman" w:hAnsi="Times New Roman"/>
          <w:color w:val="000000"/>
          <w:sz w:val="28"/>
          <w:szCs w:val="28"/>
          <w:shd w:val="clear" w:color="auto" w:fill="FFFFFF"/>
          <w:lang w:val="kk-KZ"/>
        </w:rPr>
        <w:t xml:space="preserve"> </w:t>
      </w:r>
      <w:r>
        <w:rPr>
          <w:rFonts w:ascii="Times New Roman" w:hAnsi="Times New Roman"/>
          <w:color w:val="000000"/>
          <w:sz w:val="28"/>
          <w:szCs w:val="28"/>
          <w:shd w:val="clear" w:color="auto" w:fill="FFFFFF"/>
        </w:rPr>
        <w:t>бөз, боз</w:t>
      </w:r>
      <w:r>
        <w:rPr>
          <w:rFonts w:ascii="Times New Roman" w:hAnsi="Times New Roman"/>
          <w:color w:val="000000"/>
          <w:sz w:val="28"/>
          <w:szCs w:val="28"/>
        </w:rPr>
        <w:br/>
      </w:r>
      <w:r>
        <w:rPr>
          <w:rFonts w:ascii="Times New Roman" w:hAnsi="Times New Roman"/>
          <w:color w:val="000000"/>
          <w:sz w:val="28"/>
          <w:szCs w:val="28"/>
          <w:shd w:val="clear" w:color="auto" w:fill="FFFFFF"/>
        </w:rPr>
        <w:t>С) қара, а</w:t>
      </w:r>
      <w:r>
        <w:rPr>
          <w:rFonts w:ascii="Times New Roman" w:hAnsi="Times New Roman"/>
          <w:color w:val="000000"/>
          <w:sz w:val="28"/>
          <w:szCs w:val="28"/>
          <w:shd w:val="clear" w:color="auto" w:fill="FFFFFF"/>
          <w:lang w:val="kk-KZ"/>
        </w:rPr>
        <w:t>ласа</w:t>
      </w:r>
      <w:r>
        <w:rPr>
          <w:rFonts w:ascii="Times New Roman" w:hAnsi="Times New Roman"/>
          <w:color w:val="000000"/>
          <w:sz w:val="28"/>
          <w:szCs w:val="28"/>
        </w:rPr>
        <w:br/>
      </w:r>
      <w:r>
        <w:rPr>
          <w:rFonts w:ascii="Times New Roman" w:hAnsi="Times New Roman"/>
          <w:color w:val="000000"/>
          <w:sz w:val="28"/>
          <w:szCs w:val="28"/>
          <w:shd w:val="clear" w:color="auto" w:fill="FFFFFF"/>
        </w:rPr>
        <w:t>D) оның, соған</w:t>
      </w:r>
      <w:r>
        <w:rPr>
          <w:rFonts w:ascii="Times New Roman" w:hAnsi="Times New Roman"/>
          <w:color w:val="000000"/>
          <w:sz w:val="28"/>
          <w:szCs w:val="28"/>
        </w:rPr>
        <w:br/>
      </w:r>
      <w:r>
        <w:rPr>
          <w:rFonts w:ascii="Times New Roman" w:hAnsi="Times New Roman"/>
          <w:color w:val="000000"/>
          <w:sz w:val="28"/>
          <w:szCs w:val="28"/>
          <w:shd w:val="clear" w:color="auto" w:fill="FFFFFF"/>
        </w:rPr>
        <w:t>Е) орман, тоғай</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163</w:t>
      </w:r>
      <w:r>
        <w:rPr>
          <w:rFonts w:ascii="Times New Roman" w:hAnsi="Times New Roman"/>
          <w:color w:val="000000"/>
          <w:sz w:val="28"/>
          <w:szCs w:val="28"/>
          <w:shd w:val="clear" w:color="auto" w:fill="FFFFFF"/>
        </w:rPr>
        <w:t>.</w:t>
      </w:r>
      <w:r>
        <w:rPr>
          <w:rFonts w:ascii="Times New Roman" w:hAnsi="Times New Roman"/>
          <w:color w:val="000000"/>
          <w:sz w:val="28"/>
          <w:szCs w:val="28"/>
          <w:shd w:val="clear" w:color="auto" w:fill="FFFFFF"/>
          <w:lang w:val="kk-KZ"/>
        </w:rPr>
        <w:t xml:space="preserve"> </w:t>
      </w:r>
      <w:r>
        <w:rPr>
          <w:rFonts w:ascii="Times New Roman" w:hAnsi="Times New Roman"/>
          <w:color w:val="000000"/>
          <w:sz w:val="28"/>
          <w:szCs w:val="28"/>
          <w:shd w:val="clear" w:color="auto" w:fill="FFFFFF"/>
        </w:rPr>
        <w:t>Архаизмге жататын сөз</w:t>
      </w:r>
      <w:r>
        <w:rPr>
          <w:rFonts w:ascii="Times New Roman" w:hAnsi="Times New Roman"/>
          <w:color w:val="000000"/>
          <w:sz w:val="28"/>
          <w:szCs w:val="28"/>
          <w:shd w:val="clear" w:color="auto" w:fill="FFFFFF"/>
          <w:lang w:val="kk-KZ"/>
        </w:rPr>
        <w:t>ді белгілеңіз.</w:t>
      </w:r>
      <w:r>
        <w:rPr>
          <w:rFonts w:ascii="Times New Roman" w:hAnsi="Times New Roman"/>
          <w:color w:val="000000"/>
          <w:sz w:val="28"/>
          <w:szCs w:val="28"/>
        </w:rPr>
        <w:br/>
      </w:r>
      <w:r>
        <w:rPr>
          <w:rFonts w:ascii="Times New Roman" w:hAnsi="Times New Roman"/>
          <w:color w:val="000000"/>
          <w:sz w:val="28"/>
          <w:szCs w:val="28"/>
          <w:shd w:val="clear" w:color="auto" w:fill="FFFFFF"/>
        </w:rPr>
        <w:t>А)</w:t>
      </w:r>
      <w:r>
        <w:rPr>
          <w:rFonts w:ascii="Times New Roman" w:hAnsi="Times New Roman"/>
          <w:color w:val="000000"/>
          <w:sz w:val="28"/>
          <w:szCs w:val="28"/>
          <w:shd w:val="clear" w:color="auto" w:fill="FFFFFF"/>
          <w:lang w:val="kk-KZ"/>
        </w:rPr>
        <w:t xml:space="preserve"> </w:t>
      </w:r>
      <w:r>
        <w:rPr>
          <w:rFonts w:ascii="Times New Roman" w:hAnsi="Times New Roman"/>
          <w:color w:val="000000"/>
          <w:sz w:val="28"/>
          <w:szCs w:val="28"/>
          <w:shd w:val="clear" w:color="auto" w:fill="FFFFFF"/>
        </w:rPr>
        <w:t>қорамсақ</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rPr>
        <w:t>В) балмұздақ</w:t>
      </w:r>
      <w:r>
        <w:rPr>
          <w:rFonts w:ascii="Times New Roman" w:hAnsi="Times New Roman"/>
          <w:color w:val="000000"/>
          <w:sz w:val="28"/>
          <w:szCs w:val="28"/>
        </w:rPr>
        <w:br/>
      </w:r>
      <w:r>
        <w:rPr>
          <w:rFonts w:ascii="Times New Roman" w:hAnsi="Times New Roman"/>
          <w:color w:val="000000"/>
          <w:sz w:val="28"/>
          <w:szCs w:val="28"/>
          <w:shd w:val="clear" w:color="auto" w:fill="FFFFFF"/>
        </w:rPr>
        <w:t>С) ғарышкер</w:t>
      </w:r>
    </w:p>
    <w:p w:rsidR="00000080" w:rsidRDefault="00000080" w:rsidP="00000080">
      <w:pPr>
        <w:autoSpaceDE w:val="0"/>
        <w:autoSpaceDN w:val="0"/>
        <w:adjustRightInd w:val="0"/>
        <w:snapToGrid w:val="0"/>
        <w:spacing w:after="0"/>
        <w:rPr>
          <w:rFonts w:ascii="Times New Roman" w:hAnsi="Times New Roman"/>
          <w:color w:val="000000"/>
          <w:sz w:val="28"/>
          <w:szCs w:val="28"/>
          <w:lang w:val="kk-KZ"/>
        </w:rPr>
      </w:pPr>
      <w:r>
        <w:rPr>
          <w:rFonts w:ascii="Times New Roman" w:hAnsi="Times New Roman"/>
          <w:color w:val="000000"/>
          <w:sz w:val="28"/>
          <w:szCs w:val="28"/>
          <w:shd w:val="clear" w:color="auto" w:fill="FFFFFF"/>
          <w:lang w:val="kk-KZ"/>
        </w:rPr>
        <w:t>D) ақпарат</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термин</w:t>
      </w:r>
    </w:p>
    <w:p w:rsidR="00000080" w:rsidRPr="00262FEC" w:rsidRDefault="00000080" w:rsidP="00000080">
      <w:pPr>
        <w:autoSpaceDE w:val="0"/>
        <w:autoSpaceDN w:val="0"/>
        <w:adjustRightInd w:val="0"/>
        <w:snapToGrid w:val="0"/>
        <w:spacing w:after="0"/>
        <w:rPr>
          <w:rFonts w:ascii="Times New Roman" w:hAnsi="Times New Roman"/>
          <w:sz w:val="28"/>
          <w:szCs w:val="28"/>
          <w:shd w:val="clear" w:color="auto" w:fill="FFFFFF"/>
          <w:lang w:val="kk-KZ"/>
        </w:rPr>
      </w:pPr>
      <w:r>
        <w:rPr>
          <w:rFonts w:ascii="Times New Roman" w:hAnsi="Times New Roman"/>
          <w:color w:val="000000"/>
          <w:sz w:val="28"/>
          <w:szCs w:val="28"/>
          <w:shd w:val="clear" w:color="auto" w:fill="FFFFFF"/>
          <w:lang w:val="kk-KZ"/>
        </w:rPr>
        <w:t>164. Көмекші есімді тіркесті табыңыз.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мәдениеттің іші</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В) ауылдың малы</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баланың бесігі</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адамдардың тілі</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қоғамның болашағы</w:t>
      </w:r>
      <w:r>
        <w:rPr>
          <w:rFonts w:ascii="Times New Roman" w:hAnsi="Times New Roman"/>
          <w:color w:val="000000"/>
          <w:sz w:val="28"/>
          <w:szCs w:val="28"/>
          <w:lang w:val="kk-KZ"/>
        </w:rPr>
        <w:br/>
      </w:r>
      <w:r w:rsidRPr="00262FEC">
        <w:rPr>
          <w:rFonts w:ascii="Times New Roman" w:hAnsi="Times New Roman"/>
          <w:sz w:val="28"/>
          <w:szCs w:val="28"/>
          <w:shd w:val="clear" w:color="auto" w:fill="FFFFFF"/>
          <w:lang w:val="kk-KZ"/>
        </w:rPr>
        <w:t>165.</w:t>
      </w:r>
      <w:r w:rsidRPr="001D1B85">
        <w:rPr>
          <w:rFonts w:ascii="Times New Roman" w:hAnsi="Times New Roman"/>
          <w:sz w:val="28"/>
          <w:szCs w:val="28"/>
          <w:shd w:val="clear" w:color="auto" w:fill="FFFFFF"/>
          <w:lang w:val="kk-KZ"/>
        </w:rPr>
        <w:t xml:space="preserve"> </w:t>
      </w:r>
      <w:r>
        <w:rPr>
          <w:rFonts w:ascii="Times New Roman" w:hAnsi="Times New Roman"/>
          <w:sz w:val="28"/>
          <w:szCs w:val="28"/>
          <w:shd w:val="clear" w:color="auto" w:fill="FFFFFF"/>
          <w:lang w:val="kk-KZ"/>
        </w:rPr>
        <w:t>Мәтіндердің тақырыптары ... болады.</w:t>
      </w:r>
      <w:r w:rsidRPr="00262FEC">
        <w:rPr>
          <w:rFonts w:ascii="Times New Roman" w:hAnsi="Times New Roman"/>
          <w:sz w:val="28"/>
          <w:szCs w:val="28"/>
          <w:lang w:val="kk-KZ"/>
        </w:rPr>
        <w:br/>
      </w:r>
      <w:r>
        <w:rPr>
          <w:rFonts w:ascii="Times New Roman" w:hAnsi="Times New Roman"/>
          <w:sz w:val="28"/>
          <w:szCs w:val="28"/>
          <w:shd w:val="clear" w:color="auto" w:fill="FFFFFF"/>
          <w:lang w:val="kk-KZ"/>
        </w:rPr>
        <w:t>А) әр түрлі</w:t>
      </w:r>
    </w:p>
    <w:p w:rsidR="00000080" w:rsidRPr="00262FEC" w:rsidRDefault="00000080" w:rsidP="00000080">
      <w:pPr>
        <w:autoSpaceDE w:val="0"/>
        <w:autoSpaceDN w:val="0"/>
        <w:adjustRightInd w:val="0"/>
        <w:snapToGrid w:val="0"/>
        <w:spacing w:after="0"/>
        <w:rPr>
          <w:rFonts w:ascii="Times New Roman" w:hAnsi="Times New Roman"/>
          <w:sz w:val="28"/>
          <w:szCs w:val="28"/>
          <w:shd w:val="clear" w:color="auto" w:fill="FFFFFF"/>
          <w:lang w:val="kk-KZ"/>
        </w:rPr>
      </w:pPr>
      <w:r w:rsidRPr="00262FEC">
        <w:rPr>
          <w:rFonts w:ascii="Times New Roman" w:hAnsi="Times New Roman"/>
          <w:sz w:val="28"/>
          <w:szCs w:val="28"/>
          <w:shd w:val="clear" w:color="auto" w:fill="FFFFFF"/>
          <w:lang w:val="kk-KZ"/>
        </w:rPr>
        <w:t xml:space="preserve">В) </w:t>
      </w:r>
      <w:r>
        <w:rPr>
          <w:rFonts w:ascii="Times New Roman" w:hAnsi="Times New Roman"/>
          <w:sz w:val="28"/>
          <w:szCs w:val="28"/>
          <w:shd w:val="clear" w:color="auto" w:fill="FFFFFF"/>
          <w:lang w:val="kk-KZ"/>
        </w:rPr>
        <w:t>бірдей</w:t>
      </w:r>
      <w:r w:rsidRPr="00262FEC">
        <w:rPr>
          <w:rFonts w:ascii="Times New Roman" w:hAnsi="Times New Roman"/>
          <w:sz w:val="28"/>
          <w:szCs w:val="28"/>
          <w:lang w:val="kk-KZ"/>
        </w:rPr>
        <w:br/>
      </w:r>
      <w:r>
        <w:rPr>
          <w:rFonts w:ascii="Times New Roman" w:hAnsi="Times New Roman"/>
          <w:sz w:val="28"/>
          <w:szCs w:val="28"/>
          <w:shd w:val="clear" w:color="auto" w:fill="FFFFFF"/>
          <w:lang w:val="kk-KZ"/>
        </w:rPr>
        <w:t>С) қысқа</w:t>
      </w:r>
    </w:p>
    <w:p w:rsidR="00000080" w:rsidRDefault="00000080" w:rsidP="00000080">
      <w:pPr>
        <w:autoSpaceDE w:val="0"/>
        <w:autoSpaceDN w:val="0"/>
        <w:adjustRightInd w:val="0"/>
        <w:snapToGrid w:val="0"/>
        <w:spacing w:after="0"/>
        <w:rPr>
          <w:rFonts w:ascii="Times New Roman" w:hAnsi="Times New Roman"/>
          <w:color w:val="000000"/>
          <w:sz w:val="28"/>
          <w:szCs w:val="28"/>
          <w:lang w:val="kk-KZ"/>
        </w:rPr>
      </w:pPr>
      <w:r w:rsidRPr="00262FEC">
        <w:rPr>
          <w:rFonts w:ascii="Times New Roman" w:hAnsi="Times New Roman"/>
          <w:sz w:val="28"/>
          <w:szCs w:val="28"/>
          <w:shd w:val="clear" w:color="auto" w:fill="FFFFFF"/>
          <w:lang w:val="kk-KZ"/>
        </w:rPr>
        <w:lastRenderedPageBreak/>
        <w:t xml:space="preserve">D) </w:t>
      </w:r>
      <w:r>
        <w:rPr>
          <w:rFonts w:ascii="Times New Roman" w:hAnsi="Times New Roman"/>
          <w:sz w:val="28"/>
          <w:szCs w:val="28"/>
          <w:shd w:val="clear" w:color="auto" w:fill="FFFFFF"/>
          <w:lang w:val="kk-KZ"/>
        </w:rPr>
        <w:t>ұзақ</w:t>
      </w:r>
      <w:r w:rsidRPr="00262FEC">
        <w:rPr>
          <w:rFonts w:ascii="Times New Roman" w:hAnsi="Times New Roman"/>
          <w:sz w:val="28"/>
          <w:szCs w:val="28"/>
          <w:lang w:val="kk-KZ"/>
        </w:rPr>
        <w:br/>
      </w:r>
      <w:r w:rsidRPr="00262FEC">
        <w:rPr>
          <w:rFonts w:ascii="Times New Roman" w:hAnsi="Times New Roman"/>
          <w:sz w:val="28"/>
          <w:szCs w:val="28"/>
          <w:shd w:val="clear" w:color="auto" w:fill="FFFFFF"/>
          <w:lang w:val="kk-KZ"/>
        </w:rPr>
        <w:t xml:space="preserve">Е) </w:t>
      </w:r>
      <w:r>
        <w:rPr>
          <w:rFonts w:ascii="Times New Roman" w:hAnsi="Times New Roman"/>
          <w:sz w:val="28"/>
          <w:szCs w:val="28"/>
          <w:shd w:val="clear" w:color="auto" w:fill="FFFFFF"/>
          <w:lang w:val="kk-KZ"/>
        </w:rPr>
        <w:t>көлемді</w:t>
      </w:r>
      <w:r w:rsidRPr="00262FEC">
        <w:rPr>
          <w:rFonts w:ascii="Times New Roman" w:hAnsi="Times New Roman"/>
          <w:sz w:val="28"/>
          <w:szCs w:val="28"/>
          <w:lang w:val="kk-KZ"/>
        </w:rPr>
        <w:br/>
      </w:r>
      <w:r>
        <w:rPr>
          <w:rFonts w:ascii="Times New Roman" w:hAnsi="Times New Roman"/>
          <w:color w:val="000000"/>
          <w:sz w:val="28"/>
          <w:szCs w:val="28"/>
          <w:shd w:val="clear" w:color="auto" w:fill="FFFFFF"/>
          <w:lang w:val="kk-KZ"/>
        </w:rPr>
        <w:t>166.Сын есімнің салыстырмалы шырай түрін табыңыз.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үлкенірек</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В) мәдениетті</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жеп-жеңіл</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D) қып-қызыл</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аса үлкен</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167. Жіктеу есімдігін табыңыз.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біздер</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В) кімдер</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өзіміз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бәріміз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барлығы</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168. Шығыс септігінде тұрған сілтеу есімдігін табыңыз.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бұдан</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В) онымен</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маған</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D) бізден</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сенен</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169. Емле бойынша дұрыс жазылған күрделі жалқы есімді анықтаңыз.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«Абай жолы» романы</w:t>
      </w:r>
    </w:p>
    <w:p w:rsidR="00000080" w:rsidRDefault="00000080" w:rsidP="00000080">
      <w:pPr>
        <w:autoSpaceDE w:val="0"/>
        <w:autoSpaceDN w:val="0"/>
        <w:adjustRightInd w:val="0"/>
        <w:snapToGrid w:val="0"/>
        <w:spacing w:after="0"/>
        <w:rPr>
          <w:rFonts w:ascii="Times New Roman" w:hAnsi="Times New Roman"/>
          <w:color w:val="000000"/>
          <w:sz w:val="28"/>
          <w:szCs w:val="28"/>
          <w:lang w:val="kk-KZ"/>
        </w:rPr>
      </w:pPr>
      <w:r>
        <w:rPr>
          <w:rFonts w:ascii="Times New Roman" w:hAnsi="Times New Roman"/>
          <w:color w:val="000000"/>
          <w:sz w:val="28"/>
          <w:szCs w:val="28"/>
          <w:shd w:val="clear" w:color="auto" w:fill="FFFFFF"/>
          <w:lang w:val="kk-KZ"/>
        </w:rPr>
        <w:t>В) Балдырған журналы</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Менің атым Қожа фильмі</w:t>
      </w:r>
      <w:r>
        <w:rPr>
          <w:rFonts w:ascii="Times New Roman" w:hAnsi="Times New Roman"/>
          <w:color w:val="000000"/>
          <w:sz w:val="28"/>
          <w:szCs w:val="28"/>
          <w:lang w:val="kk-KZ"/>
        </w:rPr>
        <w:br/>
      </w:r>
      <w:r>
        <w:rPr>
          <w:rFonts w:ascii="Times New Roman" w:hAnsi="Times New Roman"/>
          <w:color w:val="000000"/>
          <w:sz w:val="28"/>
          <w:szCs w:val="28"/>
          <w:shd w:val="clear" w:color="auto" w:fill="FFFFFF"/>
        </w:rPr>
        <w:t>D</w:t>
      </w:r>
      <w:r>
        <w:rPr>
          <w:rFonts w:ascii="Times New Roman" w:hAnsi="Times New Roman"/>
          <w:color w:val="000000"/>
          <w:sz w:val="28"/>
          <w:szCs w:val="28"/>
          <w:shd w:val="clear" w:color="auto" w:fill="FFFFFF"/>
          <w:lang w:val="kk-KZ"/>
        </w:rPr>
        <w:t>) Университет студенті</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Әкімшілік мүшелері</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170. Термин сөздерді көрсетіңіз.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А) эвфемизм, дисфемизм</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В) диалект, қоғам</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С) адам, халық</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тіл, жағдаят</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Е) мәдениет, әдептілік</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171. Биік” сөзінің тура мағынада қолданғанын белгілеңіз.</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A) Биік тау</w:t>
      </w:r>
      <w:r>
        <w:rPr>
          <w:rStyle w:val="apple-converted-space"/>
          <w:rFonts w:ascii="Times New Roman" w:hAnsi="Times New Roman"/>
          <w:color w:val="000000"/>
          <w:sz w:val="28"/>
          <w:szCs w:val="28"/>
          <w:shd w:val="clear" w:color="auto" w:fill="FFFFFF"/>
          <w:lang w:val="kk-KZ"/>
        </w:rPr>
        <w:t> </w:t>
      </w:r>
    </w:p>
    <w:p w:rsidR="00000080" w:rsidRDefault="00000080" w:rsidP="00000080">
      <w:pPr>
        <w:autoSpaceDE w:val="0"/>
        <w:autoSpaceDN w:val="0"/>
        <w:adjustRightInd w:val="0"/>
        <w:snapToGrid w:val="0"/>
        <w:spacing w:after="0"/>
        <w:rPr>
          <w:rStyle w:val="apple-converted-space"/>
        </w:rPr>
      </w:pPr>
      <w:r>
        <w:rPr>
          <w:rFonts w:ascii="Times New Roman" w:hAnsi="Times New Roman"/>
          <w:sz w:val="28"/>
          <w:szCs w:val="28"/>
          <w:lang w:val="kk-KZ"/>
        </w:rPr>
        <w:t xml:space="preserve">В) </w:t>
      </w:r>
      <w:r>
        <w:rPr>
          <w:rFonts w:ascii="Times New Roman" w:hAnsi="Times New Roman"/>
          <w:color w:val="000000"/>
          <w:sz w:val="28"/>
          <w:szCs w:val="28"/>
          <w:shd w:val="clear" w:color="auto" w:fill="FFFFFF"/>
          <w:lang w:val="kk-KZ"/>
        </w:rPr>
        <w:t>Биік сезім</w:t>
      </w:r>
    </w:p>
    <w:p w:rsidR="00000080" w:rsidRDefault="00000080" w:rsidP="00000080">
      <w:pPr>
        <w:autoSpaceDE w:val="0"/>
        <w:autoSpaceDN w:val="0"/>
        <w:adjustRightInd w:val="0"/>
        <w:snapToGrid w:val="0"/>
        <w:spacing w:after="0"/>
        <w:rPr>
          <w:rStyle w:val="apple-converted-space"/>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C) Биік ой</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Биік тұлға</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E) Биік сөз</w:t>
      </w:r>
    </w:p>
    <w:p w:rsidR="00000080" w:rsidRPr="007110CC" w:rsidRDefault="00000080" w:rsidP="00000080">
      <w:pPr>
        <w:autoSpaceDE w:val="0"/>
        <w:autoSpaceDN w:val="0"/>
        <w:adjustRightInd w:val="0"/>
        <w:snapToGrid w:val="0"/>
        <w:spacing w:after="0"/>
        <w:rPr>
          <w:lang w:val="kk-KZ"/>
        </w:rPr>
      </w:pPr>
      <w:r>
        <w:rPr>
          <w:rFonts w:ascii="Times New Roman" w:hAnsi="Times New Roman"/>
          <w:color w:val="000000"/>
          <w:sz w:val="28"/>
          <w:szCs w:val="28"/>
          <w:shd w:val="clear" w:color="auto" w:fill="FFFFFF"/>
          <w:lang w:val="kk-KZ"/>
        </w:rPr>
        <w:lastRenderedPageBreak/>
        <w:t>172.  «</w:t>
      </w:r>
      <w:r>
        <w:rPr>
          <w:rFonts w:ascii="Times New Roman" w:hAnsi="Times New Roman"/>
          <w:color w:val="000000"/>
          <w:sz w:val="28"/>
          <w:szCs w:val="28"/>
          <w:lang w:val="kk-KZ"/>
        </w:rPr>
        <w:t>Көздің жауын алғандай» тіркесінің мағынасын белгілеңіз.</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A) әдемі</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 xml:space="preserve">В) қызық </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C) жаңа</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әдепті</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E) әсерлі</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173. Ауыспалы мағынада тұрған сөзді көрсетіңіз.</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Бұлақтың көзін ашу – игі іс.</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A) Көзін</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В) Бұлақтың</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shd w:val="clear" w:color="auto" w:fill="FFFFFF"/>
          <w:lang w:val="kk-KZ"/>
        </w:rPr>
        <w:t xml:space="preserve"> </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C) Ашу</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Игі</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E) Іс</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174. Сөздің тура мағынасын табыңыз.</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A) Оң қолым ұйып қалды.</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В) Сүт таңертең ұйып қалды.</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shd w:val="clear" w:color="auto" w:fill="FFFFFF"/>
          <w:lang w:val="kk-KZ"/>
        </w:rPr>
        <w:t xml:space="preserve"> </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C) Әңгіме ұйып тыңдалды.</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Олар сүттей ұйып отыр.</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E) Сүттей ұйыған жанұя.</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175. Көп мағыналы сөздің анықтамасын белгілеңіз.</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 xml:space="preserve">A) </w:t>
      </w:r>
      <w:r>
        <w:rPr>
          <w:rFonts w:ascii="Times New Roman" w:hAnsi="Times New Roman"/>
          <w:color w:val="000000"/>
          <w:sz w:val="28"/>
          <w:szCs w:val="28"/>
          <w:shd w:val="clear" w:color="auto" w:fill="FFFFFF"/>
        </w:rPr>
        <w:t>Сөздің екі я одан да көп мағынаға ие болуы.</w:t>
      </w:r>
      <w:r>
        <w:rPr>
          <w:rStyle w:val="apple-converted-space"/>
          <w:rFonts w:ascii="Times New Roman" w:hAnsi="Times New Roman"/>
          <w:color w:val="000000"/>
          <w:sz w:val="28"/>
          <w:szCs w:val="28"/>
          <w:shd w:val="clear" w:color="auto" w:fill="FFFFFF"/>
        </w:rPr>
        <w:t> </w:t>
      </w:r>
    </w:p>
    <w:p w:rsidR="00000080" w:rsidRDefault="00000080" w:rsidP="00000080">
      <w:pPr>
        <w:autoSpaceDE w:val="0"/>
        <w:autoSpaceDN w:val="0"/>
        <w:adjustRightInd w:val="0"/>
        <w:snapToGrid w:val="0"/>
        <w:spacing w:after="0"/>
        <w:rPr>
          <w:rFonts w:ascii="Times New Roman" w:hAnsi="Times New Roman"/>
          <w:sz w:val="28"/>
          <w:szCs w:val="28"/>
          <w:shd w:val="clear" w:color="auto" w:fill="FDFDFD"/>
          <w:lang w:val="kk-KZ"/>
        </w:rPr>
      </w:pPr>
      <w:r>
        <w:rPr>
          <w:rFonts w:ascii="Times New Roman" w:hAnsi="Times New Roman"/>
          <w:color w:val="000000"/>
          <w:sz w:val="28"/>
          <w:szCs w:val="28"/>
          <w:shd w:val="clear" w:color="auto" w:fill="FFFFFF"/>
          <w:lang w:val="kk-KZ"/>
        </w:rPr>
        <w:t>В) Затты атап білдіретін мағынасы.</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C) Мағынасы басқа-басқа сөздер тобы.</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D) Біркелкі дыбысталып айтылатын сөз.</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Pr>
          <w:rFonts w:ascii="Times New Roman" w:hAnsi="Times New Roman"/>
          <w:color w:val="000000"/>
          <w:sz w:val="28"/>
          <w:szCs w:val="28"/>
          <w:shd w:val="clear" w:color="auto" w:fill="FFFFFF"/>
          <w:lang w:val="kk-KZ"/>
        </w:rPr>
        <w:t>E) Мағыналары бір-біріне жақын сөздер тобы.</w:t>
      </w:r>
      <w:r>
        <w:rPr>
          <w:rStyle w:val="apple-converted-space"/>
          <w:rFonts w:ascii="Times New Roman" w:hAnsi="Times New Roman"/>
          <w:color w:val="000000"/>
          <w:sz w:val="28"/>
          <w:szCs w:val="28"/>
          <w:shd w:val="clear" w:color="auto" w:fill="FFFFFF"/>
          <w:lang w:val="kk-KZ"/>
        </w:rPr>
        <w:t> </w:t>
      </w:r>
      <w:r>
        <w:rPr>
          <w:rFonts w:ascii="Times New Roman" w:hAnsi="Times New Roman"/>
          <w:color w:val="000000"/>
          <w:sz w:val="28"/>
          <w:szCs w:val="28"/>
          <w:lang w:val="kk-KZ"/>
        </w:rPr>
        <w:br/>
      </w:r>
      <w:r w:rsidRPr="0044041D">
        <w:rPr>
          <w:rFonts w:ascii="Times New Roman" w:hAnsi="Times New Roman"/>
          <w:sz w:val="28"/>
          <w:szCs w:val="28"/>
          <w:shd w:val="clear" w:color="auto" w:fill="FDFDFD"/>
          <w:lang w:val="kk-KZ"/>
        </w:rPr>
        <w:t xml:space="preserve">176. </w:t>
      </w:r>
      <w:r>
        <w:rPr>
          <w:rFonts w:ascii="Times New Roman" w:hAnsi="Times New Roman"/>
          <w:sz w:val="28"/>
          <w:szCs w:val="28"/>
          <w:shd w:val="clear" w:color="auto" w:fill="FDFDFD"/>
          <w:lang w:val="kk-KZ"/>
        </w:rPr>
        <w:t>«Ит арқасы қиянда» тұрақты тіркесіне қойылатын сұрақты белгілеңіз.</w:t>
      </w:r>
    </w:p>
    <w:p w:rsidR="00000080" w:rsidRPr="000F1130" w:rsidRDefault="00000080" w:rsidP="00000080">
      <w:pPr>
        <w:autoSpaceDE w:val="0"/>
        <w:autoSpaceDN w:val="0"/>
        <w:adjustRightInd w:val="0"/>
        <w:snapToGrid w:val="0"/>
        <w:spacing w:after="0"/>
        <w:rPr>
          <w:rFonts w:ascii="Times New Roman" w:hAnsi="Times New Roman"/>
          <w:sz w:val="28"/>
          <w:szCs w:val="28"/>
          <w:shd w:val="clear" w:color="auto" w:fill="FDFDFD"/>
          <w:lang w:val="kk-KZ"/>
        </w:rPr>
      </w:pPr>
      <w:r w:rsidRPr="0044041D">
        <w:rPr>
          <w:rFonts w:ascii="Times New Roman" w:hAnsi="Times New Roman"/>
          <w:sz w:val="28"/>
          <w:szCs w:val="28"/>
          <w:shd w:val="clear" w:color="auto" w:fill="FDFDFD"/>
          <w:lang w:val="kk-KZ"/>
        </w:rPr>
        <w:t xml:space="preserve">А) </w:t>
      </w:r>
      <w:r>
        <w:rPr>
          <w:rFonts w:ascii="Times New Roman" w:hAnsi="Times New Roman"/>
          <w:sz w:val="28"/>
          <w:szCs w:val="28"/>
          <w:shd w:val="clear" w:color="auto" w:fill="FDFDFD"/>
          <w:lang w:val="kk-KZ"/>
        </w:rPr>
        <w:t>қайда?</w:t>
      </w:r>
      <w:r w:rsidRPr="0044041D">
        <w:rPr>
          <w:rFonts w:ascii="Times New Roman" w:hAnsi="Times New Roman"/>
          <w:sz w:val="28"/>
          <w:szCs w:val="28"/>
          <w:lang w:val="kk-KZ"/>
        </w:rPr>
        <w:br/>
      </w:r>
      <w:r w:rsidRPr="00280F91">
        <w:rPr>
          <w:rFonts w:ascii="Times New Roman" w:hAnsi="Times New Roman"/>
          <w:sz w:val="28"/>
          <w:szCs w:val="28"/>
          <w:shd w:val="clear" w:color="auto" w:fill="FDFDFD"/>
          <w:lang w:val="kk-KZ"/>
        </w:rPr>
        <w:t xml:space="preserve">В) </w:t>
      </w:r>
      <w:r>
        <w:rPr>
          <w:rFonts w:ascii="Times New Roman" w:hAnsi="Times New Roman"/>
          <w:sz w:val="28"/>
          <w:szCs w:val="28"/>
          <w:shd w:val="clear" w:color="auto" w:fill="FDFDFD"/>
          <w:lang w:val="kk-KZ"/>
        </w:rPr>
        <w:t>қалай?</w:t>
      </w:r>
      <w:r w:rsidRPr="00280F91">
        <w:rPr>
          <w:rFonts w:ascii="Times New Roman" w:hAnsi="Times New Roman"/>
          <w:sz w:val="28"/>
          <w:szCs w:val="28"/>
          <w:lang w:val="kk-KZ"/>
        </w:rPr>
        <w:br/>
      </w:r>
      <w:r w:rsidRPr="00280F91">
        <w:rPr>
          <w:rFonts w:ascii="Times New Roman" w:hAnsi="Times New Roman"/>
          <w:sz w:val="28"/>
          <w:szCs w:val="28"/>
          <w:shd w:val="clear" w:color="auto" w:fill="FDFDFD"/>
          <w:lang w:val="kk-KZ"/>
        </w:rPr>
        <w:t xml:space="preserve">С) </w:t>
      </w:r>
      <w:r>
        <w:rPr>
          <w:rFonts w:ascii="Times New Roman" w:hAnsi="Times New Roman"/>
          <w:sz w:val="28"/>
          <w:szCs w:val="28"/>
          <w:shd w:val="clear" w:color="auto" w:fill="FDFDFD"/>
          <w:lang w:val="kk-KZ"/>
        </w:rPr>
        <w:t>қашан?</w:t>
      </w:r>
      <w:r w:rsidRPr="00280F91">
        <w:rPr>
          <w:rFonts w:ascii="Times New Roman" w:hAnsi="Times New Roman"/>
          <w:sz w:val="28"/>
          <w:szCs w:val="28"/>
          <w:lang w:val="kk-KZ"/>
        </w:rPr>
        <w:br/>
      </w:r>
      <w:r w:rsidRPr="0044041D">
        <w:rPr>
          <w:rFonts w:ascii="Times New Roman" w:hAnsi="Times New Roman"/>
          <w:sz w:val="28"/>
          <w:szCs w:val="28"/>
          <w:shd w:val="clear" w:color="auto" w:fill="FDFDFD"/>
        </w:rPr>
        <w:t xml:space="preserve">D) </w:t>
      </w:r>
      <w:r>
        <w:rPr>
          <w:rFonts w:ascii="Times New Roman" w:hAnsi="Times New Roman"/>
          <w:sz w:val="28"/>
          <w:szCs w:val="28"/>
          <w:shd w:val="clear" w:color="auto" w:fill="FDFDFD"/>
          <w:lang w:val="kk-KZ"/>
        </w:rPr>
        <w:t>кіммен?</w:t>
      </w:r>
      <w:r w:rsidRPr="0044041D">
        <w:rPr>
          <w:rFonts w:ascii="Times New Roman" w:hAnsi="Times New Roman"/>
          <w:sz w:val="28"/>
          <w:szCs w:val="28"/>
        </w:rPr>
        <w:br/>
      </w:r>
      <w:r>
        <w:rPr>
          <w:rFonts w:ascii="Times New Roman" w:hAnsi="Times New Roman"/>
          <w:sz w:val="28"/>
          <w:szCs w:val="28"/>
          <w:shd w:val="clear" w:color="auto" w:fill="FDFDFD"/>
        </w:rPr>
        <w:t xml:space="preserve">Е) </w:t>
      </w:r>
      <w:r>
        <w:rPr>
          <w:rFonts w:ascii="Times New Roman" w:hAnsi="Times New Roman"/>
          <w:sz w:val="28"/>
          <w:szCs w:val="28"/>
          <w:shd w:val="clear" w:color="auto" w:fill="FDFDFD"/>
          <w:lang w:val="kk-KZ"/>
        </w:rPr>
        <w:t>кімдерге?</w:t>
      </w:r>
    </w:p>
    <w:p w:rsidR="00000080" w:rsidRPr="007110CC" w:rsidRDefault="00000080" w:rsidP="00000080">
      <w:pPr>
        <w:autoSpaceDE w:val="0"/>
        <w:autoSpaceDN w:val="0"/>
        <w:adjustRightInd w:val="0"/>
        <w:snapToGrid w:val="0"/>
        <w:spacing w:after="0"/>
        <w:rPr>
          <w:shd w:val="clear" w:color="auto" w:fill="FDFDFD"/>
          <w:lang w:val="kk-KZ"/>
        </w:rPr>
      </w:pPr>
      <w:r>
        <w:rPr>
          <w:rFonts w:ascii="Times New Roman" w:hAnsi="Times New Roman"/>
          <w:color w:val="000000"/>
          <w:sz w:val="28"/>
          <w:szCs w:val="28"/>
          <w:shd w:val="clear" w:color="auto" w:fill="FDFDFD"/>
          <w:lang w:val="kk-KZ"/>
        </w:rPr>
        <w:t>177. Тек тұрлаулы мүшелерден тұрған сөйлемді белгілеңіз.</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t>A) Жұмыс басталды.</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t>B) Өзі шеткерірек тұр екен.</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t>C) Көп ұзамай жауын басылды.</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t>D) Өңі алабұрта күрең тартқан.</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t>E) Бүгін жиналыс кеш басталды.</w:t>
      </w: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DFDFD"/>
          <w:lang w:val="kk-KZ"/>
        </w:rPr>
      </w:pPr>
      <w:r>
        <w:rPr>
          <w:rFonts w:ascii="Times New Roman" w:hAnsi="Times New Roman"/>
          <w:color w:val="000000"/>
          <w:sz w:val="28"/>
          <w:szCs w:val="28"/>
          <w:shd w:val="clear" w:color="auto" w:fill="FDFDFD"/>
          <w:lang w:val="kk-KZ"/>
        </w:rPr>
        <w:t>178. Атаулы сөйлемді табыңыз.</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t>A) Бұрқыраған ақ қар.</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lastRenderedPageBreak/>
        <w:t>B) Беті албыраған қыз келді.</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t>C) Сулы жерде шөп өседі.</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t>D) Көрмегеніңді көрдің.</w:t>
      </w:r>
      <w:r>
        <w:rPr>
          <w:rFonts w:ascii="Times New Roman" w:hAnsi="Times New Roman"/>
          <w:color w:val="000000"/>
          <w:sz w:val="28"/>
          <w:szCs w:val="28"/>
          <w:lang w:val="kk-KZ"/>
        </w:rPr>
        <w:br/>
      </w:r>
      <w:r>
        <w:rPr>
          <w:rFonts w:ascii="Times New Roman" w:hAnsi="Times New Roman"/>
          <w:color w:val="000000"/>
          <w:sz w:val="28"/>
          <w:szCs w:val="28"/>
          <w:shd w:val="clear" w:color="auto" w:fill="FDFDFD"/>
          <w:lang w:val="kk-KZ"/>
        </w:rPr>
        <w:t>E) Өркенің өссін.</w:t>
      </w:r>
    </w:p>
    <w:p w:rsidR="00000080" w:rsidRDefault="00000080" w:rsidP="002613DC">
      <w:pPr>
        <w:pStyle w:val="1e"/>
        <w:numPr>
          <w:ilvl w:val="0"/>
          <w:numId w:val="61"/>
        </w:numPr>
        <w:spacing w:after="0"/>
        <w:ind w:left="0" w:firstLine="0"/>
        <w:rPr>
          <w:rFonts w:ascii="Times New Roman" w:hAnsi="Times New Roman"/>
          <w:sz w:val="28"/>
          <w:szCs w:val="28"/>
          <w:lang w:val="kk-KZ"/>
        </w:rPr>
      </w:pPr>
      <w:r>
        <w:rPr>
          <w:rFonts w:ascii="Times New Roman" w:hAnsi="Times New Roman"/>
          <w:sz w:val="28"/>
          <w:szCs w:val="28"/>
          <w:lang w:val="kk-KZ"/>
        </w:rPr>
        <w:t>Сауалнама дегеніміз – ...</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A) нақты адамдар тобына сұрақтар қою арқылы алғашқы ақпаратты жинау әдісі</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B) адамдар арасындағы байланыстың орнауы мен дамуы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C) адамның өзімен-өзі қарым-қатынас жасауы</w:t>
      </w:r>
    </w:p>
    <w:p w:rsidR="00000080" w:rsidRPr="005F5DB3"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D) адамдар тобымен алдын </w:t>
      </w:r>
      <w:r w:rsidRPr="005F5DB3">
        <w:rPr>
          <w:rFonts w:ascii="Times New Roman" w:hAnsi="Times New Roman"/>
          <w:sz w:val="28"/>
          <w:szCs w:val="28"/>
          <w:lang w:val="kk-KZ"/>
        </w:rPr>
        <w:t>ала қойылған тақырыпқа әңгімелесу</w:t>
      </w:r>
    </w:p>
    <w:p w:rsidR="00000080" w:rsidRDefault="00000080" w:rsidP="00000080">
      <w:pPr>
        <w:pStyle w:val="1e"/>
        <w:spacing w:after="0"/>
        <w:ind w:left="0"/>
        <w:rPr>
          <w:rFonts w:ascii="Times New Roman" w:hAnsi="Times New Roman"/>
          <w:color w:val="606060"/>
          <w:sz w:val="28"/>
          <w:szCs w:val="28"/>
          <w:lang w:val="kk-KZ"/>
        </w:rPr>
      </w:pPr>
      <w:r w:rsidRPr="00960699">
        <w:rPr>
          <w:rFonts w:ascii="Times New Roman" w:hAnsi="Times New Roman"/>
          <w:sz w:val="28"/>
          <w:szCs w:val="28"/>
          <w:lang w:val="kk-KZ"/>
        </w:rPr>
        <w:t>E</w:t>
      </w:r>
      <w:r>
        <w:rPr>
          <w:rFonts w:ascii="Times New Roman" w:hAnsi="Times New Roman"/>
          <w:sz w:val="28"/>
          <w:szCs w:val="28"/>
          <w:lang w:val="kk-KZ"/>
        </w:rPr>
        <w:t xml:space="preserve">) адамдар арасында жағымды жаңалықтармен хабар бөлісу </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noProof/>
          <w:sz w:val="28"/>
          <w:szCs w:val="28"/>
          <w:lang w:val="kk-KZ"/>
        </w:rPr>
        <w:t>Шешен мен шаршытоп арасындағы тілдік қатынасты атаңыз.</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en-US"/>
        </w:rPr>
        <w:t>A</w:t>
      </w:r>
      <w:r>
        <w:rPr>
          <w:rFonts w:ascii="Times New Roman" w:hAnsi="Times New Roman"/>
          <w:noProof/>
          <w:sz w:val="28"/>
          <w:szCs w:val="28"/>
          <w:lang w:val="kk-KZ"/>
        </w:rPr>
        <w:t>) ұжымдық коммуникация</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en-US"/>
        </w:rPr>
        <w:t>B</w:t>
      </w:r>
      <w:r>
        <w:rPr>
          <w:rFonts w:ascii="Times New Roman" w:hAnsi="Times New Roman"/>
          <w:noProof/>
          <w:sz w:val="28"/>
          <w:szCs w:val="28"/>
          <w:lang w:val="kk-KZ"/>
        </w:rPr>
        <w:t>) коммуникативтік байланыс</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C)</w:t>
      </w:r>
      <w:r>
        <w:rPr>
          <w:rFonts w:ascii="Times New Roman" w:hAnsi="Times New Roman"/>
          <w:noProof/>
          <w:szCs w:val="28"/>
          <w:lang w:val="kk-KZ"/>
        </w:rPr>
        <w:t xml:space="preserve"> </w:t>
      </w:r>
      <w:r>
        <w:rPr>
          <w:rFonts w:ascii="Times New Roman" w:hAnsi="Times New Roman"/>
          <w:noProof/>
          <w:sz w:val="28"/>
          <w:szCs w:val="28"/>
          <w:lang w:val="kk-KZ"/>
        </w:rPr>
        <w:t>кітаби тіл нормасы</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D) сөйлеу тілі нормасы</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E) </w:t>
      </w:r>
      <w:r>
        <w:rPr>
          <w:rFonts w:ascii="Times New Roman" w:hAnsi="Times New Roman"/>
          <w:sz w:val="28"/>
          <w:szCs w:val="28"/>
          <w:lang w:val="kk-KZ"/>
        </w:rPr>
        <w:t>күнделікті сөйлесу мен әңгімелесу</w:t>
      </w:r>
    </w:p>
    <w:p w:rsidR="00000080" w:rsidRDefault="00000080" w:rsidP="002613DC">
      <w:pPr>
        <w:pStyle w:val="1e"/>
        <w:numPr>
          <w:ilvl w:val="0"/>
          <w:numId w:val="61"/>
        </w:numPr>
        <w:spacing w:after="0"/>
        <w:ind w:left="0" w:firstLine="0"/>
        <w:rPr>
          <w:rFonts w:ascii="Times New Roman" w:hAnsi="Times New Roman"/>
          <w:sz w:val="28"/>
          <w:szCs w:val="28"/>
          <w:lang w:val="kk-KZ"/>
        </w:rPr>
      </w:pPr>
      <w:r>
        <w:rPr>
          <w:rFonts w:ascii="Times New Roman" w:hAnsi="Times New Roman"/>
          <w:sz w:val="28"/>
          <w:szCs w:val="28"/>
          <w:lang w:val="kk-KZ"/>
        </w:rPr>
        <w:t>Сөйлесім әрекетінің түрлері нешеу екендігін анықтаңыз.</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en-US"/>
        </w:rPr>
        <w:t>A</w:t>
      </w:r>
      <w:r>
        <w:rPr>
          <w:rFonts w:ascii="Times New Roman" w:hAnsi="Times New Roman"/>
          <w:sz w:val="28"/>
          <w:szCs w:val="28"/>
          <w:lang w:val="kk-KZ"/>
        </w:rPr>
        <w:t>) 5</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en-US"/>
        </w:rPr>
        <w:t>B</w:t>
      </w:r>
      <w:r>
        <w:rPr>
          <w:rFonts w:ascii="Times New Roman" w:hAnsi="Times New Roman"/>
          <w:sz w:val="28"/>
          <w:szCs w:val="28"/>
          <w:lang w:val="kk-KZ"/>
        </w:rPr>
        <w:t>) 3</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en-US"/>
        </w:rPr>
        <w:t>C</w:t>
      </w:r>
      <w:r>
        <w:rPr>
          <w:rFonts w:ascii="Times New Roman" w:hAnsi="Times New Roman"/>
          <w:sz w:val="28"/>
          <w:szCs w:val="28"/>
          <w:lang w:val="kk-KZ"/>
        </w:rPr>
        <w:t>) 2</w:t>
      </w:r>
    </w:p>
    <w:p w:rsidR="00000080" w:rsidRDefault="00000080" w:rsidP="00000080">
      <w:pPr>
        <w:pStyle w:val="1e"/>
        <w:spacing w:after="0"/>
        <w:ind w:left="0"/>
        <w:rPr>
          <w:rFonts w:ascii="Times New Roman" w:hAnsi="Times New Roman"/>
          <w:sz w:val="28"/>
          <w:szCs w:val="28"/>
          <w:lang w:val="en-US"/>
        </w:rPr>
      </w:pPr>
      <w:r>
        <w:rPr>
          <w:rFonts w:ascii="Times New Roman" w:hAnsi="Times New Roman"/>
          <w:sz w:val="28"/>
          <w:szCs w:val="28"/>
          <w:lang w:val="en-US"/>
        </w:rPr>
        <w:t>D</w:t>
      </w:r>
      <w:r>
        <w:rPr>
          <w:rFonts w:ascii="Times New Roman" w:hAnsi="Times New Roman"/>
          <w:sz w:val="28"/>
          <w:szCs w:val="28"/>
          <w:lang w:val="kk-KZ"/>
        </w:rPr>
        <w:t>) 6</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en-US"/>
        </w:rPr>
        <w:t>E</w:t>
      </w:r>
      <w:r>
        <w:rPr>
          <w:rFonts w:ascii="Times New Roman" w:hAnsi="Times New Roman"/>
          <w:sz w:val="28"/>
          <w:szCs w:val="28"/>
          <w:lang w:val="kk-KZ"/>
        </w:rPr>
        <w:t>) 7</w:t>
      </w:r>
    </w:p>
    <w:p w:rsidR="00000080" w:rsidRDefault="00000080" w:rsidP="002613DC">
      <w:pPr>
        <w:pStyle w:val="1e"/>
        <w:numPr>
          <w:ilvl w:val="0"/>
          <w:numId w:val="61"/>
        </w:numPr>
        <w:spacing w:after="0"/>
        <w:ind w:left="0" w:firstLine="0"/>
        <w:rPr>
          <w:rFonts w:ascii="Times New Roman" w:hAnsi="Times New Roman"/>
          <w:sz w:val="28"/>
          <w:szCs w:val="28"/>
          <w:lang w:val="kk-KZ"/>
        </w:rPr>
      </w:pPr>
      <w:r>
        <w:rPr>
          <w:rFonts w:ascii="Times New Roman" w:hAnsi="Times New Roman"/>
          <w:sz w:val="28"/>
          <w:szCs w:val="28"/>
          <w:lang w:val="kk-KZ"/>
        </w:rPr>
        <w:t>Ғылыми стильге ... ... қажет</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A) нақтылық, </w:t>
      </w:r>
      <w:hyperlink r:id="rId113" w:tooltip="Логика" w:history="1">
        <w:r w:rsidRPr="00692CA6">
          <w:rPr>
            <w:rStyle w:val="a3"/>
            <w:rFonts w:ascii="Times New Roman" w:hAnsi="Times New Roman"/>
            <w:sz w:val="28"/>
            <w:szCs w:val="28"/>
            <w:lang w:val="kk-KZ"/>
          </w:rPr>
          <w:t>логикалық</w:t>
        </w:r>
      </w:hyperlink>
      <w:r w:rsidRPr="00692CA6">
        <w:rPr>
          <w:rFonts w:ascii="Times New Roman" w:hAnsi="Times New Roman"/>
          <w:sz w:val="28"/>
          <w:szCs w:val="28"/>
          <w:lang w:val="kk-KZ"/>
        </w:rPr>
        <w:t xml:space="preserve">, </w:t>
      </w:r>
      <w:hyperlink r:id="rId114" w:tooltip="Мазмұн" w:history="1">
        <w:r w:rsidRPr="00692CA6">
          <w:rPr>
            <w:rStyle w:val="a3"/>
            <w:rFonts w:ascii="Times New Roman" w:hAnsi="Times New Roman"/>
            <w:sz w:val="28"/>
            <w:szCs w:val="28"/>
            <w:lang w:val="kk-KZ"/>
          </w:rPr>
          <w:t>мазмұн</w:t>
        </w:r>
      </w:hyperlink>
      <w:r>
        <w:rPr>
          <w:rFonts w:ascii="Times New Roman" w:hAnsi="Times New Roman"/>
          <w:sz w:val="28"/>
          <w:szCs w:val="28"/>
          <w:lang w:val="kk-KZ"/>
        </w:rPr>
        <w:t xml:space="preserve"> дәлелділігі</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B) варваризмдер, кәсіби сөздер, жаргондар, диалектілер </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C)</w:t>
      </w:r>
      <w:r>
        <w:rPr>
          <w:lang w:val="kk-KZ"/>
        </w:rPr>
        <w:t xml:space="preserve"> </w:t>
      </w:r>
      <w:r>
        <w:rPr>
          <w:rFonts w:ascii="Times New Roman" w:hAnsi="Times New Roman"/>
          <w:sz w:val="28"/>
          <w:szCs w:val="28"/>
          <w:lang w:val="kk-KZ"/>
        </w:rPr>
        <w:t>сөздің эстетикалық қуаты, сөздің бейнелілігі болуы өте</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D)</w:t>
      </w:r>
      <w:r>
        <w:rPr>
          <w:lang w:val="kk-KZ"/>
        </w:rPr>
        <w:t xml:space="preserve"> </w:t>
      </w:r>
      <w:r>
        <w:rPr>
          <w:rFonts w:ascii="Times New Roman" w:hAnsi="Times New Roman"/>
          <w:sz w:val="28"/>
          <w:szCs w:val="28"/>
          <w:lang w:val="kk-KZ"/>
        </w:rPr>
        <w:t>материалдардың ақпараттық және директивалық болып келуі</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E) тілдің қоғамдық ортада ресми қатынастар аясында қызмет етуі</w:t>
      </w:r>
    </w:p>
    <w:p w:rsidR="00000080" w:rsidRPr="00B847FB" w:rsidRDefault="00000080" w:rsidP="00000080">
      <w:pPr>
        <w:spacing w:after="0"/>
        <w:rPr>
          <w:rFonts w:ascii="Times New Roman" w:hAnsi="Times New Roman"/>
          <w:sz w:val="28"/>
          <w:szCs w:val="28"/>
          <w:lang w:val="kk-KZ"/>
        </w:rPr>
      </w:pPr>
      <w:r w:rsidRPr="001D1B85">
        <w:rPr>
          <w:rFonts w:ascii="Times New Roman" w:hAnsi="Times New Roman"/>
          <w:sz w:val="28"/>
          <w:szCs w:val="28"/>
          <w:lang w:val="kk-KZ"/>
        </w:rPr>
        <w:t xml:space="preserve">183. </w:t>
      </w:r>
      <w:r w:rsidRPr="00B847FB">
        <w:rPr>
          <w:rFonts w:ascii="Times New Roman" w:hAnsi="Times New Roman"/>
          <w:sz w:val="28"/>
          <w:szCs w:val="28"/>
          <w:lang w:val="kk-KZ"/>
        </w:rPr>
        <w:t xml:space="preserve">Лингвист </w:t>
      </w:r>
      <w:r>
        <w:rPr>
          <w:rFonts w:ascii="Times New Roman" w:hAnsi="Times New Roman"/>
          <w:sz w:val="28"/>
          <w:szCs w:val="28"/>
          <w:lang w:val="kk-KZ"/>
        </w:rPr>
        <w:t>ғалымдар ... зерттейді.</w:t>
      </w:r>
    </w:p>
    <w:p w:rsidR="00000080" w:rsidRPr="001D1B85"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A) тіл саласын</w:t>
      </w:r>
    </w:p>
    <w:p w:rsidR="00000080" w:rsidRPr="001D1B85"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B) химия саласын</w:t>
      </w:r>
    </w:p>
    <w:p w:rsidR="00000080" w:rsidRPr="001D1B85"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C) физика саласын</w:t>
      </w:r>
    </w:p>
    <w:p w:rsidR="00000080" w:rsidRPr="001D1B85"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D) өнер саласын</w:t>
      </w:r>
    </w:p>
    <w:p w:rsidR="00000080" w:rsidRPr="001D1B85"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E) өнеркәсіп саласын</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184. Дауыстылардың тілдің қатысына қарай түрлерін белгілеңіз.</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A)  Жуан, жіңішке</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B) Қатаң, ұяң</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C) Езулік, еріндік</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D) Үнді, қатаң</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lastRenderedPageBreak/>
        <w:t>E) Ашық, қысаң</w:t>
      </w:r>
    </w:p>
    <w:p w:rsidR="00000080" w:rsidRDefault="00000080" w:rsidP="00000080">
      <w:pPr>
        <w:spacing w:after="0"/>
        <w:rPr>
          <w:rFonts w:ascii="Times New Roman" w:hAnsi="Times New Roman"/>
          <w:sz w:val="28"/>
          <w:szCs w:val="28"/>
          <w:lang w:val="kk-KZ"/>
        </w:rPr>
      </w:pPr>
      <w:r>
        <w:rPr>
          <w:rFonts w:ascii="Times New Roman" w:hAnsi="Times New Roman"/>
          <w:sz w:val="28"/>
          <w:szCs w:val="28"/>
          <w:lang w:val="kk-KZ"/>
        </w:rPr>
        <w:t>185. Шаршы сөз ... ... қарай бөлінеді.</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A) мақсаты мен мазмұнына</w:t>
      </w:r>
    </w:p>
    <w:p w:rsidR="00000080" w:rsidRDefault="00000080" w:rsidP="00000080">
      <w:pPr>
        <w:pStyle w:val="1e"/>
        <w:spacing w:after="0"/>
        <w:ind w:left="0"/>
        <w:rPr>
          <w:rFonts w:ascii="Times New Roman" w:hAnsi="Times New Roman"/>
          <w:sz w:val="28"/>
          <w:szCs w:val="28"/>
          <w:lang w:val="kk-KZ"/>
        </w:rPr>
      </w:pPr>
      <w:r w:rsidRPr="000A139A">
        <w:rPr>
          <w:rFonts w:ascii="Times New Roman" w:hAnsi="Times New Roman"/>
          <w:sz w:val="28"/>
          <w:szCs w:val="28"/>
          <w:lang w:val="kk-KZ"/>
        </w:rPr>
        <w:t>B</w:t>
      </w:r>
      <w:r>
        <w:rPr>
          <w:rFonts w:ascii="Times New Roman" w:hAnsi="Times New Roman"/>
          <w:sz w:val="28"/>
          <w:szCs w:val="28"/>
          <w:lang w:val="kk-KZ"/>
        </w:rPr>
        <w:t>)  мәтін мен көлеміне</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C)  мақсаты мен міндетіне</w:t>
      </w:r>
    </w:p>
    <w:p w:rsidR="00000080" w:rsidRDefault="00000080" w:rsidP="00000080">
      <w:pPr>
        <w:pStyle w:val="1e"/>
        <w:spacing w:after="0"/>
        <w:ind w:left="0"/>
        <w:rPr>
          <w:rFonts w:ascii="Times New Roman" w:hAnsi="Times New Roman"/>
          <w:sz w:val="28"/>
          <w:szCs w:val="28"/>
          <w:lang w:val="kk-KZ"/>
        </w:rPr>
      </w:pPr>
      <w:r w:rsidRPr="00D61168">
        <w:rPr>
          <w:rFonts w:ascii="Times New Roman" w:hAnsi="Times New Roman"/>
          <w:sz w:val="28"/>
          <w:szCs w:val="28"/>
          <w:lang w:val="kk-KZ"/>
        </w:rPr>
        <w:t>D</w:t>
      </w:r>
      <w:r>
        <w:rPr>
          <w:rFonts w:ascii="Times New Roman" w:hAnsi="Times New Roman"/>
          <w:sz w:val="28"/>
          <w:szCs w:val="28"/>
          <w:lang w:val="kk-KZ"/>
        </w:rPr>
        <w:t>)  жоспары мен көлеміне</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E)  мәтіні мен тақырыбына</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186. «Жер-жебіріне жетті» тұрақты тіркесінің мағынасын табыңыз.</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A) ұрысты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B) қуантты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C) қызықты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D) алдады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E) қорқытты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187. </w:t>
      </w:r>
      <w:r w:rsidRPr="00493A1E">
        <w:rPr>
          <w:rFonts w:ascii="Times New Roman" w:hAnsi="Times New Roman"/>
          <w:sz w:val="28"/>
          <w:szCs w:val="28"/>
          <w:lang w:val="kk-KZ"/>
        </w:rPr>
        <w:t>Сөйлесу ситуациясы</w:t>
      </w:r>
      <w:r>
        <w:rPr>
          <w:rFonts w:ascii="Times New Roman" w:hAnsi="Times New Roman"/>
          <w:color w:val="FF0000"/>
          <w:sz w:val="28"/>
          <w:szCs w:val="28"/>
          <w:lang w:val="kk-KZ"/>
        </w:rPr>
        <w:t xml:space="preserve"> </w:t>
      </w:r>
      <w:r w:rsidRPr="00493A1E">
        <w:rPr>
          <w:rFonts w:ascii="Times New Roman" w:hAnsi="Times New Roman"/>
          <w:sz w:val="28"/>
          <w:szCs w:val="28"/>
          <w:lang w:val="kk-KZ"/>
        </w:rPr>
        <w:t>пікір алысудың ... ...</w:t>
      </w:r>
      <w:r>
        <w:rPr>
          <w:rFonts w:ascii="Times New Roman" w:hAnsi="Times New Roman"/>
          <w:color w:val="FF0000"/>
          <w:sz w:val="28"/>
          <w:szCs w:val="28"/>
          <w:lang w:val="kk-KZ"/>
        </w:rPr>
        <w:t xml:space="preserve"> </w:t>
      </w:r>
      <w:r w:rsidRPr="00A004EB">
        <w:rPr>
          <w:rFonts w:ascii="Times New Roman" w:hAnsi="Times New Roman"/>
          <w:sz w:val="28"/>
          <w:szCs w:val="28"/>
          <w:lang w:val="kk-KZ"/>
        </w:rPr>
        <w:t>түріне байланысты.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A) диалог, монолог</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B)  диалог, эпилог</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C)  монолог, пролог</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en-US"/>
        </w:rPr>
        <w:t>D</w:t>
      </w:r>
      <w:r>
        <w:rPr>
          <w:rFonts w:ascii="Times New Roman" w:hAnsi="Times New Roman"/>
          <w:sz w:val="28"/>
          <w:szCs w:val="28"/>
          <w:lang w:val="kk-KZ"/>
        </w:rPr>
        <w:t>)</w:t>
      </w:r>
      <w:r>
        <w:rPr>
          <w:rFonts w:ascii="Times New Roman" w:hAnsi="Times New Roman"/>
          <w:noProof/>
          <w:sz w:val="28"/>
          <w:szCs w:val="28"/>
          <w:lang w:val="kk-KZ"/>
        </w:rPr>
        <w:t xml:space="preserve"> диалог, сұқбат</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E) </w:t>
      </w:r>
      <w:r>
        <w:rPr>
          <w:rFonts w:ascii="Times New Roman" w:hAnsi="Times New Roman"/>
          <w:noProof/>
          <w:sz w:val="28"/>
          <w:szCs w:val="28"/>
          <w:lang w:val="kk-KZ"/>
        </w:rPr>
        <w:t>монолог, баяндау</w:t>
      </w:r>
    </w:p>
    <w:p w:rsidR="00000080" w:rsidRDefault="00000080" w:rsidP="00000080">
      <w:pPr>
        <w:pStyle w:val="1e"/>
        <w:spacing w:after="0" w:line="240" w:lineRule="auto"/>
        <w:ind w:left="0"/>
        <w:rPr>
          <w:rFonts w:ascii="Times New Roman" w:hAnsi="Times New Roman"/>
          <w:noProof/>
          <w:sz w:val="28"/>
          <w:szCs w:val="28"/>
          <w:lang w:val="kk-KZ"/>
        </w:rPr>
      </w:pPr>
      <w:r>
        <w:rPr>
          <w:rFonts w:ascii="Times New Roman" w:hAnsi="Times New Roman"/>
          <w:sz w:val="28"/>
          <w:szCs w:val="28"/>
          <w:lang w:val="kk-KZ"/>
        </w:rPr>
        <w:t xml:space="preserve">188. </w:t>
      </w:r>
      <w:r>
        <w:rPr>
          <w:rFonts w:ascii="Times New Roman" w:hAnsi="Times New Roman"/>
          <w:noProof/>
          <w:sz w:val="28"/>
          <w:szCs w:val="28"/>
          <w:lang w:val="kk-KZ"/>
        </w:rPr>
        <w:t>Шаршы сөздің классикалық схемасы, зерттеушілердің көрсетуінше  мынадай бөлдіктерден  ... ... ... ... ... тұрады.</w:t>
      </w:r>
    </w:p>
    <w:p w:rsidR="00000080" w:rsidRPr="00692CA6" w:rsidRDefault="00000080" w:rsidP="00000080">
      <w:pPr>
        <w:pStyle w:val="23"/>
        <w:spacing w:after="0" w:line="240" w:lineRule="auto"/>
        <w:ind w:left="0"/>
        <w:rPr>
          <w:rFonts w:ascii="Times New Roman" w:hAnsi="Times New Roman"/>
          <w:noProof/>
          <w:sz w:val="28"/>
          <w:szCs w:val="28"/>
          <w:lang w:val="kk-KZ"/>
        </w:rPr>
      </w:pPr>
      <w:r>
        <w:rPr>
          <w:rFonts w:ascii="Times New Roman" w:hAnsi="Times New Roman"/>
          <w:noProof/>
          <w:sz w:val="28"/>
          <w:szCs w:val="28"/>
          <w:lang w:val="kk-KZ"/>
        </w:rPr>
        <w:t xml:space="preserve"> А) </w:t>
      </w:r>
      <w:r w:rsidRPr="00692CA6">
        <w:rPr>
          <w:rFonts w:ascii="Times New Roman" w:hAnsi="Times New Roman"/>
          <w:noProof/>
          <w:sz w:val="28"/>
          <w:szCs w:val="28"/>
          <w:lang w:val="kk-KZ"/>
        </w:rPr>
        <w:t>1) басталуы, 2) кіріспе, 3) негізгі бөлік</w:t>
      </w:r>
      <w:r>
        <w:rPr>
          <w:rFonts w:ascii="Times New Roman" w:hAnsi="Times New Roman"/>
          <w:noProof/>
          <w:sz w:val="28"/>
          <w:szCs w:val="28"/>
          <w:lang w:val="kk-KZ"/>
        </w:rPr>
        <w:t>, 4) қорытынды, 5) аяқталуы</w:t>
      </w:r>
      <w:r w:rsidRPr="00692CA6">
        <w:rPr>
          <w:rFonts w:ascii="Times New Roman" w:hAnsi="Times New Roman"/>
          <w:noProof/>
          <w:sz w:val="28"/>
          <w:szCs w:val="28"/>
          <w:lang w:val="kk-KZ"/>
        </w:rPr>
        <w:t xml:space="preserve"> </w:t>
      </w:r>
    </w:p>
    <w:p w:rsidR="00000080" w:rsidRDefault="00000080" w:rsidP="00000080">
      <w:pPr>
        <w:spacing w:after="0" w:line="240" w:lineRule="auto"/>
        <w:rPr>
          <w:rFonts w:ascii="Times New Roman" w:hAnsi="Times New Roman"/>
          <w:noProof/>
          <w:sz w:val="28"/>
          <w:szCs w:val="28"/>
          <w:lang w:val="kk-KZ"/>
        </w:rPr>
      </w:pPr>
      <w:r>
        <w:rPr>
          <w:rFonts w:ascii="Times New Roman" w:hAnsi="Times New Roman"/>
          <w:noProof/>
          <w:sz w:val="28"/>
          <w:szCs w:val="28"/>
          <w:lang w:val="kk-KZ"/>
        </w:rPr>
        <w:t xml:space="preserve"> B) 1) кіріспе  2) басталуы  3) қорытынды  4) аяқталуы   5) қайталануы</w:t>
      </w:r>
    </w:p>
    <w:p w:rsidR="00000080" w:rsidRDefault="00000080" w:rsidP="00000080">
      <w:pPr>
        <w:spacing w:after="0" w:line="240" w:lineRule="auto"/>
        <w:rPr>
          <w:rFonts w:ascii="Times New Roman" w:hAnsi="Times New Roman"/>
          <w:noProof/>
          <w:sz w:val="28"/>
          <w:szCs w:val="28"/>
          <w:lang w:val="kk-KZ"/>
        </w:rPr>
      </w:pPr>
      <w:r>
        <w:rPr>
          <w:rFonts w:ascii="Times New Roman" w:hAnsi="Times New Roman"/>
          <w:noProof/>
          <w:sz w:val="28"/>
          <w:szCs w:val="28"/>
          <w:lang w:val="kk-KZ"/>
        </w:rPr>
        <w:t xml:space="preserve"> C) 1) негізгі бөлік  2) аяқталуы  3) басталуы  4)  қорытынды  5) жалғасы</w:t>
      </w:r>
    </w:p>
    <w:p w:rsidR="00000080" w:rsidRDefault="00000080" w:rsidP="00000080">
      <w:pPr>
        <w:spacing w:after="0" w:line="240" w:lineRule="auto"/>
        <w:rPr>
          <w:rFonts w:ascii="Times New Roman" w:hAnsi="Times New Roman"/>
          <w:noProof/>
          <w:sz w:val="28"/>
          <w:szCs w:val="28"/>
          <w:lang w:val="kk-KZ"/>
        </w:rPr>
      </w:pPr>
      <w:r>
        <w:rPr>
          <w:rFonts w:ascii="Times New Roman" w:hAnsi="Times New Roman"/>
          <w:noProof/>
          <w:sz w:val="28"/>
          <w:szCs w:val="28"/>
          <w:lang w:val="kk-KZ"/>
        </w:rPr>
        <w:t>D) 1) басталуы  2) негізгі бөлік  3) кіріспе  4) аяқталуы  5) қайырмасы</w:t>
      </w:r>
    </w:p>
    <w:p w:rsidR="00000080" w:rsidRDefault="00000080" w:rsidP="00000080">
      <w:pPr>
        <w:pStyle w:val="1e"/>
        <w:spacing w:after="0" w:line="240" w:lineRule="auto"/>
        <w:ind w:left="0"/>
        <w:rPr>
          <w:rFonts w:ascii="Times New Roman" w:hAnsi="Times New Roman"/>
          <w:noProof/>
          <w:sz w:val="28"/>
          <w:szCs w:val="28"/>
          <w:lang w:val="kk-KZ"/>
        </w:rPr>
      </w:pPr>
      <w:r>
        <w:rPr>
          <w:rFonts w:ascii="Times New Roman" w:hAnsi="Times New Roman"/>
          <w:noProof/>
          <w:sz w:val="28"/>
          <w:szCs w:val="28"/>
          <w:lang w:val="kk-KZ"/>
        </w:rPr>
        <w:t>E) 1) басталуы  2) негізгі бөлік  3) аяқталуы  4) қорытынды  5) жоспарлы</w:t>
      </w:r>
    </w:p>
    <w:p w:rsidR="00000080" w:rsidRDefault="00000080" w:rsidP="00000080">
      <w:pPr>
        <w:pStyle w:val="1e"/>
        <w:spacing w:after="0"/>
        <w:ind w:left="0"/>
        <w:rPr>
          <w:rFonts w:ascii="Times New Roman" w:hAnsi="Times New Roman"/>
          <w:noProof/>
          <w:color w:val="FF0000"/>
          <w:sz w:val="28"/>
          <w:szCs w:val="28"/>
          <w:lang w:val="kk-KZ"/>
        </w:rPr>
      </w:pPr>
      <w:r>
        <w:rPr>
          <w:rFonts w:ascii="Times New Roman" w:hAnsi="Times New Roman"/>
          <w:noProof/>
          <w:sz w:val="28"/>
          <w:szCs w:val="28"/>
          <w:lang w:val="kk-KZ"/>
        </w:rPr>
        <w:t>189.</w:t>
      </w:r>
      <w:r>
        <w:rPr>
          <w:lang w:val="kk-KZ"/>
        </w:rPr>
        <w:t xml:space="preserve"> </w:t>
      </w:r>
      <w:r w:rsidRPr="00CA7E88">
        <w:rPr>
          <w:rFonts w:ascii="Times New Roman" w:hAnsi="Times New Roman"/>
          <w:sz w:val="28"/>
          <w:szCs w:val="28"/>
          <w:lang w:val="kk-KZ"/>
        </w:rPr>
        <w:t>Тілдік тұлғалар</w:t>
      </w:r>
      <w:r>
        <w:rPr>
          <w:lang w:val="kk-KZ"/>
        </w:rPr>
        <w:t xml:space="preserve">  </w:t>
      </w:r>
      <w:r w:rsidRPr="00CA7E88">
        <w:rPr>
          <w:rFonts w:ascii="Times New Roman" w:hAnsi="Times New Roman"/>
          <w:sz w:val="28"/>
          <w:szCs w:val="28"/>
          <w:lang w:val="kk-KZ"/>
        </w:rPr>
        <w:t>... ... болып келеді.</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A)</w:t>
      </w:r>
      <w:r>
        <w:rPr>
          <w:lang w:val="kk-KZ"/>
        </w:rPr>
        <w:t xml:space="preserve"> </w:t>
      </w:r>
      <w:r>
        <w:rPr>
          <w:rFonts w:ascii="Times New Roman" w:hAnsi="Times New Roman"/>
          <w:noProof/>
          <w:sz w:val="28"/>
          <w:szCs w:val="28"/>
          <w:lang w:val="kk-KZ"/>
        </w:rPr>
        <w:t xml:space="preserve">көп мағыналы </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B)</w:t>
      </w:r>
      <w:r>
        <w:rPr>
          <w:lang w:val="kk-KZ"/>
        </w:rPr>
        <w:t xml:space="preserve"> </w:t>
      </w:r>
      <w:r>
        <w:rPr>
          <w:rFonts w:ascii="Times New Roman" w:hAnsi="Times New Roman"/>
          <w:noProof/>
          <w:sz w:val="28"/>
          <w:szCs w:val="28"/>
          <w:lang w:val="kk-KZ"/>
        </w:rPr>
        <w:t xml:space="preserve"> үш мағыналы</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C)  екі мағыналы</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D)  бір мағыналы</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E) бес мағыналы</w:t>
      </w:r>
    </w:p>
    <w:p w:rsidR="00000080" w:rsidRPr="005523A2" w:rsidRDefault="00000080" w:rsidP="00000080">
      <w:pPr>
        <w:spacing w:after="0" w:line="240" w:lineRule="auto"/>
        <w:jc w:val="both"/>
        <w:rPr>
          <w:rFonts w:ascii="Times New Roman" w:hAnsi="Times New Roman"/>
          <w:sz w:val="28"/>
          <w:szCs w:val="28"/>
          <w:lang w:val="sr-Cyrl-CS"/>
        </w:rPr>
      </w:pPr>
      <w:r>
        <w:rPr>
          <w:rFonts w:ascii="Times New Roman" w:hAnsi="Times New Roman"/>
          <w:noProof/>
          <w:sz w:val="28"/>
          <w:szCs w:val="28"/>
          <w:lang w:val="kk-KZ"/>
        </w:rPr>
        <w:t xml:space="preserve">200. </w:t>
      </w:r>
      <w:r w:rsidRPr="005523A2">
        <w:rPr>
          <w:rFonts w:ascii="Times New Roman" w:hAnsi="Times New Roman"/>
          <w:sz w:val="28"/>
          <w:szCs w:val="28"/>
          <w:lang w:val="sr-Cyrl-CS"/>
        </w:rPr>
        <w:t>Ауызекі сөйлеу стилінің мақсаты</w:t>
      </w:r>
      <w:r>
        <w:rPr>
          <w:rFonts w:ascii="Times New Roman" w:hAnsi="Times New Roman"/>
          <w:sz w:val="28"/>
          <w:szCs w:val="28"/>
          <w:lang w:val="sr-Cyrl-CS"/>
        </w:rPr>
        <w:t>н белгілеңіз.</w:t>
      </w:r>
    </w:p>
    <w:p w:rsidR="00000080" w:rsidRPr="005523A2"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 А) Қарым-</w:t>
      </w:r>
      <w:r w:rsidRPr="005523A2">
        <w:rPr>
          <w:rFonts w:ascii="Times New Roman" w:hAnsi="Times New Roman"/>
          <w:sz w:val="28"/>
          <w:szCs w:val="28"/>
          <w:lang w:val="sr-Cyrl-CS"/>
        </w:rPr>
        <w:t>қатынас жасау</w:t>
      </w:r>
    </w:p>
    <w:p w:rsidR="00000080" w:rsidRPr="005523A2"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 В) Қ</w:t>
      </w:r>
      <w:r w:rsidRPr="005523A2">
        <w:rPr>
          <w:rFonts w:ascii="Times New Roman" w:hAnsi="Times New Roman"/>
          <w:sz w:val="28"/>
          <w:szCs w:val="28"/>
          <w:lang w:val="sr-Cyrl-CS"/>
        </w:rPr>
        <w:t xml:space="preserve">арапайым сөздерді еркін қолдану </w:t>
      </w:r>
    </w:p>
    <w:p w:rsidR="00000080" w:rsidRPr="005523A2"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 С) Д</w:t>
      </w:r>
      <w:r w:rsidRPr="005523A2">
        <w:rPr>
          <w:rFonts w:ascii="Times New Roman" w:hAnsi="Times New Roman"/>
          <w:sz w:val="28"/>
          <w:szCs w:val="28"/>
          <w:lang w:val="sr-Cyrl-CS"/>
        </w:rPr>
        <w:t xml:space="preserve">ауыс ырғағын орынды қолдану </w:t>
      </w:r>
    </w:p>
    <w:p w:rsidR="00000080" w:rsidRPr="005523A2"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 Д) Қ</w:t>
      </w:r>
      <w:r w:rsidRPr="005523A2">
        <w:rPr>
          <w:rFonts w:ascii="Times New Roman" w:hAnsi="Times New Roman"/>
          <w:sz w:val="28"/>
          <w:szCs w:val="28"/>
          <w:lang w:val="sr-Cyrl-CS"/>
        </w:rPr>
        <w:t xml:space="preserve">аратпа, одағай сөздерді пайдалану </w:t>
      </w:r>
    </w:p>
    <w:p w:rsidR="00000080" w:rsidRPr="009812E7"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 Е) С</w:t>
      </w:r>
      <w:r w:rsidRPr="005523A2">
        <w:rPr>
          <w:rFonts w:ascii="Times New Roman" w:hAnsi="Times New Roman"/>
          <w:sz w:val="28"/>
          <w:szCs w:val="28"/>
          <w:lang w:val="sr-Cyrl-CS"/>
        </w:rPr>
        <w:t>өйлеу</w:t>
      </w:r>
      <w:r>
        <w:rPr>
          <w:rFonts w:ascii="Times New Roman" w:hAnsi="Times New Roman"/>
          <w:sz w:val="28"/>
          <w:szCs w:val="28"/>
          <w:lang w:val="sr-Cyrl-CS"/>
        </w:rPr>
        <w:t xml:space="preserve"> мәнерін дұрыс қолдану</w:t>
      </w:r>
      <w:r w:rsidRPr="005523A2">
        <w:rPr>
          <w:rFonts w:ascii="Times New Roman" w:hAnsi="Times New Roman"/>
          <w:sz w:val="28"/>
          <w:szCs w:val="28"/>
          <w:lang w:val="sr-Cyrl-CS"/>
        </w:rPr>
        <w:t xml:space="preserve"> </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201. Ғылыми стильге жататын сөйлемді анықтаңыз.</w:t>
      </w:r>
    </w:p>
    <w:p w:rsidR="00000080" w:rsidRPr="00EA233A"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A)</w:t>
      </w:r>
      <w:r w:rsidRPr="00EA233A">
        <w:rPr>
          <w:lang w:val="kk-KZ"/>
        </w:rPr>
        <w:t xml:space="preserve"> </w:t>
      </w:r>
      <w:r>
        <w:rPr>
          <w:rFonts w:ascii="Times New Roman" w:hAnsi="Times New Roman"/>
          <w:noProof/>
          <w:sz w:val="28"/>
          <w:szCs w:val="28"/>
          <w:lang w:val="kk-KZ"/>
        </w:rPr>
        <w:t>Географиялық  картада объектілер шартты белгілер арқылы көрсетіледі.</w:t>
      </w:r>
    </w:p>
    <w:p w:rsidR="00000080" w:rsidRPr="00A9091E" w:rsidRDefault="00000080" w:rsidP="00000080">
      <w:pPr>
        <w:pStyle w:val="1e"/>
        <w:spacing w:after="0"/>
        <w:ind w:left="0"/>
        <w:rPr>
          <w:rFonts w:ascii="Times New Roman" w:hAnsi="Times New Roman"/>
          <w:noProof/>
          <w:color w:val="000000"/>
          <w:sz w:val="28"/>
          <w:szCs w:val="28"/>
          <w:lang w:val="kk-KZ"/>
        </w:rPr>
      </w:pPr>
      <w:r>
        <w:rPr>
          <w:rFonts w:ascii="Times New Roman" w:hAnsi="Times New Roman"/>
          <w:noProof/>
          <w:sz w:val="28"/>
          <w:szCs w:val="28"/>
          <w:lang w:val="kk-KZ"/>
        </w:rPr>
        <w:lastRenderedPageBreak/>
        <w:t>B)</w:t>
      </w:r>
      <w:r>
        <w:rPr>
          <w:rFonts w:ascii="Times New Roman" w:hAnsi="Times New Roman"/>
          <w:color w:val="444444"/>
          <w:sz w:val="28"/>
          <w:szCs w:val="28"/>
          <w:bdr w:val="none" w:sz="0" w:space="0" w:color="auto" w:frame="1"/>
          <w:lang w:val="kk-KZ"/>
        </w:rPr>
        <w:t xml:space="preserve"> </w:t>
      </w:r>
      <w:r w:rsidRPr="00A9091E">
        <w:rPr>
          <w:rFonts w:ascii="Times New Roman" w:hAnsi="Times New Roman"/>
          <w:color w:val="000000"/>
          <w:sz w:val="28"/>
          <w:szCs w:val="28"/>
          <w:bdr w:val="none" w:sz="0" w:space="0" w:color="auto" w:frame="1"/>
          <w:lang w:val="kk-KZ"/>
        </w:rPr>
        <w:t>Тәуелсіз қазақ елінің алдында латын әліпбиіне көшу міндеті тұр</w:t>
      </w:r>
      <w:r>
        <w:rPr>
          <w:rFonts w:ascii="Times New Roman" w:hAnsi="Times New Roman"/>
          <w:color w:val="000000"/>
          <w:sz w:val="28"/>
          <w:szCs w:val="28"/>
          <w:bdr w:val="none" w:sz="0" w:space="0" w:color="auto" w:frame="1"/>
          <w:lang w:val="kk-KZ"/>
        </w:rPr>
        <w:t>.</w:t>
      </w:r>
    </w:p>
    <w:p w:rsidR="00000080" w:rsidRPr="00A9091E" w:rsidRDefault="00000080" w:rsidP="00000080">
      <w:pPr>
        <w:pStyle w:val="1e"/>
        <w:spacing w:after="0"/>
        <w:ind w:left="0"/>
        <w:rPr>
          <w:rFonts w:ascii="Times New Roman" w:hAnsi="Times New Roman"/>
          <w:noProof/>
          <w:color w:val="000000"/>
          <w:sz w:val="28"/>
          <w:szCs w:val="28"/>
          <w:lang w:val="kk-KZ"/>
        </w:rPr>
      </w:pPr>
      <w:r w:rsidRPr="00A9091E">
        <w:rPr>
          <w:rFonts w:ascii="Times New Roman" w:hAnsi="Times New Roman"/>
          <w:noProof/>
          <w:color w:val="000000"/>
          <w:sz w:val="28"/>
          <w:szCs w:val="28"/>
          <w:lang w:val="kk-KZ"/>
        </w:rPr>
        <w:t>C)</w:t>
      </w:r>
      <w:r w:rsidRPr="00A9091E">
        <w:rPr>
          <w:rFonts w:ascii="Times New Roman" w:hAnsi="Times New Roman"/>
          <w:color w:val="000000"/>
          <w:sz w:val="28"/>
          <w:szCs w:val="28"/>
          <w:bdr w:val="none" w:sz="0" w:space="0" w:color="auto" w:frame="1"/>
          <w:lang w:val="kk-KZ"/>
        </w:rPr>
        <w:t xml:space="preserve"> Алғашқыда ел оның тірлігіне таңданып, аса сүйсініп жүрді</w:t>
      </w:r>
      <w:r>
        <w:rPr>
          <w:rFonts w:ascii="Times New Roman" w:hAnsi="Times New Roman"/>
          <w:color w:val="000000"/>
          <w:sz w:val="28"/>
          <w:szCs w:val="28"/>
          <w:bdr w:val="none" w:sz="0" w:space="0" w:color="auto" w:frame="1"/>
          <w:lang w:val="kk-KZ"/>
        </w:rPr>
        <w:t>.</w:t>
      </w:r>
    </w:p>
    <w:p w:rsidR="00000080" w:rsidRPr="00A9091E" w:rsidRDefault="00000080" w:rsidP="00000080">
      <w:pPr>
        <w:pStyle w:val="1e"/>
        <w:spacing w:after="0"/>
        <w:ind w:left="0"/>
        <w:rPr>
          <w:rFonts w:ascii="Times New Roman" w:hAnsi="Times New Roman"/>
          <w:noProof/>
          <w:color w:val="000000"/>
          <w:sz w:val="28"/>
          <w:szCs w:val="28"/>
          <w:lang w:val="kk-KZ"/>
        </w:rPr>
      </w:pPr>
      <w:r w:rsidRPr="00A9091E">
        <w:rPr>
          <w:rFonts w:ascii="Times New Roman" w:hAnsi="Times New Roman"/>
          <w:noProof/>
          <w:color w:val="000000"/>
          <w:sz w:val="28"/>
          <w:szCs w:val="28"/>
          <w:lang w:val="kk-KZ"/>
        </w:rPr>
        <w:t>D)</w:t>
      </w:r>
      <w:r w:rsidRPr="00A9091E">
        <w:rPr>
          <w:rFonts w:ascii="Times New Roman" w:hAnsi="Times New Roman"/>
          <w:color w:val="000000"/>
          <w:sz w:val="28"/>
          <w:szCs w:val="28"/>
          <w:bdr w:val="none" w:sz="0" w:space="0" w:color="auto" w:frame="1"/>
          <w:lang w:val="kk-KZ"/>
        </w:rPr>
        <w:t xml:space="preserve"> Мен, немерем Құрманғалиева Гүлшаттың зейнетақымды алуына сенім білдіремін</w:t>
      </w:r>
      <w:r>
        <w:rPr>
          <w:rFonts w:ascii="Times New Roman" w:hAnsi="Times New Roman"/>
          <w:color w:val="000000"/>
          <w:sz w:val="28"/>
          <w:szCs w:val="28"/>
          <w:bdr w:val="none" w:sz="0" w:space="0" w:color="auto" w:frame="1"/>
          <w:lang w:val="kk-KZ"/>
        </w:rPr>
        <w:t>.</w:t>
      </w:r>
    </w:p>
    <w:p w:rsidR="00000080" w:rsidRPr="00A9091E" w:rsidRDefault="00000080" w:rsidP="00000080">
      <w:pPr>
        <w:pStyle w:val="1e"/>
        <w:spacing w:after="0"/>
        <w:ind w:left="0"/>
        <w:rPr>
          <w:rFonts w:ascii="Times New Roman" w:hAnsi="Times New Roman"/>
          <w:color w:val="000000"/>
          <w:sz w:val="28"/>
          <w:szCs w:val="28"/>
          <w:bdr w:val="none" w:sz="0" w:space="0" w:color="auto" w:frame="1"/>
          <w:lang w:val="kk-KZ"/>
        </w:rPr>
      </w:pPr>
      <w:r w:rsidRPr="00A9091E">
        <w:rPr>
          <w:rFonts w:ascii="Times New Roman" w:hAnsi="Times New Roman"/>
          <w:noProof/>
          <w:color w:val="000000"/>
          <w:sz w:val="28"/>
          <w:szCs w:val="28"/>
          <w:lang w:val="kk-KZ"/>
        </w:rPr>
        <w:t>E)</w:t>
      </w:r>
      <w:r>
        <w:rPr>
          <w:rFonts w:ascii="Times New Roman" w:hAnsi="Times New Roman"/>
          <w:color w:val="000000"/>
          <w:sz w:val="28"/>
          <w:szCs w:val="28"/>
          <w:bdr w:val="none" w:sz="0" w:space="0" w:color="auto" w:frame="1"/>
          <w:lang w:val="kk-KZ"/>
        </w:rPr>
        <w:t xml:space="preserve"> Бүгін бізде мерекелік концерт өтіп жатыр.</w:t>
      </w:r>
    </w:p>
    <w:p w:rsidR="00000080" w:rsidRPr="008874EA"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202</w:t>
      </w:r>
      <w:r w:rsidRPr="005523A2">
        <w:rPr>
          <w:rFonts w:ascii="Times New Roman" w:hAnsi="Times New Roman"/>
          <w:noProof/>
          <w:sz w:val="28"/>
          <w:szCs w:val="28"/>
          <w:lang w:val="kk-KZ"/>
        </w:rPr>
        <w:t xml:space="preserve">. </w:t>
      </w:r>
      <w:r w:rsidRPr="00D26555">
        <w:rPr>
          <w:rFonts w:ascii="Times New Roman" w:hAnsi="Times New Roman"/>
          <w:noProof/>
          <w:sz w:val="28"/>
          <w:szCs w:val="28"/>
          <w:lang w:val="kk-KZ"/>
        </w:rPr>
        <w:t>Этикалық норма анықтамасын белгілеңіз</w:t>
      </w:r>
      <w:r>
        <w:rPr>
          <w:rFonts w:ascii="Times New Roman" w:hAnsi="Times New Roman"/>
          <w:noProof/>
          <w:sz w:val="28"/>
          <w:szCs w:val="28"/>
          <w:lang w:val="kk-KZ"/>
        </w:rPr>
        <w:t>.</w:t>
      </w:r>
    </w:p>
    <w:p w:rsidR="00000080" w:rsidRPr="00D26555" w:rsidRDefault="00000080" w:rsidP="00000080">
      <w:pPr>
        <w:pStyle w:val="1e"/>
        <w:spacing w:after="0"/>
        <w:ind w:left="0"/>
        <w:jc w:val="both"/>
        <w:rPr>
          <w:rFonts w:ascii="Times New Roman" w:hAnsi="Times New Roman"/>
          <w:noProof/>
          <w:sz w:val="28"/>
          <w:szCs w:val="28"/>
          <w:lang w:val="kk-KZ"/>
        </w:rPr>
      </w:pPr>
      <w:r>
        <w:rPr>
          <w:rFonts w:ascii="Times New Roman" w:hAnsi="Times New Roman"/>
          <w:noProof/>
          <w:sz w:val="28"/>
          <w:szCs w:val="28"/>
          <w:lang w:val="kk-KZ"/>
        </w:rPr>
        <w:t>А)  Қарым-қатынастың әртүрлі жағдаятына тән тілдесу ережелерінің жиынтығы</w:t>
      </w:r>
    </w:p>
    <w:p w:rsidR="00000080" w:rsidRPr="00C832C2" w:rsidRDefault="00000080" w:rsidP="00000080">
      <w:pPr>
        <w:pStyle w:val="1e"/>
        <w:spacing w:after="0"/>
        <w:ind w:left="0"/>
        <w:rPr>
          <w:rFonts w:ascii="Times New Roman" w:hAnsi="Times New Roman"/>
          <w:noProof/>
          <w:sz w:val="28"/>
          <w:szCs w:val="28"/>
        </w:rPr>
      </w:pPr>
      <w:r>
        <w:rPr>
          <w:rFonts w:ascii="Times New Roman" w:hAnsi="Times New Roman"/>
          <w:noProof/>
          <w:sz w:val="28"/>
          <w:szCs w:val="28"/>
          <w:lang w:val="kk-KZ"/>
        </w:rPr>
        <w:t>В)  Тілдік норманы сақтап, сөйлеу дұрыс жазу</w:t>
      </w:r>
    </w:p>
    <w:p w:rsidR="00000080" w:rsidRPr="00C832C2" w:rsidRDefault="00000080" w:rsidP="00000080">
      <w:pPr>
        <w:pStyle w:val="1e"/>
        <w:spacing w:after="0"/>
        <w:ind w:left="0"/>
        <w:rPr>
          <w:rFonts w:ascii="Times New Roman" w:hAnsi="Times New Roman"/>
          <w:noProof/>
          <w:sz w:val="28"/>
          <w:szCs w:val="28"/>
        </w:rPr>
      </w:pPr>
      <w:r>
        <w:rPr>
          <w:rFonts w:ascii="Times New Roman" w:hAnsi="Times New Roman"/>
          <w:noProof/>
          <w:sz w:val="28"/>
          <w:szCs w:val="28"/>
          <w:lang w:val="kk-KZ"/>
        </w:rPr>
        <w:t>С)  Таңбалық  белгілер жүйесі туралы ұғым</w:t>
      </w:r>
    </w:p>
    <w:p w:rsidR="00000080" w:rsidRPr="00C832C2" w:rsidRDefault="00000080" w:rsidP="00000080">
      <w:pPr>
        <w:pStyle w:val="1e"/>
        <w:spacing w:after="0"/>
        <w:ind w:left="0"/>
        <w:rPr>
          <w:rFonts w:ascii="Times New Roman" w:hAnsi="Times New Roman"/>
          <w:noProof/>
          <w:sz w:val="28"/>
          <w:szCs w:val="28"/>
        </w:rPr>
      </w:pPr>
      <w:r>
        <w:rPr>
          <w:rFonts w:ascii="Times New Roman" w:hAnsi="Times New Roman"/>
          <w:noProof/>
          <w:sz w:val="28"/>
          <w:szCs w:val="28"/>
          <w:lang w:val="kk-KZ"/>
        </w:rPr>
        <w:t>D)  Ақпарат құралдары болып табылады</w:t>
      </w:r>
    </w:p>
    <w:p w:rsidR="00000080" w:rsidRPr="00C832C2" w:rsidRDefault="00000080" w:rsidP="00000080">
      <w:pPr>
        <w:pStyle w:val="1e"/>
        <w:spacing w:after="0"/>
        <w:ind w:left="0"/>
        <w:rPr>
          <w:rFonts w:ascii="Times New Roman" w:hAnsi="Times New Roman"/>
          <w:noProof/>
          <w:sz w:val="28"/>
          <w:szCs w:val="28"/>
        </w:rPr>
      </w:pPr>
      <w:r>
        <w:rPr>
          <w:rFonts w:ascii="Times New Roman" w:hAnsi="Times New Roman"/>
          <w:noProof/>
          <w:sz w:val="28"/>
          <w:szCs w:val="28"/>
          <w:lang w:val="kk-KZ"/>
        </w:rPr>
        <w:t>Е)  Адам санасының басты белгісі</w:t>
      </w:r>
    </w:p>
    <w:p w:rsidR="00000080" w:rsidRPr="00BF17DF" w:rsidRDefault="00000080" w:rsidP="00000080">
      <w:pPr>
        <w:spacing w:after="0" w:line="240" w:lineRule="auto"/>
        <w:rPr>
          <w:rFonts w:ascii="Times New Roman" w:hAnsi="Times New Roman"/>
          <w:sz w:val="28"/>
          <w:szCs w:val="28"/>
          <w:lang w:val="kk-KZ"/>
        </w:rPr>
      </w:pPr>
      <w:r>
        <w:rPr>
          <w:rFonts w:ascii="Times New Roman" w:hAnsi="Times New Roman"/>
          <w:noProof/>
          <w:sz w:val="28"/>
          <w:szCs w:val="28"/>
          <w:lang w:val="kk-KZ"/>
        </w:rPr>
        <w:t>203</w:t>
      </w:r>
      <w:r w:rsidRPr="00BF17DF">
        <w:rPr>
          <w:rFonts w:ascii="Times New Roman" w:hAnsi="Times New Roman"/>
          <w:noProof/>
          <w:sz w:val="28"/>
          <w:szCs w:val="28"/>
          <w:lang w:val="kk-KZ"/>
        </w:rPr>
        <w:t>.</w:t>
      </w:r>
      <w:r w:rsidRPr="00BF17DF">
        <w:rPr>
          <w:rFonts w:ascii="Times New Roman" w:hAnsi="Times New Roman"/>
          <w:sz w:val="28"/>
          <w:szCs w:val="28"/>
          <w:lang w:val="kk-KZ"/>
        </w:rPr>
        <w:t xml:space="preserve"> Азаматтық қарым – қатынасты реттейтін құ</w:t>
      </w:r>
      <w:r>
        <w:rPr>
          <w:rFonts w:ascii="Times New Roman" w:hAnsi="Times New Roman"/>
          <w:sz w:val="28"/>
          <w:szCs w:val="28"/>
          <w:lang w:val="kk-KZ"/>
        </w:rPr>
        <w:t>жаттарды белгілеңіз.</w:t>
      </w:r>
    </w:p>
    <w:p w:rsidR="00000080" w:rsidRPr="00BF17DF" w:rsidRDefault="00000080" w:rsidP="00000080">
      <w:pPr>
        <w:spacing w:after="0" w:line="240" w:lineRule="auto"/>
        <w:ind w:left="170"/>
        <w:rPr>
          <w:rFonts w:ascii="Times New Roman" w:hAnsi="Times New Roman"/>
          <w:sz w:val="28"/>
          <w:szCs w:val="28"/>
          <w:lang w:val="kk-KZ"/>
        </w:rPr>
      </w:pPr>
      <w:r w:rsidRPr="00BF17DF">
        <w:rPr>
          <w:rFonts w:ascii="Times New Roman" w:hAnsi="Times New Roman"/>
          <w:sz w:val="28"/>
          <w:szCs w:val="28"/>
          <w:lang w:val="kk-KZ"/>
        </w:rPr>
        <w:t>А)  Қолхат,</w:t>
      </w:r>
      <w:r>
        <w:rPr>
          <w:rFonts w:ascii="Times New Roman" w:hAnsi="Times New Roman"/>
          <w:sz w:val="28"/>
          <w:szCs w:val="28"/>
          <w:lang w:val="kk-KZ"/>
        </w:rPr>
        <w:t xml:space="preserve">  кепілхат</w:t>
      </w:r>
    </w:p>
    <w:p w:rsidR="00000080" w:rsidRPr="00BF17DF"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В)  Өтініш, мінездеме</w:t>
      </w:r>
    </w:p>
    <w:p w:rsidR="00000080" w:rsidRPr="00BF17DF"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С)  Өтініш, өмірбаян</w:t>
      </w:r>
    </w:p>
    <w:p w:rsidR="00000080" w:rsidRPr="00BF17DF"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Д)  Арыз, визит карточкасы</w:t>
      </w:r>
    </w:p>
    <w:p w:rsidR="00000080" w:rsidRPr="00BF17DF"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Е)   Резюме, өмірбаян</w:t>
      </w:r>
    </w:p>
    <w:p w:rsidR="00000080" w:rsidRPr="00CC1302" w:rsidRDefault="00000080" w:rsidP="00000080">
      <w:pPr>
        <w:spacing w:after="0" w:line="240" w:lineRule="auto"/>
        <w:rPr>
          <w:rFonts w:ascii="Times New Roman" w:hAnsi="Times New Roman"/>
          <w:sz w:val="28"/>
          <w:szCs w:val="28"/>
          <w:lang w:val="kk-KZ"/>
        </w:rPr>
      </w:pPr>
      <w:r>
        <w:rPr>
          <w:rFonts w:ascii="Times New Roman" w:hAnsi="Times New Roman"/>
          <w:noProof/>
          <w:sz w:val="28"/>
          <w:szCs w:val="28"/>
          <w:lang w:val="kk-KZ"/>
        </w:rPr>
        <w:t>204</w:t>
      </w:r>
      <w:r w:rsidRPr="00CC1302">
        <w:rPr>
          <w:rFonts w:ascii="Times New Roman" w:hAnsi="Times New Roman"/>
          <w:noProof/>
          <w:sz w:val="28"/>
          <w:szCs w:val="28"/>
          <w:lang w:val="kk-KZ"/>
        </w:rPr>
        <w:t xml:space="preserve">. </w:t>
      </w:r>
      <w:r>
        <w:rPr>
          <w:rFonts w:ascii="Times New Roman" w:hAnsi="Times New Roman"/>
          <w:sz w:val="28"/>
          <w:szCs w:val="28"/>
          <w:lang w:val="kk-KZ"/>
        </w:rPr>
        <w:t>Кепіл хат қандай жағдайда жазылатынын анықтаңыз.</w:t>
      </w:r>
    </w:p>
    <w:p w:rsidR="00000080" w:rsidRPr="00CC1302" w:rsidRDefault="00000080" w:rsidP="00000080">
      <w:pPr>
        <w:spacing w:after="0" w:line="240" w:lineRule="auto"/>
        <w:ind w:left="170"/>
        <w:rPr>
          <w:rFonts w:ascii="Times New Roman" w:hAnsi="Times New Roman"/>
          <w:sz w:val="28"/>
          <w:szCs w:val="28"/>
          <w:lang w:val="kk-KZ"/>
        </w:rPr>
      </w:pPr>
      <w:r w:rsidRPr="00CC1302">
        <w:rPr>
          <w:rFonts w:ascii="Times New Roman" w:hAnsi="Times New Roman"/>
          <w:sz w:val="28"/>
          <w:szCs w:val="28"/>
          <w:lang w:val="kk-KZ"/>
        </w:rPr>
        <w:t>А) Мүлік, зат алғ</w:t>
      </w:r>
      <w:r>
        <w:rPr>
          <w:rFonts w:ascii="Times New Roman" w:hAnsi="Times New Roman"/>
          <w:sz w:val="28"/>
          <w:szCs w:val="28"/>
          <w:lang w:val="kk-KZ"/>
        </w:rPr>
        <w:t>андығын уақытша куәландыру үшін</w:t>
      </w:r>
    </w:p>
    <w:p w:rsidR="00000080" w:rsidRPr="00CC1302" w:rsidRDefault="00000080" w:rsidP="00000080">
      <w:pPr>
        <w:spacing w:after="0" w:line="240" w:lineRule="auto"/>
        <w:ind w:left="170"/>
        <w:rPr>
          <w:rFonts w:ascii="Times New Roman" w:hAnsi="Times New Roman"/>
          <w:sz w:val="28"/>
          <w:szCs w:val="28"/>
          <w:lang w:val="kk-KZ"/>
        </w:rPr>
      </w:pPr>
      <w:r w:rsidRPr="00CC1302">
        <w:rPr>
          <w:rFonts w:ascii="Times New Roman" w:hAnsi="Times New Roman"/>
          <w:sz w:val="28"/>
          <w:szCs w:val="28"/>
          <w:lang w:val="kk-KZ"/>
        </w:rPr>
        <w:t xml:space="preserve">В) Мәжіліс, </w:t>
      </w:r>
      <w:r>
        <w:rPr>
          <w:rFonts w:ascii="Times New Roman" w:hAnsi="Times New Roman"/>
          <w:sz w:val="28"/>
          <w:szCs w:val="28"/>
          <w:lang w:val="kk-KZ"/>
        </w:rPr>
        <w:t>жиналыс болатындығын мәлімдейді</w:t>
      </w:r>
    </w:p>
    <w:p w:rsidR="00000080" w:rsidRPr="00CC1302" w:rsidRDefault="00000080" w:rsidP="00000080">
      <w:pPr>
        <w:spacing w:after="0" w:line="240" w:lineRule="auto"/>
        <w:ind w:left="170"/>
        <w:rPr>
          <w:rFonts w:ascii="Times New Roman" w:hAnsi="Times New Roman"/>
          <w:sz w:val="28"/>
          <w:szCs w:val="28"/>
          <w:lang w:val="kk-KZ"/>
        </w:rPr>
      </w:pPr>
      <w:r w:rsidRPr="00CC1302">
        <w:rPr>
          <w:rFonts w:ascii="Times New Roman" w:hAnsi="Times New Roman"/>
          <w:sz w:val="28"/>
          <w:szCs w:val="28"/>
          <w:lang w:val="kk-KZ"/>
        </w:rPr>
        <w:t>С)</w:t>
      </w:r>
      <w:r>
        <w:rPr>
          <w:rFonts w:ascii="Times New Roman" w:hAnsi="Times New Roman"/>
          <w:sz w:val="28"/>
          <w:szCs w:val="28"/>
          <w:lang w:val="kk-KZ"/>
        </w:rPr>
        <w:t xml:space="preserve"> Еңбек тәртібін бұзған жағдайда</w:t>
      </w:r>
    </w:p>
    <w:p w:rsidR="00000080" w:rsidRPr="00CC1302" w:rsidRDefault="00000080" w:rsidP="00000080">
      <w:pPr>
        <w:spacing w:after="0" w:line="240" w:lineRule="auto"/>
        <w:ind w:left="170"/>
        <w:rPr>
          <w:rFonts w:ascii="Times New Roman" w:hAnsi="Times New Roman"/>
          <w:sz w:val="28"/>
          <w:szCs w:val="28"/>
          <w:lang w:val="kk-KZ"/>
        </w:rPr>
      </w:pPr>
      <w:r w:rsidRPr="00CC1302">
        <w:rPr>
          <w:rFonts w:ascii="Times New Roman" w:hAnsi="Times New Roman"/>
          <w:sz w:val="28"/>
          <w:szCs w:val="28"/>
          <w:lang w:val="kk-KZ"/>
        </w:rPr>
        <w:t>Д) Әске</w:t>
      </w:r>
      <w:r>
        <w:rPr>
          <w:rFonts w:ascii="Times New Roman" w:hAnsi="Times New Roman"/>
          <w:sz w:val="28"/>
          <w:szCs w:val="28"/>
          <w:lang w:val="kk-KZ"/>
        </w:rPr>
        <w:t>ри қызметке алыну үшін жазылады</w:t>
      </w:r>
    </w:p>
    <w:p w:rsidR="00000080" w:rsidRPr="00CC1302"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Е) Куәландыру үшін жазылады</w:t>
      </w:r>
    </w:p>
    <w:p w:rsidR="00000080" w:rsidRPr="00455B32" w:rsidRDefault="00000080" w:rsidP="00000080">
      <w:pPr>
        <w:spacing w:after="0" w:line="240" w:lineRule="auto"/>
        <w:rPr>
          <w:rFonts w:ascii="Times New Roman" w:hAnsi="Times New Roman"/>
          <w:sz w:val="28"/>
          <w:szCs w:val="28"/>
          <w:lang w:val="kk-KZ"/>
        </w:rPr>
      </w:pPr>
      <w:r>
        <w:rPr>
          <w:rFonts w:ascii="Times New Roman" w:hAnsi="Times New Roman"/>
          <w:noProof/>
          <w:sz w:val="28"/>
          <w:szCs w:val="28"/>
          <w:lang w:val="kk-KZ"/>
        </w:rPr>
        <w:t xml:space="preserve">205. </w:t>
      </w:r>
      <w:r w:rsidRPr="00455B32">
        <w:rPr>
          <w:rFonts w:ascii="Times New Roman" w:hAnsi="Times New Roman"/>
          <w:sz w:val="28"/>
          <w:szCs w:val="28"/>
          <w:lang w:val="kk-KZ"/>
        </w:rPr>
        <w:t>Басқару, ұйымдастыру, өкім шығару қызметіне қатысты</w:t>
      </w:r>
      <w:r>
        <w:rPr>
          <w:rFonts w:ascii="Times New Roman" w:hAnsi="Times New Roman"/>
          <w:sz w:val="28"/>
          <w:szCs w:val="28"/>
          <w:lang w:val="kk-KZ"/>
        </w:rPr>
        <w:t xml:space="preserve"> құжаттарды көрсетіңіз.</w:t>
      </w:r>
    </w:p>
    <w:p w:rsidR="00000080" w:rsidRPr="00455B32"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А) Бұйрық, жарғы</w:t>
      </w:r>
    </w:p>
    <w:p w:rsidR="00000080" w:rsidRPr="00455B32"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В) Қолхат, кепілхат</w:t>
      </w:r>
    </w:p>
    <w:p w:rsidR="00000080" w:rsidRPr="00455B32"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С) Жеке іс парағы, өтініш</w:t>
      </w:r>
    </w:p>
    <w:p w:rsidR="00000080" w:rsidRPr="00455B32"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Д) Анықтама, өмірбаян</w:t>
      </w:r>
    </w:p>
    <w:p w:rsidR="00000080" w:rsidRPr="00252836" w:rsidRDefault="00000080" w:rsidP="00000080">
      <w:pPr>
        <w:spacing w:after="0" w:line="240" w:lineRule="auto"/>
        <w:ind w:left="170"/>
        <w:rPr>
          <w:rFonts w:ascii="Times New Roman" w:hAnsi="Times New Roman"/>
          <w:sz w:val="28"/>
          <w:szCs w:val="28"/>
          <w:lang w:val="kk-KZ"/>
        </w:rPr>
      </w:pPr>
      <w:r>
        <w:rPr>
          <w:rFonts w:ascii="Times New Roman" w:hAnsi="Times New Roman"/>
          <w:sz w:val="28"/>
          <w:szCs w:val="28"/>
          <w:lang w:val="kk-KZ"/>
        </w:rPr>
        <w:t>Е) Өтініш, ө</w:t>
      </w:r>
      <w:r w:rsidRPr="00455B32">
        <w:rPr>
          <w:rFonts w:ascii="Times New Roman" w:hAnsi="Times New Roman"/>
          <w:sz w:val="28"/>
          <w:szCs w:val="28"/>
          <w:lang w:val="kk-KZ"/>
        </w:rPr>
        <w:t xml:space="preserve">мірбаян </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206</w:t>
      </w:r>
      <w:r>
        <w:rPr>
          <w:lang w:val="kk-KZ"/>
        </w:rPr>
        <w:t xml:space="preserve"> </w:t>
      </w:r>
      <w:r>
        <w:rPr>
          <w:rFonts w:ascii="Times New Roman" w:hAnsi="Times New Roman"/>
          <w:noProof/>
          <w:sz w:val="28"/>
          <w:szCs w:val="28"/>
          <w:lang w:val="kk-KZ"/>
        </w:rPr>
        <w:t xml:space="preserve">. “Терең”сөзінің ауыспалы мағынасын табыңыз. </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A) Терең білім </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B) Терең су</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C) Терең өзен</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D) Терең көл </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E) Терең құдық </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207. «Дискурс» латын тілінен алынғанда қандай мағынаны білдіретінін анықтаңыз.</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A) Сөз баяндау, әңгімелесу</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B) Қимыл әрекеттегі тіл</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C) Дауыс ырғағы</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lastRenderedPageBreak/>
        <w:t xml:space="preserve"> D) Мимика</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E) Жанды құбылыс</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208. Интонация анықтамасын көрсетіңіз.</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A) Сөйлеу кезіндегі дауыс өзгерісі</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B) Дұрыс жазу кезіндегі ережелер</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C) Ақылдан шыққан аялы сөздер </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D) Ым-ишара жайлы түсінік беру</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E) Қарым- қатынас түрін ретке келтіру</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209.  Орфографиялық дағдыларды белгілеңіз.</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A) Жазу, дыбыстың құрамын таңдай білу</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B) Сөз баяндау әдістері туралы</w:t>
      </w:r>
    </w:p>
    <w:p w:rsidR="00000080" w:rsidRPr="00877C04"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C) Жанды құбылыс жайлы мәлімет</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D) Жылдам әрекет етуші формалардың бірі</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E) Коммуникацияның қажетті шарты</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210.  «Пікір» анықтамасын белгілеңіз.</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A) Ақылға қонымды ойды білдіретін сөздер</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B) Тілдің қолданыстағы көрінісі </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C) Әлеуметтік талдау беретін ұғым</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D) Пошта арқылы салынатын құжат</w:t>
      </w:r>
    </w:p>
    <w:p w:rsidR="00000080" w:rsidRPr="007F7359"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E) Мәдениеттілік талаптары жайлы ұғым</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211. Сөзді дұрыс қолдану және сөзді бедерлі жұмсау неше сатыдан тұратынын белгілеңіз.</w:t>
      </w:r>
    </w:p>
    <w:p w:rsidR="00000080" w:rsidRPr="00D26555"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A) 2</w:t>
      </w:r>
    </w:p>
    <w:p w:rsidR="00000080"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B) 4</w:t>
      </w:r>
    </w:p>
    <w:p w:rsidR="00000080" w:rsidRPr="00C832C2"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C) 5</w:t>
      </w:r>
    </w:p>
    <w:p w:rsidR="00000080" w:rsidRPr="00C832C2"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D) 3</w:t>
      </w:r>
    </w:p>
    <w:p w:rsidR="00000080" w:rsidRPr="00C832C2"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E) 6</w:t>
      </w:r>
    </w:p>
    <w:p w:rsidR="00000080" w:rsidRPr="00C832C2"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212. Коммуникативті стратегия анықтамасын көрсетіңіз.</w:t>
      </w:r>
    </w:p>
    <w:p w:rsidR="00000080" w:rsidRPr="00C832C2"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A) Коммуникативтік мақсатқа жету жолында белгілі бір сөйлеу әрекеттерінің кешені</w:t>
      </w:r>
    </w:p>
    <w:p w:rsidR="00000080" w:rsidRPr="00C832C2"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B) Стильдің ғылым саласында қолданылатын бір түрі</w:t>
      </w:r>
    </w:p>
    <w:p w:rsidR="00000080" w:rsidRPr="00C832C2"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C) Тілдің қолданыстағы жалпылама көрінісін көрсету</w:t>
      </w:r>
    </w:p>
    <w:p w:rsidR="00000080" w:rsidRPr="00C832C2"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D) Ақылға қонымды ойды білдіретін сөздердің жиынтығы</w:t>
      </w:r>
    </w:p>
    <w:p w:rsidR="00000080" w:rsidRPr="00C832C2" w:rsidRDefault="00000080" w:rsidP="00000080">
      <w:pPr>
        <w:pStyle w:val="1e"/>
        <w:spacing w:after="0"/>
        <w:ind w:left="0"/>
        <w:rPr>
          <w:rFonts w:ascii="Times New Roman" w:hAnsi="Times New Roman"/>
          <w:noProof/>
          <w:sz w:val="28"/>
          <w:szCs w:val="28"/>
          <w:lang w:val="kk-KZ"/>
        </w:rPr>
      </w:pPr>
      <w:r>
        <w:rPr>
          <w:rFonts w:ascii="Times New Roman" w:hAnsi="Times New Roman"/>
          <w:noProof/>
          <w:sz w:val="28"/>
          <w:szCs w:val="28"/>
          <w:lang w:val="kk-KZ"/>
        </w:rPr>
        <w:t xml:space="preserve"> E) Сөйлеу арқылы берілетін ойдың әлеуметтік астарына талдау беретін ұғым</w:t>
      </w:r>
    </w:p>
    <w:p w:rsidR="00000080" w:rsidRPr="00C832C2" w:rsidRDefault="00000080" w:rsidP="00000080">
      <w:pPr>
        <w:pStyle w:val="1e"/>
        <w:spacing w:after="0"/>
        <w:ind w:left="0"/>
        <w:rPr>
          <w:rFonts w:ascii="Times New Roman" w:hAnsi="Times New Roman"/>
          <w:sz w:val="28"/>
          <w:szCs w:val="28"/>
        </w:rPr>
      </w:pPr>
      <w:r>
        <w:rPr>
          <w:rFonts w:ascii="Times New Roman" w:hAnsi="Times New Roman"/>
          <w:sz w:val="28"/>
          <w:szCs w:val="28"/>
          <w:lang w:val="kk-KZ"/>
        </w:rPr>
        <w:t>213. Сөздің</w:t>
      </w:r>
      <w:r>
        <w:rPr>
          <w:rFonts w:ascii="Times New Roman" w:hAnsi="Times New Roman"/>
          <w:sz w:val="28"/>
          <w:szCs w:val="28"/>
          <w:lang w:val="de-DE"/>
        </w:rPr>
        <w:t xml:space="preserve"> </w:t>
      </w:r>
      <w:r>
        <w:rPr>
          <w:rFonts w:ascii="Times New Roman" w:hAnsi="Times New Roman"/>
          <w:sz w:val="28"/>
          <w:szCs w:val="28"/>
          <w:lang w:val="kk-KZ"/>
        </w:rPr>
        <w:t>лингвистикалық</w:t>
      </w:r>
      <w:r>
        <w:rPr>
          <w:rFonts w:ascii="Times New Roman" w:hAnsi="Times New Roman"/>
          <w:sz w:val="28"/>
          <w:szCs w:val="28"/>
          <w:lang w:val="de-DE"/>
        </w:rPr>
        <w:t xml:space="preserve"> </w:t>
      </w:r>
      <w:r>
        <w:rPr>
          <w:rFonts w:ascii="Times New Roman" w:hAnsi="Times New Roman"/>
          <w:sz w:val="28"/>
          <w:szCs w:val="28"/>
          <w:lang w:val="kk-KZ"/>
        </w:rPr>
        <w:t>коммуникативтік</w:t>
      </w:r>
      <w:r>
        <w:rPr>
          <w:rFonts w:ascii="Times New Roman" w:hAnsi="Times New Roman"/>
          <w:sz w:val="28"/>
          <w:szCs w:val="28"/>
          <w:lang w:val="de-DE"/>
        </w:rPr>
        <w:t xml:space="preserve"> </w:t>
      </w:r>
      <w:r>
        <w:rPr>
          <w:rFonts w:ascii="Times New Roman" w:hAnsi="Times New Roman"/>
          <w:sz w:val="28"/>
          <w:szCs w:val="28"/>
          <w:lang w:val="kk-KZ"/>
        </w:rPr>
        <w:t>сапаларын</w:t>
      </w:r>
      <w:r>
        <w:rPr>
          <w:rFonts w:ascii="Times New Roman" w:hAnsi="Times New Roman"/>
          <w:sz w:val="28"/>
          <w:szCs w:val="28"/>
          <w:lang w:val="de-DE"/>
        </w:rPr>
        <w:t xml:space="preserve"> </w:t>
      </w:r>
      <w:r>
        <w:rPr>
          <w:rFonts w:ascii="Times New Roman" w:hAnsi="Times New Roman"/>
          <w:sz w:val="28"/>
          <w:szCs w:val="28"/>
          <w:lang w:val="kk-KZ"/>
        </w:rPr>
        <w:t>зерттейтін</w:t>
      </w:r>
      <w:r>
        <w:rPr>
          <w:rFonts w:ascii="Times New Roman" w:hAnsi="Times New Roman"/>
          <w:sz w:val="28"/>
          <w:szCs w:val="28"/>
          <w:lang w:val="de-DE"/>
        </w:rPr>
        <w:t xml:space="preserve"> </w:t>
      </w:r>
      <w:r>
        <w:rPr>
          <w:rFonts w:ascii="Times New Roman" w:hAnsi="Times New Roman"/>
          <w:sz w:val="28"/>
          <w:szCs w:val="28"/>
          <w:lang w:val="kk-KZ"/>
        </w:rPr>
        <w:t>саласы.... деп аталады.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А) Сөйлеу</w:t>
      </w:r>
      <w:r>
        <w:rPr>
          <w:rFonts w:ascii="Times New Roman" w:hAnsi="Times New Roman"/>
          <w:sz w:val="28"/>
          <w:szCs w:val="28"/>
          <w:lang w:val="de-DE"/>
        </w:rPr>
        <w:t xml:space="preserve"> </w:t>
      </w:r>
      <w:r>
        <w:rPr>
          <w:rFonts w:ascii="Times New Roman" w:hAnsi="Times New Roman"/>
          <w:sz w:val="28"/>
          <w:szCs w:val="28"/>
          <w:lang w:val="kk-KZ"/>
        </w:rPr>
        <w:t>мәдениеті</w:t>
      </w:r>
      <w:r>
        <w:rPr>
          <w:rFonts w:ascii="Times New Roman" w:hAnsi="Times New Roman"/>
          <w:sz w:val="28"/>
          <w:szCs w:val="28"/>
          <w:lang w:val="de-DE"/>
        </w:rPr>
        <w:t xml:space="preserve"> </w:t>
      </w:r>
      <w:r>
        <w:rPr>
          <w:rFonts w:ascii="Times New Roman" w:hAnsi="Times New Roman"/>
          <w:sz w:val="28"/>
          <w:szCs w:val="28"/>
          <w:lang w:val="kk-KZ"/>
        </w:rPr>
        <w:t>туралы</w:t>
      </w:r>
      <w:r>
        <w:rPr>
          <w:rFonts w:ascii="Times New Roman" w:hAnsi="Times New Roman"/>
          <w:sz w:val="28"/>
          <w:szCs w:val="28"/>
          <w:lang w:val="de-DE"/>
        </w:rPr>
        <w:t xml:space="preserve"> </w:t>
      </w:r>
      <w:r>
        <w:rPr>
          <w:rFonts w:ascii="Times New Roman" w:hAnsi="Times New Roman"/>
          <w:sz w:val="28"/>
          <w:szCs w:val="28"/>
          <w:lang w:val="kk-KZ"/>
        </w:rPr>
        <w:t>ілім</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В) Тіл туралы ілім</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С) Лингвистикалық құзыреттілік </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lastRenderedPageBreak/>
        <w:t>D) Қазақ тіл білімі</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Е) Қазақ тіл лексикасы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214. Ауызекі сөйлеу тілінің өзіне тән стильдік ерекшеліктерін көрсетіңіз.</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А) Одағай, қыстырма, қаратпа сөздер көп қолданылады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В) Проза, поэзия, драматургия салаларында жазылған көркем шығармалардың стилі</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С) Сөздер мен терминдердің</w:t>
      </w:r>
      <w:r>
        <w:rPr>
          <w:rFonts w:ascii="Times New Roman" w:hAnsi="Times New Roman"/>
          <w:b/>
          <w:sz w:val="28"/>
          <w:szCs w:val="28"/>
          <w:lang w:val="kk-KZ"/>
        </w:rPr>
        <w:t xml:space="preserve"> </w:t>
      </w:r>
      <w:r>
        <w:rPr>
          <w:rFonts w:ascii="Times New Roman" w:hAnsi="Times New Roman"/>
          <w:sz w:val="28"/>
          <w:szCs w:val="28"/>
          <w:lang w:val="kk-KZ"/>
        </w:rPr>
        <w:t>нақты, тура мағынасында</w:t>
      </w:r>
      <w:r>
        <w:rPr>
          <w:rFonts w:ascii="Times New Roman" w:hAnsi="Times New Roman"/>
          <w:b/>
          <w:sz w:val="28"/>
          <w:szCs w:val="28"/>
          <w:lang w:val="kk-KZ"/>
        </w:rPr>
        <w:t xml:space="preserve"> </w:t>
      </w:r>
      <w:r>
        <w:rPr>
          <w:rFonts w:ascii="Times New Roman" w:hAnsi="Times New Roman"/>
          <w:sz w:val="28"/>
          <w:szCs w:val="28"/>
          <w:lang w:val="kk-KZ"/>
        </w:rPr>
        <w:t>пайдаланылуы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D) Экспрессивті сөздер, мақал-мәтелдер, тұрақты тіркестер, сөйлемдер</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Е) Термин сөздердің көп қолданылуы, термин сөздердің көп қолданылуы</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215.</w:t>
      </w:r>
      <w:r>
        <w:rPr>
          <w:lang w:val="kk-KZ"/>
        </w:rPr>
        <w:t xml:space="preserve"> </w:t>
      </w:r>
      <w:r>
        <w:rPr>
          <w:rFonts w:ascii="Times New Roman" w:hAnsi="Times New Roman"/>
          <w:sz w:val="28"/>
          <w:szCs w:val="28"/>
          <w:lang w:val="kk-KZ"/>
        </w:rPr>
        <w:t>Тыныс белгілері туралы ережелер жинағы қалай аталатынын белгілеңіз.</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А) Пунктуация</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В) Лексикология</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С) Полисемия</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Д) Стилистика</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Е) Синтаксис</w:t>
      </w:r>
    </w:p>
    <w:p w:rsidR="00000080" w:rsidRPr="00215A9A"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216.</w:t>
      </w:r>
      <w:r>
        <w:rPr>
          <w:lang w:val="kk-KZ"/>
        </w:rPr>
        <w:t xml:space="preserve"> </w:t>
      </w:r>
      <w:r w:rsidRPr="00215A9A">
        <w:rPr>
          <w:rFonts w:ascii="Times New Roman" w:hAnsi="Times New Roman"/>
          <w:sz w:val="28"/>
          <w:szCs w:val="28"/>
          <w:lang w:val="kk-KZ"/>
        </w:rPr>
        <w:t>Келіс</w:t>
      </w:r>
      <w:r>
        <w:rPr>
          <w:rFonts w:ascii="Times New Roman" w:hAnsi="Times New Roman"/>
          <w:sz w:val="28"/>
          <w:szCs w:val="28"/>
          <w:lang w:val="kk-KZ"/>
        </w:rPr>
        <w:t>імшарт қандай жағдайда жазылатынын белгілеңіз.</w:t>
      </w:r>
    </w:p>
    <w:p w:rsidR="00000080" w:rsidRPr="00215A9A" w:rsidRDefault="00000080" w:rsidP="00000080">
      <w:pPr>
        <w:spacing w:after="0" w:line="240" w:lineRule="auto"/>
        <w:rPr>
          <w:rFonts w:ascii="Times New Roman" w:hAnsi="Times New Roman"/>
          <w:sz w:val="28"/>
          <w:szCs w:val="28"/>
          <w:lang w:val="kk-KZ"/>
        </w:rPr>
      </w:pPr>
      <w:r w:rsidRPr="00215A9A">
        <w:rPr>
          <w:rFonts w:ascii="Times New Roman" w:hAnsi="Times New Roman"/>
          <w:sz w:val="28"/>
          <w:szCs w:val="28"/>
          <w:lang w:val="kk-KZ"/>
        </w:rPr>
        <w:t>А)  Заңды тұлғалардың аза</w:t>
      </w:r>
      <w:r>
        <w:rPr>
          <w:rFonts w:ascii="Times New Roman" w:hAnsi="Times New Roman"/>
          <w:sz w:val="28"/>
          <w:szCs w:val="28"/>
          <w:lang w:val="kk-KZ"/>
        </w:rPr>
        <w:t>маттық құқықтарын белгілеу үшін</w:t>
      </w:r>
    </w:p>
    <w:p w:rsidR="00000080" w:rsidRPr="00215A9A"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Жәрдемақы алу үшін</w:t>
      </w:r>
    </w:p>
    <w:p w:rsidR="00000080" w:rsidRPr="00215A9A"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Сенім білдіру үшін</w:t>
      </w:r>
    </w:p>
    <w:p w:rsidR="00000080" w:rsidRPr="00215A9A" w:rsidRDefault="00000080" w:rsidP="00000080">
      <w:pPr>
        <w:spacing w:after="0" w:line="240" w:lineRule="auto"/>
        <w:rPr>
          <w:rFonts w:ascii="Times New Roman" w:hAnsi="Times New Roman"/>
          <w:sz w:val="28"/>
          <w:szCs w:val="28"/>
          <w:lang w:val="kk-KZ"/>
        </w:rPr>
      </w:pPr>
      <w:r w:rsidRPr="00215A9A">
        <w:rPr>
          <w:rFonts w:ascii="Times New Roman" w:hAnsi="Times New Roman"/>
          <w:sz w:val="28"/>
          <w:szCs w:val="28"/>
          <w:lang w:val="kk-KZ"/>
        </w:rPr>
        <w:t xml:space="preserve">Д)  </w:t>
      </w:r>
      <w:r>
        <w:rPr>
          <w:rFonts w:ascii="Times New Roman" w:hAnsi="Times New Roman"/>
          <w:sz w:val="28"/>
          <w:szCs w:val="28"/>
          <w:lang w:val="kk-KZ"/>
        </w:rPr>
        <w:t>Бағалы құжаттарды реттеу үшін</w:t>
      </w:r>
    </w:p>
    <w:p w:rsidR="00000080" w:rsidRPr="00215A9A"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Сенім арттыру үшін</w:t>
      </w:r>
    </w:p>
    <w:p w:rsidR="00000080" w:rsidRPr="000A1655"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217</w:t>
      </w:r>
      <w:r w:rsidRPr="000A1655">
        <w:rPr>
          <w:rFonts w:ascii="Times New Roman" w:hAnsi="Times New Roman"/>
          <w:sz w:val="28"/>
          <w:szCs w:val="28"/>
          <w:lang w:val="kk-KZ"/>
        </w:rPr>
        <w:t>. Қызметтік</w:t>
      </w:r>
      <w:r>
        <w:rPr>
          <w:rFonts w:ascii="Times New Roman" w:hAnsi="Times New Roman"/>
          <w:sz w:val="28"/>
          <w:szCs w:val="28"/>
          <w:lang w:val="kk-KZ"/>
        </w:rPr>
        <w:t xml:space="preserve"> хаттың түрін анықтаңыз.</w:t>
      </w:r>
    </w:p>
    <w:p w:rsidR="00000080" w:rsidRPr="000A1655"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7</w:t>
      </w:r>
    </w:p>
    <w:p w:rsidR="00000080" w:rsidRPr="000A1655"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w:t>
      </w:r>
      <w:r w:rsidRPr="000A1655">
        <w:rPr>
          <w:rFonts w:ascii="Times New Roman" w:hAnsi="Times New Roman"/>
          <w:sz w:val="28"/>
          <w:szCs w:val="28"/>
          <w:lang w:val="kk-KZ"/>
        </w:rPr>
        <w:t>)</w:t>
      </w:r>
      <w:r>
        <w:rPr>
          <w:rFonts w:ascii="Times New Roman" w:hAnsi="Times New Roman"/>
          <w:sz w:val="28"/>
          <w:szCs w:val="28"/>
          <w:lang w:val="kk-KZ"/>
        </w:rPr>
        <w:t xml:space="preserve"> 5</w:t>
      </w:r>
    </w:p>
    <w:p w:rsidR="00000080" w:rsidRPr="000A1655"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4</w:t>
      </w:r>
    </w:p>
    <w:p w:rsidR="00000080" w:rsidRPr="000A1655" w:rsidRDefault="00000080" w:rsidP="00000080">
      <w:pPr>
        <w:spacing w:after="0" w:line="240" w:lineRule="auto"/>
        <w:rPr>
          <w:rFonts w:ascii="Times New Roman" w:hAnsi="Times New Roman"/>
          <w:sz w:val="28"/>
          <w:szCs w:val="28"/>
          <w:lang w:val="kk-KZ"/>
        </w:rPr>
      </w:pPr>
      <w:r w:rsidRPr="000A1655">
        <w:rPr>
          <w:rFonts w:ascii="Times New Roman" w:hAnsi="Times New Roman"/>
          <w:sz w:val="28"/>
          <w:szCs w:val="28"/>
          <w:lang w:val="kk-KZ"/>
        </w:rPr>
        <w:t>Д) 3</w:t>
      </w:r>
    </w:p>
    <w:p w:rsidR="00000080" w:rsidRPr="002E6D52"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Е) </w:t>
      </w:r>
      <w:r w:rsidRPr="000A1655">
        <w:rPr>
          <w:rFonts w:ascii="Times New Roman" w:hAnsi="Times New Roman"/>
          <w:sz w:val="28"/>
          <w:szCs w:val="28"/>
          <w:lang w:val="kk-KZ"/>
        </w:rPr>
        <w:t>8</w:t>
      </w:r>
    </w:p>
    <w:p w:rsidR="00000080" w:rsidRPr="002E6D52" w:rsidRDefault="00000080" w:rsidP="00000080">
      <w:pPr>
        <w:pStyle w:val="1e"/>
        <w:spacing w:after="0"/>
        <w:ind w:left="0"/>
        <w:rPr>
          <w:rFonts w:ascii="Times New Roman" w:hAnsi="Times New Roman"/>
          <w:color w:val="000000"/>
          <w:sz w:val="28"/>
          <w:szCs w:val="28"/>
          <w:lang w:val="kk-KZ"/>
        </w:rPr>
      </w:pPr>
      <w:r w:rsidRPr="002E6D52">
        <w:rPr>
          <w:rFonts w:ascii="Times New Roman" w:hAnsi="Times New Roman"/>
          <w:color w:val="000000"/>
          <w:sz w:val="28"/>
          <w:szCs w:val="28"/>
          <w:lang w:val="kk-KZ"/>
        </w:rPr>
        <w:t>218. Қысқар</w:t>
      </w:r>
      <w:r>
        <w:rPr>
          <w:rFonts w:ascii="Times New Roman" w:hAnsi="Times New Roman"/>
          <w:color w:val="000000"/>
          <w:sz w:val="28"/>
          <w:szCs w:val="28"/>
          <w:lang w:val="kk-KZ"/>
        </w:rPr>
        <w:t>туға болатын қатарды анықтаңыз.</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 А) Бұқаралық ақпарат құралдары </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 B) Жазушылар одағы </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 С) Жаңа экономикалық аймақ </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 D) Тәуелсіз Қазақстан </w:t>
      </w:r>
    </w:p>
    <w:p w:rsidR="00000080" w:rsidRDefault="00000080" w:rsidP="00000080">
      <w:pPr>
        <w:pStyle w:val="1e"/>
        <w:spacing w:after="0"/>
        <w:ind w:left="0"/>
        <w:rPr>
          <w:rFonts w:ascii="Times New Roman" w:hAnsi="Times New Roman"/>
          <w:sz w:val="28"/>
          <w:szCs w:val="28"/>
          <w:lang w:val="kk-KZ"/>
        </w:rPr>
      </w:pPr>
      <w:r>
        <w:rPr>
          <w:rFonts w:ascii="Times New Roman" w:hAnsi="Times New Roman"/>
          <w:sz w:val="28"/>
          <w:szCs w:val="28"/>
          <w:lang w:val="kk-KZ"/>
        </w:rPr>
        <w:t xml:space="preserve"> E) Ат спорты федерациясы</w:t>
      </w:r>
    </w:p>
    <w:p w:rsidR="00000080" w:rsidRPr="0010288A"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219. </w:t>
      </w:r>
      <w:r w:rsidRPr="00D26555">
        <w:rPr>
          <w:rFonts w:ascii="Times New Roman" w:hAnsi="Times New Roman"/>
          <w:sz w:val="28"/>
          <w:szCs w:val="28"/>
          <w:lang w:val="kk-KZ"/>
        </w:rPr>
        <w:t>Шешендік өнерге ба</w:t>
      </w:r>
      <w:r>
        <w:rPr>
          <w:rFonts w:ascii="Times New Roman" w:hAnsi="Times New Roman"/>
          <w:sz w:val="28"/>
          <w:szCs w:val="28"/>
          <w:lang w:val="kk-KZ"/>
        </w:rPr>
        <w:t>у</w:t>
      </w:r>
      <w:r w:rsidRPr="00D26555">
        <w:rPr>
          <w:rFonts w:ascii="Times New Roman" w:hAnsi="Times New Roman"/>
          <w:sz w:val="28"/>
          <w:szCs w:val="28"/>
          <w:lang w:val="kk-KZ"/>
        </w:rPr>
        <w:t>литын тәлімгер</w:t>
      </w:r>
      <w:r>
        <w:rPr>
          <w:rFonts w:ascii="Times New Roman" w:hAnsi="Times New Roman"/>
          <w:sz w:val="28"/>
          <w:szCs w:val="28"/>
          <w:lang w:val="kk-KZ"/>
        </w:rPr>
        <w:t>ді белгілеңіз.</w:t>
      </w:r>
    </w:p>
    <w:p w:rsidR="00000080" w:rsidRDefault="00000080" w:rsidP="00000080">
      <w:pPr>
        <w:spacing w:after="0" w:line="240" w:lineRule="auto"/>
        <w:rPr>
          <w:rFonts w:ascii="Times New Roman" w:hAnsi="Times New Roman"/>
          <w:sz w:val="28"/>
          <w:szCs w:val="28"/>
        </w:rPr>
      </w:pPr>
      <w:r>
        <w:rPr>
          <w:rFonts w:ascii="Times New Roman" w:hAnsi="Times New Roman"/>
          <w:sz w:val="28"/>
          <w:szCs w:val="28"/>
        </w:rPr>
        <w:t xml:space="preserve">А)  </w:t>
      </w:r>
      <w:r>
        <w:rPr>
          <w:rFonts w:ascii="Times New Roman" w:hAnsi="Times New Roman"/>
          <w:sz w:val="28"/>
          <w:szCs w:val="28"/>
          <w:lang w:val="kk-KZ"/>
        </w:rPr>
        <w:t>Р</w:t>
      </w:r>
      <w:r>
        <w:rPr>
          <w:rFonts w:ascii="Times New Roman" w:hAnsi="Times New Roman"/>
          <w:sz w:val="28"/>
          <w:szCs w:val="28"/>
        </w:rPr>
        <w:t>итор</w:t>
      </w:r>
    </w:p>
    <w:p w:rsidR="00000080" w:rsidRDefault="00000080" w:rsidP="00000080">
      <w:pPr>
        <w:spacing w:after="0" w:line="240" w:lineRule="auto"/>
        <w:rPr>
          <w:rFonts w:ascii="Times New Roman" w:hAnsi="Times New Roman"/>
          <w:sz w:val="28"/>
          <w:szCs w:val="28"/>
        </w:rPr>
      </w:pPr>
      <w:r>
        <w:rPr>
          <w:rFonts w:ascii="Times New Roman" w:hAnsi="Times New Roman"/>
          <w:sz w:val="28"/>
          <w:szCs w:val="28"/>
          <w:lang w:val="kk-KZ"/>
        </w:rPr>
        <w:t xml:space="preserve"> В</w:t>
      </w:r>
      <w:r>
        <w:rPr>
          <w:rFonts w:ascii="Times New Roman" w:hAnsi="Times New Roman"/>
          <w:sz w:val="28"/>
          <w:szCs w:val="28"/>
        </w:rPr>
        <w:t>)</w:t>
      </w:r>
      <w:r>
        <w:rPr>
          <w:rFonts w:ascii="Times New Roman" w:hAnsi="Times New Roman"/>
          <w:sz w:val="28"/>
          <w:szCs w:val="28"/>
          <w:lang w:val="kk-KZ"/>
        </w:rPr>
        <w:t xml:space="preserve"> Ұстаз </w:t>
      </w:r>
    </w:p>
    <w:p w:rsidR="00000080" w:rsidRPr="002E6D52"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w:t>
      </w:r>
      <w:r>
        <w:rPr>
          <w:rFonts w:ascii="Times New Roman" w:hAnsi="Times New Roman"/>
          <w:sz w:val="28"/>
          <w:szCs w:val="28"/>
        </w:rPr>
        <w:t xml:space="preserve">) </w:t>
      </w:r>
      <w:r>
        <w:rPr>
          <w:rFonts w:ascii="Times New Roman" w:hAnsi="Times New Roman"/>
          <w:sz w:val="28"/>
          <w:szCs w:val="28"/>
          <w:lang w:val="kk-KZ"/>
        </w:rPr>
        <w:t xml:space="preserve"> О</w:t>
      </w:r>
      <w:r>
        <w:rPr>
          <w:rFonts w:ascii="Times New Roman" w:hAnsi="Times New Roman"/>
          <w:sz w:val="28"/>
          <w:szCs w:val="28"/>
        </w:rPr>
        <w:t>ратор</w:t>
      </w:r>
    </w:p>
    <w:p w:rsidR="00000080" w:rsidRDefault="00000080" w:rsidP="00000080">
      <w:pPr>
        <w:spacing w:after="0" w:line="240" w:lineRule="auto"/>
        <w:rPr>
          <w:rFonts w:ascii="Times New Roman" w:hAnsi="Times New Roman"/>
          <w:sz w:val="28"/>
          <w:szCs w:val="28"/>
          <w:lang w:val="kk-KZ"/>
        </w:rPr>
      </w:pPr>
      <w:r w:rsidRPr="00D26555">
        <w:rPr>
          <w:rFonts w:ascii="Times New Roman" w:hAnsi="Times New Roman"/>
          <w:sz w:val="28"/>
          <w:szCs w:val="28"/>
          <w:lang w:val="kk-KZ"/>
        </w:rPr>
        <w:t xml:space="preserve">Д) </w:t>
      </w:r>
      <w:r>
        <w:rPr>
          <w:rFonts w:ascii="Times New Roman" w:hAnsi="Times New Roman"/>
          <w:sz w:val="28"/>
          <w:szCs w:val="28"/>
          <w:lang w:val="kk-KZ"/>
        </w:rPr>
        <w:t xml:space="preserve"> О</w:t>
      </w:r>
      <w:r w:rsidRPr="00D26555">
        <w:rPr>
          <w:rFonts w:ascii="Times New Roman" w:hAnsi="Times New Roman"/>
          <w:sz w:val="28"/>
          <w:szCs w:val="28"/>
          <w:lang w:val="kk-KZ"/>
        </w:rPr>
        <w:t>йшыл</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Мұғалім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220. Шешендік өнер анықтамасын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А) Тапқыр ой, көркем тілмен айтылған, үлгілі сөздер.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Б) Сөздерді белгілі дәрежеде қолдануы.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Көркем тілмен айтылған сөз.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Г) Сөздердің мағынасын, тапқыр ойларын зерттеуші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Үлгілі,  белгілі бір тәртіппен берілген сөздер.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Зат не құбылыс ғылыми негізде сипатталып, дәлелдеуді қажет ететін сөздер</w:t>
      </w:r>
    </w:p>
    <w:p w:rsidR="00000080" w:rsidRDefault="00000080" w:rsidP="00000080">
      <w:pPr>
        <w:pStyle w:val="ad"/>
        <w:ind w:left="0"/>
        <w:rPr>
          <w:rFonts w:ascii="Times New Roman" w:hAnsi="Times New Roman"/>
          <w:noProof/>
          <w:szCs w:val="28"/>
        </w:rPr>
      </w:pPr>
      <w:r>
        <w:rPr>
          <w:rFonts w:ascii="Times New Roman" w:hAnsi="Times New Roman"/>
          <w:szCs w:val="28"/>
        </w:rPr>
        <w:t>221.</w:t>
      </w:r>
      <w:r>
        <w:rPr>
          <w:rFonts w:ascii="Times New Roman" w:hAnsi="Times New Roman"/>
          <w:noProof/>
          <w:szCs w:val="28"/>
        </w:rPr>
        <w:t xml:space="preserve"> Жазбаша тілдік қарым-қатынастың өзіне тән ерекшеліктерін атаңыз.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А) </w:t>
      </w:r>
      <w:r>
        <w:rPr>
          <w:rFonts w:ascii="Times New Roman" w:hAnsi="Times New Roman"/>
          <w:noProof/>
          <w:color w:val="000000"/>
          <w:sz w:val="28"/>
          <w:szCs w:val="28"/>
          <w:lang w:val="kk-KZ"/>
        </w:rPr>
        <w:t>Қатынас таңбалана келіп, жазу арқылы жүзеге  асады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Б) </w:t>
      </w:r>
      <w:r>
        <w:rPr>
          <w:rFonts w:ascii="Times New Roman" w:hAnsi="Times New Roman"/>
          <w:noProof/>
          <w:color w:val="000000"/>
          <w:sz w:val="28"/>
          <w:szCs w:val="28"/>
          <w:lang w:val="kk-KZ"/>
        </w:rPr>
        <w:t>Қатынас дыбыстала келіп, сөйлеу арқылы іске асады және тыңдалады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В) </w:t>
      </w:r>
      <w:r>
        <w:rPr>
          <w:rFonts w:ascii="Times New Roman" w:hAnsi="Times New Roman"/>
          <w:noProof/>
          <w:color w:val="000000"/>
          <w:sz w:val="28"/>
          <w:szCs w:val="28"/>
          <w:lang w:val="kk-KZ"/>
        </w:rPr>
        <w:t>Сөйлеу тілі арқылы ұғынысу, түсінісу</w:t>
      </w:r>
      <w:r>
        <w:rPr>
          <w:noProof/>
          <w:color w:val="000000"/>
          <w:sz w:val="28"/>
          <w:szCs w:val="28"/>
          <w:lang w:val="kk-KZ"/>
        </w:rPr>
        <w:t xml:space="preserve">  </w:t>
      </w:r>
      <w:r w:rsidRPr="00252836">
        <w:rPr>
          <w:rFonts w:ascii="Times New Roman" w:hAnsi="Times New Roman"/>
          <w:noProof/>
          <w:color w:val="000000"/>
          <w:sz w:val="28"/>
          <w:szCs w:val="28"/>
          <w:lang w:val="kk-KZ"/>
        </w:rPr>
        <w:t>арқылы жүзеге асады</w:t>
      </w:r>
      <w:r>
        <w:rPr>
          <w:noProof/>
          <w:color w:val="000000"/>
          <w:sz w:val="28"/>
          <w:szCs w:val="28"/>
          <w:lang w:val="kk-KZ"/>
        </w:rPr>
        <w:t xml:space="preserve">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Г) </w:t>
      </w:r>
      <w:r>
        <w:rPr>
          <w:rFonts w:ascii="Times New Roman" w:hAnsi="Times New Roman"/>
          <w:noProof/>
          <w:color w:val="000000"/>
          <w:sz w:val="28"/>
          <w:szCs w:val="28"/>
          <w:lang w:val="kk-KZ"/>
        </w:rPr>
        <w:t>Ойлау мен сөйлеудің қатысы арқылы тілдік тұлғалардың таңбалық жүйесі мен дыбысталу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w:t>
      </w:r>
      <w:r>
        <w:rPr>
          <w:noProof/>
          <w:color w:val="000000"/>
          <w:sz w:val="28"/>
          <w:szCs w:val="28"/>
          <w:lang w:val="kk-KZ"/>
        </w:rPr>
        <w:t xml:space="preserve"> </w:t>
      </w:r>
      <w:r>
        <w:rPr>
          <w:rFonts w:ascii="Times New Roman" w:hAnsi="Times New Roman"/>
          <w:noProof/>
          <w:color w:val="000000"/>
          <w:sz w:val="28"/>
          <w:szCs w:val="28"/>
          <w:lang w:val="kk-KZ"/>
        </w:rPr>
        <w:t>Ойлау мен сөйлесім үрдісінің белгілі бір қоғамдық қатынаста тіл арқылы жарыққа   шыққан көрінісі</w:t>
      </w:r>
    </w:p>
    <w:p w:rsidR="00000080" w:rsidRDefault="00000080" w:rsidP="00000080">
      <w:pPr>
        <w:shd w:val="clear" w:color="auto" w:fill="FFFFFF"/>
        <w:spacing w:after="0" w:line="360" w:lineRule="auto"/>
        <w:jc w:val="both"/>
        <w:rPr>
          <w:rFonts w:ascii="Times New Roman" w:hAnsi="Times New Roman"/>
          <w:noProof/>
          <w:color w:val="000000"/>
          <w:sz w:val="28"/>
          <w:szCs w:val="28"/>
          <w:lang w:val="kk-KZ"/>
        </w:rPr>
      </w:pPr>
      <w:r>
        <w:rPr>
          <w:rFonts w:ascii="Times New Roman" w:hAnsi="Times New Roman"/>
          <w:sz w:val="28"/>
          <w:szCs w:val="28"/>
          <w:lang w:val="kk-KZ"/>
        </w:rPr>
        <w:t xml:space="preserve">Е) </w:t>
      </w:r>
      <w:r>
        <w:rPr>
          <w:rFonts w:ascii="Times New Roman" w:hAnsi="Times New Roman"/>
          <w:noProof/>
          <w:color w:val="000000"/>
          <w:sz w:val="28"/>
          <w:szCs w:val="28"/>
          <w:lang w:val="kk-KZ"/>
        </w:rPr>
        <w:t>Белгілі бір шартты келісімдер немесе белгілер арқылы тілсіз-ақ ұғынысуы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222. Ресми стильге сай қолданыстағы сөйлемді көрсетіңіз.</w:t>
      </w:r>
    </w:p>
    <w:p w:rsidR="00000080" w:rsidRDefault="00000080" w:rsidP="00000080">
      <w:pPr>
        <w:spacing w:after="0" w:line="240" w:lineRule="auto"/>
        <w:jc w:val="both"/>
        <w:rPr>
          <w:rFonts w:ascii="Times New Roman" w:hAnsi="Times New Roman"/>
          <w:sz w:val="28"/>
          <w:szCs w:val="28"/>
          <w:lang w:val="kk-KZ"/>
        </w:rPr>
      </w:pPr>
      <w:r>
        <w:rPr>
          <w:rFonts w:ascii="Times New Roman" w:hAnsi="Times New Roman"/>
          <w:sz w:val="28"/>
          <w:szCs w:val="28"/>
          <w:lang w:val="kk-KZ"/>
        </w:rPr>
        <w:t>А) 2006 жылғы 1 тамыздағы Қазақстан Республикасы Үкіметінің  №726 қаулысы</w:t>
      </w:r>
    </w:p>
    <w:p w:rsidR="00000080" w:rsidRDefault="00000080" w:rsidP="00000080">
      <w:pPr>
        <w:spacing w:after="0" w:line="240" w:lineRule="auto"/>
        <w:jc w:val="both"/>
        <w:rPr>
          <w:rFonts w:ascii="Times New Roman" w:hAnsi="Times New Roman"/>
          <w:sz w:val="28"/>
          <w:szCs w:val="28"/>
          <w:lang w:val="kk-KZ"/>
        </w:rPr>
      </w:pPr>
      <w:r>
        <w:rPr>
          <w:rFonts w:ascii="Times New Roman" w:hAnsi="Times New Roman"/>
          <w:sz w:val="28"/>
          <w:szCs w:val="28"/>
          <w:lang w:val="kk-KZ"/>
        </w:rPr>
        <w:t>Б) Үстіміздегі жылдың 7 сәуірі</w:t>
      </w:r>
    </w:p>
    <w:p w:rsidR="00000080" w:rsidRDefault="00000080" w:rsidP="00000080">
      <w:pPr>
        <w:spacing w:after="0" w:line="240" w:lineRule="auto"/>
        <w:jc w:val="both"/>
        <w:rPr>
          <w:rFonts w:ascii="Times New Roman" w:hAnsi="Times New Roman"/>
          <w:sz w:val="28"/>
          <w:szCs w:val="28"/>
          <w:lang w:val="kk-KZ"/>
        </w:rPr>
      </w:pPr>
      <w:r>
        <w:rPr>
          <w:rFonts w:ascii="Times New Roman" w:hAnsi="Times New Roman"/>
          <w:sz w:val="28"/>
          <w:szCs w:val="28"/>
          <w:lang w:val="kk-KZ"/>
        </w:rPr>
        <w:t>В)  Қалың қызыл алтынның бетінде аз ғана ақ қылаң күміс сызықтар бар</w:t>
      </w:r>
    </w:p>
    <w:p w:rsidR="00000080" w:rsidRDefault="00000080" w:rsidP="00000080">
      <w:pPr>
        <w:spacing w:after="0" w:line="240" w:lineRule="auto"/>
        <w:jc w:val="both"/>
        <w:rPr>
          <w:rFonts w:ascii="Times New Roman" w:hAnsi="Times New Roman"/>
          <w:sz w:val="28"/>
          <w:szCs w:val="28"/>
          <w:lang w:val="kk-KZ"/>
        </w:rPr>
      </w:pPr>
      <w:r>
        <w:rPr>
          <w:rFonts w:ascii="Times New Roman" w:hAnsi="Times New Roman"/>
          <w:sz w:val="28"/>
          <w:szCs w:val="28"/>
          <w:lang w:val="kk-KZ"/>
        </w:rPr>
        <w:t>Г)  Болыстың басы екеу дейсіздер ме</w:t>
      </w:r>
    </w:p>
    <w:p w:rsidR="00000080" w:rsidRDefault="00000080" w:rsidP="00000080">
      <w:pPr>
        <w:spacing w:after="0" w:line="240" w:lineRule="auto"/>
        <w:jc w:val="both"/>
        <w:rPr>
          <w:rFonts w:ascii="Times New Roman" w:hAnsi="Times New Roman"/>
          <w:sz w:val="28"/>
          <w:szCs w:val="28"/>
          <w:lang w:val="kk-KZ"/>
        </w:rPr>
      </w:pPr>
      <w:r>
        <w:rPr>
          <w:rFonts w:ascii="Times New Roman" w:hAnsi="Times New Roman"/>
          <w:sz w:val="28"/>
          <w:szCs w:val="28"/>
          <w:lang w:val="kk-KZ"/>
        </w:rPr>
        <w:t>Д) Тіл дыбыстарын тіл білімінің фонетика саласы зерттейді</w:t>
      </w:r>
    </w:p>
    <w:p w:rsidR="00000080" w:rsidRDefault="00000080" w:rsidP="00000080">
      <w:pPr>
        <w:pStyle w:val="ad"/>
        <w:ind w:left="0"/>
        <w:rPr>
          <w:rFonts w:ascii="Times New Roman" w:hAnsi="Times New Roman"/>
          <w:noProof/>
          <w:szCs w:val="28"/>
        </w:rPr>
      </w:pPr>
      <w:r>
        <w:rPr>
          <w:rFonts w:ascii="Times New Roman" w:hAnsi="Times New Roman"/>
          <w:noProof/>
          <w:szCs w:val="28"/>
        </w:rPr>
        <w:t>223. Басқару ұйымдастыру, өкім шығару қызметіне қатысты құжаттарды көрсетіңіз.</w:t>
      </w:r>
    </w:p>
    <w:p w:rsidR="00000080" w:rsidRDefault="00000080" w:rsidP="00000080">
      <w:pPr>
        <w:pStyle w:val="ad"/>
        <w:ind w:left="0"/>
        <w:rPr>
          <w:rFonts w:ascii="Times New Roman" w:hAnsi="Times New Roman"/>
          <w:noProof/>
          <w:szCs w:val="28"/>
        </w:rPr>
      </w:pPr>
      <w:r>
        <w:rPr>
          <w:rFonts w:ascii="Times New Roman" w:hAnsi="Times New Roman"/>
          <w:noProof/>
          <w:szCs w:val="28"/>
        </w:rPr>
        <w:t>А)  Бұйрық, үндеу, ереже</w:t>
      </w:r>
    </w:p>
    <w:p w:rsidR="00000080" w:rsidRDefault="00000080" w:rsidP="00000080">
      <w:pPr>
        <w:pStyle w:val="ad"/>
        <w:ind w:left="0"/>
        <w:rPr>
          <w:rFonts w:ascii="Times New Roman" w:hAnsi="Times New Roman"/>
          <w:noProof/>
          <w:szCs w:val="28"/>
        </w:rPr>
      </w:pPr>
      <w:r>
        <w:rPr>
          <w:rFonts w:ascii="Times New Roman" w:hAnsi="Times New Roman"/>
          <w:noProof/>
          <w:szCs w:val="28"/>
        </w:rPr>
        <w:t>В)  Мінездеме, өтініш, арыз</w:t>
      </w:r>
    </w:p>
    <w:p w:rsidR="00000080" w:rsidRDefault="00000080" w:rsidP="00000080">
      <w:pPr>
        <w:pStyle w:val="ad"/>
        <w:ind w:left="0"/>
        <w:rPr>
          <w:rFonts w:ascii="Times New Roman" w:hAnsi="Times New Roman"/>
          <w:noProof/>
          <w:szCs w:val="28"/>
        </w:rPr>
      </w:pPr>
      <w:r>
        <w:rPr>
          <w:rFonts w:ascii="Times New Roman" w:hAnsi="Times New Roman"/>
          <w:noProof/>
          <w:szCs w:val="28"/>
        </w:rPr>
        <w:t>С)  Сенімхат, қолхат,кепілхат</w:t>
      </w:r>
    </w:p>
    <w:p w:rsidR="00000080" w:rsidRDefault="00000080" w:rsidP="00000080">
      <w:pPr>
        <w:pStyle w:val="ad"/>
        <w:ind w:left="0"/>
        <w:rPr>
          <w:rFonts w:ascii="Times New Roman" w:hAnsi="Times New Roman"/>
          <w:noProof/>
          <w:szCs w:val="28"/>
        </w:rPr>
      </w:pPr>
      <w:r>
        <w:rPr>
          <w:rFonts w:ascii="Times New Roman" w:hAnsi="Times New Roman"/>
          <w:noProof/>
          <w:szCs w:val="28"/>
        </w:rPr>
        <w:t>Д)  Анықтама, акт, баяндаухат</w:t>
      </w:r>
    </w:p>
    <w:p w:rsidR="00000080" w:rsidRDefault="00000080" w:rsidP="00000080">
      <w:pPr>
        <w:pStyle w:val="ad"/>
        <w:ind w:left="0"/>
        <w:rPr>
          <w:rFonts w:ascii="Times New Roman" w:hAnsi="Times New Roman"/>
          <w:noProof/>
          <w:szCs w:val="28"/>
        </w:rPr>
      </w:pPr>
      <w:r>
        <w:rPr>
          <w:rFonts w:ascii="Times New Roman" w:hAnsi="Times New Roman"/>
          <w:noProof/>
          <w:szCs w:val="28"/>
        </w:rPr>
        <w:t>Е)  Түсінікхат, жеке іс- парағы</w:t>
      </w:r>
    </w:p>
    <w:p w:rsidR="00000080" w:rsidRDefault="00000080" w:rsidP="00000080">
      <w:pPr>
        <w:pStyle w:val="ad"/>
        <w:ind w:left="0"/>
        <w:rPr>
          <w:rFonts w:ascii="Times New Roman" w:hAnsi="Times New Roman"/>
          <w:noProof/>
          <w:szCs w:val="28"/>
        </w:rPr>
      </w:pPr>
      <w:r>
        <w:rPr>
          <w:rFonts w:ascii="Times New Roman" w:hAnsi="Times New Roman"/>
          <w:noProof/>
          <w:szCs w:val="28"/>
        </w:rPr>
        <w:t>224. Қызметтік хаттарды жазуда кең тараған формат түрін анықтаңыз.</w:t>
      </w:r>
    </w:p>
    <w:p w:rsidR="00000080" w:rsidRDefault="00000080" w:rsidP="00000080">
      <w:pPr>
        <w:pStyle w:val="ad"/>
        <w:ind w:left="0"/>
        <w:rPr>
          <w:rFonts w:ascii="Times New Roman" w:hAnsi="Times New Roman"/>
          <w:noProof/>
          <w:szCs w:val="28"/>
        </w:rPr>
      </w:pPr>
      <w:r>
        <w:rPr>
          <w:rFonts w:ascii="Times New Roman" w:hAnsi="Times New Roman"/>
          <w:noProof/>
          <w:szCs w:val="28"/>
        </w:rPr>
        <w:t>А) А4</w:t>
      </w:r>
    </w:p>
    <w:p w:rsidR="00000080" w:rsidRDefault="00000080" w:rsidP="00000080">
      <w:pPr>
        <w:pStyle w:val="ad"/>
        <w:ind w:left="0"/>
        <w:rPr>
          <w:rFonts w:ascii="Times New Roman" w:hAnsi="Times New Roman"/>
          <w:noProof/>
          <w:szCs w:val="28"/>
        </w:rPr>
      </w:pPr>
      <w:r>
        <w:rPr>
          <w:rFonts w:ascii="Times New Roman" w:hAnsi="Times New Roman"/>
          <w:noProof/>
          <w:szCs w:val="28"/>
        </w:rPr>
        <w:t>В) А3</w:t>
      </w:r>
    </w:p>
    <w:p w:rsidR="00000080" w:rsidRDefault="00000080" w:rsidP="00000080">
      <w:pPr>
        <w:pStyle w:val="ad"/>
        <w:ind w:left="0"/>
        <w:rPr>
          <w:rFonts w:ascii="Times New Roman" w:hAnsi="Times New Roman"/>
          <w:noProof/>
          <w:szCs w:val="28"/>
        </w:rPr>
      </w:pPr>
      <w:r>
        <w:rPr>
          <w:rFonts w:ascii="Times New Roman" w:hAnsi="Times New Roman"/>
          <w:noProof/>
          <w:szCs w:val="28"/>
        </w:rPr>
        <w:t>С) А2</w:t>
      </w:r>
    </w:p>
    <w:p w:rsidR="00000080" w:rsidRDefault="00000080" w:rsidP="00000080">
      <w:pPr>
        <w:pStyle w:val="ad"/>
        <w:ind w:left="0"/>
        <w:rPr>
          <w:rFonts w:ascii="Times New Roman" w:hAnsi="Times New Roman"/>
          <w:noProof/>
          <w:szCs w:val="28"/>
        </w:rPr>
      </w:pPr>
      <w:r>
        <w:rPr>
          <w:rFonts w:ascii="Times New Roman" w:hAnsi="Times New Roman"/>
          <w:noProof/>
          <w:szCs w:val="28"/>
        </w:rPr>
        <w:t>Д) А1</w:t>
      </w:r>
    </w:p>
    <w:p w:rsidR="00000080" w:rsidRDefault="00000080" w:rsidP="00000080">
      <w:pPr>
        <w:pStyle w:val="ad"/>
        <w:ind w:left="0"/>
        <w:rPr>
          <w:rFonts w:ascii="Times New Roman" w:hAnsi="Times New Roman"/>
          <w:noProof/>
          <w:szCs w:val="28"/>
        </w:rPr>
      </w:pPr>
      <w:r>
        <w:rPr>
          <w:rFonts w:ascii="Times New Roman" w:hAnsi="Times New Roman"/>
          <w:noProof/>
          <w:szCs w:val="28"/>
        </w:rPr>
        <w:t>Е) А5</w:t>
      </w:r>
    </w:p>
    <w:p w:rsidR="00000080" w:rsidRPr="00861CDF" w:rsidRDefault="00000080" w:rsidP="00000080">
      <w:pPr>
        <w:shd w:val="clear" w:color="auto" w:fill="FFFFFF"/>
        <w:spacing w:after="0" w:line="240" w:lineRule="auto"/>
        <w:jc w:val="both"/>
        <w:rPr>
          <w:rFonts w:ascii="Times New Roman" w:hAnsi="Times New Roman"/>
          <w:noProof/>
          <w:sz w:val="28"/>
          <w:szCs w:val="28"/>
          <w:lang w:val="kk-KZ"/>
        </w:rPr>
      </w:pPr>
      <w:r>
        <w:rPr>
          <w:rFonts w:ascii="Times New Roman" w:hAnsi="Times New Roman"/>
          <w:noProof/>
          <w:color w:val="000000"/>
          <w:sz w:val="28"/>
          <w:szCs w:val="28"/>
          <w:lang w:val="kk-KZ"/>
        </w:rPr>
        <w:t>225.</w:t>
      </w:r>
      <w:r>
        <w:rPr>
          <w:lang w:val="kk-KZ"/>
        </w:rPr>
        <w:t xml:space="preserve"> </w:t>
      </w:r>
      <w:r w:rsidRPr="00861CDF">
        <w:rPr>
          <w:rFonts w:ascii="Times New Roman" w:hAnsi="Times New Roman"/>
          <w:noProof/>
          <w:sz w:val="28"/>
          <w:szCs w:val="28"/>
          <w:lang w:val="kk-KZ"/>
        </w:rPr>
        <w:t>Тілдік амалдарды белгілеңіз</w:t>
      </w:r>
      <w:r>
        <w:rPr>
          <w:rFonts w:ascii="Times New Roman" w:hAnsi="Times New Roman"/>
          <w:noProof/>
          <w:sz w:val="28"/>
          <w:szCs w:val="28"/>
          <w:lang w:val="kk-KZ"/>
        </w:rPr>
        <w:t>.</w:t>
      </w:r>
    </w:p>
    <w:p w:rsidR="00000080" w:rsidRPr="00861CDF" w:rsidRDefault="00000080" w:rsidP="00000080">
      <w:pPr>
        <w:shd w:val="clear" w:color="auto" w:fill="FFFFFF"/>
        <w:spacing w:after="0" w:line="240" w:lineRule="auto"/>
        <w:jc w:val="both"/>
        <w:rPr>
          <w:rFonts w:ascii="Times New Roman" w:hAnsi="Times New Roman"/>
          <w:noProof/>
          <w:sz w:val="28"/>
          <w:szCs w:val="28"/>
          <w:lang w:val="kk-KZ"/>
        </w:rPr>
      </w:pPr>
      <w:r w:rsidRPr="00861CDF">
        <w:rPr>
          <w:rFonts w:ascii="Times New Roman" w:hAnsi="Times New Roman"/>
          <w:noProof/>
          <w:sz w:val="28"/>
          <w:szCs w:val="28"/>
          <w:lang w:val="kk-KZ"/>
        </w:rPr>
        <w:t xml:space="preserve"> A) Сөз тудыру, сөйлем құрау</w:t>
      </w:r>
    </w:p>
    <w:p w:rsidR="00000080" w:rsidRPr="00861CDF" w:rsidRDefault="00000080" w:rsidP="00000080">
      <w:pPr>
        <w:shd w:val="clear" w:color="auto" w:fill="FFFFFF"/>
        <w:spacing w:after="0" w:line="240" w:lineRule="auto"/>
        <w:jc w:val="both"/>
        <w:rPr>
          <w:rFonts w:ascii="Times New Roman" w:hAnsi="Times New Roman"/>
          <w:noProof/>
          <w:sz w:val="28"/>
          <w:szCs w:val="28"/>
          <w:lang w:val="kk-KZ"/>
        </w:rPr>
      </w:pPr>
      <w:r>
        <w:rPr>
          <w:rFonts w:ascii="Times New Roman" w:hAnsi="Times New Roman"/>
          <w:noProof/>
          <w:sz w:val="28"/>
          <w:szCs w:val="28"/>
          <w:lang w:val="kk-KZ"/>
        </w:rPr>
        <w:t xml:space="preserve"> B) </w:t>
      </w:r>
      <w:r w:rsidRPr="00861CDF">
        <w:rPr>
          <w:rFonts w:ascii="Times New Roman" w:hAnsi="Times New Roman"/>
          <w:noProof/>
          <w:sz w:val="28"/>
          <w:szCs w:val="28"/>
          <w:lang w:val="kk-KZ"/>
        </w:rPr>
        <w:t xml:space="preserve">Тілде қалыптасқан модельдер </w:t>
      </w:r>
    </w:p>
    <w:p w:rsidR="00000080" w:rsidRPr="00861CDF" w:rsidRDefault="00000080" w:rsidP="00000080">
      <w:pPr>
        <w:shd w:val="clear" w:color="auto" w:fill="FFFFFF"/>
        <w:spacing w:after="0" w:line="240" w:lineRule="auto"/>
        <w:jc w:val="both"/>
        <w:rPr>
          <w:rFonts w:ascii="Times New Roman" w:hAnsi="Times New Roman"/>
          <w:noProof/>
          <w:sz w:val="28"/>
          <w:szCs w:val="28"/>
          <w:lang w:val="kk-KZ"/>
        </w:rPr>
      </w:pPr>
      <w:r w:rsidRPr="00861CDF">
        <w:rPr>
          <w:rFonts w:ascii="Times New Roman" w:hAnsi="Times New Roman"/>
          <w:noProof/>
          <w:sz w:val="28"/>
          <w:szCs w:val="28"/>
          <w:lang w:val="kk-KZ"/>
        </w:rPr>
        <w:t xml:space="preserve"> C) Грамматиканы түсіндіру</w:t>
      </w:r>
    </w:p>
    <w:p w:rsidR="00000080" w:rsidRPr="00861CDF" w:rsidRDefault="00000080" w:rsidP="00000080">
      <w:pPr>
        <w:shd w:val="clear" w:color="auto" w:fill="FFFFFF"/>
        <w:spacing w:after="0" w:line="240" w:lineRule="auto"/>
        <w:jc w:val="both"/>
        <w:rPr>
          <w:rFonts w:ascii="Times New Roman" w:hAnsi="Times New Roman"/>
          <w:noProof/>
          <w:sz w:val="28"/>
          <w:szCs w:val="28"/>
          <w:lang w:val="kk-KZ"/>
        </w:rPr>
      </w:pPr>
      <w:r>
        <w:rPr>
          <w:rFonts w:ascii="Times New Roman" w:hAnsi="Times New Roman"/>
          <w:noProof/>
          <w:sz w:val="28"/>
          <w:szCs w:val="28"/>
          <w:lang w:val="kk-KZ"/>
        </w:rPr>
        <w:t xml:space="preserve"> D) </w:t>
      </w:r>
      <w:r w:rsidRPr="00861CDF">
        <w:rPr>
          <w:rFonts w:ascii="Times New Roman" w:hAnsi="Times New Roman"/>
          <w:noProof/>
          <w:sz w:val="28"/>
          <w:szCs w:val="28"/>
          <w:lang w:val="kk-KZ"/>
        </w:rPr>
        <w:t>Мәтінмен, жағдаятпен байланыс</w:t>
      </w:r>
    </w:p>
    <w:p w:rsidR="00000080" w:rsidRPr="00861CDF" w:rsidRDefault="00000080" w:rsidP="00000080">
      <w:pPr>
        <w:shd w:val="clear" w:color="auto" w:fill="FFFFFF"/>
        <w:spacing w:after="0" w:line="240" w:lineRule="auto"/>
        <w:jc w:val="both"/>
        <w:rPr>
          <w:rFonts w:ascii="Times New Roman" w:hAnsi="Times New Roman"/>
          <w:noProof/>
          <w:sz w:val="28"/>
          <w:szCs w:val="28"/>
          <w:lang w:val="kk-KZ"/>
        </w:rPr>
      </w:pPr>
      <w:r w:rsidRPr="00861CDF">
        <w:rPr>
          <w:rFonts w:ascii="Times New Roman" w:hAnsi="Times New Roman"/>
          <w:noProof/>
          <w:sz w:val="28"/>
          <w:szCs w:val="28"/>
          <w:lang w:val="kk-KZ"/>
        </w:rPr>
        <w:t xml:space="preserve"> E) Орфографиялық норма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226. Коммуниканттар типологиясын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Жолдаушы және қабылдаушы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Дискурстық сыни талдау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Сөйлеу әрекеті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Мәдениаралық консотинг</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Е)  Этикалық ұғым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227.</w:t>
      </w:r>
      <w:r>
        <w:rPr>
          <w:lang w:val="kk-KZ"/>
        </w:rPr>
        <w:t xml:space="preserve"> </w:t>
      </w:r>
      <w:r>
        <w:rPr>
          <w:rFonts w:ascii="Times New Roman" w:hAnsi="Times New Roman"/>
          <w:sz w:val="28"/>
          <w:szCs w:val="28"/>
          <w:lang w:val="kk-KZ"/>
        </w:rPr>
        <w:t xml:space="preserve">  Ғылыми стильдегі оқу- әдістемелік еңбектерді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Монография, оқулық, мақала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Өмірбаян, анықтама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Жеке  іс-парағы, түйіндеме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Түсінік хат, өтініш</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Ақпарат, ұсыныс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228.  Мақалдан антонимді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Мың досың болса да аз, бір қасың болса да көп.</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Оқу инемен құдық қазғандай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С) Білекті бірді жығады, білімді мыңды жығады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D) Отансыз адам – ормансыз бұлбұл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Е) Ағайын тату болса ат көп, абысын тату болса ас көп</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229. Фразеологиялық тіркесті көрсетіңіз.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Түймедейді түйедей ету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Әдемі қыз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С) Қалың кітап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9A7C38">
        <w:rPr>
          <w:rFonts w:ascii="Times New Roman" w:hAnsi="Times New Roman"/>
          <w:sz w:val="28"/>
          <w:szCs w:val="28"/>
          <w:lang w:val="kk-KZ"/>
        </w:rPr>
        <w:t>D</w:t>
      </w:r>
      <w:r>
        <w:rPr>
          <w:rFonts w:ascii="Times New Roman" w:hAnsi="Times New Roman"/>
          <w:sz w:val="28"/>
          <w:szCs w:val="28"/>
          <w:lang w:val="kk-KZ"/>
        </w:rPr>
        <w:t xml:space="preserve">) Қызыл көйлек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9A7C38">
        <w:rPr>
          <w:rFonts w:ascii="Times New Roman" w:hAnsi="Times New Roman"/>
          <w:sz w:val="28"/>
          <w:szCs w:val="28"/>
          <w:lang w:val="kk-KZ"/>
        </w:rPr>
        <w:t>E</w:t>
      </w:r>
      <w:r>
        <w:rPr>
          <w:rFonts w:ascii="Times New Roman" w:hAnsi="Times New Roman"/>
          <w:sz w:val="28"/>
          <w:szCs w:val="28"/>
          <w:lang w:val="kk-KZ"/>
        </w:rPr>
        <w:t>) Адал дос</w:t>
      </w:r>
    </w:p>
    <w:p w:rsidR="00000080" w:rsidRPr="004A7A1B" w:rsidRDefault="00000080" w:rsidP="00000080">
      <w:pPr>
        <w:spacing w:after="0" w:line="240" w:lineRule="auto"/>
        <w:rPr>
          <w:rFonts w:ascii="Times New Roman" w:hAnsi="Times New Roman"/>
          <w:sz w:val="28"/>
          <w:szCs w:val="28"/>
          <w:lang w:val="kk-KZ" w:eastAsia="ko-KR"/>
        </w:rPr>
      </w:pPr>
      <w:r w:rsidRPr="004A7A1B">
        <w:rPr>
          <w:rFonts w:ascii="Times New Roman" w:hAnsi="Times New Roman"/>
          <w:sz w:val="28"/>
          <w:szCs w:val="28"/>
          <w:lang w:val="kk-KZ"/>
        </w:rPr>
        <w:t>230.</w:t>
      </w:r>
      <w:r w:rsidRPr="008A4E05">
        <w:rPr>
          <w:color w:val="FF0000"/>
          <w:lang w:val="kk-KZ"/>
        </w:rPr>
        <w:t xml:space="preserve"> </w:t>
      </w:r>
      <w:r>
        <w:rPr>
          <w:rFonts w:ascii="Times New Roman" w:hAnsi="Times New Roman"/>
          <w:sz w:val="28"/>
          <w:szCs w:val="28"/>
          <w:lang w:val="kk-KZ" w:eastAsia="ko-KR"/>
        </w:rPr>
        <w:t>Арыз қай кезде жазылатынын белгілеңіз.</w:t>
      </w:r>
    </w:p>
    <w:p w:rsidR="00000080" w:rsidRPr="004A7A1B"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А) Жеке адамның құқы бұзылғанда</w:t>
      </w:r>
    </w:p>
    <w:p w:rsidR="00000080" w:rsidRPr="004A7A1B"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В) Басшыны мадақтаған сәтте</w:t>
      </w:r>
    </w:p>
    <w:p w:rsidR="00000080" w:rsidRPr="004A7A1B"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С) Ж</w:t>
      </w:r>
      <w:r w:rsidRPr="004A7A1B">
        <w:rPr>
          <w:rFonts w:ascii="Times New Roman" w:hAnsi="Times New Roman"/>
          <w:sz w:val="28"/>
          <w:szCs w:val="28"/>
          <w:lang w:val="kk-KZ" w:eastAsia="ko-KR"/>
        </w:rPr>
        <w:t>ұмысқа</w:t>
      </w:r>
      <w:r>
        <w:rPr>
          <w:rFonts w:ascii="Times New Roman" w:hAnsi="Times New Roman"/>
          <w:sz w:val="28"/>
          <w:szCs w:val="28"/>
          <w:lang w:val="kk-KZ" w:eastAsia="ko-KR"/>
        </w:rPr>
        <w:t xml:space="preserve"> келмейтін кезде</w:t>
      </w:r>
    </w:p>
    <w:p w:rsidR="00000080" w:rsidRPr="004A7A1B"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Д) Келісім шартқа отырған кезде</w:t>
      </w:r>
      <w:r w:rsidRPr="004A7A1B">
        <w:rPr>
          <w:rFonts w:ascii="Times New Roman" w:hAnsi="Times New Roman"/>
          <w:sz w:val="28"/>
          <w:szCs w:val="28"/>
          <w:lang w:val="kk-KZ" w:eastAsia="ko-KR"/>
        </w:rPr>
        <w:t xml:space="preserve"> </w:t>
      </w:r>
    </w:p>
    <w:p w:rsidR="00000080" w:rsidRPr="00B20F56"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Е) Сенімхат жазған кезде</w:t>
      </w:r>
    </w:p>
    <w:p w:rsidR="00000080" w:rsidRPr="00202EE3"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rPr>
        <w:t xml:space="preserve">231. </w:t>
      </w:r>
      <w:r w:rsidRPr="000B798F">
        <w:rPr>
          <w:sz w:val="24"/>
          <w:szCs w:val="24"/>
          <w:lang w:val="kk-KZ" w:eastAsia="ko-KR"/>
        </w:rPr>
        <w:t xml:space="preserve"> </w:t>
      </w:r>
      <w:r w:rsidRPr="00202EE3">
        <w:rPr>
          <w:rFonts w:ascii="Times New Roman" w:hAnsi="Times New Roman"/>
          <w:sz w:val="28"/>
          <w:szCs w:val="28"/>
          <w:lang w:val="kk-KZ" w:eastAsia="ko-KR"/>
        </w:rPr>
        <w:t>Анықтама</w:t>
      </w:r>
      <w:r>
        <w:rPr>
          <w:rFonts w:ascii="Times New Roman" w:hAnsi="Times New Roman"/>
          <w:sz w:val="28"/>
          <w:szCs w:val="28"/>
          <w:lang w:val="kk-KZ" w:eastAsia="ko-KR"/>
        </w:rPr>
        <w:t xml:space="preserve"> қандай жағдайда берілетінін көрсетіңіз.</w:t>
      </w:r>
    </w:p>
    <w:p w:rsidR="00000080" w:rsidRPr="00202EE3"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А) Әртүрлі фактілерді растауда</w:t>
      </w:r>
    </w:p>
    <w:p w:rsidR="00000080" w:rsidRPr="00202EE3"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В) Е</w:t>
      </w:r>
      <w:r w:rsidRPr="00202EE3">
        <w:rPr>
          <w:rFonts w:ascii="Times New Roman" w:hAnsi="Times New Roman"/>
          <w:sz w:val="28"/>
          <w:szCs w:val="28"/>
          <w:lang w:val="kk-KZ" w:eastAsia="ko-KR"/>
        </w:rPr>
        <w:t>ңбек</w:t>
      </w:r>
      <w:r>
        <w:rPr>
          <w:rFonts w:ascii="Times New Roman" w:hAnsi="Times New Roman"/>
          <w:sz w:val="28"/>
          <w:szCs w:val="28"/>
          <w:lang w:val="kk-KZ" w:eastAsia="ko-KR"/>
        </w:rPr>
        <w:t xml:space="preserve"> тәртібін бұзғанда</w:t>
      </w:r>
    </w:p>
    <w:p w:rsidR="00000080" w:rsidRPr="00202EE3"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С) Ж</w:t>
      </w:r>
      <w:r w:rsidRPr="00202EE3">
        <w:rPr>
          <w:rFonts w:ascii="Times New Roman" w:hAnsi="Times New Roman"/>
          <w:sz w:val="28"/>
          <w:szCs w:val="28"/>
          <w:lang w:val="kk-KZ" w:eastAsia="ko-KR"/>
        </w:rPr>
        <w:t>ұмысқа</w:t>
      </w:r>
      <w:r>
        <w:rPr>
          <w:rFonts w:ascii="Times New Roman" w:hAnsi="Times New Roman"/>
          <w:sz w:val="28"/>
          <w:szCs w:val="28"/>
          <w:lang w:val="kk-KZ" w:eastAsia="ko-KR"/>
        </w:rPr>
        <w:t xml:space="preserve"> қабылданғанда</w:t>
      </w:r>
    </w:p>
    <w:p w:rsidR="00000080" w:rsidRPr="00202EE3"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Д) Алдағы болатын жиналысқа</w:t>
      </w:r>
    </w:p>
    <w:p w:rsidR="00000080" w:rsidRPr="00202EE3"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Е) Жұмыстан босатылғанда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232. Тілдік жағдаяттың типологиялық түрін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Сандық, сапалық, белгілік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B) Сирек кездесетін, жиірек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C) Бағдарлы, бағдарсыз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D) Тиімді, тиімсіз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E) Мазмұнды, мазмұнсыз</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233. Дискурс ұғымының латын</w:t>
      </w:r>
      <w:r>
        <w:rPr>
          <w:rFonts w:ascii="Times New Roman" w:hAnsi="Times New Roman"/>
          <w:sz w:val="28"/>
          <w:szCs w:val="28"/>
          <w:lang w:val="kk-KZ"/>
        </w:rPr>
        <w:t xml:space="preserve"> сөзіндегі аудармасын белгілеңіз</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А) Сөз, баяндау, әңгімелесу</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B) Ақпарат, хабар, баяндау</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w:t>
      </w:r>
      <w:r w:rsidRPr="00D26555">
        <w:rPr>
          <w:rFonts w:ascii="Times New Roman" w:hAnsi="Times New Roman"/>
          <w:sz w:val="28"/>
          <w:szCs w:val="28"/>
          <w:lang w:val="kk-KZ"/>
        </w:rPr>
        <w:t>C</w:t>
      </w:r>
      <w:r w:rsidRPr="00CB7F42">
        <w:rPr>
          <w:rFonts w:ascii="Times New Roman" w:hAnsi="Times New Roman"/>
          <w:sz w:val="28"/>
          <w:szCs w:val="28"/>
          <w:lang w:val="kk-KZ"/>
        </w:rPr>
        <w:t>) Әңгіме жүргізу, хабар беру</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w:t>
      </w:r>
      <w:r w:rsidRPr="00D26555">
        <w:rPr>
          <w:rFonts w:ascii="Times New Roman" w:hAnsi="Times New Roman"/>
          <w:sz w:val="28"/>
          <w:szCs w:val="28"/>
          <w:lang w:val="kk-KZ"/>
        </w:rPr>
        <w:t>D</w:t>
      </w:r>
      <w:r w:rsidRPr="00CB7F42">
        <w:rPr>
          <w:rFonts w:ascii="Times New Roman" w:hAnsi="Times New Roman"/>
          <w:sz w:val="28"/>
          <w:szCs w:val="28"/>
          <w:lang w:val="kk-KZ"/>
        </w:rPr>
        <w:t>) Хат алмасу, сөйлесу</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w:t>
      </w:r>
      <w:r w:rsidRPr="00D26555">
        <w:rPr>
          <w:rFonts w:ascii="Times New Roman" w:hAnsi="Times New Roman"/>
          <w:sz w:val="28"/>
          <w:szCs w:val="28"/>
          <w:lang w:val="kk-KZ"/>
        </w:rPr>
        <w:t>E</w:t>
      </w:r>
      <w:r w:rsidRPr="00CB7F42">
        <w:rPr>
          <w:rFonts w:ascii="Times New Roman" w:hAnsi="Times New Roman"/>
          <w:sz w:val="28"/>
          <w:szCs w:val="28"/>
          <w:lang w:val="kk-KZ"/>
        </w:rPr>
        <w:t>) Сөздік қор, тілдік ұғым</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lastRenderedPageBreak/>
        <w:t>234.  Өндіріс орнының, мекеме жұмысының немесе қызметкердің еңбек тәртібін бұзған жағдайда оның себебін түсіндіріп жазатын құжатты белгілеңіз</w:t>
      </w:r>
      <w:r>
        <w:rPr>
          <w:rFonts w:ascii="Times New Roman" w:hAnsi="Times New Roman"/>
          <w:sz w:val="28"/>
          <w:szCs w:val="28"/>
          <w:lang w:val="kk-KZ"/>
        </w:rPr>
        <w:t>.</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А) Түсінік хат</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В) Іскери хат</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С) Анықтама</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D) Келісімшарт</w:t>
      </w:r>
    </w:p>
    <w:p w:rsidR="00000080" w:rsidRPr="00CB7F42" w:rsidRDefault="00000080" w:rsidP="00000080">
      <w:pPr>
        <w:spacing w:after="0" w:line="240" w:lineRule="auto"/>
        <w:rPr>
          <w:rFonts w:ascii="Times New Roman" w:hAnsi="Times New Roman"/>
          <w:sz w:val="28"/>
          <w:szCs w:val="28"/>
          <w:lang w:val="kk-KZ"/>
        </w:rPr>
      </w:pPr>
      <w:r w:rsidRPr="00CB7F42">
        <w:rPr>
          <w:rFonts w:ascii="Times New Roman" w:hAnsi="Times New Roman"/>
          <w:sz w:val="28"/>
          <w:szCs w:val="28"/>
          <w:lang w:val="kk-KZ"/>
        </w:rPr>
        <w:t xml:space="preserve"> Е) Мінездеме</w:t>
      </w:r>
    </w:p>
    <w:p w:rsidR="00000080" w:rsidRPr="00874067"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rPr>
        <w:t>235.</w:t>
      </w:r>
      <w:r>
        <w:rPr>
          <w:lang w:val="kk-KZ"/>
        </w:rPr>
        <w:t xml:space="preserve"> </w:t>
      </w:r>
      <w:r w:rsidRPr="00874067">
        <w:rPr>
          <w:rFonts w:ascii="Times New Roman" w:hAnsi="Times New Roman"/>
          <w:sz w:val="28"/>
          <w:szCs w:val="28"/>
          <w:lang w:val="kk-KZ" w:eastAsia="ko-KR"/>
        </w:rPr>
        <w:t>Келісімшарт қ</w:t>
      </w:r>
      <w:r>
        <w:rPr>
          <w:rFonts w:ascii="Times New Roman" w:hAnsi="Times New Roman"/>
          <w:sz w:val="28"/>
          <w:szCs w:val="28"/>
          <w:lang w:val="kk-KZ" w:eastAsia="ko-KR"/>
        </w:rPr>
        <w:t>ай кезде жазылатынын көрсетіңіз.</w:t>
      </w:r>
    </w:p>
    <w:p w:rsidR="00000080" w:rsidRPr="00874067"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А)  Әлеуметтік қарым-қатынаста</w:t>
      </w:r>
    </w:p>
    <w:p w:rsidR="00000080" w:rsidRPr="00874067"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eastAsia="ko-KR"/>
        </w:rPr>
        <w:t xml:space="preserve">В)  </w:t>
      </w:r>
      <w:r>
        <w:rPr>
          <w:rFonts w:ascii="Times New Roman" w:hAnsi="Times New Roman"/>
          <w:sz w:val="28"/>
          <w:szCs w:val="28"/>
          <w:lang w:val="kk-KZ" w:eastAsia="ko-KR"/>
        </w:rPr>
        <w:t>Т</w:t>
      </w:r>
      <w:r w:rsidRPr="00874067">
        <w:rPr>
          <w:rFonts w:ascii="Times New Roman" w:hAnsi="Times New Roman"/>
          <w:sz w:val="28"/>
          <w:szCs w:val="28"/>
          <w:lang w:eastAsia="ko-KR"/>
        </w:rPr>
        <w:t>өтенше</w:t>
      </w:r>
      <w:r>
        <w:rPr>
          <w:rFonts w:ascii="Times New Roman" w:hAnsi="Times New Roman"/>
          <w:sz w:val="28"/>
          <w:szCs w:val="28"/>
          <w:lang w:eastAsia="ko-KR"/>
        </w:rPr>
        <w:t xml:space="preserve"> жағдай болғанда</w:t>
      </w:r>
    </w:p>
    <w:p w:rsidR="00000080" w:rsidRPr="00874067"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eastAsia="ko-KR"/>
        </w:rPr>
        <w:t xml:space="preserve">С)  </w:t>
      </w:r>
      <w:r>
        <w:rPr>
          <w:rFonts w:ascii="Times New Roman" w:hAnsi="Times New Roman"/>
          <w:sz w:val="28"/>
          <w:szCs w:val="28"/>
          <w:lang w:val="kk-KZ" w:eastAsia="ko-KR"/>
        </w:rPr>
        <w:t>С</w:t>
      </w:r>
      <w:r>
        <w:rPr>
          <w:rFonts w:ascii="Times New Roman" w:hAnsi="Times New Roman"/>
          <w:sz w:val="28"/>
          <w:szCs w:val="28"/>
          <w:lang w:eastAsia="ko-KR"/>
        </w:rPr>
        <w:t>айлау алдында</w:t>
      </w:r>
    </w:p>
    <w:p w:rsidR="00000080" w:rsidRPr="00874067" w:rsidRDefault="00000080" w:rsidP="00000080">
      <w:pPr>
        <w:spacing w:after="0" w:line="240" w:lineRule="auto"/>
        <w:rPr>
          <w:rFonts w:ascii="Times New Roman" w:hAnsi="Times New Roman"/>
          <w:sz w:val="28"/>
          <w:szCs w:val="28"/>
          <w:lang w:val="kk-KZ" w:eastAsia="ko-KR"/>
        </w:rPr>
      </w:pPr>
      <w:r w:rsidRPr="00874067">
        <w:rPr>
          <w:rFonts w:ascii="Times New Roman" w:hAnsi="Times New Roman"/>
          <w:sz w:val="28"/>
          <w:szCs w:val="28"/>
          <w:lang w:val="kk-KZ" w:eastAsia="ko-KR"/>
        </w:rPr>
        <w:t xml:space="preserve">Д)  </w:t>
      </w:r>
      <w:r>
        <w:rPr>
          <w:rFonts w:ascii="Times New Roman" w:hAnsi="Times New Roman"/>
          <w:sz w:val="28"/>
          <w:szCs w:val="28"/>
          <w:lang w:val="kk-KZ" w:eastAsia="ko-KR"/>
        </w:rPr>
        <w:t>Ж</w:t>
      </w:r>
      <w:r w:rsidRPr="00874067">
        <w:rPr>
          <w:rFonts w:ascii="Times New Roman" w:hAnsi="Times New Roman"/>
          <w:sz w:val="28"/>
          <w:szCs w:val="28"/>
          <w:lang w:val="kk-KZ" w:eastAsia="ko-KR"/>
        </w:rPr>
        <w:t>ұмыстан босатылғаннан кейін</w:t>
      </w:r>
    </w:p>
    <w:p w:rsidR="00000080" w:rsidRDefault="00000080" w:rsidP="00000080">
      <w:pPr>
        <w:spacing w:after="0" w:line="240" w:lineRule="auto"/>
        <w:rPr>
          <w:rFonts w:ascii="Times New Roman" w:hAnsi="Times New Roman"/>
          <w:sz w:val="28"/>
          <w:szCs w:val="28"/>
          <w:lang w:val="kk-KZ" w:eastAsia="ko-KR"/>
        </w:rPr>
      </w:pPr>
      <w:r w:rsidRPr="00874067">
        <w:rPr>
          <w:rFonts w:ascii="Times New Roman" w:hAnsi="Times New Roman"/>
          <w:sz w:val="28"/>
          <w:szCs w:val="28"/>
          <w:lang w:val="kk-KZ" w:eastAsia="ko-KR"/>
        </w:rPr>
        <w:t xml:space="preserve">Е)  </w:t>
      </w:r>
      <w:r>
        <w:rPr>
          <w:rFonts w:ascii="Times New Roman" w:hAnsi="Times New Roman"/>
          <w:sz w:val="28"/>
          <w:szCs w:val="28"/>
          <w:lang w:val="kk-KZ" w:eastAsia="ko-KR"/>
        </w:rPr>
        <w:t>Ж</w:t>
      </w:r>
      <w:r w:rsidRPr="00874067">
        <w:rPr>
          <w:rFonts w:ascii="Times New Roman" w:hAnsi="Times New Roman"/>
          <w:sz w:val="28"/>
          <w:szCs w:val="28"/>
          <w:lang w:val="kk-KZ" w:eastAsia="ko-KR"/>
        </w:rPr>
        <w:t>ұмысқа</w:t>
      </w:r>
      <w:r>
        <w:rPr>
          <w:rFonts w:ascii="Times New Roman" w:hAnsi="Times New Roman"/>
          <w:sz w:val="28"/>
          <w:szCs w:val="28"/>
          <w:lang w:val="kk-KZ" w:eastAsia="ko-KR"/>
        </w:rPr>
        <w:t xml:space="preserve"> орналасу кезінде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236. Мына төл сөздің тыныс белгісін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Кеше кешке жолдасы Қарқаралыда әлі екі-үш күн боламыз деген болатын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Қос нүкте, тырнақша, үтір, сызықша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Қос нүкте, сызықша, леп белгісі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Тырнақша, үтір, сызықша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Қос нүкте, тырнақша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Сызықша, қос нүкте, тырнақша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237. Қоғамның ажырамас құрамдас бөліктерінің бірін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Ақпарат құралдары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Поэзия</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Сөз тіркесі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Сөйлем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Поэма</w:t>
      </w:r>
    </w:p>
    <w:p w:rsidR="00000080" w:rsidRPr="009717AE" w:rsidRDefault="00000080" w:rsidP="00000080">
      <w:pPr>
        <w:spacing w:after="0" w:line="240" w:lineRule="auto"/>
        <w:rPr>
          <w:rFonts w:ascii="Times New Roman" w:hAnsi="Times New Roman"/>
          <w:sz w:val="28"/>
          <w:szCs w:val="28"/>
          <w:lang w:val="kk-KZ"/>
        </w:rPr>
      </w:pPr>
      <w:r w:rsidRPr="009717AE">
        <w:rPr>
          <w:rFonts w:ascii="Times New Roman" w:hAnsi="Times New Roman"/>
          <w:sz w:val="28"/>
          <w:szCs w:val="28"/>
          <w:lang w:val="kk-KZ"/>
        </w:rPr>
        <w:t>238. Халыққа ақпарат жеткізудің маңызды,негізгі құралын анықтаңыз</w:t>
      </w:r>
      <w:r>
        <w:rPr>
          <w:rFonts w:ascii="Times New Roman" w:hAnsi="Times New Roman"/>
          <w:sz w:val="28"/>
          <w:szCs w:val="28"/>
          <w:lang w:val="kk-KZ"/>
        </w:rPr>
        <w:t>.</w:t>
      </w:r>
    </w:p>
    <w:p w:rsidR="00000080" w:rsidRPr="009717AE"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Бұқаралық ақпарат құралдары</w:t>
      </w:r>
    </w:p>
    <w:p w:rsidR="00000080" w:rsidRPr="009717AE"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Ұ</w:t>
      </w:r>
      <w:r w:rsidRPr="009717AE">
        <w:rPr>
          <w:rFonts w:ascii="Times New Roman" w:hAnsi="Times New Roman"/>
          <w:sz w:val="28"/>
          <w:szCs w:val="28"/>
          <w:lang w:val="kk-KZ"/>
        </w:rPr>
        <w:t>ялы телефон</w:t>
      </w:r>
    </w:p>
    <w:p w:rsidR="00000080" w:rsidRPr="009717AE"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С</w:t>
      </w:r>
      <w:r w:rsidRPr="009717AE">
        <w:rPr>
          <w:rFonts w:ascii="Times New Roman" w:hAnsi="Times New Roman"/>
          <w:sz w:val="28"/>
          <w:szCs w:val="28"/>
          <w:lang w:val="kk-KZ"/>
        </w:rPr>
        <w:t xml:space="preserve">өйлесу әрекеті </w:t>
      </w:r>
    </w:p>
    <w:p w:rsidR="00000080" w:rsidRPr="009717AE"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Т</w:t>
      </w:r>
      <w:r w:rsidRPr="009717AE">
        <w:rPr>
          <w:rFonts w:ascii="Times New Roman" w:hAnsi="Times New Roman"/>
          <w:sz w:val="28"/>
          <w:szCs w:val="28"/>
          <w:lang w:val="kk-KZ"/>
        </w:rPr>
        <w:t>ілдесім</w:t>
      </w:r>
    </w:p>
    <w:p w:rsidR="00000080" w:rsidRPr="009717AE"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О</w:t>
      </w:r>
      <w:r w:rsidRPr="009717AE">
        <w:rPr>
          <w:rFonts w:ascii="Times New Roman" w:hAnsi="Times New Roman"/>
          <w:sz w:val="28"/>
          <w:szCs w:val="28"/>
          <w:lang w:val="kk-KZ"/>
        </w:rPr>
        <w:t>йлау</w:t>
      </w:r>
    </w:p>
    <w:p w:rsidR="00000080" w:rsidRPr="00512BAA" w:rsidRDefault="00000080" w:rsidP="00000080">
      <w:pPr>
        <w:spacing w:after="0" w:line="240" w:lineRule="auto"/>
        <w:rPr>
          <w:rFonts w:ascii="Times New Roman" w:hAnsi="Times New Roman"/>
          <w:sz w:val="28"/>
          <w:szCs w:val="28"/>
          <w:lang w:val="kk-KZ"/>
        </w:rPr>
      </w:pPr>
      <w:r w:rsidRPr="008D0FFD">
        <w:rPr>
          <w:rFonts w:ascii="Times New Roman" w:hAnsi="Times New Roman"/>
          <w:sz w:val="28"/>
          <w:szCs w:val="28"/>
          <w:lang w:val="kk-KZ"/>
        </w:rPr>
        <w:t>239.</w:t>
      </w:r>
      <w:r w:rsidRPr="00512BAA">
        <w:rPr>
          <w:sz w:val="24"/>
          <w:szCs w:val="24"/>
          <w:lang w:val="kk-KZ"/>
        </w:rPr>
        <w:t xml:space="preserve"> </w:t>
      </w:r>
      <w:r>
        <w:rPr>
          <w:rFonts w:ascii="Times New Roman" w:hAnsi="Times New Roman"/>
          <w:sz w:val="28"/>
          <w:szCs w:val="28"/>
          <w:lang w:val="kk-KZ"/>
        </w:rPr>
        <w:t>Баяндаухат анықтамасын белгілеңіз.</w:t>
      </w:r>
    </w:p>
    <w:p w:rsidR="00000080" w:rsidRPr="00512BAA"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Ж</w:t>
      </w:r>
      <w:r w:rsidRPr="00512BAA">
        <w:rPr>
          <w:rFonts w:ascii="Times New Roman" w:hAnsi="Times New Roman"/>
          <w:sz w:val="28"/>
          <w:szCs w:val="28"/>
          <w:lang w:val="kk-KZ"/>
        </w:rPr>
        <w:t>азылып отырған мекеменің немесе жоғарғы ұйымдардың басшыларына қандайда бір мәселені  жан-жақты, ұсыныс жасайтын,</w:t>
      </w:r>
      <w:r>
        <w:rPr>
          <w:rFonts w:ascii="Times New Roman" w:hAnsi="Times New Roman"/>
          <w:sz w:val="28"/>
          <w:szCs w:val="28"/>
          <w:lang w:val="kk-KZ"/>
        </w:rPr>
        <w:t xml:space="preserve"> өтініш ететін іс қағазының түрі</w:t>
      </w:r>
    </w:p>
    <w:p w:rsidR="00000080" w:rsidRPr="00512BAA"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Т</w:t>
      </w:r>
      <w:r w:rsidRPr="00512BAA">
        <w:rPr>
          <w:rFonts w:ascii="Times New Roman" w:hAnsi="Times New Roman"/>
          <w:sz w:val="28"/>
          <w:szCs w:val="28"/>
          <w:lang w:val="kk-KZ"/>
        </w:rPr>
        <w:t>үрлі жағдайларға байланысты жедел хабар беру</w:t>
      </w:r>
      <w:r>
        <w:rPr>
          <w:rFonts w:ascii="Times New Roman" w:hAnsi="Times New Roman"/>
          <w:sz w:val="28"/>
          <w:szCs w:val="28"/>
          <w:lang w:val="kk-KZ"/>
        </w:rPr>
        <w:t>, құттықтау мақсатында жазылады</w:t>
      </w:r>
    </w:p>
    <w:p w:rsidR="00000080" w:rsidRPr="00512BAA"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Ә</w:t>
      </w:r>
      <w:r w:rsidRPr="00512BAA">
        <w:rPr>
          <w:rFonts w:ascii="Times New Roman" w:hAnsi="Times New Roman"/>
          <w:sz w:val="28"/>
          <w:szCs w:val="28"/>
          <w:lang w:val="kk-KZ"/>
        </w:rPr>
        <w:t>р-түрлі деректер мен оқиғалар туралы жазылған және оны растайтын құж</w:t>
      </w:r>
      <w:r>
        <w:rPr>
          <w:rFonts w:ascii="Times New Roman" w:hAnsi="Times New Roman"/>
          <w:sz w:val="28"/>
          <w:szCs w:val="28"/>
          <w:lang w:val="kk-KZ"/>
        </w:rPr>
        <w:t>ат</w:t>
      </w:r>
    </w:p>
    <w:p w:rsidR="00000080" w:rsidRPr="00512BAA"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Ж</w:t>
      </w:r>
      <w:r w:rsidRPr="00512BAA">
        <w:rPr>
          <w:rFonts w:ascii="Times New Roman" w:hAnsi="Times New Roman"/>
          <w:sz w:val="28"/>
          <w:szCs w:val="28"/>
          <w:lang w:val="kk-KZ"/>
        </w:rPr>
        <w:t>еке адамға жұмыс істейтін мекеменің, ұйымның</w:t>
      </w:r>
      <w:r>
        <w:rPr>
          <w:rFonts w:ascii="Times New Roman" w:hAnsi="Times New Roman"/>
          <w:sz w:val="28"/>
          <w:szCs w:val="28"/>
          <w:lang w:val="kk-KZ"/>
        </w:rPr>
        <w:t xml:space="preserve"> әкімшілігі беретін ресми құжат</w:t>
      </w:r>
    </w:p>
    <w:p w:rsidR="00000080" w:rsidRPr="009C102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Ұ</w:t>
      </w:r>
      <w:r w:rsidRPr="00512BAA">
        <w:rPr>
          <w:rFonts w:ascii="Times New Roman" w:hAnsi="Times New Roman"/>
          <w:sz w:val="28"/>
          <w:szCs w:val="28"/>
          <w:lang w:val="kk-KZ"/>
        </w:rPr>
        <w:t>сыныс жасайтын, өтініш</w:t>
      </w:r>
      <w:r>
        <w:rPr>
          <w:rFonts w:ascii="Times New Roman" w:hAnsi="Times New Roman"/>
          <w:sz w:val="28"/>
          <w:szCs w:val="28"/>
          <w:lang w:val="kk-KZ"/>
        </w:rPr>
        <w:t xml:space="preserve"> ететін іс қағазының түрі</w:t>
      </w:r>
    </w:p>
    <w:p w:rsidR="00000080" w:rsidRPr="00247AAE" w:rsidRDefault="00000080" w:rsidP="00000080">
      <w:pPr>
        <w:spacing w:after="0" w:line="240" w:lineRule="auto"/>
        <w:rPr>
          <w:rFonts w:ascii="Times New Roman" w:hAnsi="Times New Roman"/>
          <w:sz w:val="28"/>
          <w:szCs w:val="28"/>
          <w:lang w:val="kk-KZ"/>
        </w:rPr>
      </w:pPr>
      <w:r w:rsidRPr="00247AAE">
        <w:rPr>
          <w:rFonts w:ascii="Times New Roman" w:hAnsi="Times New Roman"/>
          <w:sz w:val="28"/>
          <w:szCs w:val="28"/>
          <w:lang w:val="kk-KZ"/>
        </w:rPr>
        <w:t>240.</w:t>
      </w:r>
      <w:r w:rsidRPr="009E1E13">
        <w:rPr>
          <w:rFonts w:ascii="Times New Roman" w:hAnsi="Times New Roman"/>
          <w:color w:val="C0504D"/>
          <w:sz w:val="28"/>
          <w:szCs w:val="28"/>
          <w:lang w:val="kk-KZ"/>
        </w:rPr>
        <w:t xml:space="preserve">  </w:t>
      </w:r>
      <w:r w:rsidRPr="00247AAE">
        <w:rPr>
          <w:rFonts w:ascii="Times New Roman" w:hAnsi="Times New Roman"/>
          <w:sz w:val="28"/>
          <w:szCs w:val="28"/>
          <w:lang w:val="kk-KZ"/>
        </w:rPr>
        <w:t>Азаматтық қарым-қат</w:t>
      </w:r>
      <w:r>
        <w:rPr>
          <w:rFonts w:ascii="Times New Roman" w:hAnsi="Times New Roman"/>
          <w:sz w:val="28"/>
          <w:szCs w:val="28"/>
          <w:lang w:val="kk-KZ"/>
        </w:rPr>
        <w:t>ынасты реттейтін құжаттарды көрсетіңіз.</w:t>
      </w:r>
    </w:p>
    <w:p w:rsidR="00000080" w:rsidRPr="00247AAE"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Қ</w:t>
      </w:r>
      <w:r w:rsidRPr="00247AAE">
        <w:rPr>
          <w:rFonts w:ascii="Times New Roman" w:hAnsi="Times New Roman"/>
          <w:sz w:val="28"/>
          <w:szCs w:val="28"/>
          <w:lang w:val="kk-KZ"/>
        </w:rPr>
        <w:t xml:space="preserve">олхат, </w:t>
      </w:r>
      <w:r>
        <w:rPr>
          <w:rFonts w:ascii="Times New Roman" w:hAnsi="Times New Roman"/>
          <w:sz w:val="28"/>
          <w:szCs w:val="28"/>
          <w:lang w:val="kk-KZ"/>
        </w:rPr>
        <w:t>кепілхат, сенімхат</w:t>
      </w:r>
    </w:p>
    <w:p w:rsidR="00000080" w:rsidRPr="00247AAE"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В)  Б</w:t>
      </w:r>
      <w:r w:rsidRPr="00247AAE">
        <w:rPr>
          <w:rFonts w:ascii="Times New Roman" w:hAnsi="Times New Roman"/>
          <w:sz w:val="28"/>
          <w:szCs w:val="28"/>
          <w:lang w:val="kk-KZ"/>
        </w:rPr>
        <w:t>ұйрық</w:t>
      </w:r>
      <w:r>
        <w:rPr>
          <w:rFonts w:ascii="Times New Roman" w:hAnsi="Times New Roman"/>
          <w:sz w:val="28"/>
          <w:szCs w:val="28"/>
          <w:lang w:val="kk-KZ"/>
        </w:rPr>
        <w:t>,  жарғы, заң, ереже</w:t>
      </w:r>
    </w:p>
    <w:p w:rsidR="00000080" w:rsidRPr="00247AAE"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Т</w:t>
      </w:r>
      <w:r w:rsidRPr="00247AAE">
        <w:rPr>
          <w:rFonts w:ascii="Times New Roman" w:hAnsi="Times New Roman"/>
          <w:sz w:val="28"/>
          <w:szCs w:val="28"/>
          <w:lang w:val="kk-KZ"/>
        </w:rPr>
        <w:t xml:space="preserve">үсінікхат, </w:t>
      </w:r>
      <w:r>
        <w:rPr>
          <w:rFonts w:ascii="Times New Roman" w:hAnsi="Times New Roman"/>
          <w:sz w:val="28"/>
          <w:szCs w:val="28"/>
          <w:lang w:val="kk-KZ"/>
        </w:rPr>
        <w:t xml:space="preserve"> </w:t>
      </w:r>
      <w:r w:rsidRPr="00247AAE">
        <w:rPr>
          <w:rFonts w:ascii="Times New Roman" w:hAnsi="Times New Roman"/>
          <w:sz w:val="28"/>
          <w:szCs w:val="28"/>
          <w:lang w:val="kk-KZ"/>
        </w:rPr>
        <w:t>хаттама,</w:t>
      </w:r>
      <w:r>
        <w:rPr>
          <w:rFonts w:ascii="Times New Roman" w:hAnsi="Times New Roman"/>
          <w:sz w:val="28"/>
          <w:szCs w:val="28"/>
          <w:lang w:val="kk-KZ"/>
        </w:rPr>
        <w:t xml:space="preserve"> </w:t>
      </w:r>
      <w:r w:rsidRPr="00247AAE">
        <w:rPr>
          <w:rFonts w:ascii="Times New Roman" w:hAnsi="Times New Roman"/>
          <w:sz w:val="28"/>
          <w:szCs w:val="28"/>
          <w:lang w:val="kk-KZ"/>
        </w:rPr>
        <w:t>мінездеме</w:t>
      </w:r>
    </w:p>
    <w:p w:rsidR="00000080" w:rsidRPr="00247AAE"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Ө</w:t>
      </w:r>
      <w:r w:rsidRPr="00247AAE">
        <w:rPr>
          <w:rFonts w:ascii="Times New Roman" w:hAnsi="Times New Roman"/>
          <w:sz w:val="28"/>
          <w:szCs w:val="28"/>
          <w:lang w:val="kk-KZ"/>
        </w:rPr>
        <w:t>тініш, арыз үндеу, жарғы</w:t>
      </w:r>
    </w:p>
    <w:p w:rsidR="00000080" w:rsidRPr="00DF40A1"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Х</w:t>
      </w:r>
      <w:r w:rsidRPr="00247AAE">
        <w:rPr>
          <w:rFonts w:ascii="Times New Roman" w:hAnsi="Times New Roman"/>
          <w:sz w:val="28"/>
          <w:szCs w:val="28"/>
          <w:lang w:val="kk-KZ"/>
        </w:rPr>
        <w:t>аттама,</w:t>
      </w:r>
      <w:r>
        <w:rPr>
          <w:rFonts w:ascii="Times New Roman" w:hAnsi="Times New Roman"/>
          <w:sz w:val="28"/>
          <w:szCs w:val="28"/>
          <w:lang w:val="kk-KZ"/>
        </w:rPr>
        <w:t xml:space="preserve"> </w:t>
      </w:r>
      <w:r w:rsidRPr="00247AAE">
        <w:rPr>
          <w:rFonts w:ascii="Times New Roman" w:hAnsi="Times New Roman"/>
          <w:sz w:val="28"/>
          <w:szCs w:val="28"/>
          <w:lang w:val="kk-KZ"/>
        </w:rPr>
        <w:t>мінездеме</w:t>
      </w:r>
    </w:p>
    <w:p w:rsidR="00000080" w:rsidRPr="009E1E13" w:rsidRDefault="00000080" w:rsidP="00000080">
      <w:pPr>
        <w:shd w:val="clear" w:color="auto" w:fill="FFFFFF"/>
        <w:tabs>
          <w:tab w:val="left" w:pos="461"/>
        </w:tabs>
        <w:spacing w:after="0" w:line="240" w:lineRule="auto"/>
        <w:rPr>
          <w:rFonts w:ascii="Times New Roman" w:hAnsi="Times New Roman"/>
          <w:sz w:val="28"/>
          <w:szCs w:val="28"/>
          <w:lang w:val="kk-KZ"/>
        </w:rPr>
      </w:pPr>
      <w:r w:rsidRPr="009E1E13">
        <w:rPr>
          <w:rFonts w:ascii="Times New Roman" w:hAnsi="Times New Roman"/>
          <w:sz w:val="28"/>
          <w:szCs w:val="28"/>
          <w:lang w:val="kk-KZ"/>
        </w:rPr>
        <w:t>241.</w:t>
      </w:r>
      <w:r w:rsidRPr="009E1E13">
        <w:rPr>
          <w:color w:val="000000"/>
          <w:sz w:val="24"/>
          <w:szCs w:val="24"/>
          <w:lang w:val="kk-KZ"/>
        </w:rPr>
        <w:t xml:space="preserve"> </w:t>
      </w:r>
      <w:r w:rsidRPr="009E1E13">
        <w:rPr>
          <w:rFonts w:ascii="Times New Roman" w:hAnsi="Times New Roman"/>
          <w:color w:val="000000"/>
          <w:sz w:val="28"/>
          <w:szCs w:val="28"/>
          <w:lang w:val="kk-KZ"/>
        </w:rPr>
        <w:t>Аты-жөні тек ресми атқаратын қызметі жазылатын</w:t>
      </w:r>
      <w:r w:rsidRPr="009E1E13">
        <w:rPr>
          <w:rFonts w:ascii="Times New Roman" w:hAnsi="Times New Roman"/>
          <w:color w:val="000000"/>
          <w:sz w:val="28"/>
          <w:szCs w:val="28"/>
          <w:lang w:val="kk-KZ"/>
        </w:rPr>
        <w:br/>
        <w:t>карточканы қалай ата</w:t>
      </w:r>
      <w:r>
        <w:rPr>
          <w:rFonts w:ascii="Times New Roman" w:hAnsi="Times New Roman"/>
          <w:color w:val="000000"/>
          <w:sz w:val="28"/>
          <w:szCs w:val="28"/>
          <w:lang w:val="kk-KZ"/>
        </w:rPr>
        <w:t>латынын анықтаңыз.</w:t>
      </w:r>
    </w:p>
    <w:p w:rsidR="00000080" w:rsidRPr="009E1E13" w:rsidRDefault="00000080" w:rsidP="00000080">
      <w:pPr>
        <w:shd w:val="clear" w:color="auto" w:fill="FFFFFF"/>
        <w:tabs>
          <w:tab w:val="left" w:pos="324"/>
        </w:tabs>
        <w:spacing w:after="0" w:line="240" w:lineRule="auto"/>
        <w:rPr>
          <w:rFonts w:ascii="Times New Roman" w:hAnsi="Times New Roman"/>
          <w:sz w:val="28"/>
          <w:szCs w:val="28"/>
          <w:lang w:val="kk-KZ"/>
        </w:rPr>
      </w:pPr>
      <w:r w:rsidRPr="009E1E13">
        <w:rPr>
          <w:rFonts w:ascii="Times New Roman" w:hAnsi="Times New Roman"/>
          <w:color w:val="000000"/>
          <w:sz w:val="28"/>
          <w:szCs w:val="28"/>
          <w:lang w:val="kk-KZ"/>
        </w:rPr>
        <w:t>А)</w:t>
      </w:r>
      <w:r w:rsidRPr="009E1E13">
        <w:rPr>
          <w:rFonts w:ascii="Times New Roman" w:hAnsi="Times New Roman"/>
          <w:color w:val="000000"/>
          <w:sz w:val="28"/>
          <w:szCs w:val="28"/>
          <w:lang w:val="kk-KZ"/>
        </w:rPr>
        <w:tab/>
      </w:r>
      <w:r>
        <w:rPr>
          <w:rFonts w:ascii="Times New Roman" w:hAnsi="Times New Roman"/>
          <w:color w:val="000000"/>
          <w:sz w:val="28"/>
          <w:szCs w:val="28"/>
          <w:lang w:val="kk-KZ"/>
        </w:rPr>
        <w:t>В</w:t>
      </w:r>
      <w:r w:rsidRPr="009E1E13">
        <w:rPr>
          <w:rFonts w:ascii="Times New Roman" w:hAnsi="Times New Roman"/>
          <w:color w:val="000000"/>
          <w:sz w:val="28"/>
          <w:szCs w:val="28"/>
          <w:lang w:val="kk-KZ"/>
        </w:rPr>
        <w:t>изит карточкасы</w:t>
      </w:r>
    </w:p>
    <w:p w:rsidR="00000080" w:rsidRPr="009E1E13" w:rsidRDefault="00000080" w:rsidP="00000080">
      <w:pPr>
        <w:shd w:val="clear" w:color="auto" w:fill="FFFFFF"/>
        <w:tabs>
          <w:tab w:val="left" w:pos="324"/>
        </w:tabs>
        <w:spacing w:after="0" w:line="240" w:lineRule="auto"/>
        <w:rPr>
          <w:rFonts w:ascii="Times New Roman" w:hAnsi="Times New Roman"/>
          <w:sz w:val="28"/>
          <w:szCs w:val="28"/>
          <w:lang w:val="kk-KZ"/>
        </w:rPr>
      </w:pPr>
      <w:r w:rsidRPr="009E1E13">
        <w:rPr>
          <w:rFonts w:ascii="Times New Roman" w:hAnsi="Times New Roman"/>
          <w:color w:val="000000"/>
          <w:sz w:val="28"/>
          <w:szCs w:val="28"/>
          <w:lang w:val="kk-KZ"/>
        </w:rPr>
        <w:t>В)</w:t>
      </w:r>
      <w:r w:rsidRPr="009E1E13">
        <w:rPr>
          <w:rFonts w:ascii="Times New Roman" w:hAnsi="Times New Roman"/>
          <w:color w:val="000000"/>
          <w:sz w:val="28"/>
          <w:szCs w:val="28"/>
          <w:lang w:val="kk-KZ"/>
        </w:rPr>
        <w:tab/>
      </w:r>
      <w:r>
        <w:rPr>
          <w:rFonts w:ascii="Times New Roman" w:hAnsi="Times New Roman"/>
          <w:color w:val="000000"/>
          <w:sz w:val="28"/>
          <w:szCs w:val="28"/>
          <w:lang w:val="kk-KZ"/>
        </w:rPr>
        <w:t>Ө</w:t>
      </w:r>
      <w:r w:rsidRPr="009E1E13">
        <w:rPr>
          <w:rFonts w:ascii="Times New Roman" w:hAnsi="Times New Roman"/>
          <w:color w:val="000000"/>
          <w:sz w:val="28"/>
          <w:szCs w:val="28"/>
          <w:lang w:val="kk-KZ"/>
        </w:rPr>
        <w:t>мірбаян</w:t>
      </w:r>
      <w:r w:rsidRPr="009E1E13">
        <w:rPr>
          <w:rFonts w:ascii="Times New Roman" w:hAnsi="Times New Roman"/>
          <w:color w:val="000000"/>
          <w:sz w:val="28"/>
          <w:szCs w:val="28"/>
          <w:lang w:val="kk-KZ"/>
        </w:rPr>
        <w:br/>
      </w:r>
      <w:r>
        <w:rPr>
          <w:rFonts w:ascii="Times New Roman" w:hAnsi="Times New Roman"/>
          <w:color w:val="000000"/>
          <w:sz w:val="28"/>
          <w:szCs w:val="28"/>
          <w:lang w:val="kk-KZ"/>
        </w:rPr>
        <w:t>Д</w:t>
      </w:r>
      <w:r w:rsidRPr="009E1E13">
        <w:rPr>
          <w:rFonts w:ascii="Times New Roman" w:hAnsi="Times New Roman"/>
          <w:color w:val="000000"/>
          <w:sz w:val="28"/>
          <w:szCs w:val="28"/>
          <w:lang w:val="kk-KZ"/>
        </w:rPr>
        <w:t xml:space="preserve">) </w:t>
      </w:r>
      <w:r>
        <w:rPr>
          <w:rFonts w:ascii="Times New Roman" w:hAnsi="Times New Roman"/>
          <w:color w:val="000000"/>
          <w:sz w:val="28"/>
          <w:szCs w:val="28"/>
          <w:lang w:val="kk-KZ"/>
        </w:rPr>
        <w:t>Анықтама</w:t>
      </w:r>
    </w:p>
    <w:p w:rsidR="00000080" w:rsidRPr="009E1E13" w:rsidRDefault="00000080" w:rsidP="00000080">
      <w:pPr>
        <w:shd w:val="clear" w:color="auto" w:fill="FFFFFF"/>
        <w:tabs>
          <w:tab w:val="left" w:pos="310"/>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С)</w:t>
      </w:r>
      <w:r>
        <w:rPr>
          <w:rFonts w:ascii="Times New Roman" w:hAnsi="Times New Roman"/>
          <w:color w:val="000000"/>
          <w:sz w:val="28"/>
          <w:szCs w:val="28"/>
          <w:lang w:val="kk-KZ"/>
        </w:rPr>
        <w:tab/>
        <w:t xml:space="preserve"> Ж</w:t>
      </w:r>
      <w:r w:rsidRPr="009E1E13">
        <w:rPr>
          <w:rFonts w:ascii="Times New Roman" w:hAnsi="Times New Roman"/>
          <w:color w:val="000000"/>
          <w:sz w:val="28"/>
          <w:szCs w:val="28"/>
          <w:lang w:val="kk-KZ"/>
        </w:rPr>
        <w:t>еке іс қағазы</w:t>
      </w:r>
      <w:r w:rsidRPr="009E1E13">
        <w:rPr>
          <w:rFonts w:ascii="Times New Roman" w:hAnsi="Times New Roman"/>
          <w:color w:val="000000"/>
          <w:sz w:val="28"/>
          <w:szCs w:val="28"/>
          <w:lang w:val="kk-KZ"/>
        </w:rPr>
        <w:br/>
      </w:r>
      <w:r>
        <w:rPr>
          <w:rFonts w:ascii="Times New Roman" w:hAnsi="Times New Roman"/>
          <w:color w:val="000000"/>
          <w:sz w:val="28"/>
          <w:szCs w:val="28"/>
          <w:lang w:val="kk-KZ"/>
        </w:rPr>
        <w:t>Е)  Қолхат</w:t>
      </w:r>
    </w:p>
    <w:p w:rsidR="00000080" w:rsidRPr="00D56EF6" w:rsidRDefault="00000080" w:rsidP="00000080">
      <w:pPr>
        <w:shd w:val="clear" w:color="auto" w:fill="FFFFFF"/>
        <w:tabs>
          <w:tab w:val="left" w:pos="511"/>
        </w:tabs>
        <w:spacing w:after="0" w:line="240" w:lineRule="auto"/>
        <w:rPr>
          <w:rFonts w:ascii="Times New Roman" w:hAnsi="Times New Roman"/>
          <w:sz w:val="28"/>
          <w:szCs w:val="28"/>
          <w:lang w:val="kk-KZ"/>
        </w:rPr>
      </w:pPr>
      <w:r w:rsidRPr="00D56EF6">
        <w:rPr>
          <w:rFonts w:ascii="Times New Roman" w:hAnsi="Times New Roman"/>
          <w:sz w:val="28"/>
          <w:szCs w:val="28"/>
          <w:lang w:val="kk-KZ"/>
        </w:rPr>
        <w:t>242.</w:t>
      </w:r>
      <w:r w:rsidRPr="00D56EF6">
        <w:rPr>
          <w:rFonts w:ascii="Times New Roman" w:hAnsi="Times New Roman"/>
          <w:color w:val="FF0000"/>
          <w:sz w:val="28"/>
          <w:szCs w:val="28"/>
          <w:lang w:val="kk-KZ"/>
        </w:rPr>
        <w:t xml:space="preserve"> </w:t>
      </w:r>
      <w:r>
        <w:rPr>
          <w:rFonts w:ascii="Times New Roman" w:hAnsi="Times New Roman"/>
          <w:color w:val="000000"/>
          <w:sz w:val="28"/>
          <w:szCs w:val="28"/>
          <w:lang w:val="kk-KZ"/>
        </w:rPr>
        <w:t>Акт қ</w:t>
      </w:r>
      <w:r w:rsidRPr="00D56EF6">
        <w:rPr>
          <w:rFonts w:ascii="Times New Roman" w:hAnsi="Times New Roman"/>
          <w:color w:val="000000"/>
          <w:sz w:val="28"/>
          <w:szCs w:val="28"/>
          <w:lang w:val="kk-KZ"/>
        </w:rPr>
        <w:t>андай жағдайда жазыл</w:t>
      </w:r>
      <w:r>
        <w:rPr>
          <w:rFonts w:ascii="Times New Roman" w:hAnsi="Times New Roman"/>
          <w:color w:val="000000"/>
          <w:sz w:val="28"/>
          <w:szCs w:val="28"/>
          <w:lang w:val="kk-KZ"/>
        </w:rPr>
        <w:t>атынын көрсетіңіз.</w:t>
      </w:r>
    </w:p>
    <w:p w:rsidR="00000080" w:rsidRPr="00D56EF6" w:rsidRDefault="00000080" w:rsidP="00000080">
      <w:pPr>
        <w:shd w:val="clear" w:color="auto" w:fill="FFFFFF"/>
        <w:tabs>
          <w:tab w:val="left" w:pos="356"/>
        </w:tabs>
        <w:spacing w:after="0" w:line="240" w:lineRule="auto"/>
        <w:rPr>
          <w:rFonts w:ascii="Times New Roman" w:hAnsi="Times New Roman"/>
          <w:sz w:val="28"/>
          <w:szCs w:val="28"/>
          <w:lang w:val="kk-KZ"/>
        </w:rPr>
      </w:pPr>
      <w:r>
        <w:rPr>
          <w:rFonts w:ascii="Times New Roman" w:hAnsi="Times New Roman"/>
          <w:color w:val="000000"/>
          <w:sz w:val="28"/>
          <w:szCs w:val="28"/>
          <w:lang w:val="kk-KZ"/>
        </w:rPr>
        <w:t>А)</w:t>
      </w:r>
      <w:r>
        <w:rPr>
          <w:rFonts w:ascii="Times New Roman" w:hAnsi="Times New Roman"/>
          <w:color w:val="000000"/>
          <w:sz w:val="28"/>
          <w:szCs w:val="28"/>
          <w:lang w:val="kk-KZ"/>
        </w:rPr>
        <w:tab/>
        <w:t>Б</w:t>
      </w:r>
      <w:r w:rsidRPr="00D56EF6">
        <w:rPr>
          <w:rFonts w:ascii="Times New Roman" w:hAnsi="Times New Roman"/>
          <w:color w:val="000000"/>
          <w:sz w:val="28"/>
          <w:szCs w:val="28"/>
          <w:lang w:val="kk-KZ"/>
        </w:rPr>
        <w:t xml:space="preserve">ірнеше жауапты </w:t>
      </w:r>
      <w:r>
        <w:rPr>
          <w:rFonts w:ascii="Times New Roman" w:hAnsi="Times New Roman"/>
          <w:color w:val="000000"/>
          <w:sz w:val="28"/>
          <w:szCs w:val="28"/>
          <w:lang w:val="kk-KZ"/>
        </w:rPr>
        <w:t>қызметкердің бір оқиғаны растауы кезінде</w:t>
      </w:r>
    </w:p>
    <w:p w:rsidR="00000080" w:rsidRPr="00D56EF6" w:rsidRDefault="00000080" w:rsidP="00000080">
      <w:pPr>
        <w:shd w:val="clear" w:color="auto" w:fill="FFFFFF"/>
        <w:tabs>
          <w:tab w:val="left" w:pos="356"/>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В)</w:t>
      </w:r>
      <w:r>
        <w:rPr>
          <w:rFonts w:ascii="Times New Roman" w:hAnsi="Times New Roman"/>
          <w:color w:val="000000"/>
          <w:sz w:val="28"/>
          <w:szCs w:val="28"/>
          <w:lang w:val="kk-KZ"/>
        </w:rPr>
        <w:tab/>
        <w:t>Жұмысқа  келмеген жағдайда</w:t>
      </w:r>
      <w:r>
        <w:rPr>
          <w:rFonts w:ascii="Times New Roman" w:hAnsi="Times New Roman"/>
          <w:color w:val="000000"/>
          <w:sz w:val="28"/>
          <w:szCs w:val="28"/>
          <w:lang w:val="kk-KZ"/>
        </w:rPr>
        <w:br/>
        <w:t>Д) Сабақта болған жағдайда</w:t>
      </w:r>
      <w:r>
        <w:rPr>
          <w:rFonts w:ascii="Times New Roman" w:hAnsi="Times New Roman"/>
          <w:color w:val="000000"/>
          <w:sz w:val="28"/>
          <w:szCs w:val="28"/>
          <w:lang w:val="kk-KZ"/>
        </w:rPr>
        <w:br/>
        <w:t>С)  Кезекті мәжілісте толтырылады</w:t>
      </w:r>
      <w:r w:rsidRPr="00D56EF6">
        <w:rPr>
          <w:rFonts w:ascii="Times New Roman" w:hAnsi="Times New Roman"/>
          <w:color w:val="000000"/>
          <w:sz w:val="28"/>
          <w:szCs w:val="28"/>
          <w:lang w:val="kk-KZ"/>
        </w:rPr>
        <w:t xml:space="preserve"> </w:t>
      </w:r>
    </w:p>
    <w:p w:rsidR="00000080" w:rsidRPr="00C64528" w:rsidRDefault="00000080" w:rsidP="00000080">
      <w:pPr>
        <w:shd w:val="clear" w:color="auto" w:fill="FFFFFF"/>
        <w:tabs>
          <w:tab w:val="left" w:pos="356"/>
        </w:tabs>
        <w:spacing w:after="0" w:line="240" w:lineRule="auto"/>
        <w:rPr>
          <w:rFonts w:ascii="Times New Roman" w:hAnsi="Times New Roman"/>
          <w:sz w:val="28"/>
          <w:szCs w:val="28"/>
          <w:lang w:val="kk-KZ"/>
        </w:rPr>
      </w:pPr>
      <w:r>
        <w:rPr>
          <w:rFonts w:ascii="Times New Roman" w:hAnsi="Times New Roman"/>
          <w:sz w:val="28"/>
          <w:szCs w:val="28"/>
          <w:lang w:val="kk-KZ"/>
        </w:rPr>
        <w:t>Е)  Еш уақытта жазылмайды</w:t>
      </w:r>
    </w:p>
    <w:p w:rsidR="00000080" w:rsidRPr="00645517" w:rsidRDefault="00000080" w:rsidP="00000080">
      <w:pPr>
        <w:shd w:val="clear" w:color="auto" w:fill="FFFFFF"/>
        <w:tabs>
          <w:tab w:val="left" w:pos="565"/>
        </w:tabs>
        <w:spacing w:after="0" w:line="240" w:lineRule="auto"/>
        <w:rPr>
          <w:rFonts w:ascii="Times New Roman" w:hAnsi="Times New Roman"/>
          <w:sz w:val="28"/>
          <w:szCs w:val="28"/>
          <w:lang w:val="kk-KZ"/>
        </w:rPr>
      </w:pPr>
      <w:r w:rsidRPr="00645517">
        <w:rPr>
          <w:rFonts w:ascii="Times New Roman" w:hAnsi="Times New Roman"/>
          <w:sz w:val="28"/>
          <w:szCs w:val="28"/>
          <w:lang w:val="kk-KZ"/>
        </w:rPr>
        <w:t>243.</w:t>
      </w:r>
      <w:r w:rsidRPr="00D56EF6">
        <w:rPr>
          <w:rFonts w:ascii="Times New Roman" w:hAnsi="Times New Roman"/>
          <w:color w:val="C0504D"/>
          <w:sz w:val="28"/>
          <w:szCs w:val="28"/>
          <w:lang w:val="kk-KZ"/>
        </w:rPr>
        <w:t xml:space="preserve"> </w:t>
      </w:r>
      <w:r w:rsidRPr="00645517">
        <w:rPr>
          <w:rFonts w:ascii="Times New Roman" w:hAnsi="Times New Roman"/>
          <w:color w:val="000000"/>
          <w:sz w:val="28"/>
          <w:szCs w:val="28"/>
          <w:lang w:val="kk-KZ"/>
        </w:rPr>
        <w:t>Қызметтік</w:t>
      </w:r>
      <w:r>
        <w:rPr>
          <w:rFonts w:ascii="Times New Roman" w:hAnsi="Times New Roman"/>
          <w:color w:val="000000"/>
          <w:sz w:val="28"/>
          <w:szCs w:val="28"/>
          <w:lang w:val="kk-KZ"/>
        </w:rPr>
        <w:t xml:space="preserve"> хат қандай қағазда толтырылатынын белгілеңіз.</w:t>
      </w:r>
      <w:r w:rsidRPr="00645517">
        <w:rPr>
          <w:rFonts w:ascii="Times New Roman" w:hAnsi="Times New Roman"/>
          <w:color w:val="000000"/>
          <w:sz w:val="28"/>
          <w:szCs w:val="28"/>
          <w:lang w:val="kk-KZ"/>
        </w:rPr>
        <w:br/>
        <w:t>А) А4</w:t>
      </w:r>
    </w:p>
    <w:p w:rsidR="00000080" w:rsidRPr="00645517" w:rsidRDefault="00000080" w:rsidP="00000080">
      <w:pPr>
        <w:shd w:val="clear" w:color="auto" w:fill="FFFFFF"/>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В)А3</w:t>
      </w:r>
      <w:r w:rsidRPr="00645517">
        <w:rPr>
          <w:rFonts w:ascii="Times New Roman" w:hAnsi="Times New Roman"/>
          <w:color w:val="000000"/>
          <w:sz w:val="28"/>
          <w:szCs w:val="28"/>
          <w:lang w:val="kk-KZ"/>
        </w:rPr>
        <w:t xml:space="preserve"> </w:t>
      </w:r>
    </w:p>
    <w:p w:rsidR="00000080" w:rsidRPr="00645517" w:rsidRDefault="00000080" w:rsidP="00000080">
      <w:pPr>
        <w:shd w:val="clear" w:color="auto" w:fill="FFFFFF"/>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Д) А5</w:t>
      </w:r>
      <w:r w:rsidRPr="00645517">
        <w:rPr>
          <w:rFonts w:ascii="Times New Roman" w:hAnsi="Times New Roman"/>
          <w:color w:val="000000"/>
          <w:sz w:val="28"/>
          <w:szCs w:val="28"/>
          <w:lang w:val="kk-KZ"/>
        </w:rPr>
        <w:t xml:space="preserve"> </w:t>
      </w:r>
    </w:p>
    <w:p w:rsidR="00000080" w:rsidRPr="00645517" w:rsidRDefault="00000080" w:rsidP="00000080">
      <w:pPr>
        <w:shd w:val="clear" w:color="auto" w:fill="FFFFFF"/>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С) А6</w:t>
      </w:r>
    </w:p>
    <w:p w:rsidR="00000080" w:rsidRPr="00C64528" w:rsidRDefault="00000080" w:rsidP="00000080">
      <w:pPr>
        <w:shd w:val="clear" w:color="auto" w:fill="FFFFFF"/>
        <w:spacing w:after="0" w:line="240" w:lineRule="auto"/>
        <w:jc w:val="both"/>
        <w:rPr>
          <w:rFonts w:ascii="Times New Roman" w:hAnsi="Times New Roman"/>
          <w:sz w:val="28"/>
          <w:szCs w:val="28"/>
          <w:lang w:val="kk-KZ"/>
        </w:rPr>
      </w:pPr>
      <w:r>
        <w:rPr>
          <w:rFonts w:ascii="Times New Roman" w:hAnsi="Times New Roman"/>
          <w:sz w:val="28"/>
          <w:szCs w:val="28"/>
          <w:lang w:val="kk-KZ"/>
        </w:rPr>
        <w:t>Е) А2</w:t>
      </w:r>
    </w:p>
    <w:p w:rsidR="00000080" w:rsidRDefault="00000080" w:rsidP="00000080">
      <w:pPr>
        <w:spacing w:after="0" w:line="240" w:lineRule="auto"/>
        <w:rPr>
          <w:rFonts w:ascii="Times New Roman" w:hAnsi="Times New Roman"/>
          <w:bCs/>
          <w:noProof/>
          <w:sz w:val="28"/>
          <w:szCs w:val="28"/>
          <w:lang w:val="kk-KZ"/>
        </w:rPr>
      </w:pPr>
      <w:r>
        <w:rPr>
          <w:rFonts w:ascii="Times New Roman" w:hAnsi="Times New Roman"/>
          <w:sz w:val="28"/>
          <w:szCs w:val="28"/>
          <w:lang w:val="kk-KZ"/>
        </w:rPr>
        <w:t xml:space="preserve">244. </w:t>
      </w:r>
      <w:r>
        <w:rPr>
          <w:rFonts w:ascii="Times New Roman" w:hAnsi="Times New Roman"/>
          <w:bCs/>
          <w:noProof/>
          <w:sz w:val="28"/>
          <w:szCs w:val="28"/>
          <w:lang w:val="kk-KZ"/>
        </w:rPr>
        <w:t>Когнитивтік код  анықтамасын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noProof/>
          <w:sz w:val="28"/>
          <w:szCs w:val="28"/>
          <w:lang w:val="kk-KZ"/>
        </w:rPr>
        <w:t>Адам санасындағы ақиқат дүниенің бейнесі, ұрпақтан ұрпаққа тіл арқылы беріліп келе жатқан дәстүрлі білімдер жүйесі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Әдеби  кітаптардағы қарым-қатынас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Ресми  іс-қағаздар  стиліндегі ерекшеліктер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Ауызекі сөйлеуде қолданылатын іс-әрекеттер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Ғылыми  жаңалықтар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245. Коммуникация  анықтамасын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Қарым-қатынас, араласу, хабарласу, байланыс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Көркем  шығармаларды  жазғандағы тілдік ерекшелік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Көркем шығармадағы жазушының өз ойы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D)  Ғылыми баяндамаларда кездесетін қателіктер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Шығарманың бір түрі</w:t>
      </w:r>
    </w:p>
    <w:p w:rsidR="00000080" w:rsidRDefault="00000080" w:rsidP="00000080">
      <w:pPr>
        <w:spacing w:after="0" w:line="240" w:lineRule="auto"/>
        <w:rPr>
          <w:rFonts w:ascii="Times New Roman" w:hAnsi="Times New Roman"/>
          <w:bCs/>
          <w:noProof/>
          <w:sz w:val="28"/>
          <w:szCs w:val="28"/>
          <w:lang w:val="kk-KZ"/>
        </w:rPr>
      </w:pPr>
      <w:r>
        <w:rPr>
          <w:rFonts w:ascii="Times New Roman" w:hAnsi="Times New Roman"/>
          <w:sz w:val="28"/>
          <w:szCs w:val="28"/>
          <w:lang w:val="kk-KZ"/>
        </w:rPr>
        <w:t xml:space="preserve">246.   </w:t>
      </w:r>
      <w:r>
        <w:rPr>
          <w:rFonts w:ascii="Times New Roman" w:hAnsi="Times New Roman"/>
          <w:bCs/>
          <w:noProof/>
          <w:sz w:val="28"/>
          <w:szCs w:val="28"/>
          <w:lang w:val="kk-KZ"/>
        </w:rPr>
        <w:t xml:space="preserve">Интровертті коммуникантқа анықтама беріңіз. </w:t>
      </w:r>
    </w:p>
    <w:p w:rsidR="00000080" w:rsidRDefault="00000080" w:rsidP="00000080">
      <w:pPr>
        <w:spacing w:after="0" w:line="240" w:lineRule="auto"/>
        <w:rPr>
          <w:rFonts w:ascii="Times New Roman" w:hAnsi="Times New Roman"/>
          <w:bCs/>
          <w:noProof/>
          <w:sz w:val="28"/>
          <w:szCs w:val="28"/>
          <w:lang w:val="kk-KZ"/>
        </w:rPr>
      </w:pPr>
      <w:r>
        <w:rPr>
          <w:rFonts w:ascii="Times New Roman" w:hAnsi="Times New Roman"/>
          <w:sz w:val="28"/>
          <w:szCs w:val="28"/>
          <w:lang w:val="kk-KZ"/>
        </w:rPr>
        <w:t xml:space="preserve">A) </w:t>
      </w:r>
      <w:r>
        <w:rPr>
          <w:rFonts w:ascii="Times New Roman" w:hAnsi="Times New Roman"/>
          <w:bCs/>
          <w:noProof/>
          <w:sz w:val="28"/>
          <w:szCs w:val="28"/>
          <w:lang w:val="kk-KZ"/>
        </w:rPr>
        <w:t>Өз ішкі әлеміне бағдарлануымен, тұйықтығымен сипатталатын, қоршаған әлеммен қарым-қатынас орнатуда қиналатын және қатынас жасауға бейім емес тұлға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B) </w:t>
      </w:r>
      <w:r>
        <w:rPr>
          <w:rFonts w:ascii="Times New Roman" w:hAnsi="Times New Roman"/>
          <w:noProof/>
          <w:sz w:val="28"/>
          <w:szCs w:val="28"/>
          <w:lang w:val="kk-KZ"/>
        </w:rPr>
        <w:t>Адам санасындағы ақиқат дүниенің бейнесі, ұрпақтан ұрпаққа тіл арқылы беріліп келе жатқан дәстүрлі білімдер жүйесі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Газеттер мен журналдар, буклеттер, үнқағаздар, плакаттар мен анықтамалықтар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 xml:space="preserve">D)  Сөйлесім әрекеті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Әдеби  кітаптардағы қарым-қатынас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247.  Тілдік коммуникацияда және </w:t>
      </w:r>
      <w:r>
        <w:rPr>
          <w:rFonts w:ascii="Times New Roman" w:hAnsi="Times New Roman"/>
          <w:bCs/>
          <w:noProof/>
          <w:sz w:val="28"/>
          <w:szCs w:val="28"/>
          <w:lang w:val="kk-KZ"/>
        </w:rPr>
        <w:t>психологияда тұлғаның екі түрі  қалай аталатынын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bCs/>
          <w:noProof/>
          <w:sz w:val="28"/>
          <w:szCs w:val="28"/>
          <w:lang w:val="kk-KZ"/>
        </w:rPr>
        <w:t>Экстраверттер және интроверттер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Тілсіз қарым қатынас пен тілдік қарым қатынас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Сырласу және әңгімелесу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Ой-тұжырым және ойды қорыту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Мәлімет  жиынтығы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248. </w:t>
      </w:r>
      <w:r>
        <w:rPr>
          <w:rFonts w:ascii="Times New Roman" w:hAnsi="Times New Roman"/>
          <w:bCs/>
          <w:noProof/>
          <w:sz w:val="28"/>
          <w:szCs w:val="28"/>
          <w:lang w:val="kk-KZ"/>
        </w:rPr>
        <w:t>Сыртқы әлемге бағытталған тұлға түрін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bCs/>
          <w:noProof/>
          <w:sz w:val="28"/>
          <w:szCs w:val="28"/>
          <w:lang w:val="kk-KZ"/>
        </w:rPr>
        <w:t>Экстраверттер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B) </w:t>
      </w:r>
      <w:r>
        <w:rPr>
          <w:rFonts w:ascii="Times New Roman" w:hAnsi="Times New Roman"/>
          <w:bCs/>
          <w:noProof/>
          <w:sz w:val="28"/>
          <w:szCs w:val="28"/>
          <w:lang w:val="kk-KZ"/>
        </w:rPr>
        <w:t>Интроверттер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Коммуникативті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Статистикалық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Салыстырмалы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249. </w:t>
      </w:r>
      <w:r>
        <w:rPr>
          <w:rFonts w:ascii="Times New Roman" w:hAnsi="Times New Roman"/>
          <w:bCs/>
          <w:noProof/>
          <w:sz w:val="28"/>
          <w:szCs w:val="28"/>
          <w:lang w:val="kk-KZ"/>
        </w:rPr>
        <w:t>Өзіне немесе өзінің ішкі әлеміне бағытталған тұлға түрін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bCs/>
          <w:noProof/>
          <w:sz w:val="28"/>
          <w:szCs w:val="28"/>
          <w:lang w:val="kk-KZ"/>
        </w:rPr>
        <w:t>Интроверттер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en-US"/>
        </w:rPr>
        <w:t>B</w:t>
      </w:r>
      <w:r>
        <w:rPr>
          <w:rFonts w:ascii="Times New Roman" w:hAnsi="Times New Roman"/>
          <w:sz w:val="28"/>
          <w:szCs w:val="28"/>
          <w:lang w:val="kk-KZ"/>
        </w:rPr>
        <w:t xml:space="preserve">) </w:t>
      </w:r>
      <w:r>
        <w:rPr>
          <w:rFonts w:ascii="Times New Roman" w:hAnsi="Times New Roman"/>
          <w:bCs/>
          <w:noProof/>
          <w:sz w:val="28"/>
          <w:szCs w:val="28"/>
          <w:lang w:val="kk-KZ"/>
        </w:rPr>
        <w:t>Экстраверттер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en-US"/>
        </w:rPr>
        <w:t>C</w:t>
      </w:r>
      <w:r>
        <w:rPr>
          <w:rFonts w:ascii="Times New Roman" w:hAnsi="Times New Roman"/>
          <w:sz w:val="28"/>
          <w:szCs w:val="28"/>
          <w:lang w:val="kk-KZ"/>
        </w:rPr>
        <w:t>) Коммуникативті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Индивидті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Топтық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250. </w:t>
      </w:r>
      <w:r>
        <w:rPr>
          <w:rFonts w:ascii="Times New Roman" w:hAnsi="Times New Roman"/>
          <w:bCs/>
          <w:noProof/>
          <w:sz w:val="28"/>
          <w:szCs w:val="28"/>
          <w:lang w:val="kk-KZ"/>
        </w:rPr>
        <w:t>Экстравертке тән қасиеттерді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Жеке өмірінде </w:t>
      </w:r>
      <w:r>
        <w:rPr>
          <w:rFonts w:ascii="Times New Roman" w:hAnsi="Times New Roman"/>
          <w:bCs/>
          <w:noProof/>
          <w:sz w:val="28"/>
          <w:szCs w:val="28"/>
          <w:lang w:val="kk-KZ"/>
        </w:rPr>
        <w:t>басқа адамдардың қатысуы ұнамды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B) </w:t>
      </w:r>
      <w:r>
        <w:rPr>
          <w:rFonts w:ascii="Times New Roman" w:hAnsi="Times New Roman"/>
          <w:bCs/>
          <w:noProof/>
          <w:sz w:val="28"/>
          <w:szCs w:val="28"/>
          <w:lang w:val="kk-KZ"/>
        </w:rPr>
        <w:t>Оңаша қалған жағдайда өздерін ыңғайлы сезінеді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Ұялшақтық белгісі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Сұрақ көп қоя беретін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Бөгде адаммен сөйлеспейтіндер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251. Тілдік төрт дағдыны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Айтылым, тыңдалым, жазылым, оқылым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B) Күлу,өзаралық, түсінушілік, қатыгездік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Аңқаулық,сенім, пайдакүнемдік, түсінбеушілік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Сөйлесім, ән айту,  әңгімелесу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Өзаралық, түсінушілік, сенімсіздік</w:t>
      </w:r>
    </w:p>
    <w:p w:rsidR="00000080" w:rsidRPr="003E6A79"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kk-KZ"/>
        </w:rPr>
        <w:t>252</w:t>
      </w:r>
      <w:r w:rsidRPr="003E6A79">
        <w:rPr>
          <w:rFonts w:ascii="Times New Roman" w:hAnsi="Times New Roman"/>
          <w:color w:val="000000"/>
          <w:sz w:val="28"/>
          <w:szCs w:val="28"/>
          <w:lang w:val="kk-KZ"/>
        </w:rPr>
        <w:t>.</w:t>
      </w:r>
      <w:r w:rsidRPr="003E6A79">
        <w:rPr>
          <w:rFonts w:ascii="Times New Roman" w:hAnsi="Times New Roman"/>
          <w:sz w:val="28"/>
          <w:szCs w:val="28"/>
          <w:lang w:val="sr-Cyrl-CS"/>
        </w:rPr>
        <w:t>Ресми стил</w:t>
      </w:r>
      <w:r>
        <w:rPr>
          <w:rFonts w:ascii="Times New Roman" w:hAnsi="Times New Roman"/>
          <w:sz w:val="28"/>
          <w:szCs w:val="28"/>
          <w:lang w:val="sr-Cyrl-CS"/>
        </w:rPr>
        <w:t>ьдің қолданылу аясын  белгілеңіз.</w:t>
      </w:r>
    </w:p>
    <w:p w:rsidR="00000080" w:rsidRPr="003E6A79" w:rsidRDefault="00000080" w:rsidP="00000080">
      <w:pPr>
        <w:spacing w:after="0" w:line="240" w:lineRule="auto"/>
        <w:jc w:val="both"/>
        <w:rPr>
          <w:rFonts w:ascii="Times New Roman" w:hAnsi="Times New Roman"/>
          <w:sz w:val="28"/>
          <w:szCs w:val="28"/>
          <w:lang w:val="sr-Cyrl-CS"/>
        </w:rPr>
      </w:pPr>
      <w:r w:rsidRPr="003E6A79">
        <w:rPr>
          <w:rFonts w:ascii="Times New Roman" w:hAnsi="Times New Roman"/>
          <w:b/>
          <w:sz w:val="28"/>
          <w:szCs w:val="28"/>
          <w:lang w:val="sr-Cyrl-CS"/>
        </w:rPr>
        <w:t xml:space="preserve"> </w:t>
      </w:r>
      <w:r>
        <w:rPr>
          <w:rFonts w:ascii="Times New Roman" w:hAnsi="Times New Roman"/>
          <w:sz w:val="28"/>
          <w:szCs w:val="28"/>
          <w:lang w:val="sr-Cyrl-CS"/>
        </w:rPr>
        <w:t>А) І</w:t>
      </w:r>
      <w:r w:rsidRPr="003E6A79">
        <w:rPr>
          <w:rFonts w:ascii="Times New Roman" w:hAnsi="Times New Roman"/>
          <w:sz w:val="28"/>
          <w:szCs w:val="28"/>
          <w:lang w:val="sr-Cyrl-CS"/>
        </w:rPr>
        <w:t xml:space="preserve">с қағаздарда, нұсқау хаттар, кеңсе құжаттарында </w:t>
      </w:r>
    </w:p>
    <w:p w:rsidR="00000080" w:rsidRPr="003E6A79"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 В) Газет-</w:t>
      </w:r>
      <w:r w:rsidRPr="003E6A79">
        <w:rPr>
          <w:rFonts w:ascii="Times New Roman" w:hAnsi="Times New Roman"/>
          <w:sz w:val="28"/>
          <w:szCs w:val="28"/>
          <w:lang w:val="sr-Cyrl-CS"/>
        </w:rPr>
        <w:t>журналдарда, жиналыстарда</w:t>
      </w:r>
    </w:p>
    <w:p w:rsidR="00000080" w:rsidRPr="003E6A79"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 С) К</w:t>
      </w:r>
      <w:r w:rsidRPr="003E6A79">
        <w:rPr>
          <w:rFonts w:ascii="Times New Roman" w:hAnsi="Times New Roman"/>
          <w:sz w:val="28"/>
          <w:szCs w:val="28"/>
          <w:lang w:val="sr-Cyrl-CS"/>
        </w:rPr>
        <w:t xml:space="preserve">өркем әдебиетте </w:t>
      </w:r>
    </w:p>
    <w:p w:rsidR="00000080" w:rsidRPr="003E6A79"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 Д) Ғ</w:t>
      </w:r>
      <w:r w:rsidRPr="003E6A79">
        <w:rPr>
          <w:rFonts w:ascii="Times New Roman" w:hAnsi="Times New Roman"/>
          <w:sz w:val="28"/>
          <w:szCs w:val="28"/>
          <w:lang w:val="sr-Cyrl-CS"/>
        </w:rPr>
        <w:t>ылыми еңбектерде, баяндамаларда, лекцияларда</w:t>
      </w:r>
    </w:p>
    <w:p w:rsidR="00000080" w:rsidRPr="00F57C60" w:rsidRDefault="00000080" w:rsidP="00000080">
      <w:pPr>
        <w:spacing w:after="0" w:line="240" w:lineRule="auto"/>
        <w:jc w:val="both"/>
        <w:rPr>
          <w:rFonts w:ascii="Times New Roman" w:hAnsi="Times New Roman"/>
          <w:sz w:val="28"/>
          <w:szCs w:val="28"/>
          <w:lang w:val="sr-Cyrl-CS"/>
        </w:rPr>
      </w:pPr>
      <w:r>
        <w:rPr>
          <w:rFonts w:ascii="Times New Roman" w:hAnsi="Times New Roman"/>
          <w:sz w:val="28"/>
          <w:szCs w:val="28"/>
          <w:lang w:val="sr-Cyrl-CS"/>
        </w:rPr>
        <w:t xml:space="preserve"> Е) Жаттығуларда</w:t>
      </w:r>
    </w:p>
    <w:p w:rsidR="00000080" w:rsidRPr="009B6682"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sz w:val="28"/>
          <w:szCs w:val="28"/>
          <w:lang w:val="kk-KZ"/>
        </w:rPr>
        <w:t>253</w:t>
      </w:r>
      <w:r w:rsidRPr="009B6682">
        <w:rPr>
          <w:rFonts w:ascii="Times New Roman" w:hAnsi="Times New Roman"/>
          <w:sz w:val="28"/>
          <w:szCs w:val="28"/>
          <w:lang w:val="kk-KZ"/>
        </w:rPr>
        <w:t>.</w:t>
      </w:r>
      <w:r w:rsidRPr="001A40A3">
        <w:rPr>
          <w:rFonts w:ascii="Times New Roman" w:hAnsi="Times New Roman"/>
          <w:color w:val="FF0000"/>
          <w:sz w:val="28"/>
          <w:szCs w:val="28"/>
          <w:lang w:val="kk-KZ"/>
        </w:rPr>
        <w:t xml:space="preserve"> </w:t>
      </w:r>
      <w:r w:rsidRPr="000B798F">
        <w:rPr>
          <w:color w:val="000000"/>
          <w:sz w:val="24"/>
          <w:szCs w:val="24"/>
          <w:lang w:val="kk-KZ"/>
        </w:rPr>
        <w:t xml:space="preserve"> </w:t>
      </w:r>
      <w:r w:rsidRPr="009B6682">
        <w:rPr>
          <w:rFonts w:ascii="Times New Roman" w:hAnsi="Times New Roman"/>
          <w:color w:val="000000"/>
          <w:sz w:val="28"/>
          <w:szCs w:val="28"/>
          <w:lang w:val="kk-KZ"/>
        </w:rPr>
        <w:t>Қол</w:t>
      </w:r>
      <w:r>
        <w:rPr>
          <w:rFonts w:ascii="Times New Roman" w:hAnsi="Times New Roman"/>
          <w:color w:val="000000"/>
          <w:sz w:val="28"/>
          <w:szCs w:val="28"/>
          <w:lang w:val="kk-KZ"/>
        </w:rPr>
        <w:t>хат қандай жағдайларда жазылатынын көрсетіңіз.</w:t>
      </w:r>
    </w:p>
    <w:p w:rsidR="00000080" w:rsidRPr="009B6682"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А) Қ</w:t>
      </w:r>
      <w:r w:rsidRPr="009B6682">
        <w:rPr>
          <w:rFonts w:ascii="Times New Roman" w:hAnsi="Times New Roman"/>
          <w:color w:val="000000"/>
          <w:sz w:val="28"/>
          <w:szCs w:val="28"/>
          <w:lang w:val="kk-KZ"/>
        </w:rPr>
        <w:t>ұнды зат</w:t>
      </w:r>
      <w:r>
        <w:rPr>
          <w:rFonts w:ascii="Times New Roman" w:hAnsi="Times New Roman"/>
          <w:color w:val="000000"/>
          <w:sz w:val="28"/>
          <w:szCs w:val="28"/>
          <w:lang w:val="kk-KZ"/>
        </w:rPr>
        <w:t xml:space="preserve">тарды уақытша </w:t>
      </w:r>
      <w:r w:rsidRPr="009B6682">
        <w:rPr>
          <w:rFonts w:ascii="Times New Roman" w:hAnsi="Times New Roman"/>
          <w:color w:val="000000"/>
          <w:sz w:val="28"/>
          <w:szCs w:val="28"/>
          <w:lang w:val="kk-KZ"/>
        </w:rPr>
        <w:t>алған кезде</w:t>
      </w:r>
    </w:p>
    <w:p w:rsidR="00000080" w:rsidRPr="009B6682"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В) І</w:t>
      </w:r>
      <w:r w:rsidRPr="009B6682">
        <w:rPr>
          <w:rFonts w:ascii="Times New Roman" w:hAnsi="Times New Roman"/>
          <w:color w:val="000000"/>
          <w:sz w:val="28"/>
          <w:szCs w:val="28"/>
          <w:lang w:val="kk-KZ"/>
        </w:rPr>
        <w:t>ссапарға барар кезде</w:t>
      </w:r>
    </w:p>
    <w:p w:rsidR="00000080" w:rsidRPr="009B6682"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Д) Н</w:t>
      </w:r>
      <w:r w:rsidRPr="009B6682">
        <w:rPr>
          <w:rFonts w:ascii="Times New Roman" w:hAnsi="Times New Roman"/>
          <w:color w:val="000000"/>
          <w:sz w:val="28"/>
          <w:szCs w:val="28"/>
          <w:lang w:val="kk-KZ"/>
        </w:rPr>
        <w:t>ауқастанып қалғанда</w:t>
      </w:r>
    </w:p>
    <w:p w:rsidR="00000080" w:rsidRPr="009B6682"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С) Ж</w:t>
      </w:r>
      <w:r w:rsidRPr="009B6682">
        <w:rPr>
          <w:rFonts w:ascii="Times New Roman" w:hAnsi="Times New Roman"/>
          <w:color w:val="000000"/>
          <w:sz w:val="28"/>
          <w:szCs w:val="28"/>
          <w:lang w:val="kk-KZ"/>
        </w:rPr>
        <w:t>ұмысқа орналасқанда</w:t>
      </w:r>
    </w:p>
    <w:p w:rsidR="00000080" w:rsidRPr="008B37A7"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lastRenderedPageBreak/>
        <w:t>Е) Демалыс алғанда</w:t>
      </w:r>
    </w:p>
    <w:p w:rsidR="00000080" w:rsidRPr="008D5668" w:rsidRDefault="00000080" w:rsidP="00000080">
      <w:pPr>
        <w:shd w:val="clear" w:color="auto" w:fill="FFFFFF"/>
        <w:tabs>
          <w:tab w:val="left" w:pos="425"/>
        </w:tabs>
        <w:spacing w:after="0" w:line="240" w:lineRule="auto"/>
        <w:rPr>
          <w:rFonts w:ascii="Times New Roman" w:hAnsi="Times New Roman"/>
          <w:sz w:val="28"/>
          <w:szCs w:val="28"/>
          <w:lang w:val="kk-KZ"/>
        </w:rPr>
      </w:pPr>
      <w:r w:rsidRPr="008D5668">
        <w:rPr>
          <w:rFonts w:ascii="Times New Roman" w:hAnsi="Times New Roman"/>
          <w:sz w:val="28"/>
          <w:szCs w:val="28"/>
          <w:lang w:val="kk-KZ"/>
        </w:rPr>
        <w:t>254.</w:t>
      </w:r>
      <w:r w:rsidRPr="00265FE8">
        <w:rPr>
          <w:rFonts w:ascii="Times New Roman" w:hAnsi="Times New Roman"/>
          <w:color w:val="FF0000"/>
          <w:sz w:val="28"/>
          <w:szCs w:val="28"/>
          <w:lang w:val="kk-KZ"/>
        </w:rPr>
        <w:t xml:space="preserve"> </w:t>
      </w:r>
      <w:r w:rsidRPr="008B37A7">
        <w:rPr>
          <w:rFonts w:ascii="Times New Roman" w:hAnsi="Times New Roman"/>
          <w:color w:val="000000"/>
          <w:sz w:val="28"/>
          <w:szCs w:val="28"/>
          <w:lang w:val="kk-KZ"/>
        </w:rPr>
        <w:t xml:space="preserve">Стильдің </w:t>
      </w:r>
      <w:r>
        <w:rPr>
          <w:rFonts w:ascii="Times New Roman" w:hAnsi="Times New Roman"/>
          <w:color w:val="000000"/>
          <w:sz w:val="28"/>
          <w:szCs w:val="28"/>
          <w:lang w:val="kk-KZ"/>
        </w:rPr>
        <w:t>түрін анықтаңыз.</w:t>
      </w:r>
      <w:r w:rsidRPr="008B37A7">
        <w:rPr>
          <w:rFonts w:ascii="Times New Roman" w:hAnsi="Times New Roman"/>
          <w:color w:val="000000"/>
          <w:sz w:val="28"/>
          <w:szCs w:val="28"/>
          <w:lang w:val="kk-KZ"/>
        </w:rPr>
        <w:br/>
        <w:t>А) 5</w:t>
      </w:r>
    </w:p>
    <w:p w:rsidR="00000080" w:rsidRPr="008D5668" w:rsidRDefault="00000080" w:rsidP="00000080">
      <w:pPr>
        <w:shd w:val="clear" w:color="auto" w:fill="FFFFFF"/>
        <w:spacing w:after="0" w:line="240" w:lineRule="auto"/>
        <w:rPr>
          <w:rFonts w:ascii="Times New Roman" w:hAnsi="Times New Roman"/>
          <w:color w:val="000000"/>
          <w:sz w:val="28"/>
          <w:szCs w:val="28"/>
        </w:rPr>
      </w:pPr>
      <w:r w:rsidRPr="008D5668">
        <w:rPr>
          <w:rFonts w:ascii="Times New Roman" w:hAnsi="Times New Roman"/>
          <w:color w:val="000000"/>
          <w:sz w:val="28"/>
          <w:szCs w:val="28"/>
        </w:rPr>
        <w:t>В)</w:t>
      </w:r>
      <w:r w:rsidRPr="008D5668">
        <w:rPr>
          <w:rFonts w:ascii="Times New Roman" w:hAnsi="Times New Roman"/>
          <w:color w:val="000000"/>
          <w:sz w:val="28"/>
          <w:szCs w:val="28"/>
          <w:lang w:val="kk-KZ"/>
        </w:rPr>
        <w:t xml:space="preserve"> </w:t>
      </w:r>
      <w:r>
        <w:rPr>
          <w:rFonts w:ascii="Times New Roman" w:hAnsi="Times New Roman"/>
          <w:color w:val="000000"/>
          <w:sz w:val="28"/>
          <w:szCs w:val="28"/>
        </w:rPr>
        <w:t>4</w:t>
      </w:r>
      <w:r w:rsidRPr="008D5668">
        <w:rPr>
          <w:rFonts w:ascii="Times New Roman" w:hAnsi="Times New Roman"/>
          <w:color w:val="000000"/>
          <w:sz w:val="28"/>
          <w:szCs w:val="28"/>
        </w:rPr>
        <w:t xml:space="preserve"> </w:t>
      </w:r>
    </w:p>
    <w:p w:rsidR="00000080" w:rsidRPr="008D5668"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color w:val="000000"/>
          <w:sz w:val="28"/>
          <w:szCs w:val="28"/>
          <w:lang w:val="kk-KZ"/>
        </w:rPr>
        <w:t>Д</w:t>
      </w:r>
      <w:r w:rsidRPr="008D5668">
        <w:rPr>
          <w:rFonts w:ascii="Times New Roman" w:hAnsi="Times New Roman"/>
          <w:color w:val="000000"/>
          <w:sz w:val="28"/>
          <w:szCs w:val="28"/>
        </w:rPr>
        <w:t>)</w:t>
      </w:r>
      <w:r w:rsidRPr="008D5668">
        <w:rPr>
          <w:rFonts w:ascii="Times New Roman" w:hAnsi="Times New Roman"/>
          <w:color w:val="000000"/>
          <w:sz w:val="28"/>
          <w:szCs w:val="28"/>
          <w:lang w:val="kk-KZ"/>
        </w:rPr>
        <w:t xml:space="preserve"> </w:t>
      </w:r>
      <w:r w:rsidRPr="008D5668">
        <w:rPr>
          <w:rFonts w:ascii="Times New Roman" w:hAnsi="Times New Roman"/>
          <w:color w:val="000000"/>
          <w:sz w:val="28"/>
          <w:szCs w:val="28"/>
        </w:rPr>
        <w:t>3</w:t>
      </w:r>
    </w:p>
    <w:p w:rsidR="00000080" w:rsidRPr="008D5668"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С</w:t>
      </w:r>
      <w:r w:rsidRPr="008D5668">
        <w:rPr>
          <w:rFonts w:ascii="Times New Roman" w:hAnsi="Times New Roman"/>
          <w:color w:val="000000"/>
          <w:sz w:val="28"/>
          <w:szCs w:val="28"/>
        </w:rPr>
        <w:t>)</w:t>
      </w:r>
      <w:r w:rsidRPr="008D5668">
        <w:rPr>
          <w:rFonts w:ascii="Times New Roman" w:hAnsi="Times New Roman"/>
          <w:color w:val="000000"/>
          <w:sz w:val="28"/>
          <w:szCs w:val="28"/>
          <w:lang w:val="kk-KZ"/>
        </w:rPr>
        <w:t xml:space="preserve"> </w:t>
      </w:r>
      <w:r>
        <w:rPr>
          <w:rFonts w:ascii="Times New Roman" w:hAnsi="Times New Roman"/>
          <w:color w:val="000000"/>
          <w:sz w:val="28"/>
          <w:szCs w:val="28"/>
        </w:rPr>
        <w:t>2</w:t>
      </w:r>
    </w:p>
    <w:p w:rsidR="00000080" w:rsidRPr="008D5668"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sz w:val="28"/>
          <w:szCs w:val="28"/>
          <w:lang w:val="kk-KZ"/>
        </w:rPr>
        <w:t>Е) 1</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255. «Сіркесі су көтермеу» тұрақты сөз тіркесінің мағынасын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Көңіл күйі болмау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Ашық әңгімелесу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Ұрысып беру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Pr>
          <w:rFonts w:ascii="Times New Roman" w:hAnsi="Times New Roman"/>
          <w:sz w:val="28"/>
          <w:szCs w:val="28"/>
          <w:lang w:val="en-US"/>
        </w:rPr>
        <w:t>D</w:t>
      </w:r>
      <w:r>
        <w:rPr>
          <w:rFonts w:ascii="Times New Roman" w:hAnsi="Times New Roman"/>
          <w:sz w:val="28"/>
          <w:szCs w:val="28"/>
          <w:lang w:val="kk-KZ"/>
        </w:rPr>
        <w:t>) Сыпайы болу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E) Сөйлескісі келмеу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256. «Жүрегі жарылып кете жаздау» тұрақты сөз тіркесінің мағынасын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A) Қуану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B) Жылау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C) Сөйлеу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D) Айқайлау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Жек көру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257. «Қырық пышақ болу» тұрақты сөз тіркесінің мағынасын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А)Ұрысып қалу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Жылау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Қуану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Еліктеу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Сөйлеу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258. «Беті бүлк етпеу» тұрақты сөз тіркесінің мағынасын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А) Ұялмау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В) Ренжісу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С) Сезіну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Д) Дауласу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Е) Жылау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259. «Сай-сүйегі сырқырау» тұрақты сөз тіркесінің мағынасын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Ауыру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Қыңқылдау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Еріну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D) Қапапайым болу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Мақтану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260.</w:t>
      </w:r>
      <w:r>
        <w:rPr>
          <w:rFonts w:ascii="Times New Roman" w:hAnsi="Times New Roman"/>
          <w:i/>
          <w:sz w:val="28"/>
          <w:szCs w:val="28"/>
          <w:lang w:val="kk-KZ"/>
        </w:rPr>
        <w:t xml:space="preserve"> </w:t>
      </w:r>
      <w:r w:rsidRPr="002F4169">
        <w:rPr>
          <w:rFonts w:ascii="Times New Roman" w:hAnsi="Times New Roman"/>
          <w:sz w:val="28"/>
          <w:szCs w:val="28"/>
          <w:lang w:val="kk-KZ"/>
        </w:rPr>
        <w:t>«</w:t>
      </w:r>
      <w:r>
        <w:rPr>
          <w:rFonts w:ascii="Times New Roman" w:hAnsi="Times New Roman"/>
          <w:sz w:val="28"/>
          <w:szCs w:val="28"/>
          <w:lang w:val="kk-KZ"/>
        </w:rPr>
        <w:t>Қысқа жіп күрмеуге келмейді» тұрақты сөз тіркесінің мағынасын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Жоқшылық, кедейлік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Қапапайым болу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Мақтану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Ауыру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E) Дауласу</w:t>
      </w:r>
    </w:p>
    <w:p w:rsidR="00000080" w:rsidRPr="00265FE8"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261. </w:t>
      </w:r>
      <w:r w:rsidRPr="00265FE8">
        <w:rPr>
          <w:rStyle w:val="af7"/>
          <w:i w:val="0"/>
          <w:sz w:val="28"/>
          <w:szCs w:val="28"/>
          <w:lang w:val="kk-KZ"/>
        </w:rPr>
        <w:t xml:space="preserve">Сөйлеудің  түрлерін </w:t>
      </w:r>
      <w:r>
        <w:rPr>
          <w:rStyle w:val="af7"/>
          <w:i w:val="0"/>
          <w:sz w:val="28"/>
          <w:szCs w:val="28"/>
          <w:lang w:val="kk-KZ"/>
        </w:rPr>
        <w:t xml:space="preserve"> белгілеңіз.</w:t>
      </w:r>
    </w:p>
    <w:p w:rsidR="00000080" w:rsidRPr="00265FE8" w:rsidRDefault="00000080" w:rsidP="00000080">
      <w:pPr>
        <w:spacing w:after="0" w:line="240" w:lineRule="auto"/>
        <w:rPr>
          <w:rFonts w:ascii="Times New Roman" w:hAnsi="Times New Roman"/>
          <w:sz w:val="28"/>
          <w:szCs w:val="28"/>
          <w:lang w:val="kk-KZ"/>
        </w:rPr>
      </w:pPr>
      <w:r w:rsidRPr="00265FE8">
        <w:rPr>
          <w:rFonts w:ascii="Times New Roman" w:hAnsi="Times New Roman"/>
          <w:sz w:val="28"/>
          <w:szCs w:val="28"/>
          <w:lang w:val="kk-KZ"/>
        </w:rPr>
        <w:t xml:space="preserve"> A) </w:t>
      </w:r>
      <w:r>
        <w:rPr>
          <w:rStyle w:val="af7"/>
          <w:i w:val="0"/>
          <w:sz w:val="28"/>
          <w:szCs w:val="28"/>
          <w:lang w:val="kk-KZ"/>
        </w:rPr>
        <w:t>С</w:t>
      </w:r>
      <w:r w:rsidRPr="00265FE8">
        <w:rPr>
          <w:rStyle w:val="af7"/>
          <w:i w:val="0"/>
          <w:sz w:val="28"/>
          <w:szCs w:val="28"/>
          <w:lang w:val="kk-KZ"/>
        </w:rPr>
        <w:t>ыртқы және ішкі сөйлеу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B)  Ашық және жабық сөйлеу </w:t>
      </w:r>
    </w:p>
    <w:p w:rsidR="00000080" w:rsidRPr="00265FE8"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C)  </w:t>
      </w:r>
      <w:r>
        <w:rPr>
          <w:rStyle w:val="af7"/>
          <w:i w:val="0"/>
          <w:sz w:val="28"/>
          <w:szCs w:val="28"/>
          <w:lang w:val="kk-KZ"/>
        </w:rPr>
        <w:t>А</w:t>
      </w:r>
      <w:r w:rsidRPr="00265FE8">
        <w:rPr>
          <w:rStyle w:val="af7"/>
          <w:i w:val="0"/>
          <w:sz w:val="28"/>
          <w:szCs w:val="28"/>
          <w:lang w:val="kk-KZ"/>
        </w:rPr>
        <w:t>шық  және қысаң сөйлеу</w:t>
      </w:r>
    </w:p>
    <w:p w:rsidR="00000080" w:rsidRPr="00265FE8" w:rsidRDefault="00000080" w:rsidP="00000080">
      <w:pPr>
        <w:spacing w:after="0" w:line="240" w:lineRule="auto"/>
        <w:rPr>
          <w:rFonts w:ascii="Times New Roman" w:hAnsi="Times New Roman"/>
          <w:sz w:val="28"/>
          <w:szCs w:val="28"/>
          <w:lang w:val="kk-KZ"/>
        </w:rPr>
      </w:pPr>
      <w:r w:rsidRPr="00265FE8">
        <w:rPr>
          <w:rFonts w:ascii="Times New Roman" w:hAnsi="Times New Roman"/>
          <w:sz w:val="28"/>
          <w:szCs w:val="28"/>
          <w:lang w:val="kk-KZ"/>
        </w:rPr>
        <w:t xml:space="preserve"> D) </w:t>
      </w:r>
      <w:r>
        <w:rPr>
          <w:rStyle w:val="af7"/>
          <w:i w:val="0"/>
          <w:sz w:val="28"/>
          <w:szCs w:val="28"/>
          <w:lang w:val="kk-KZ"/>
        </w:rPr>
        <w:t>Қ</w:t>
      </w:r>
      <w:r w:rsidRPr="00265FE8">
        <w:rPr>
          <w:rStyle w:val="af7"/>
          <w:i w:val="0"/>
          <w:sz w:val="28"/>
          <w:szCs w:val="28"/>
          <w:lang w:val="kk-KZ"/>
        </w:rPr>
        <w:t>ыстарма және қаратпа сөйлеу</w:t>
      </w:r>
    </w:p>
    <w:p w:rsidR="00000080" w:rsidRPr="00265FE8" w:rsidRDefault="00000080" w:rsidP="00000080">
      <w:pPr>
        <w:spacing w:after="0" w:line="240" w:lineRule="auto"/>
        <w:rPr>
          <w:rFonts w:ascii="Times New Roman" w:hAnsi="Times New Roman"/>
          <w:sz w:val="28"/>
          <w:szCs w:val="28"/>
          <w:lang w:val="kk-KZ"/>
        </w:rPr>
      </w:pPr>
      <w:r w:rsidRPr="00265FE8">
        <w:rPr>
          <w:rFonts w:ascii="Times New Roman" w:hAnsi="Times New Roman"/>
          <w:sz w:val="28"/>
          <w:szCs w:val="28"/>
          <w:lang w:val="kk-KZ"/>
        </w:rPr>
        <w:t xml:space="preserve"> E) </w:t>
      </w:r>
      <w:r>
        <w:rPr>
          <w:rStyle w:val="af7"/>
          <w:i w:val="0"/>
          <w:sz w:val="28"/>
          <w:szCs w:val="28"/>
          <w:lang w:val="kk-KZ"/>
        </w:rPr>
        <w:t>Ж</w:t>
      </w:r>
      <w:r w:rsidRPr="00265FE8">
        <w:rPr>
          <w:rStyle w:val="af7"/>
          <w:i w:val="0"/>
          <w:sz w:val="28"/>
          <w:szCs w:val="28"/>
          <w:lang w:val="kk-KZ"/>
        </w:rPr>
        <w:t>уан және жіңішке сөйлеу</w:t>
      </w:r>
    </w:p>
    <w:p w:rsidR="00000080" w:rsidRPr="00265FE8" w:rsidRDefault="00000080" w:rsidP="00000080">
      <w:pPr>
        <w:spacing w:after="0" w:line="240" w:lineRule="auto"/>
        <w:rPr>
          <w:rFonts w:ascii="Times New Roman" w:hAnsi="Times New Roman"/>
          <w:sz w:val="28"/>
          <w:szCs w:val="28"/>
          <w:lang w:val="kk-KZ"/>
        </w:rPr>
      </w:pPr>
      <w:r w:rsidRPr="00265FE8">
        <w:rPr>
          <w:rFonts w:ascii="Times New Roman" w:hAnsi="Times New Roman"/>
          <w:sz w:val="28"/>
          <w:szCs w:val="28"/>
          <w:lang w:val="kk-KZ"/>
        </w:rPr>
        <w:t xml:space="preserve"> 262. </w:t>
      </w:r>
      <w:r w:rsidRPr="00265FE8">
        <w:rPr>
          <w:rStyle w:val="af7"/>
          <w:i w:val="0"/>
          <w:sz w:val="28"/>
          <w:szCs w:val="28"/>
          <w:lang w:val="kk-KZ"/>
        </w:rPr>
        <w:t>Сыртқы сөйлеу түрлерін анықтаңыз</w:t>
      </w:r>
      <w:r>
        <w:rPr>
          <w:rStyle w:val="af7"/>
          <w:i w:val="0"/>
          <w:sz w:val="28"/>
          <w:szCs w:val="28"/>
          <w:lang w:val="kk-KZ"/>
        </w:rPr>
        <w:t>.</w:t>
      </w:r>
    </w:p>
    <w:p w:rsidR="00000080" w:rsidRPr="00265FE8" w:rsidRDefault="00000080" w:rsidP="00000080">
      <w:pPr>
        <w:spacing w:after="0" w:line="240" w:lineRule="auto"/>
        <w:rPr>
          <w:rFonts w:ascii="Times New Roman" w:hAnsi="Times New Roman"/>
          <w:sz w:val="28"/>
          <w:szCs w:val="28"/>
          <w:lang w:val="kk-KZ"/>
        </w:rPr>
      </w:pPr>
      <w:r w:rsidRPr="00265FE8">
        <w:rPr>
          <w:rFonts w:ascii="Times New Roman" w:hAnsi="Times New Roman"/>
          <w:sz w:val="28"/>
          <w:szCs w:val="28"/>
          <w:lang w:val="kk-KZ"/>
        </w:rPr>
        <w:t xml:space="preserve"> A) </w:t>
      </w:r>
      <w:r>
        <w:rPr>
          <w:rStyle w:val="af7"/>
          <w:i w:val="0"/>
          <w:sz w:val="28"/>
          <w:szCs w:val="28"/>
          <w:lang w:val="kk-KZ"/>
        </w:rPr>
        <w:t>А</w:t>
      </w:r>
      <w:r w:rsidRPr="00265FE8">
        <w:rPr>
          <w:rStyle w:val="af7"/>
          <w:i w:val="0"/>
          <w:sz w:val="28"/>
          <w:szCs w:val="28"/>
          <w:lang w:val="kk-KZ"/>
        </w:rPr>
        <w:t>уызша, жазба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B) Сөйлеу,талдау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C) Ойлау,тілдесу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D) Мағыналы, түсіндірмелі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E) Қаратпа, қыстырма</w:t>
      </w:r>
    </w:p>
    <w:p w:rsidR="00000080" w:rsidRPr="00265FE8"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263.</w:t>
      </w:r>
      <w:r>
        <w:rPr>
          <w:rStyle w:val="af7"/>
          <w:sz w:val="28"/>
          <w:szCs w:val="28"/>
          <w:lang w:val="kk-KZ"/>
        </w:rPr>
        <w:t xml:space="preserve"> </w:t>
      </w:r>
      <w:r w:rsidRPr="00265FE8">
        <w:rPr>
          <w:rStyle w:val="af7"/>
          <w:i w:val="0"/>
          <w:sz w:val="28"/>
          <w:szCs w:val="28"/>
          <w:lang w:val="kk-KZ"/>
        </w:rPr>
        <w:t>Ауызша</w:t>
      </w:r>
      <w:r>
        <w:rPr>
          <w:rFonts w:ascii="Times New Roman" w:hAnsi="Times New Roman"/>
          <w:sz w:val="28"/>
          <w:szCs w:val="28"/>
          <w:lang w:val="kk-KZ"/>
        </w:rPr>
        <w:t xml:space="preserve"> сөйлеу түрлерін көрсетіңіз.</w:t>
      </w:r>
    </w:p>
    <w:p w:rsidR="00000080" w:rsidRPr="00265FE8" w:rsidRDefault="00000080" w:rsidP="00000080">
      <w:pPr>
        <w:spacing w:after="0" w:line="240" w:lineRule="auto"/>
        <w:rPr>
          <w:rFonts w:ascii="Times New Roman" w:hAnsi="Times New Roman"/>
          <w:sz w:val="28"/>
          <w:szCs w:val="28"/>
          <w:lang w:val="kk-KZ"/>
        </w:rPr>
      </w:pPr>
      <w:r w:rsidRPr="00265FE8">
        <w:rPr>
          <w:rFonts w:ascii="Times New Roman" w:hAnsi="Times New Roman"/>
          <w:sz w:val="28"/>
          <w:szCs w:val="28"/>
          <w:lang w:val="kk-KZ"/>
        </w:rPr>
        <w:t xml:space="preserve">A) </w:t>
      </w:r>
      <w:r>
        <w:rPr>
          <w:rStyle w:val="af7"/>
          <w:i w:val="0"/>
          <w:sz w:val="28"/>
          <w:szCs w:val="28"/>
          <w:lang w:val="kk-KZ"/>
        </w:rPr>
        <w:t>М</w:t>
      </w:r>
      <w:r w:rsidRPr="00265FE8">
        <w:rPr>
          <w:rStyle w:val="af7"/>
          <w:i w:val="0"/>
          <w:sz w:val="28"/>
          <w:szCs w:val="28"/>
          <w:lang w:val="kk-KZ"/>
        </w:rPr>
        <w:t>онологтық және диалогтық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Ойлау</w:t>
      </w:r>
      <w:r>
        <w:rPr>
          <w:rStyle w:val="af7"/>
          <w:sz w:val="28"/>
          <w:szCs w:val="28"/>
          <w:lang w:val="kk-KZ"/>
        </w:rPr>
        <w:t xml:space="preserve"> </w:t>
      </w:r>
      <w:r w:rsidRPr="00480653">
        <w:rPr>
          <w:rStyle w:val="af7"/>
          <w:i w:val="0"/>
          <w:sz w:val="28"/>
          <w:szCs w:val="28"/>
          <w:lang w:val="kk-KZ"/>
        </w:rPr>
        <w:t xml:space="preserve">және </w:t>
      </w:r>
      <w:r>
        <w:rPr>
          <w:rFonts w:ascii="Times New Roman" w:hAnsi="Times New Roman"/>
          <w:sz w:val="28"/>
          <w:szCs w:val="28"/>
          <w:lang w:val="kk-KZ"/>
        </w:rPr>
        <w:t xml:space="preserve">тілдесу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Ойлау</w:t>
      </w:r>
      <w:r>
        <w:rPr>
          <w:rStyle w:val="af7"/>
          <w:sz w:val="28"/>
          <w:szCs w:val="28"/>
          <w:lang w:val="kk-KZ"/>
        </w:rPr>
        <w:t xml:space="preserve"> </w:t>
      </w:r>
      <w:r w:rsidRPr="00F44795">
        <w:rPr>
          <w:rStyle w:val="af7"/>
          <w:i w:val="0"/>
          <w:sz w:val="28"/>
          <w:szCs w:val="28"/>
          <w:lang w:val="kk-KZ"/>
        </w:rPr>
        <w:t>және</w:t>
      </w:r>
      <w:r>
        <w:rPr>
          <w:rStyle w:val="af7"/>
          <w:sz w:val="28"/>
          <w:szCs w:val="28"/>
          <w:lang w:val="kk-KZ"/>
        </w:rPr>
        <w:t xml:space="preserve"> </w:t>
      </w:r>
      <w:r>
        <w:rPr>
          <w:rFonts w:ascii="Times New Roman" w:hAnsi="Times New Roman"/>
          <w:sz w:val="28"/>
          <w:szCs w:val="28"/>
          <w:lang w:val="kk-KZ"/>
        </w:rPr>
        <w:t>ой қорыту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Сапалы және салыстырмалы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Өзге тіл және ана тілі</w:t>
      </w:r>
    </w:p>
    <w:p w:rsidR="00000080" w:rsidRPr="00900FB4"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sz w:val="28"/>
          <w:szCs w:val="28"/>
          <w:lang w:val="kk-KZ"/>
        </w:rPr>
        <w:t xml:space="preserve">264. </w:t>
      </w:r>
      <w:r w:rsidRPr="00900FB4">
        <w:rPr>
          <w:rFonts w:ascii="Times New Roman" w:hAnsi="Times New Roman"/>
          <w:color w:val="000000"/>
          <w:sz w:val="28"/>
          <w:szCs w:val="28"/>
          <w:lang w:val="kk-KZ"/>
        </w:rPr>
        <w:t>Баяндаух</w:t>
      </w:r>
      <w:r>
        <w:rPr>
          <w:rFonts w:ascii="Times New Roman" w:hAnsi="Times New Roman"/>
          <w:color w:val="000000"/>
          <w:sz w:val="28"/>
          <w:szCs w:val="28"/>
          <w:lang w:val="kk-KZ"/>
        </w:rPr>
        <w:t>ат  қандай жағдайларда жазылатынын белгілеңіз.</w:t>
      </w:r>
    </w:p>
    <w:p w:rsidR="00000080" w:rsidRPr="00900FB4"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А) Бір мәселені жан-жақ</w:t>
      </w:r>
      <w:r w:rsidRPr="00900FB4">
        <w:rPr>
          <w:rFonts w:ascii="Times New Roman" w:hAnsi="Times New Roman"/>
          <w:color w:val="000000"/>
          <w:sz w:val="28"/>
          <w:szCs w:val="28"/>
          <w:lang w:val="kk-KZ"/>
        </w:rPr>
        <w:t>ты айтып, ұсыныс жасау кезінде</w:t>
      </w:r>
    </w:p>
    <w:p w:rsidR="00000080" w:rsidRPr="00900FB4"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В) Ж</w:t>
      </w:r>
      <w:r w:rsidRPr="00900FB4">
        <w:rPr>
          <w:rFonts w:ascii="Times New Roman" w:hAnsi="Times New Roman"/>
          <w:color w:val="000000"/>
          <w:sz w:val="28"/>
          <w:szCs w:val="28"/>
          <w:lang w:val="kk-KZ"/>
        </w:rPr>
        <w:t>ұмыстан босату кезінде</w:t>
      </w:r>
    </w:p>
    <w:p w:rsidR="00000080" w:rsidRPr="00900FB4"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С) Е</w:t>
      </w:r>
      <w:r w:rsidRPr="00900FB4">
        <w:rPr>
          <w:rFonts w:ascii="Times New Roman" w:hAnsi="Times New Roman"/>
          <w:color w:val="000000"/>
          <w:sz w:val="28"/>
          <w:szCs w:val="28"/>
          <w:lang w:val="kk-KZ"/>
        </w:rPr>
        <w:t>ңбек демалысын алар кезде</w:t>
      </w:r>
    </w:p>
    <w:p w:rsidR="00000080" w:rsidRPr="00900FB4"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Д) І</w:t>
      </w:r>
      <w:r w:rsidRPr="00900FB4">
        <w:rPr>
          <w:rFonts w:ascii="Times New Roman" w:hAnsi="Times New Roman"/>
          <w:color w:val="000000"/>
          <w:sz w:val="28"/>
          <w:szCs w:val="28"/>
          <w:lang w:val="kk-KZ"/>
        </w:rPr>
        <w:t>с сапарға барар кезде</w:t>
      </w:r>
    </w:p>
    <w:p w:rsidR="00000080" w:rsidRDefault="00000080" w:rsidP="00000080">
      <w:pPr>
        <w:shd w:val="clear" w:color="auto" w:fill="FFFFFF"/>
        <w:tabs>
          <w:tab w:val="left" w:pos="288"/>
        </w:tabs>
        <w:spacing w:after="0" w:line="240" w:lineRule="auto"/>
        <w:rPr>
          <w:rFonts w:ascii="Times New Roman" w:hAnsi="Times New Roman"/>
          <w:sz w:val="28"/>
          <w:szCs w:val="28"/>
          <w:lang w:val="kk-KZ"/>
        </w:rPr>
      </w:pPr>
      <w:r>
        <w:rPr>
          <w:rFonts w:ascii="Times New Roman" w:hAnsi="Times New Roman"/>
          <w:color w:val="000000"/>
          <w:sz w:val="28"/>
          <w:szCs w:val="28"/>
          <w:lang w:val="kk-KZ"/>
        </w:rPr>
        <w:t>Е)  Ж</w:t>
      </w:r>
      <w:r w:rsidRPr="00900FB4">
        <w:rPr>
          <w:rFonts w:ascii="Times New Roman" w:hAnsi="Times New Roman"/>
          <w:color w:val="000000"/>
          <w:sz w:val="28"/>
          <w:szCs w:val="28"/>
          <w:lang w:val="kk-KZ"/>
        </w:rPr>
        <w:t>ұмысқа орналасу кезінде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265.</w:t>
      </w:r>
      <w:r>
        <w:rPr>
          <w:rStyle w:val="af4"/>
          <w:sz w:val="28"/>
          <w:szCs w:val="28"/>
          <w:lang w:val="kk-KZ"/>
        </w:rPr>
        <w:t xml:space="preserve"> </w:t>
      </w:r>
      <w:r w:rsidRPr="00512042">
        <w:rPr>
          <w:rStyle w:val="af4"/>
          <w:rFonts w:ascii="Times New Roman" w:hAnsi="Times New Roman"/>
          <w:b w:val="0"/>
          <w:sz w:val="28"/>
          <w:szCs w:val="28"/>
          <w:lang w:val="kk-KZ"/>
        </w:rPr>
        <w:t>Жазба сө</w:t>
      </w:r>
      <w:r>
        <w:rPr>
          <w:rStyle w:val="af4"/>
          <w:rFonts w:ascii="Times New Roman" w:hAnsi="Times New Roman"/>
          <w:b w:val="0"/>
          <w:sz w:val="28"/>
          <w:szCs w:val="28"/>
          <w:lang w:val="kk-KZ"/>
        </w:rPr>
        <w:t>йлеу</w:t>
      </w:r>
      <w:r w:rsidRPr="00512042">
        <w:rPr>
          <w:rStyle w:val="af4"/>
          <w:rFonts w:ascii="Times New Roman" w:hAnsi="Times New Roman"/>
          <w:b w:val="0"/>
          <w:sz w:val="28"/>
          <w:szCs w:val="28"/>
          <w:lang w:val="kk-KZ"/>
        </w:rPr>
        <w:t xml:space="preserve"> анықтама</w:t>
      </w:r>
      <w:r w:rsidRPr="00512042">
        <w:rPr>
          <w:rStyle w:val="apple-converted-space"/>
          <w:rFonts w:ascii="Times New Roman" w:hAnsi="Times New Roman"/>
          <w:sz w:val="28"/>
          <w:szCs w:val="28"/>
          <w:lang w:val="kk-KZ"/>
        </w:rPr>
        <w:t>сын көрсетіңіз</w:t>
      </w:r>
      <w:r>
        <w:rPr>
          <w:rStyle w:val="apple-converted-space"/>
          <w:rFonts w:ascii="Times New Roman" w:hAnsi="Times New Roman"/>
          <w:sz w:val="28"/>
          <w:szCs w:val="28"/>
          <w:lang w:val="kk-KZ"/>
        </w:rPr>
        <w:t>.</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A) Естумен қабылданатын тілдік дыбыстардың, көрумен танылатын әріптер мен адамның тілдік әрекеттерінің күрделі байланысынан құралатын процесс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B) Қыстырма сөз қолданылатын сөйлем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C) Мағыналары бір-біріне қарама қарсы сөйлем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D) Синонимдік қатарлар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E) Сөйлемде ауыспалы мағыналы сөздердің  болуы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266. </w:t>
      </w:r>
      <w:r w:rsidRPr="007110CC">
        <w:rPr>
          <w:rStyle w:val="af4"/>
          <w:rFonts w:ascii="Times New Roman" w:hAnsi="Times New Roman"/>
          <w:b w:val="0"/>
          <w:sz w:val="28"/>
          <w:szCs w:val="28"/>
          <w:lang w:val="kk-KZ"/>
        </w:rPr>
        <w:t>Ауызша сөйлеу</w:t>
      </w:r>
      <w:r w:rsidRPr="007110CC">
        <w:rPr>
          <w:rStyle w:val="apple-converted-space"/>
          <w:rFonts w:ascii="Times New Roman" w:hAnsi="Times New Roman"/>
          <w:b/>
          <w:sz w:val="28"/>
          <w:szCs w:val="28"/>
          <w:lang w:val="kk-KZ"/>
        </w:rPr>
        <w:t> </w:t>
      </w:r>
      <w:r w:rsidRPr="007110CC">
        <w:rPr>
          <w:rStyle w:val="af4"/>
          <w:rFonts w:ascii="Times New Roman" w:hAnsi="Times New Roman"/>
          <w:b w:val="0"/>
          <w:sz w:val="28"/>
          <w:szCs w:val="28"/>
          <w:lang w:val="kk-KZ"/>
        </w:rPr>
        <w:t>анықтама</w:t>
      </w:r>
      <w:r w:rsidRPr="00C832C2">
        <w:rPr>
          <w:rStyle w:val="apple-converted-space"/>
          <w:rFonts w:ascii="Times New Roman" w:hAnsi="Times New Roman"/>
          <w:sz w:val="28"/>
          <w:szCs w:val="28"/>
          <w:lang w:val="kk-KZ"/>
        </w:rPr>
        <w:t xml:space="preserve">сын </w:t>
      </w:r>
      <w:r>
        <w:rPr>
          <w:rStyle w:val="apple-converted-space"/>
          <w:rFonts w:ascii="Times New Roman" w:hAnsi="Times New Roman"/>
          <w:sz w:val="28"/>
          <w:szCs w:val="28"/>
          <w:lang w:val="kk-KZ"/>
        </w:rPr>
        <w:t xml:space="preserve"> белгілеңіз.</w:t>
      </w:r>
    </w:p>
    <w:p w:rsidR="00000080" w:rsidRPr="00C832C2"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A) Біреудің дыбыстауынан құлағымызға жеткен сөз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B) Қыстырма сөз қолданылатын сөйлем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C) Сөйлемде ауыспалы мағыналы сөздердің  болуы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D) Мағыналары бір-біріне қарама қарсы сөйлем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E) Естумен қабылданатын тілдік дыбыстардың, көрумен танылатын әріптер мен адамның тілдік әрекеттерінің күрделі байланысынан құралатын процесс</w:t>
      </w:r>
    </w:p>
    <w:p w:rsidR="00000080" w:rsidRDefault="00000080" w:rsidP="00000080">
      <w:pPr>
        <w:spacing w:after="0" w:line="240" w:lineRule="auto"/>
        <w:rPr>
          <w:rFonts w:ascii="Times New Roman" w:hAnsi="Times New Roman"/>
          <w:sz w:val="24"/>
          <w:szCs w:val="24"/>
          <w:lang w:val="kk-KZ"/>
        </w:rPr>
      </w:pPr>
      <w:r>
        <w:rPr>
          <w:rFonts w:ascii="Times New Roman" w:hAnsi="Times New Roman"/>
          <w:sz w:val="28"/>
          <w:szCs w:val="28"/>
          <w:lang w:val="kk-KZ"/>
        </w:rPr>
        <w:t xml:space="preserve">267. </w:t>
      </w:r>
      <w:r w:rsidRPr="007110CC">
        <w:rPr>
          <w:rStyle w:val="af4"/>
          <w:rFonts w:ascii="Times New Roman" w:hAnsi="Times New Roman"/>
          <w:b w:val="0"/>
          <w:sz w:val="28"/>
          <w:szCs w:val="28"/>
          <w:lang w:val="kk-KZ"/>
        </w:rPr>
        <w:t>Диалогтық сөйлеудің</w:t>
      </w:r>
      <w:r w:rsidRPr="007110CC">
        <w:rPr>
          <w:rStyle w:val="af4"/>
          <w:b w:val="0"/>
          <w:sz w:val="24"/>
          <w:szCs w:val="24"/>
          <w:lang w:val="kk-KZ"/>
        </w:rPr>
        <w:t xml:space="preserve"> </w:t>
      </w:r>
      <w:r w:rsidRPr="00C832C2">
        <w:rPr>
          <w:rStyle w:val="af4"/>
          <w:rFonts w:ascii="Times New Roman" w:hAnsi="Times New Roman"/>
          <w:b w:val="0"/>
          <w:sz w:val="28"/>
          <w:szCs w:val="28"/>
          <w:lang w:val="kk-KZ"/>
        </w:rPr>
        <w:t>ерекшелігін</w:t>
      </w:r>
      <w:r w:rsidRPr="00C832C2">
        <w:rPr>
          <w:rStyle w:val="af4"/>
          <w:rFonts w:ascii="Times New Roman" w:hAnsi="Times New Roman"/>
          <w:sz w:val="28"/>
          <w:szCs w:val="28"/>
          <w:lang w:val="kk-KZ"/>
        </w:rPr>
        <w:t xml:space="preserve"> </w:t>
      </w:r>
      <w:r>
        <w:rPr>
          <w:rFonts w:ascii="Times New Roman" w:hAnsi="Times New Roman"/>
          <w:b/>
          <w:sz w:val="28"/>
          <w:szCs w:val="28"/>
          <w:lang w:val="kk-KZ"/>
        </w:rPr>
        <w:t xml:space="preserve"> </w:t>
      </w:r>
      <w:r>
        <w:rPr>
          <w:rFonts w:ascii="Times New Roman" w:hAnsi="Times New Roman"/>
          <w:sz w:val="28"/>
          <w:szCs w:val="28"/>
          <w:lang w:val="kk-KZ"/>
        </w:rPr>
        <w:t>көрсетіңіз.</w:t>
      </w:r>
    </w:p>
    <w:p w:rsidR="00000080" w:rsidRDefault="00000080" w:rsidP="00000080">
      <w:pPr>
        <w:spacing w:after="0" w:line="240" w:lineRule="auto"/>
        <w:jc w:val="both"/>
        <w:rPr>
          <w:rFonts w:ascii="Times New Roman" w:hAnsi="Times New Roman"/>
          <w:sz w:val="28"/>
          <w:szCs w:val="28"/>
          <w:lang w:val="kk-KZ"/>
        </w:rPr>
      </w:pPr>
      <w:r>
        <w:rPr>
          <w:rFonts w:ascii="Times New Roman" w:hAnsi="Times New Roman"/>
          <w:sz w:val="28"/>
          <w:szCs w:val="28"/>
          <w:lang w:val="kk-KZ"/>
        </w:rPr>
        <w:t>A) Әңгімелесушілердің өзара қысқа сөз алысуы, түзілетін сөйлемнің құрылымы толық болмауымен ерекшеленеді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Әдеби норманы қатаң сақтап сөйлеумен ерекшеленеді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C)Тек қана сөйлемде тұрақты сөз тіркесін қолданады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D) Сөйлемде өзге тілді қолданумен ерекшеленеді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Бір адамның ұзақ сөзі</w:t>
      </w:r>
    </w:p>
    <w:p w:rsidR="00000080" w:rsidRDefault="00000080" w:rsidP="00000080">
      <w:pPr>
        <w:spacing w:after="0" w:line="240" w:lineRule="auto"/>
        <w:rPr>
          <w:rFonts w:ascii="Times New Roman" w:hAnsi="Times New Roman"/>
          <w:b/>
          <w:sz w:val="28"/>
          <w:szCs w:val="28"/>
          <w:lang w:val="kk-KZ"/>
        </w:rPr>
      </w:pPr>
      <w:r>
        <w:rPr>
          <w:rFonts w:ascii="Times New Roman" w:hAnsi="Times New Roman"/>
          <w:sz w:val="28"/>
          <w:szCs w:val="28"/>
          <w:lang w:val="kk-KZ"/>
        </w:rPr>
        <w:t>268</w:t>
      </w:r>
      <w:r>
        <w:rPr>
          <w:rFonts w:ascii="Times New Roman" w:hAnsi="Times New Roman"/>
          <w:b/>
          <w:sz w:val="28"/>
          <w:szCs w:val="28"/>
          <w:lang w:val="kk-KZ"/>
        </w:rPr>
        <w:t xml:space="preserve">. </w:t>
      </w:r>
      <w:r>
        <w:rPr>
          <w:rStyle w:val="af4"/>
          <w:rFonts w:ascii="Times New Roman" w:hAnsi="Times New Roman"/>
          <w:b w:val="0"/>
          <w:sz w:val="28"/>
          <w:szCs w:val="28"/>
          <w:lang w:val="kk-KZ"/>
        </w:rPr>
        <w:t>Монологтық сөйлеу ерекшелігін</w:t>
      </w:r>
      <w:r>
        <w:rPr>
          <w:rStyle w:val="af4"/>
          <w:rFonts w:ascii="Times New Roman" w:hAnsi="Times New Roman"/>
          <w:sz w:val="28"/>
          <w:szCs w:val="28"/>
          <w:lang w:val="kk-KZ"/>
        </w:rPr>
        <w:t xml:space="preserve"> </w:t>
      </w:r>
      <w:r>
        <w:rPr>
          <w:rFonts w:ascii="Times New Roman" w:hAnsi="Times New Roman"/>
          <w:b/>
          <w:sz w:val="28"/>
          <w:szCs w:val="28"/>
          <w:lang w:val="kk-KZ"/>
        </w:rPr>
        <w:t xml:space="preserve"> </w:t>
      </w:r>
      <w:r>
        <w:rPr>
          <w:rFonts w:ascii="Times New Roman" w:hAnsi="Times New Roman"/>
          <w:sz w:val="28"/>
          <w:szCs w:val="28"/>
          <w:lang w:val="kk-KZ"/>
        </w:rPr>
        <w:t>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Style w:val="af4"/>
          <w:rFonts w:ascii="Times New Roman" w:hAnsi="Times New Roman"/>
          <w:b w:val="0"/>
          <w:sz w:val="28"/>
          <w:szCs w:val="28"/>
          <w:lang w:val="kk-KZ"/>
        </w:rPr>
        <w:t>Сөйлеу</w:t>
      </w:r>
      <w:r>
        <w:rPr>
          <w:rStyle w:val="af4"/>
          <w:rFonts w:ascii="Times New Roman" w:hAnsi="Times New Roman"/>
          <w:sz w:val="28"/>
          <w:szCs w:val="28"/>
          <w:lang w:val="kk-KZ"/>
        </w:rPr>
        <w:t xml:space="preserve"> </w:t>
      </w:r>
      <w:r>
        <w:rPr>
          <w:rFonts w:ascii="Times New Roman" w:hAnsi="Times New Roman"/>
          <w:sz w:val="28"/>
          <w:szCs w:val="28"/>
          <w:lang w:val="kk-KZ"/>
        </w:rPr>
        <w:t>ұзаққа созылады, ортаға қыстырма сөздер қосылмайды, алдын ала көп дайындықты талап етеді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Әңгімелесушілердің өзара қысқа сөз алысуы, түзілетін сөйлемнің құрылымы толық болмауымен ерекшеленеді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C)  Екі немесе одан да көп адамдардың әңгімелесуі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 Жаргон сөздердің қолданылуы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Варваризмдердің сөйлеу барысында қолданылуы</w:t>
      </w:r>
    </w:p>
    <w:p w:rsidR="00000080" w:rsidRDefault="00000080" w:rsidP="00000080">
      <w:pPr>
        <w:spacing w:after="0" w:line="240" w:lineRule="auto"/>
        <w:rPr>
          <w:rFonts w:ascii="Times New Roman" w:hAnsi="Times New Roman"/>
          <w:b/>
          <w:sz w:val="28"/>
          <w:szCs w:val="28"/>
          <w:lang w:val="kk-KZ"/>
        </w:rPr>
      </w:pPr>
      <w:r>
        <w:rPr>
          <w:rFonts w:ascii="Times New Roman" w:hAnsi="Times New Roman"/>
          <w:sz w:val="28"/>
          <w:szCs w:val="28"/>
          <w:lang w:val="kk-KZ"/>
        </w:rPr>
        <w:t>269. Варваризмнің  анықтамасын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Қазақ тілінде баламасы бола тұрып, өзге тілді қолдану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B) Мемлекеттік мекемелерде жазылатын құжаттардың тілі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en-US"/>
        </w:rPr>
        <w:t>C</w:t>
      </w:r>
      <w:r>
        <w:rPr>
          <w:rFonts w:ascii="Times New Roman" w:hAnsi="Times New Roman"/>
          <w:sz w:val="28"/>
          <w:szCs w:val="28"/>
          <w:lang w:val="kk-KZ"/>
        </w:rPr>
        <w:t>) Стилистика саласындағы өзекті мәселе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en-US"/>
        </w:rPr>
        <w:t>D</w:t>
      </w:r>
      <w:r>
        <w:rPr>
          <w:rFonts w:ascii="Times New Roman" w:hAnsi="Times New Roman"/>
          <w:sz w:val="28"/>
          <w:szCs w:val="28"/>
          <w:lang w:val="kk-KZ"/>
        </w:rPr>
        <w:t>) Адамдар арасындағы тілдік коммуникация</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Тілдік коммуникацияның бір түрі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270.  Жаргон сөзіне анықтама беріңіз.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Әдеби нормаға жатпайтын, белгілі бір топ не ұйымда қолданылатын тек сол топқа ғана түсінікті сөздер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Стилистика саласындағы стиль түрі</w:t>
      </w:r>
    </w:p>
    <w:p w:rsidR="00000080" w:rsidRDefault="00000080" w:rsidP="00000080">
      <w:pPr>
        <w:spacing w:after="0" w:line="240" w:lineRule="auto"/>
        <w:rPr>
          <w:rFonts w:ascii="Times New Roman" w:hAnsi="Times New Roman"/>
          <w:sz w:val="28"/>
          <w:szCs w:val="28"/>
          <w:lang w:val="kk-KZ"/>
        </w:rPr>
      </w:pPr>
      <w:r w:rsidRPr="007110CC">
        <w:rPr>
          <w:rFonts w:ascii="Times New Roman" w:hAnsi="Times New Roman"/>
          <w:sz w:val="28"/>
          <w:szCs w:val="28"/>
          <w:lang w:val="kk-KZ"/>
        </w:rPr>
        <w:t>C</w:t>
      </w:r>
      <w:r>
        <w:rPr>
          <w:rFonts w:ascii="Times New Roman" w:hAnsi="Times New Roman"/>
          <w:sz w:val="28"/>
          <w:szCs w:val="28"/>
          <w:lang w:val="kk-KZ"/>
        </w:rPr>
        <w:t>) Көркем  әдебиет стилі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Әдеби нормадағы сөздер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Фонетика сөзінің синонимі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271. Семасиология анықтамасын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Сөздің мағынасы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Кітаби  лексика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Сөздің шығу тегі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Синонимдік қатар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Синонимдік тізбек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272. </w:t>
      </w:r>
      <w:r>
        <w:rPr>
          <w:rFonts w:ascii="Times New Roman" w:hAnsi="Times New Roman"/>
          <w:bCs/>
          <w:noProof/>
          <w:sz w:val="28"/>
          <w:szCs w:val="28"/>
          <w:lang w:val="kk-KZ"/>
        </w:rPr>
        <w:t>Лингвоэкология</w:t>
      </w:r>
      <w:r>
        <w:rPr>
          <w:rFonts w:ascii="Times New Roman" w:hAnsi="Times New Roman"/>
          <w:sz w:val="28"/>
          <w:szCs w:val="28"/>
          <w:lang w:val="kk-KZ"/>
        </w:rPr>
        <w:t>ға анықтама беріңіз.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noProof/>
          <w:sz w:val="28"/>
          <w:szCs w:val="28"/>
          <w:lang w:val="kk-KZ"/>
        </w:rPr>
        <w:t>Қоршаған тілдік ортаны әртүрлі ластанудан сақтау, тазалауды зерттейтін қазақ тілінің бір саласы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B) Сөздік құрамды зерттейтін </w:t>
      </w:r>
      <w:r>
        <w:rPr>
          <w:rFonts w:ascii="Times New Roman" w:hAnsi="Times New Roman"/>
          <w:noProof/>
          <w:sz w:val="28"/>
          <w:szCs w:val="28"/>
          <w:lang w:val="kk-KZ"/>
        </w:rPr>
        <w:t>қазақ тілінің бір саласы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C) Сөздік қорды зерттейтін </w:t>
      </w:r>
      <w:r>
        <w:rPr>
          <w:rFonts w:ascii="Times New Roman" w:hAnsi="Times New Roman"/>
          <w:noProof/>
          <w:sz w:val="28"/>
          <w:szCs w:val="28"/>
          <w:lang w:val="kk-KZ"/>
        </w:rPr>
        <w:t>қазақ тілінің бір саласы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E) Неологизмдерді зерттейтін </w:t>
      </w:r>
      <w:r>
        <w:rPr>
          <w:rFonts w:ascii="Times New Roman" w:hAnsi="Times New Roman"/>
          <w:noProof/>
          <w:sz w:val="28"/>
          <w:szCs w:val="28"/>
          <w:lang w:val="kk-KZ"/>
        </w:rPr>
        <w:t>қазақ тілінің бір саласы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273. </w:t>
      </w:r>
      <w:r>
        <w:rPr>
          <w:rFonts w:ascii="Times New Roman" w:hAnsi="Times New Roman"/>
          <w:noProof/>
          <w:sz w:val="28"/>
          <w:szCs w:val="28"/>
          <w:lang w:val="kk-KZ"/>
        </w:rPr>
        <w:t>Сөз этикасына анықтама беріңіз.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noProof/>
          <w:sz w:val="28"/>
          <w:szCs w:val="28"/>
          <w:lang w:val="kk-KZ"/>
        </w:rPr>
        <w:t>Дүниетанымдық компоненттерден, этикеттік компоненттерден және эстетикалық элементтерден тұратын күрделі құрылым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B) </w:t>
      </w:r>
      <w:r>
        <w:rPr>
          <w:rFonts w:ascii="Times New Roman" w:hAnsi="Times New Roman"/>
          <w:noProof/>
          <w:sz w:val="28"/>
          <w:szCs w:val="28"/>
          <w:lang w:val="kk-KZ"/>
        </w:rPr>
        <w:t>Сөздің анықтылығы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C) </w:t>
      </w:r>
      <w:r>
        <w:rPr>
          <w:rFonts w:ascii="Times New Roman" w:hAnsi="Times New Roman"/>
          <w:noProof/>
          <w:sz w:val="28"/>
          <w:szCs w:val="28"/>
          <w:lang w:val="kk-KZ"/>
        </w:rPr>
        <w:t>Сөйлемнің дәлдігі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D) </w:t>
      </w:r>
      <w:r>
        <w:rPr>
          <w:rFonts w:ascii="Times New Roman" w:hAnsi="Times New Roman"/>
          <w:noProof/>
          <w:sz w:val="28"/>
          <w:szCs w:val="28"/>
          <w:lang w:val="kk-KZ"/>
        </w:rPr>
        <w:t>Жұмыстың маңыздылығы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E) </w:t>
      </w:r>
      <w:r>
        <w:rPr>
          <w:rFonts w:ascii="Times New Roman" w:hAnsi="Times New Roman"/>
          <w:noProof/>
          <w:sz w:val="28"/>
          <w:szCs w:val="28"/>
          <w:lang w:val="kk-KZ"/>
        </w:rPr>
        <w:t>Іс-әрекеттегі сөздің мағыналылығы</w:t>
      </w:r>
    </w:p>
    <w:p w:rsidR="00000080" w:rsidRDefault="00000080" w:rsidP="00000080">
      <w:pPr>
        <w:spacing w:after="0" w:line="240" w:lineRule="auto"/>
        <w:rPr>
          <w:rFonts w:ascii="Times New Roman" w:hAnsi="Times New Roman"/>
          <w:bCs/>
          <w:noProof/>
          <w:sz w:val="28"/>
          <w:szCs w:val="28"/>
          <w:lang w:val="kk-KZ"/>
        </w:rPr>
      </w:pPr>
      <w:r>
        <w:rPr>
          <w:rFonts w:ascii="Times New Roman" w:hAnsi="Times New Roman"/>
          <w:sz w:val="28"/>
          <w:szCs w:val="28"/>
          <w:lang w:val="kk-KZ"/>
        </w:rPr>
        <w:t xml:space="preserve">274.  </w:t>
      </w:r>
      <w:r>
        <w:rPr>
          <w:rFonts w:ascii="Times New Roman" w:hAnsi="Times New Roman"/>
          <w:noProof/>
          <w:sz w:val="28"/>
          <w:szCs w:val="28"/>
          <w:lang w:val="kk-KZ"/>
        </w:rPr>
        <w:t>Мәдени семантика  мағынасын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noProof/>
          <w:sz w:val="28"/>
          <w:szCs w:val="28"/>
          <w:lang w:val="kk-KZ"/>
        </w:rPr>
        <w:t>Сөздің тым көмескіленіп кетуі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 xml:space="preserve">B)  </w:t>
      </w:r>
      <w:r>
        <w:rPr>
          <w:rFonts w:ascii="Times New Roman" w:hAnsi="Times New Roman"/>
          <w:noProof/>
          <w:sz w:val="28"/>
          <w:szCs w:val="28"/>
          <w:lang w:val="kk-KZ"/>
        </w:rPr>
        <w:t>Сөйлемнің дәлдігі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C) </w:t>
      </w:r>
      <w:r>
        <w:rPr>
          <w:rFonts w:ascii="Times New Roman" w:hAnsi="Times New Roman"/>
          <w:noProof/>
          <w:sz w:val="28"/>
          <w:szCs w:val="28"/>
          <w:lang w:val="kk-KZ"/>
        </w:rPr>
        <w:t>Сөздің анықтылығы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Сөзде варваризмдердің қолданылуы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Архаизмдер</w:t>
      </w:r>
    </w:p>
    <w:p w:rsidR="00000080" w:rsidRPr="00480653"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sidRPr="00480653">
        <w:rPr>
          <w:rFonts w:ascii="Times New Roman" w:hAnsi="Times New Roman"/>
          <w:sz w:val="28"/>
          <w:szCs w:val="28"/>
          <w:lang w:val="kk-KZ"/>
        </w:rPr>
        <w:t>275.</w:t>
      </w:r>
      <w:r w:rsidRPr="00FD5955">
        <w:rPr>
          <w:rFonts w:ascii="Times New Roman" w:hAnsi="Times New Roman"/>
          <w:color w:val="FF0000"/>
          <w:sz w:val="28"/>
          <w:szCs w:val="28"/>
          <w:lang w:val="kk-KZ"/>
        </w:rPr>
        <w:t xml:space="preserve"> </w:t>
      </w:r>
      <w:r>
        <w:rPr>
          <w:rFonts w:ascii="Times New Roman" w:hAnsi="Times New Roman"/>
          <w:color w:val="000000"/>
          <w:sz w:val="28"/>
          <w:szCs w:val="28"/>
          <w:lang w:val="kk-KZ"/>
        </w:rPr>
        <w:t>Бұйрық</w:t>
      </w:r>
      <w:r w:rsidRPr="00480653">
        <w:rPr>
          <w:rFonts w:ascii="Times New Roman" w:hAnsi="Times New Roman"/>
          <w:color w:val="000000"/>
          <w:sz w:val="28"/>
          <w:szCs w:val="28"/>
          <w:lang w:val="kk-KZ"/>
        </w:rPr>
        <w:t xml:space="preserve"> қандай</w:t>
      </w:r>
      <w:r>
        <w:rPr>
          <w:rFonts w:ascii="Times New Roman" w:hAnsi="Times New Roman"/>
          <w:color w:val="000000"/>
          <w:sz w:val="28"/>
          <w:szCs w:val="28"/>
          <w:lang w:val="kk-KZ"/>
        </w:rPr>
        <w:t xml:space="preserve"> құжат қатарына жататынын белгілеңіз.</w:t>
      </w:r>
    </w:p>
    <w:p w:rsidR="00000080" w:rsidRPr="00480653"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А) Б</w:t>
      </w:r>
      <w:r w:rsidRPr="00480653">
        <w:rPr>
          <w:rFonts w:ascii="Times New Roman" w:hAnsi="Times New Roman"/>
          <w:color w:val="000000"/>
          <w:sz w:val="28"/>
          <w:szCs w:val="28"/>
          <w:lang w:val="kk-KZ"/>
        </w:rPr>
        <w:t>асқару, ұйымдастыру, өкім шығару қызметіне қатысты</w:t>
      </w:r>
    </w:p>
    <w:p w:rsidR="00000080" w:rsidRPr="00480653"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В) А</w:t>
      </w:r>
      <w:r w:rsidRPr="00480653">
        <w:rPr>
          <w:rFonts w:ascii="Times New Roman" w:hAnsi="Times New Roman"/>
          <w:color w:val="000000"/>
          <w:sz w:val="28"/>
          <w:szCs w:val="28"/>
          <w:lang w:val="kk-KZ"/>
        </w:rPr>
        <w:t>заматтық қарым қатынастарды реттейтін құжаттарға</w:t>
      </w:r>
    </w:p>
    <w:p w:rsidR="00000080" w:rsidRPr="00480653"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sidRPr="00480653">
        <w:rPr>
          <w:rFonts w:ascii="Times New Roman" w:hAnsi="Times New Roman"/>
          <w:color w:val="000000"/>
          <w:sz w:val="28"/>
          <w:szCs w:val="28"/>
          <w:lang w:val="kk-KZ"/>
        </w:rPr>
        <w:t>С</w:t>
      </w:r>
      <w:r>
        <w:rPr>
          <w:rFonts w:ascii="Times New Roman" w:hAnsi="Times New Roman"/>
          <w:color w:val="000000"/>
          <w:sz w:val="28"/>
          <w:szCs w:val="28"/>
          <w:lang w:val="kk-KZ"/>
        </w:rPr>
        <w:t>) Б</w:t>
      </w:r>
      <w:r w:rsidRPr="00480653">
        <w:rPr>
          <w:rFonts w:ascii="Times New Roman" w:hAnsi="Times New Roman"/>
          <w:color w:val="000000"/>
          <w:sz w:val="28"/>
          <w:szCs w:val="28"/>
          <w:lang w:val="kk-KZ"/>
        </w:rPr>
        <w:t>асқару-реттеу қызметіне қатысты  құжаттарға</w:t>
      </w:r>
    </w:p>
    <w:p w:rsidR="00000080" w:rsidRPr="00480653"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Д) Ж</w:t>
      </w:r>
      <w:r w:rsidRPr="00480653">
        <w:rPr>
          <w:rFonts w:ascii="Times New Roman" w:hAnsi="Times New Roman"/>
          <w:color w:val="000000"/>
          <w:sz w:val="28"/>
          <w:szCs w:val="28"/>
          <w:lang w:val="kk-KZ"/>
        </w:rPr>
        <w:t xml:space="preserve">ай құжаттарға </w:t>
      </w:r>
    </w:p>
    <w:p w:rsidR="00000080" w:rsidRPr="00C64528"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Е)  Жеке құжат</w:t>
      </w:r>
    </w:p>
    <w:p w:rsidR="00000080" w:rsidRDefault="00000080" w:rsidP="00000080">
      <w:pPr>
        <w:spacing w:after="0" w:line="240" w:lineRule="auto"/>
        <w:rPr>
          <w:rFonts w:ascii="Times New Roman" w:hAnsi="Times New Roman"/>
          <w:bCs/>
          <w:noProof/>
          <w:sz w:val="28"/>
          <w:szCs w:val="28"/>
          <w:lang w:val="kk-KZ"/>
        </w:rPr>
      </w:pPr>
      <w:r>
        <w:rPr>
          <w:rFonts w:ascii="Times New Roman" w:hAnsi="Times New Roman"/>
          <w:sz w:val="28"/>
          <w:szCs w:val="28"/>
          <w:lang w:val="kk-KZ"/>
        </w:rPr>
        <w:t>276. Э</w:t>
      </w:r>
      <w:r>
        <w:rPr>
          <w:rFonts w:ascii="Times New Roman" w:hAnsi="Times New Roman"/>
          <w:noProof/>
          <w:sz w:val="28"/>
          <w:szCs w:val="28"/>
          <w:lang w:val="kk-KZ"/>
        </w:rPr>
        <w:t>стетикалық принципке қайшы сөз әрекеттерін белгілеңіз.</w:t>
      </w:r>
    </w:p>
    <w:p w:rsidR="00000080" w:rsidRDefault="00000080" w:rsidP="00000080">
      <w:pPr>
        <w:spacing w:after="0" w:line="240" w:lineRule="auto"/>
        <w:rPr>
          <w:rFonts w:ascii="Times New Roman" w:hAnsi="Times New Roman"/>
          <w:bCs/>
          <w:noProof/>
          <w:sz w:val="28"/>
          <w:szCs w:val="28"/>
          <w:lang w:val="kk-KZ"/>
        </w:rPr>
      </w:pPr>
      <w:r>
        <w:rPr>
          <w:rFonts w:ascii="Times New Roman" w:hAnsi="Times New Roman"/>
          <w:sz w:val="28"/>
          <w:szCs w:val="28"/>
          <w:lang w:val="kk-KZ"/>
        </w:rPr>
        <w:t xml:space="preserve">A) </w:t>
      </w:r>
      <w:r>
        <w:rPr>
          <w:rFonts w:ascii="Times New Roman" w:hAnsi="Times New Roman"/>
          <w:noProof/>
          <w:sz w:val="28"/>
          <w:szCs w:val="28"/>
          <w:lang w:val="kk-KZ"/>
        </w:rPr>
        <w:t>Дауыс көтеру, айқайлау, шәңкілдеу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B) </w:t>
      </w:r>
      <w:r>
        <w:rPr>
          <w:rFonts w:ascii="Times New Roman" w:hAnsi="Times New Roman"/>
          <w:noProof/>
          <w:sz w:val="28"/>
          <w:szCs w:val="28"/>
          <w:lang w:val="kk-KZ"/>
        </w:rPr>
        <w:t>Сөйлесу, тілдесу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Сыпайы, мағыналы сөйлеу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Сөйлесім әрекетіндегі іс-қимыл</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Жылау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277.  </w:t>
      </w:r>
      <w:r>
        <w:rPr>
          <w:rFonts w:ascii="Times New Roman" w:hAnsi="Times New Roman"/>
          <w:noProof/>
          <w:sz w:val="28"/>
          <w:szCs w:val="28"/>
          <w:lang w:val="kk-KZ"/>
        </w:rPr>
        <w:t>Этиканың түп негізін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noProof/>
          <w:sz w:val="28"/>
          <w:szCs w:val="28"/>
          <w:lang w:val="kk-KZ"/>
        </w:rPr>
        <w:t>Сыпайылық</w:t>
      </w:r>
      <w:r>
        <w:rPr>
          <w:rFonts w:ascii="Times New Roman" w:hAnsi="Times New Roman"/>
          <w:noProof/>
          <w:sz w:val="28"/>
          <w:szCs w:val="28"/>
          <w:u w:val="single"/>
          <w:lang w:val="kk-KZ"/>
        </w:rPr>
        <w:t>,</w:t>
      </w:r>
      <w:r>
        <w:rPr>
          <w:rFonts w:ascii="Times New Roman" w:hAnsi="Times New Roman"/>
          <w:noProof/>
          <w:sz w:val="28"/>
          <w:szCs w:val="28"/>
          <w:lang w:val="kk-KZ"/>
        </w:rPr>
        <w:t xml:space="preserve"> сыйластық, ізеттілік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Тілсіз қарым қатынас пен тілдік қарым қатынас</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Сырласу және әңгімелесу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D)  </w:t>
      </w:r>
      <w:r>
        <w:rPr>
          <w:rFonts w:ascii="Times New Roman" w:hAnsi="Times New Roman"/>
          <w:noProof/>
          <w:sz w:val="28"/>
          <w:szCs w:val="28"/>
          <w:lang w:val="kk-KZ"/>
        </w:rPr>
        <w:t>Сөйлесу, тілдесу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E)  </w:t>
      </w:r>
      <w:r>
        <w:rPr>
          <w:rFonts w:ascii="Times New Roman" w:hAnsi="Times New Roman"/>
          <w:noProof/>
          <w:sz w:val="28"/>
          <w:szCs w:val="28"/>
          <w:lang w:val="kk-KZ"/>
        </w:rPr>
        <w:t>Дауыс көтеру, айқайлау, шәңкілдеу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278. </w:t>
      </w:r>
      <w:r>
        <w:rPr>
          <w:rFonts w:ascii="Times New Roman" w:hAnsi="Times New Roman"/>
          <w:color w:val="2D2D2D"/>
          <w:sz w:val="28"/>
          <w:szCs w:val="28"/>
          <w:lang w:val="kk-KZ"/>
        </w:rPr>
        <w:t>Сөйлеу актілерінің түрлерін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color w:val="2D2D2D"/>
          <w:sz w:val="28"/>
          <w:szCs w:val="28"/>
          <w:lang w:val="kk-KZ"/>
        </w:rPr>
        <w:t xml:space="preserve">Семантикалық және прагматикалық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B) </w:t>
      </w:r>
      <w:r>
        <w:rPr>
          <w:rFonts w:ascii="Times New Roman" w:hAnsi="Times New Roman"/>
          <w:bCs/>
          <w:noProof/>
          <w:sz w:val="28"/>
          <w:szCs w:val="28"/>
          <w:lang w:val="kk-KZ"/>
        </w:rPr>
        <w:t>Интроверттердің жиынтығы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Коммуникативтік және ойлау әрекеті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Антоним және синоним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Омоним және омографтар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279. </w:t>
      </w:r>
      <w:r>
        <w:rPr>
          <w:rFonts w:ascii="Times New Roman" w:hAnsi="Times New Roman"/>
          <w:bCs/>
          <w:noProof/>
          <w:sz w:val="28"/>
          <w:szCs w:val="28"/>
          <w:lang w:val="kk-KZ"/>
        </w:rPr>
        <w:t>Тілдік құбылысты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A) </w:t>
      </w:r>
      <w:r>
        <w:rPr>
          <w:rFonts w:ascii="Times New Roman" w:hAnsi="Times New Roman"/>
          <w:bCs/>
          <w:noProof/>
          <w:sz w:val="28"/>
          <w:szCs w:val="28"/>
          <w:lang w:val="kk-KZ"/>
        </w:rPr>
        <w:t>Қоғамдық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B) </w:t>
      </w:r>
      <w:r>
        <w:rPr>
          <w:rFonts w:ascii="Times New Roman" w:hAnsi="Times New Roman"/>
          <w:bCs/>
          <w:noProof/>
          <w:sz w:val="28"/>
          <w:szCs w:val="28"/>
          <w:lang w:val="kk-KZ"/>
        </w:rPr>
        <w:t>Биологиялық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Генетикалық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Индивидтік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Тұлғалық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280. </w:t>
      </w:r>
      <w:r>
        <w:rPr>
          <w:rFonts w:ascii="Times New Roman" w:hAnsi="Times New Roman"/>
          <w:bCs/>
          <w:noProof/>
          <w:sz w:val="28"/>
          <w:szCs w:val="28"/>
          <w:lang w:val="kk-KZ"/>
        </w:rPr>
        <w:t>Тіл қоғамдық құбылыс өйткені......   жалғасын белгілеңіз.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A) Тіл қоғамда өмір сүреді, қоғам қай тілде сөйлесе жас ұрпақ сол тілде сөйлейді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Биологиялық құбылыс болғаны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Тарихи құбылыс болғаны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Тек бір адамның қоғамда өмір сүруі</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Дұрыс жауап жоқ</w:t>
      </w:r>
    </w:p>
    <w:p w:rsidR="00000080" w:rsidRPr="00742CC3" w:rsidRDefault="00000080" w:rsidP="00000080">
      <w:pPr>
        <w:spacing w:after="0" w:line="240" w:lineRule="auto"/>
        <w:rPr>
          <w:rFonts w:ascii="Times New Roman" w:hAnsi="Times New Roman"/>
          <w:sz w:val="28"/>
          <w:szCs w:val="28"/>
          <w:lang w:val="kk-KZ"/>
        </w:rPr>
      </w:pPr>
      <w:r w:rsidRPr="00742CC3">
        <w:rPr>
          <w:rFonts w:ascii="Times New Roman" w:hAnsi="Times New Roman"/>
          <w:sz w:val="28"/>
          <w:szCs w:val="28"/>
          <w:lang w:val="kk-KZ"/>
        </w:rPr>
        <w:t>281.</w:t>
      </w:r>
      <w:r w:rsidRPr="00742CC3">
        <w:rPr>
          <w:sz w:val="24"/>
          <w:szCs w:val="24"/>
          <w:lang w:val="kk-KZ"/>
        </w:rPr>
        <w:t xml:space="preserve"> </w:t>
      </w:r>
      <w:r w:rsidRPr="00742CC3">
        <w:rPr>
          <w:rFonts w:ascii="Times New Roman" w:hAnsi="Times New Roman"/>
          <w:sz w:val="28"/>
          <w:szCs w:val="28"/>
          <w:lang w:val="kk-KZ"/>
        </w:rPr>
        <w:t>Түсін</w:t>
      </w:r>
      <w:r>
        <w:rPr>
          <w:rFonts w:ascii="Times New Roman" w:hAnsi="Times New Roman"/>
          <w:sz w:val="28"/>
          <w:szCs w:val="28"/>
          <w:lang w:val="kk-KZ"/>
        </w:rPr>
        <w:t>ік хат қандай жағдайда жазылатынын көрсетіңіз.</w:t>
      </w:r>
    </w:p>
    <w:p w:rsidR="00000080" w:rsidRPr="00742CC3"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Ж</w:t>
      </w:r>
      <w:r w:rsidRPr="00742CC3">
        <w:rPr>
          <w:rFonts w:ascii="Times New Roman" w:hAnsi="Times New Roman"/>
          <w:sz w:val="28"/>
          <w:szCs w:val="28"/>
          <w:lang w:val="kk-KZ"/>
        </w:rPr>
        <w:t>еке азамат еңбек тәртібін бұзған жағдайда</w:t>
      </w:r>
    </w:p>
    <w:p w:rsidR="00000080" w:rsidRPr="00742CC3"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Ж</w:t>
      </w:r>
      <w:r w:rsidRPr="00742CC3">
        <w:rPr>
          <w:rFonts w:ascii="Times New Roman" w:hAnsi="Times New Roman"/>
          <w:sz w:val="28"/>
          <w:szCs w:val="28"/>
          <w:lang w:val="kk-KZ"/>
        </w:rPr>
        <w:t>еке адамнан уақытша бағалы зат алған жағдайда</w:t>
      </w:r>
    </w:p>
    <w:p w:rsidR="00000080" w:rsidRPr="00742CC3"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К</w:t>
      </w:r>
      <w:r w:rsidRPr="00742CC3">
        <w:rPr>
          <w:rFonts w:ascii="Times New Roman" w:hAnsi="Times New Roman"/>
          <w:sz w:val="28"/>
          <w:szCs w:val="28"/>
          <w:lang w:val="kk-KZ"/>
        </w:rPr>
        <w:t>і</w:t>
      </w:r>
      <w:r>
        <w:rPr>
          <w:rFonts w:ascii="Times New Roman" w:hAnsi="Times New Roman"/>
          <w:sz w:val="28"/>
          <w:szCs w:val="28"/>
          <w:lang w:val="kk-KZ"/>
        </w:rPr>
        <w:t>тапханадан кітап алған жағдайда</w:t>
      </w:r>
    </w:p>
    <w:p w:rsidR="00000080" w:rsidRPr="00742CC3"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Д)  Қ</w:t>
      </w:r>
      <w:r w:rsidRPr="00742CC3">
        <w:rPr>
          <w:rFonts w:ascii="Times New Roman" w:hAnsi="Times New Roman"/>
          <w:sz w:val="28"/>
          <w:szCs w:val="28"/>
          <w:lang w:val="kk-KZ"/>
        </w:rPr>
        <w:t>арызға ақша алғанда</w:t>
      </w:r>
    </w:p>
    <w:p w:rsidR="00000080" w:rsidRPr="00742CC3"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Ж</w:t>
      </w:r>
      <w:r w:rsidRPr="00742CC3">
        <w:rPr>
          <w:rFonts w:ascii="Times New Roman" w:hAnsi="Times New Roman"/>
          <w:sz w:val="28"/>
          <w:szCs w:val="28"/>
          <w:lang w:val="kk-KZ"/>
        </w:rPr>
        <w:t>ұмысқа</w:t>
      </w:r>
      <w:r>
        <w:rPr>
          <w:rFonts w:ascii="Times New Roman" w:hAnsi="Times New Roman"/>
          <w:sz w:val="28"/>
          <w:szCs w:val="28"/>
          <w:lang w:val="kk-KZ"/>
        </w:rPr>
        <w:t xml:space="preserve"> орналасу кезінде</w:t>
      </w:r>
    </w:p>
    <w:p w:rsidR="00000080" w:rsidRPr="00D50B47" w:rsidRDefault="00000080" w:rsidP="00000080">
      <w:pPr>
        <w:shd w:val="clear" w:color="auto" w:fill="FFFFFF"/>
        <w:spacing w:after="0" w:line="240" w:lineRule="auto"/>
        <w:rPr>
          <w:rFonts w:ascii="Times New Roman" w:hAnsi="Times New Roman"/>
          <w:sz w:val="28"/>
          <w:szCs w:val="28"/>
          <w:lang w:val="kk-KZ"/>
        </w:rPr>
      </w:pPr>
      <w:r w:rsidRPr="00D50B47">
        <w:rPr>
          <w:rFonts w:ascii="Times New Roman" w:hAnsi="Times New Roman"/>
          <w:sz w:val="28"/>
          <w:szCs w:val="28"/>
          <w:lang w:val="kk-KZ"/>
        </w:rPr>
        <w:t>282. Ресми іс қағаздар</w:t>
      </w:r>
      <w:r>
        <w:rPr>
          <w:rFonts w:ascii="Times New Roman" w:hAnsi="Times New Roman"/>
          <w:sz w:val="28"/>
          <w:szCs w:val="28"/>
          <w:lang w:val="kk-KZ"/>
        </w:rPr>
        <w:t xml:space="preserve"> стилі қалай жазылатынын көрсетіңіз.</w:t>
      </w:r>
    </w:p>
    <w:p w:rsidR="00000080" w:rsidRPr="00D50B47" w:rsidRDefault="00000080" w:rsidP="00000080">
      <w:pPr>
        <w:shd w:val="clear" w:color="auto" w:fill="FFFFFF"/>
        <w:spacing w:after="0" w:line="240" w:lineRule="auto"/>
        <w:rPr>
          <w:rFonts w:ascii="Times New Roman" w:hAnsi="Times New Roman"/>
          <w:sz w:val="28"/>
          <w:szCs w:val="28"/>
          <w:lang w:val="kk-KZ"/>
        </w:rPr>
      </w:pPr>
      <w:r w:rsidRPr="00D50B47">
        <w:rPr>
          <w:rFonts w:ascii="Times New Roman" w:hAnsi="Times New Roman"/>
          <w:sz w:val="28"/>
          <w:szCs w:val="28"/>
          <w:lang w:val="kk-KZ"/>
        </w:rPr>
        <w:t>А)</w:t>
      </w:r>
      <w:r>
        <w:rPr>
          <w:rFonts w:ascii="Times New Roman" w:hAnsi="Times New Roman"/>
          <w:sz w:val="28"/>
          <w:szCs w:val="28"/>
          <w:lang w:val="kk-KZ"/>
        </w:rPr>
        <w:t xml:space="preserve"> Белгілі бір қалыптасқан үлгіде</w:t>
      </w:r>
    </w:p>
    <w:p w:rsidR="00000080" w:rsidRPr="00D50B47"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sz w:val="28"/>
          <w:szCs w:val="28"/>
          <w:lang w:val="kk-KZ"/>
        </w:rPr>
        <w:t>В) Белгілі  үлгісі жоқ</w:t>
      </w:r>
    </w:p>
    <w:p w:rsidR="00000080" w:rsidRPr="00D50B47"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sz w:val="28"/>
          <w:szCs w:val="28"/>
          <w:lang w:val="kk-KZ"/>
        </w:rPr>
        <w:t>Д) Р</w:t>
      </w:r>
      <w:r w:rsidRPr="00D50B47">
        <w:rPr>
          <w:rFonts w:ascii="Times New Roman" w:hAnsi="Times New Roman"/>
          <w:sz w:val="28"/>
          <w:szCs w:val="28"/>
          <w:lang w:val="kk-KZ"/>
        </w:rPr>
        <w:t>етсіз</w:t>
      </w:r>
    </w:p>
    <w:p w:rsidR="00000080" w:rsidRPr="00D50B47"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sz w:val="28"/>
          <w:szCs w:val="28"/>
          <w:lang w:val="kk-KZ"/>
        </w:rPr>
        <w:t>С) Қатесіз</w:t>
      </w:r>
    </w:p>
    <w:p w:rsidR="00000080" w:rsidRPr="00C64528" w:rsidRDefault="00000080" w:rsidP="00000080">
      <w:pPr>
        <w:shd w:val="clear" w:color="auto" w:fill="FFFFFF"/>
        <w:spacing w:after="0" w:line="240" w:lineRule="auto"/>
        <w:jc w:val="both"/>
        <w:rPr>
          <w:rFonts w:ascii="Times New Roman" w:hAnsi="Times New Roman"/>
          <w:sz w:val="28"/>
          <w:szCs w:val="28"/>
          <w:lang w:val="kk-KZ"/>
        </w:rPr>
      </w:pPr>
      <w:r>
        <w:rPr>
          <w:rFonts w:ascii="Times New Roman" w:hAnsi="Times New Roman"/>
          <w:sz w:val="28"/>
          <w:szCs w:val="28"/>
          <w:lang w:val="kk-KZ"/>
        </w:rPr>
        <w:t>Е) Б</w:t>
      </w:r>
      <w:r w:rsidRPr="00D50B47">
        <w:rPr>
          <w:rFonts w:ascii="Times New Roman" w:hAnsi="Times New Roman"/>
          <w:sz w:val="28"/>
          <w:szCs w:val="28"/>
          <w:lang w:val="kk-KZ"/>
        </w:rPr>
        <w:t xml:space="preserve">ланк түрінде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283. Қол аяғын бауырына алу тұрақты сөз тіркесінің дұрыс анықтамасын көрсетіңіз.</w:t>
      </w:r>
    </w:p>
    <w:p w:rsidR="00000080" w:rsidRDefault="00000080" w:rsidP="00000080">
      <w:pPr>
        <w:tabs>
          <w:tab w:val="left" w:pos="4095"/>
        </w:tabs>
        <w:spacing w:after="0" w:line="240" w:lineRule="auto"/>
        <w:rPr>
          <w:rFonts w:ascii="Times New Roman" w:hAnsi="Times New Roman"/>
          <w:b/>
          <w:sz w:val="28"/>
          <w:szCs w:val="28"/>
          <w:lang w:val="kk-KZ"/>
        </w:rPr>
      </w:pPr>
      <w:r>
        <w:rPr>
          <w:rFonts w:ascii="Times New Roman" w:hAnsi="Times New Roman"/>
          <w:sz w:val="28"/>
          <w:szCs w:val="28"/>
          <w:lang w:val="kk-KZ"/>
        </w:rPr>
        <w:t>A) Есін жию</w:t>
      </w:r>
      <w:r>
        <w:rPr>
          <w:rFonts w:ascii="Times New Roman" w:hAnsi="Times New Roman"/>
          <w:sz w:val="28"/>
          <w:szCs w:val="28"/>
          <w:lang w:val="kk-KZ"/>
        </w:rPr>
        <w:tab/>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B) Мағынасыз сөз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C) Сенімсіздік білдіру</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Мақтаншақтық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E) Өзімшілдік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284. Аузына қақпақ болу тұрақты сөз тіркесінің дұрыс анықтамасын көрсетіңіз.</w:t>
      </w:r>
    </w:p>
    <w:p w:rsidR="00000080" w:rsidRDefault="00000080" w:rsidP="00000080">
      <w:pPr>
        <w:spacing w:after="0" w:line="240" w:lineRule="auto"/>
        <w:jc w:val="both"/>
        <w:rPr>
          <w:rFonts w:ascii="Times New Roman" w:hAnsi="Times New Roman"/>
          <w:i/>
          <w:sz w:val="28"/>
          <w:szCs w:val="28"/>
          <w:lang w:val="kk-KZ"/>
        </w:rPr>
      </w:pPr>
      <w:r>
        <w:rPr>
          <w:rFonts w:ascii="Times New Roman" w:hAnsi="Times New Roman"/>
          <w:sz w:val="28"/>
          <w:szCs w:val="28"/>
          <w:lang w:val="kk-KZ"/>
        </w:rPr>
        <w:t xml:space="preserve"> A) Сөз бермеу, аузын аштырмау</w:t>
      </w:r>
    </w:p>
    <w:p w:rsidR="00000080" w:rsidRDefault="00000080" w:rsidP="00000080">
      <w:pPr>
        <w:spacing w:after="0" w:line="240" w:lineRule="auto"/>
        <w:jc w:val="both"/>
        <w:rPr>
          <w:rFonts w:ascii="Times New Roman" w:hAnsi="Times New Roman"/>
          <w:i/>
          <w:sz w:val="28"/>
          <w:szCs w:val="28"/>
          <w:lang w:val="kk-KZ"/>
        </w:rPr>
      </w:pPr>
      <w:r>
        <w:rPr>
          <w:rFonts w:ascii="Times New Roman" w:hAnsi="Times New Roman"/>
          <w:sz w:val="28"/>
          <w:szCs w:val="28"/>
          <w:lang w:val="kk-KZ"/>
        </w:rPr>
        <w:t xml:space="preserve"> B) Есін жию</w:t>
      </w:r>
    </w:p>
    <w:p w:rsidR="00000080" w:rsidRDefault="00000080" w:rsidP="00000080">
      <w:pPr>
        <w:spacing w:after="0" w:line="240" w:lineRule="auto"/>
        <w:jc w:val="both"/>
        <w:rPr>
          <w:rFonts w:ascii="Times New Roman" w:hAnsi="Times New Roman"/>
          <w:i/>
          <w:sz w:val="28"/>
          <w:szCs w:val="28"/>
          <w:lang w:val="kk-KZ"/>
        </w:rPr>
      </w:pPr>
      <w:r>
        <w:rPr>
          <w:rFonts w:ascii="Times New Roman" w:hAnsi="Times New Roman"/>
          <w:sz w:val="28"/>
          <w:szCs w:val="28"/>
          <w:lang w:val="kk-KZ"/>
        </w:rPr>
        <w:t>C) Мақтаншақтық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D) Өзімшілдік</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 E) Достық лебізін білдіру</w:t>
      </w:r>
    </w:p>
    <w:p w:rsidR="00000080" w:rsidRDefault="00D953C8" w:rsidP="00000080">
      <w:pPr>
        <w:shd w:val="clear" w:color="auto" w:fill="FFFFFF"/>
        <w:tabs>
          <w:tab w:val="left" w:pos="551"/>
        </w:tabs>
        <w:spacing w:after="0" w:line="240" w:lineRule="auto"/>
        <w:ind w:hanging="274"/>
        <w:rPr>
          <w:rFonts w:ascii="Times New Roman" w:hAnsi="Times New Roman"/>
          <w:sz w:val="28"/>
          <w:szCs w:val="28"/>
          <w:lang w:val="kk-KZ"/>
        </w:rPr>
      </w:pPr>
      <w:r>
        <w:rPr>
          <w:rFonts w:ascii="Times New Roman" w:hAnsi="Times New Roman"/>
          <w:sz w:val="28"/>
          <w:szCs w:val="28"/>
          <w:lang w:val="kk-KZ"/>
        </w:rPr>
        <w:t xml:space="preserve">    </w:t>
      </w:r>
      <w:r w:rsidR="00000080">
        <w:rPr>
          <w:rFonts w:ascii="Times New Roman" w:hAnsi="Times New Roman"/>
          <w:sz w:val="28"/>
          <w:szCs w:val="28"/>
          <w:lang w:val="kk-KZ"/>
        </w:rPr>
        <w:t xml:space="preserve">285. </w:t>
      </w:r>
      <w:r w:rsidR="00000080">
        <w:rPr>
          <w:rFonts w:ascii="Times New Roman" w:hAnsi="Times New Roman"/>
          <w:noProof/>
          <w:color w:val="000000"/>
          <w:sz w:val="28"/>
          <w:szCs w:val="28"/>
          <w:lang w:val="kk-KZ"/>
        </w:rPr>
        <w:t xml:space="preserve"> Мазмұны бір фактіні, оқиғаны дәлелдейтін растайтын, сипаттайтын іс қағазының түрін белгілеңіз.</w:t>
      </w:r>
    </w:p>
    <w:p w:rsidR="00000080" w:rsidRDefault="00000080" w:rsidP="00000080">
      <w:pPr>
        <w:shd w:val="clear" w:color="auto" w:fill="FFFFFF"/>
        <w:tabs>
          <w:tab w:val="left" w:pos="371"/>
        </w:tabs>
        <w:spacing w:after="0" w:line="240" w:lineRule="auto"/>
        <w:rPr>
          <w:rFonts w:ascii="Times New Roman" w:hAnsi="Times New Roman"/>
          <w:sz w:val="28"/>
          <w:szCs w:val="28"/>
          <w:lang w:val="kk-KZ"/>
        </w:rPr>
      </w:pPr>
      <w:r>
        <w:rPr>
          <w:rFonts w:ascii="Times New Roman" w:hAnsi="Times New Roman"/>
          <w:noProof/>
          <w:color w:val="000000"/>
          <w:sz w:val="28"/>
          <w:szCs w:val="28"/>
          <w:lang w:val="kk-KZ"/>
        </w:rPr>
        <w:t>А)</w:t>
      </w:r>
      <w:r>
        <w:rPr>
          <w:rFonts w:ascii="Times New Roman" w:hAnsi="Times New Roman"/>
          <w:noProof/>
          <w:color w:val="000000"/>
          <w:sz w:val="28"/>
          <w:szCs w:val="28"/>
          <w:lang w:val="kk-KZ"/>
        </w:rPr>
        <w:tab/>
        <w:t>Анықтама</w:t>
      </w:r>
    </w:p>
    <w:p w:rsidR="00000080" w:rsidRDefault="00000080" w:rsidP="00000080">
      <w:pPr>
        <w:shd w:val="clear" w:color="auto" w:fill="FFFFFF"/>
        <w:tabs>
          <w:tab w:val="left" w:pos="371"/>
        </w:tabs>
        <w:spacing w:after="0" w:line="240" w:lineRule="auto"/>
        <w:rPr>
          <w:rFonts w:ascii="Times New Roman" w:hAnsi="Times New Roman"/>
          <w:sz w:val="28"/>
          <w:szCs w:val="28"/>
          <w:lang w:val="kk-KZ"/>
        </w:rPr>
      </w:pPr>
      <w:r>
        <w:rPr>
          <w:rFonts w:ascii="Times New Roman" w:hAnsi="Times New Roman"/>
          <w:noProof/>
          <w:color w:val="000000"/>
          <w:sz w:val="28"/>
          <w:szCs w:val="28"/>
          <w:lang w:val="kk-KZ"/>
        </w:rPr>
        <w:t>В)</w:t>
      </w:r>
      <w:r>
        <w:rPr>
          <w:rFonts w:ascii="Times New Roman" w:hAnsi="Times New Roman"/>
          <w:noProof/>
          <w:color w:val="000000"/>
          <w:sz w:val="28"/>
          <w:szCs w:val="28"/>
          <w:lang w:val="kk-KZ"/>
        </w:rPr>
        <w:tab/>
        <w:t>Арыз</w:t>
      </w:r>
      <w:r>
        <w:rPr>
          <w:rFonts w:ascii="Times New Roman" w:hAnsi="Times New Roman"/>
          <w:noProof/>
          <w:color w:val="000000"/>
          <w:sz w:val="28"/>
          <w:szCs w:val="28"/>
          <w:lang w:val="kk-KZ"/>
        </w:rPr>
        <w:br/>
        <w:t>С) Өтініш</w:t>
      </w:r>
    </w:p>
    <w:p w:rsidR="00000080" w:rsidRDefault="00000080" w:rsidP="00000080">
      <w:pPr>
        <w:shd w:val="clear" w:color="auto" w:fill="FFFFFF"/>
        <w:spacing w:after="0" w:line="240" w:lineRule="auto"/>
        <w:rPr>
          <w:rFonts w:ascii="Times New Roman" w:hAnsi="Times New Roman"/>
          <w:noProof/>
          <w:color w:val="000000"/>
          <w:sz w:val="28"/>
          <w:szCs w:val="28"/>
          <w:lang w:val="kk-KZ"/>
        </w:rPr>
      </w:pPr>
      <w:r>
        <w:rPr>
          <w:rFonts w:ascii="Times New Roman" w:hAnsi="Times New Roman"/>
          <w:noProof/>
          <w:color w:val="000000"/>
          <w:sz w:val="28"/>
          <w:szCs w:val="28"/>
          <w:lang w:val="kk-KZ"/>
        </w:rPr>
        <w:t>Д) Бұрыштама</w:t>
      </w:r>
    </w:p>
    <w:p w:rsidR="00000080"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sz w:val="28"/>
          <w:szCs w:val="28"/>
          <w:lang w:val="kk-KZ"/>
        </w:rPr>
        <w:t>Е) Хаттама</w:t>
      </w:r>
    </w:p>
    <w:p w:rsidR="00000080" w:rsidRPr="004E7677" w:rsidRDefault="00000080" w:rsidP="00000080">
      <w:pPr>
        <w:shd w:val="clear" w:color="auto" w:fill="FFFFFF"/>
        <w:tabs>
          <w:tab w:val="left" w:pos="511"/>
        </w:tabs>
        <w:spacing w:after="0" w:line="240" w:lineRule="auto"/>
        <w:rPr>
          <w:rFonts w:ascii="Times New Roman" w:hAnsi="Times New Roman"/>
          <w:sz w:val="28"/>
          <w:szCs w:val="28"/>
          <w:lang w:val="kk-KZ"/>
        </w:rPr>
      </w:pPr>
      <w:r w:rsidRPr="004E7677">
        <w:rPr>
          <w:rFonts w:ascii="Times New Roman" w:hAnsi="Times New Roman"/>
          <w:sz w:val="28"/>
          <w:szCs w:val="28"/>
          <w:lang w:val="kk-KZ"/>
        </w:rPr>
        <w:t>286.</w:t>
      </w:r>
      <w:r w:rsidRPr="005E7EB8">
        <w:rPr>
          <w:rFonts w:ascii="Times New Roman" w:hAnsi="Times New Roman"/>
          <w:color w:val="FF0000"/>
          <w:sz w:val="28"/>
          <w:szCs w:val="28"/>
          <w:lang w:val="kk-KZ"/>
        </w:rPr>
        <w:t xml:space="preserve"> </w:t>
      </w:r>
      <w:r w:rsidRPr="004E7677">
        <w:rPr>
          <w:rFonts w:ascii="Times New Roman" w:hAnsi="Times New Roman"/>
          <w:noProof/>
          <w:color w:val="000000"/>
          <w:sz w:val="28"/>
          <w:szCs w:val="28"/>
          <w:lang w:val="kk-KZ"/>
        </w:rPr>
        <w:t>Өтініш жазған кезде қандай сөз қолданыла</w:t>
      </w:r>
      <w:r>
        <w:rPr>
          <w:rFonts w:ascii="Times New Roman" w:hAnsi="Times New Roman"/>
          <w:noProof/>
          <w:color w:val="000000"/>
          <w:sz w:val="28"/>
          <w:szCs w:val="28"/>
          <w:lang w:val="kk-KZ"/>
        </w:rPr>
        <w:t>тынын белгілеңіз.</w:t>
      </w:r>
    </w:p>
    <w:p w:rsidR="00000080" w:rsidRPr="004E7677" w:rsidRDefault="00000080" w:rsidP="00000080">
      <w:pPr>
        <w:shd w:val="clear" w:color="auto" w:fill="FFFFFF"/>
        <w:tabs>
          <w:tab w:val="left" w:pos="328"/>
        </w:tabs>
        <w:spacing w:after="0" w:line="240" w:lineRule="auto"/>
        <w:rPr>
          <w:rFonts w:ascii="Times New Roman" w:hAnsi="Times New Roman"/>
          <w:sz w:val="28"/>
          <w:szCs w:val="28"/>
          <w:lang w:val="kk-KZ"/>
        </w:rPr>
      </w:pPr>
      <w:r>
        <w:rPr>
          <w:rFonts w:ascii="Times New Roman" w:hAnsi="Times New Roman"/>
          <w:noProof/>
          <w:color w:val="000000"/>
          <w:sz w:val="28"/>
          <w:szCs w:val="28"/>
          <w:lang w:val="kk-KZ"/>
        </w:rPr>
        <w:t>А)</w:t>
      </w:r>
      <w:r>
        <w:rPr>
          <w:rFonts w:ascii="Times New Roman" w:hAnsi="Times New Roman"/>
          <w:noProof/>
          <w:color w:val="000000"/>
          <w:sz w:val="28"/>
          <w:szCs w:val="28"/>
          <w:lang w:val="kk-KZ"/>
        </w:rPr>
        <w:tab/>
        <w:t>М</w:t>
      </w:r>
      <w:r w:rsidRPr="004E7677">
        <w:rPr>
          <w:rFonts w:ascii="Times New Roman" w:hAnsi="Times New Roman"/>
          <w:noProof/>
          <w:color w:val="000000"/>
          <w:sz w:val="28"/>
          <w:szCs w:val="28"/>
          <w:lang w:val="kk-KZ"/>
        </w:rPr>
        <w:t>енің өті</w:t>
      </w:r>
      <w:r>
        <w:rPr>
          <w:rFonts w:ascii="Times New Roman" w:hAnsi="Times New Roman"/>
          <w:noProof/>
          <w:color w:val="000000"/>
          <w:sz w:val="28"/>
          <w:szCs w:val="28"/>
          <w:lang w:val="kk-KZ"/>
        </w:rPr>
        <w:t>нішімді қабылдауыңызды сұраймын</w:t>
      </w:r>
      <w:r w:rsidRPr="004E7677">
        <w:rPr>
          <w:rFonts w:ascii="Times New Roman" w:hAnsi="Times New Roman"/>
          <w:noProof/>
          <w:color w:val="000000"/>
          <w:sz w:val="28"/>
          <w:szCs w:val="28"/>
          <w:lang w:val="kk-KZ"/>
        </w:rPr>
        <w:t xml:space="preserve"> </w:t>
      </w:r>
    </w:p>
    <w:p w:rsidR="00000080" w:rsidRPr="004E7677" w:rsidRDefault="00000080" w:rsidP="00000080">
      <w:pPr>
        <w:shd w:val="clear" w:color="auto" w:fill="FFFFFF"/>
        <w:tabs>
          <w:tab w:val="left" w:pos="328"/>
        </w:tabs>
        <w:spacing w:after="0" w:line="240" w:lineRule="auto"/>
        <w:rPr>
          <w:rFonts w:ascii="Times New Roman" w:hAnsi="Times New Roman"/>
          <w:sz w:val="28"/>
          <w:szCs w:val="28"/>
          <w:lang w:val="kk-KZ"/>
        </w:rPr>
      </w:pPr>
      <w:r>
        <w:rPr>
          <w:rFonts w:ascii="Times New Roman" w:hAnsi="Times New Roman"/>
          <w:noProof/>
          <w:color w:val="000000"/>
          <w:sz w:val="28"/>
          <w:szCs w:val="28"/>
          <w:lang w:val="kk-KZ"/>
        </w:rPr>
        <w:t>В)</w:t>
      </w:r>
      <w:r>
        <w:rPr>
          <w:rFonts w:ascii="Times New Roman" w:hAnsi="Times New Roman"/>
          <w:noProof/>
          <w:color w:val="000000"/>
          <w:sz w:val="28"/>
          <w:szCs w:val="28"/>
          <w:lang w:val="kk-KZ"/>
        </w:rPr>
        <w:tab/>
        <w:t>Егер рұқ</w:t>
      </w:r>
      <w:r w:rsidRPr="004E7677">
        <w:rPr>
          <w:rFonts w:ascii="Times New Roman" w:hAnsi="Times New Roman"/>
          <w:noProof/>
          <w:color w:val="000000"/>
          <w:sz w:val="28"/>
          <w:szCs w:val="28"/>
          <w:lang w:val="kk-KZ"/>
        </w:rPr>
        <w:t>сат еткеніңізді айтқыңыз келсе</w:t>
      </w:r>
    </w:p>
    <w:p w:rsidR="00000080" w:rsidRPr="004E7677" w:rsidRDefault="00000080" w:rsidP="00000080">
      <w:pPr>
        <w:shd w:val="clear" w:color="auto" w:fill="FFFFFF"/>
        <w:spacing w:after="0" w:line="240" w:lineRule="auto"/>
        <w:rPr>
          <w:rFonts w:ascii="Times New Roman" w:hAnsi="Times New Roman"/>
          <w:noProof/>
          <w:color w:val="000000"/>
          <w:sz w:val="28"/>
          <w:szCs w:val="28"/>
          <w:lang w:val="kk-KZ"/>
        </w:rPr>
      </w:pPr>
      <w:r>
        <w:rPr>
          <w:rFonts w:ascii="Times New Roman" w:hAnsi="Times New Roman"/>
          <w:noProof/>
          <w:color w:val="000000"/>
          <w:sz w:val="28"/>
          <w:szCs w:val="28"/>
          <w:lang w:val="kk-KZ"/>
        </w:rPr>
        <w:t>Д) Алдын-ала рахмет айтамын</w:t>
      </w:r>
    </w:p>
    <w:p w:rsidR="00000080" w:rsidRPr="004E7677" w:rsidRDefault="00000080" w:rsidP="00000080">
      <w:pPr>
        <w:shd w:val="clear" w:color="auto" w:fill="FFFFFF"/>
        <w:spacing w:after="0" w:line="240" w:lineRule="auto"/>
        <w:rPr>
          <w:rFonts w:ascii="Times New Roman" w:hAnsi="Times New Roman"/>
          <w:noProof/>
          <w:color w:val="000000"/>
          <w:sz w:val="28"/>
          <w:szCs w:val="28"/>
          <w:lang w:val="kk-KZ"/>
        </w:rPr>
      </w:pPr>
      <w:r>
        <w:rPr>
          <w:rFonts w:ascii="Times New Roman" w:hAnsi="Times New Roman"/>
          <w:noProof/>
          <w:color w:val="000000"/>
          <w:sz w:val="28"/>
          <w:szCs w:val="28"/>
          <w:lang w:val="kk-KZ"/>
        </w:rPr>
        <w:t>С)  Мен жұмысқа тұрайын деп едім</w:t>
      </w:r>
    </w:p>
    <w:p w:rsidR="00000080" w:rsidRPr="00C64528"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sz w:val="28"/>
          <w:szCs w:val="28"/>
          <w:lang w:val="kk-KZ"/>
        </w:rPr>
        <w:t>Е)  Ж</w:t>
      </w:r>
      <w:r w:rsidRPr="004E7677">
        <w:rPr>
          <w:rFonts w:ascii="Times New Roman" w:hAnsi="Times New Roman"/>
          <w:sz w:val="28"/>
          <w:szCs w:val="28"/>
          <w:lang w:val="kk-KZ"/>
        </w:rPr>
        <w:t>ұмыстан</w:t>
      </w:r>
      <w:r>
        <w:rPr>
          <w:rFonts w:ascii="Times New Roman" w:hAnsi="Times New Roman"/>
          <w:sz w:val="28"/>
          <w:szCs w:val="28"/>
          <w:lang w:val="kk-KZ"/>
        </w:rPr>
        <w:t xml:space="preserve"> қалу үшін</w:t>
      </w:r>
      <w:r w:rsidRPr="004E7677">
        <w:rPr>
          <w:rFonts w:ascii="Times New Roman" w:hAnsi="Times New Roman"/>
          <w:sz w:val="28"/>
          <w:szCs w:val="28"/>
          <w:lang w:val="kk-KZ"/>
        </w:rPr>
        <w:t xml:space="preserve"> </w:t>
      </w:r>
    </w:p>
    <w:p w:rsidR="00000080" w:rsidRDefault="00000080" w:rsidP="00000080">
      <w:pPr>
        <w:shd w:val="clear" w:color="auto" w:fill="FFFFFF"/>
        <w:tabs>
          <w:tab w:val="left" w:pos="317"/>
        </w:tabs>
        <w:spacing w:after="0" w:line="240" w:lineRule="auto"/>
        <w:rPr>
          <w:rFonts w:ascii="Times New Roman" w:hAnsi="Times New Roman"/>
          <w:sz w:val="28"/>
          <w:szCs w:val="28"/>
          <w:lang w:val="kk-KZ"/>
        </w:rPr>
      </w:pPr>
      <w:r>
        <w:rPr>
          <w:rFonts w:ascii="Times New Roman" w:hAnsi="Times New Roman"/>
          <w:sz w:val="28"/>
          <w:szCs w:val="28"/>
          <w:lang w:val="kk-KZ"/>
        </w:rPr>
        <w:t xml:space="preserve">287. </w:t>
      </w:r>
      <w:r>
        <w:rPr>
          <w:rFonts w:ascii="Times New Roman" w:hAnsi="Times New Roman"/>
          <w:color w:val="000000"/>
          <w:sz w:val="28"/>
          <w:szCs w:val="28"/>
          <w:lang w:val="kk-KZ"/>
        </w:rPr>
        <w:t>Іс қағазы қандай ғылыммен байланысты екенін белгілеңіз.</w:t>
      </w:r>
    </w:p>
    <w:p w:rsidR="00000080" w:rsidRDefault="00000080" w:rsidP="00000080">
      <w:pPr>
        <w:shd w:val="clear" w:color="auto" w:fill="FFFFFF"/>
        <w:tabs>
          <w:tab w:val="left" w:pos="288"/>
        </w:tabs>
        <w:spacing w:after="0" w:line="240" w:lineRule="auto"/>
        <w:rPr>
          <w:rFonts w:ascii="Times New Roman" w:hAnsi="Times New Roman"/>
          <w:sz w:val="28"/>
          <w:szCs w:val="28"/>
          <w:lang w:val="kk-KZ"/>
        </w:rPr>
      </w:pPr>
      <w:r>
        <w:rPr>
          <w:rFonts w:ascii="Times New Roman" w:hAnsi="Times New Roman"/>
          <w:color w:val="000000"/>
          <w:sz w:val="28"/>
          <w:szCs w:val="28"/>
        </w:rPr>
        <w:t>А)</w:t>
      </w:r>
      <w:r>
        <w:rPr>
          <w:rFonts w:ascii="Times New Roman" w:hAnsi="Times New Roman"/>
          <w:color w:val="000000"/>
          <w:sz w:val="28"/>
          <w:szCs w:val="28"/>
          <w:lang w:val="kk-KZ"/>
        </w:rPr>
        <w:t xml:space="preserve"> Тарих</w:t>
      </w:r>
    </w:p>
    <w:p w:rsidR="00000080"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rPr>
        <w:t>В)</w:t>
      </w:r>
      <w:r>
        <w:rPr>
          <w:rFonts w:ascii="Times New Roman" w:hAnsi="Times New Roman"/>
          <w:color w:val="000000"/>
          <w:sz w:val="28"/>
          <w:szCs w:val="28"/>
        </w:rPr>
        <w:tab/>
      </w:r>
      <w:r>
        <w:rPr>
          <w:rFonts w:ascii="Times New Roman" w:hAnsi="Times New Roman"/>
          <w:color w:val="000000"/>
          <w:sz w:val="28"/>
          <w:szCs w:val="28"/>
          <w:lang w:val="kk-KZ"/>
        </w:rPr>
        <w:t xml:space="preserve"> Математика</w:t>
      </w:r>
      <w:r>
        <w:rPr>
          <w:rFonts w:ascii="Times New Roman" w:hAnsi="Times New Roman"/>
          <w:color w:val="000000"/>
          <w:sz w:val="28"/>
          <w:szCs w:val="28"/>
        </w:rPr>
        <w:br/>
        <w:t xml:space="preserve">С) </w:t>
      </w:r>
      <w:r>
        <w:rPr>
          <w:rFonts w:ascii="Times New Roman" w:hAnsi="Times New Roman"/>
          <w:color w:val="000000"/>
          <w:sz w:val="28"/>
          <w:szCs w:val="28"/>
          <w:lang w:val="kk-KZ"/>
        </w:rPr>
        <w:t>М</w:t>
      </w:r>
      <w:r>
        <w:rPr>
          <w:rFonts w:ascii="Times New Roman" w:hAnsi="Times New Roman"/>
          <w:color w:val="000000"/>
          <w:sz w:val="28"/>
          <w:szCs w:val="28"/>
        </w:rPr>
        <w:t>узыка</w:t>
      </w:r>
      <w:r>
        <w:rPr>
          <w:rFonts w:ascii="Times New Roman" w:hAnsi="Times New Roman"/>
          <w:color w:val="000000"/>
          <w:sz w:val="28"/>
          <w:szCs w:val="28"/>
        </w:rPr>
        <w:br/>
        <w:t xml:space="preserve">Д) </w:t>
      </w:r>
      <w:r>
        <w:rPr>
          <w:rFonts w:ascii="Times New Roman" w:hAnsi="Times New Roman"/>
          <w:color w:val="000000"/>
          <w:sz w:val="28"/>
          <w:szCs w:val="28"/>
          <w:lang w:val="kk-KZ"/>
        </w:rPr>
        <w:t>С</w:t>
      </w:r>
      <w:r>
        <w:rPr>
          <w:rFonts w:ascii="Times New Roman" w:hAnsi="Times New Roman"/>
          <w:color w:val="000000"/>
          <w:sz w:val="28"/>
          <w:szCs w:val="28"/>
        </w:rPr>
        <w:t>порт</w:t>
      </w:r>
    </w:p>
    <w:p w:rsidR="00000080" w:rsidRDefault="00000080" w:rsidP="00000080">
      <w:pPr>
        <w:shd w:val="clear" w:color="auto" w:fill="FFFFFF"/>
        <w:tabs>
          <w:tab w:val="left" w:pos="288"/>
        </w:tabs>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Е) Физика</w:t>
      </w:r>
    </w:p>
    <w:p w:rsidR="00000080"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sz w:val="28"/>
          <w:szCs w:val="28"/>
          <w:lang w:val="kk-KZ"/>
        </w:rPr>
        <w:t xml:space="preserve">288. </w:t>
      </w:r>
      <w:r>
        <w:rPr>
          <w:rFonts w:ascii="Times New Roman" w:hAnsi="Times New Roman"/>
          <w:color w:val="000000"/>
          <w:sz w:val="28"/>
          <w:szCs w:val="28"/>
          <w:lang w:val="kk-KZ"/>
        </w:rPr>
        <w:t>Ұжым, мекеме, кәсіпорын сөздерінің орысша баламасын көрсетіңіз.</w:t>
      </w:r>
    </w:p>
    <w:p w:rsidR="00000080"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А) Коллектив, организация, предприятие</w:t>
      </w:r>
    </w:p>
    <w:p w:rsidR="00000080"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В) Фирма, училище, поликлиника</w:t>
      </w:r>
    </w:p>
    <w:p w:rsidR="00000080"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С) Должность, доклад, список</w:t>
      </w:r>
    </w:p>
    <w:p w:rsidR="00000080"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lastRenderedPageBreak/>
        <w:t xml:space="preserve">Д) Президиум, повестка дня, главный </w:t>
      </w:r>
    </w:p>
    <w:p w:rsidR="00000080"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Е) Повестка дня, должность, училище</w:t>
      </w:r>
    </w:p>
    <w:p w:rsidR="00000080" w:rsidRDefault="00886FC1" w:rsidP="00000080">
      <w:pPr>
        <w:shd w:val="clear" w:color="auto" w:fill="FFFFFF"/>
        <w:tabs>
          <w:tab w:val="left" w:pos="641"/>
        </w:tabs>
        <w:spacing w:after="0" w:line="240" w:lineRule="auto"/>
        <w:ind w:hanging="241"/>
        <w:rPr>
          <w:rFonts w:ascii="Times New Roman" w:hAnsi="Times New Roman"/>
          <w:sz w:val="28"/>
          <w:szCs w:val="28"/>
          <w:lang w:val="kk-KZ"/>
        </w:rPr>
      </w:pPr>
      <w:r>
        <w:rPr>
          <w:rFonts w:ascii="Times New Roman" w:hAnsi="Times New Roman"/>
          <w:sz w:val="28"/>
          <w:szCs w:val="28"/>
          <w:lang w:val="kk-KZ"/>
        </w:rPr>
        <w:t xml:space="preserve">    </w:t>
      </w:r>
      <w:r w:rsidR="00000080">
        <w:rPr>
          <w:rFonts w:ascii="Times New Roman" w:hAnsi="Times New Roman"/>
          <w:sz w:val="28"/>
          <w:szCs w:val="28"/>
          <w:lang w:val="kk-KZ"/>
        </w:rPr>
        <w:t>289. Аттестациялық мінездеме не үшін жазылатынын көрсетіңіз.</w:t>
      </w:r>
    </w:p>
    <w:p w:rsidR="00000080" w:rsidRDefault="00000080" w:rsidP="00000080">
      <w:pPr>
        <w:shd w:val="clear" w:color="auto" w:fill="FFFFFF"/>
        <w:tabs>
          <w:tab w:val="left" w:pos="360"/>
        </w:tabs>
        <w:spacing w:after="0" w:line="240" w:lineRule="auto"/>
        <w:rPr>
          <w:rFonts w:ascii="Times New Roman" w:hAnsi="Times New Roman"/>
          <w:sz w:val="28"/>
          <w:szCs w:val="28"/>
          <w:lang w:val="kk-KZ"/>
        </w:rPr>
      </w:pPr>
      <w:r>
        <w:rPr>
          <w:rFonts w:ascii="Times New Roman" w:hAnsi="Times New Roman"/>
          <w:color w:val="000000"/>
          <w:sz w:val="28"/>
          <w:szCs w:val="28"/>
          <w:lang w:val="kk-KZ"/>
        </w:rPr>
        <w:t>А) Атқарып отырған жұмысына рұқсат беру не жоғарылату үшін</w:t>
      </w:r>
    </w:p>
    <w:p w:rsidR="00000080" w:rsidRDefault="00000080" w:rsidP="00000080">
      <w:pPr>
        <w:shd w:val="clear" w:color="auto" w:fill="FFFFFF"/>
        <w:tabs>
          <w:tab w:val="left" w:pos="360"/>
        </w:tabs>
        <w:spacing w:after="0" w:line="240" w:lineRule="auto"/>
        <w:rPr>
          <w:rFonts w:ascii="Times New Roman" w:hAnsi="Times New Roman"/>
          <w:sz w:val="28"/>
          <w:szCs w:val="28"/>
          <w:lang w:val="kk-KZ"/>
        </w:rPr>
      </w:pPr>
      <w:r>
        <w:rPr>
          <w:rFonts w:ascii="Times New Roman" w:hAnsi="Times New Roman"/>
          <w:color w:val="000000"/>
          <w:sz w:val="28"/>
          <w:szCs w:val="28"/>
        </w:rPr>
        <w:t>В)</w:t>
      </w:r>
      <w:r>
        <w:rPr>
          <w:rFonts w:ascii="Times New Roman" w:hAnsi="Times New Roman"/>
          <w:color w:val="000000"/>
          <w:sz w:val="28"/>
          <w:szCs w:val="28"/>
          <w:lang w:val="kk-KZ"/>
        </w:rPr>
        <w:t xml:space="preserve"> Жұмыстан босату, ауыстыру үшін</w:t>
      </w:r>
      <w:r>
        <w:rPr>
          <w:rFonts w:ascii="Times New Roman" w:hAnsi="Times New Roman"/>
          <w:color w:val="000000"/>
          <w:sz w:val="28"/>
          <w:szCs w:val="28"/>
        </w:rPr>
        <w:br/>
        <w:t xml:space="preserve">С) </w:t>
      </w:r>
      <w:r>
        <w:rPr>
          <w:rFonts w:ascii="Times New Roman" w:hAnsi="Times New Roman"/>
          <w:color w:val="000000"/>
          <w:sz w:val="28"/>
          <w:szCs w:val="28"/>
          <w:lang w:val="kk-KZ"/>
        </w:rPr>
        <w:t>Ж</w:t>
      </w:r>
      <w:r>
        <w:rPr>
          <w:rFonts w:ascii="Times New Roman" w:hAnsi="Times New Roman"/>
          <w:color w:val="000000"/>
          <w:sz w:val="28"/>
          <w:szCs w:val="28"/>
        </w:rPr>
        <w:t>азылмайды</w:t>
      </w:r>
    </w:p>
    <w:p w:rsidR="00000080" w:rsidRDefault="00000080" w:rsidP="00000080">
      <w:pPr>
        <w:shd w:val="clear" w:color="auto" w:fill="FFFFFF"/>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Д) Ауырып қалғаны үшін</w:t>
      </w:r>
    </w:p>
    <w:p w:rsidR="00000080"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sz w:val="28"/>
          <w:szCs w:val="28"/>
          <w:lang w:val="kk-KZ"/>
        </w:rPr>
        <w:t>Е) Жұмысқа қабылдану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290. Мінездеме түрін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 xml:space="preserve">А) Қызметтік мінездеме </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Қызметтік  хат</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w:t>
      </w:r>
      <w:r>
        <w:rPr>
          <w:rFonts w:ascii="Times New Roman" w:hAnsi="Times New Roman"/>
          <w:sz w:val="28"/>
          <w:szCs w:val="28"/>
        </w:rPr>
        <w:t xml:space="preserve">) </w:t>
      </w:r>
      <w:r>
        <w:rPr>
          <w:rFonts w:ascii="Times New Roman" w:hAnsi="Times New Roman"/>
          <w:sz w:val="28"/>
          <w:szCs w:val="28"/>
          <w:lang w:val="kk-KZ"/>
        </w:rPr>
        <w:t>Қызметтік шешім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Іскери хат</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Мінездеме құрылымы</w:t>
      </w:r>
    </w:p>
    <w:p w:rsidR="00000080" w:rsidRPr="004E52A5" w:rsidRDefault="00000080" w:rsidP="00000080">
      <w:pPr>
        <w:spacing w:after="0" w:line="240" w:lineRule="auto"/>
        <w:jc w:val="both"/>
        <w:rPr>
          <w:rFonts w:ascii="Times New Roman" w:hAnsi="Times New Roman"/>
          <w:sz w:val="28"/>
          <w:szCs w:val="28"/>
          <w:lang w:val="kk-KZ"/>
        </w:rPr>
      </w:pPr>
      <w:r w:rsidRPr="004E52A5">
        <w:rPr>
          <w:rFonts w:ascii="Times New Roman" w:hAnsi="Times New Roman"/>
          <w:sz w:val="28"/>
          <w:szCs w:val="28"/>
          <w:lang w:val="kk-KZ"/>
        </w:rPr>
        <w:t>291.</w:t>
      </w:r>
      <w:r w:rsidRPr="004E52A5">
        <w:rPr>
          <w:rFonts w:ascii="Times New Roman" w:hAnsi="Times New Roman"/>
          <w:sz w:val="28"/>
          <w:szCs w:val="28"/>
          <w:lang w:val="sr-Cyrl-CS"/>
        </w:rPr>
        <w:t>Ресми іс қағаздарының ресми деп атал</w:t>
      </w:r>
      <w:r>
        <w:rPr>
          <w:rFonts w:ascii="Times New Roman" w:hAnsi="Times New Roman"/>
          <w:sz w:val="28"/>
          <w:szCs w:val="28"/>
          <w:lang w:val="sr-Cyrl-CS"/>
        </w:rPr>
        <w:t>у</w:t>
      </w:r>
      <w:r w:rsidRPr="004E52A5">
        <w:rPr>
          <w:rFonts w:ascii="Times New Roman" w:hAnsi="Times New Roman"/>
          <w:sz w:val="28"/>
          <w:szCs w:val="28"/>
          <w:lang w:val="sr-Cyrl-CS"/>
        </w:rPr>
        <w:t xml:space="preserve"> себебі неде екенін анықтаңыз</w:t>
      </w:r>
      <w:r>
        <w:rPr>
          <w:rFonts w:ascii="Times New Roman" w:hAnsi="Times New Roman"/>
          <w:sz w:val="28"/>
          <w:szCs w:val="28"/>
          <w:lang w:val="sr-Cyrl-CS"/>
        </w:rPr>
        <w:t>.</w:t>
      </w:r>
    </w:p>
    <w:p w:rsidR="00000080" w:rsidRPr="004E52A5" w:rsidRDefault="00000080" w:rsidP="00000080">
      <w:pPr>
        <w:spacing w:after="0" w:line="240" w:lineRule="auto"/>
        <w:jc w:val="both"/>
        <w:rPr>
          <w:rFonts w:ascii="Times New Roman" w:hAnsi="Times New Roman"/>
          <w:sz w:val="28"/>
          <w:szCs w:val="28"/>
          <w:lang w:val="sr-Cyrl-CS"/>
        </w:rPr>
      </w:pPr>
      <w:r w:rsidRPr="004E52A5">
        <w:rPr>
          <w:rFonts w:ascii="Times New Roman" w:hAnsi="Times New Roman"/>
          <w:sz w:val="28"/>
          <w:szCs w:val="28"/>
          <w:lang w:val="sr-Cyrl-CS"/>
        </w:rPr>
        <w:t>А) Қалыптасқан үлгі бойынша жазылатындығы</w:t>
      </w:r>
    </w:p>
    <w:p w:rsidR="00000080" w:rsidRPr="004E52A5" w:rsidRDefault="00000080" w:rsidP="00000080">
      <w:pPr>
        <w:spacing w:after="0" w:line="240" w:lineRule="auto"/>
        <w:jc w:val="both"/>
        <w:rPr>
          <w:rFonts w:ascii="Times New Roman" w:hAnsi="Times New Roman"/>
          <w:sz w:val="28"/>
          <w:szCs w:val="28"/>
          <w:lang w:val="sr-Cyrl-CS"/>
        </w:rPr>
      </w:pPr>
      <w:r w:rsidRPr="004E52A5">
        <w:rPr>
          <w:rFonts w:ascii="Times New Roman" w:hAnsi="Times New Roman"/>
          <w:sz w:val="28"/>
          <w:szCs w:val="28"/>
          <w:lang w:val="sr-Cyrl-CS"/>
        </w:rPr>
        <w:t xml:space="preserve">В) Еркін сөз тіркесі қолданылғандықтан </w:t>
      </w:r>
    </w:p>
    <w:p w:rsidR="00000080" w:rsidRPr="004E52A5" w:rsidRDefault="00000080" w:rsidP="00000080">
      <w:pPr>
        <w:spacing w:after="0" w:line="240" w:lineRule="auto"/>
        <w:jc w:val="both"/>
        <w:rPr>
          <w:rFonts w:ascii="Times New Roman" w:hAnsi="Times New Roman"/>
          <w:sz w:val="28"/>
          <w:szCs w:val="28"/>
          <w:lang w:val="sr-Cyrl-CS"/>
        </w:rPr>
      </w:pPr>
      <w:r w:rsidRPr="004E52A5">
        <w:rPr>
          <w:rFonts w:ascii="Times New Roman" w:hAnsi="Times New Roman"/>
          <w:sz w:val="28"/>
          <w:szCs w:val="28"/>
          <w:lang w:val="sr-Cyrl-CS"/>
        </w:rPr>
        <w:t>Д) Әдеби тілде жазылатындығы</w:t>
      </w:r>
    </w:p>
    <w:p w:rsidR="00000080" w:rsidRPr="004E52A5" w:rsidRDefault="00000080" w:rsidP="00000080">
      <w:pPr>
        <w:spacing w:after="0" w:line="240" w:lineRule="auto"/>
        <w:jc w:val="both"/>
        <w:rPr>
          <w:rFonts w:ascii="Times New Roman" w:hAnsi="Times New Roman"/>
          <w:sz w:val="28"/>
          <w:szCs w:val="28"/>
          <w:lang w:val="sr-Cyrl-CS"/>
        </w:rPr>
      </w:pPr>
      <w:r w:rsidRPr="004E52A5">
        <w:rPr>
          <w:rFonts w:ascii="Times New Roman" w:hAnsi="Times New Roman"/>
          <w:sz w:val="28"/>
          <w:szCs w:val="28"/>
          <w:lang w:val="sr-Cyrl-CS"/>
        </w:rPr>
        <w:t xml:space="preserve">С) </w:t>
      </w:r>
      <w:r>
        <w:rPr>
          <w:rFonts w:ascii="Times New Roman" w:hAnsi="Times New Roman"/>
          <w:sz w:val="28"/>
          <w:szCs w:val="28"/>
          <w:lang w:val="sr-Cyrl-CS"/>
        </w:rPr>
        <w:t>Тұрақты</w:t>
      </w:r>
      <w:r w:rsidRPr="004E52A5">
        <w:rPr>
          <w:rFonts w:ascii="Times New Roman" w:hAnsi="Times New Roman"/>
          <w:sz w:val="28"/>
          <w:szCs w:val="28"/>
          <w:lang w:val="sr-Cyrl-CS"/>
        </w:rPr>
        <w:t xml:space="preserve"> сөз тіркесі қолданылғандықтан </w:t>
      </w:r>
    </w:p>
    <w:p w:rsidR="00000080" w:rsidRPr="004E52A5" w:rsidRDefault="00000080" w:rsidP="00000080">
      <w:pPr>
        <w:spacing w:after="0" w:line="240" w:lineRule="auto"/>
        <w:jc w:val="both"/>
        <w:rPr>
          <w:rFonts w:ascii="Times New Roman" w:hAnsi="Times New Roman"/>
          <w:sz w:val="28"/>
          <w:szCs w:val="28"/>
          <w:lang w:val="sr-Cyrl-CS"/>
        </w:rPr>
      </w:pPr>
      <w:r w:rsidRPr="004E52A5">
        <w:rPr>
          <w:rFonts w:ascii="Times New Roman" w:hAnsi="Times New Roman"/>
          <w:sz w:val="28"/>
          <w:szCs w:val="28"/>
          <w:lang w:val="sr-Cyrl-CS"/>
        </w:rPr>
        <w:t>Е) Әдеби тілде жазылатындығы</w:t>
      </w:r>
    </w:p>
    <w:p w:rsidR="00000080" w:rsidRPr="00702A5F" w:rsidRDefault="00000080" w:rsidP="00000080">
      <w:pPr>
        <w:shd w:val="clear" w:color="auto" w:fill="FFFFFF"/>
        <w:tabs>
          <w:tab w:val="left" w:pos="432"/>
        </w:tabs>
        <w:spacing w:after="0" w:line="240" w:lineRule="auto"/>
        <w:rPr>
          <w:rFonts w:ascii="Times New Roman" w:hAnsi="Times New Roman"/>
          <w:sz w:val="28"/>
          <w:szCs w:val="28"/>
          <w:lang w:val="kk-KZ"/>
        </w:rPr>
      </w:pPr>
      <w:r w:rsidRPr="003A4016">
        <w:rPr>
          <w:rFonts w:ascii="Times New Roman" w:hAnsi="Times New Roman"/>
          <w:sz w:val="28"/>
          <w:szCs w:val="28"/>
          <w:lang w:val="kk-KZ"/>
        </w:rPr>
        <w:t>292.</w:t>
      </w:r>
      <w:r w:rsidRPr="003660AC">
        <w:rPr>
          <w:rFonts w:ascii="Times New Roman" w:hAnsi="Times New Roman"/>
          <w:noProof/>
          <w:color w:val="000000"/>
          <w:sz w:val="28"/>
          <w:szCs w:val="28"/>
          <w:lang w:val="sr-Cyrl-CS"/>
        </w:rPr>
        <w:t xml:space="preserve"> </w:t>
      </w:r>
      <w:r w:rsidRPr="00702A5F">
        <w:rPr>
          <w:rFonts w:ascii="Times New Roman" w:hAnsi="Times New Roman"/>
          <w:noProof/>
          <w:color w:val="000000"/>
          <w:sz w:val="28"/>
          <w:szCs w:val="28"/>
          <w:lang w:val="kk-KZ"/>
        </w:rPr>
        <w:t>Типт</w:t>
      </w:r>
      <w:r>
        <w:rPr>
          <w:rFonts w:ascii="Times New Roman" w:hAnsi="Times New Roman"/>
          <w:noProof/>
          <w:color w:val="000000"/>
          <w:sz w:val="28"/>
          <w:szCs w:val="28"/>
          <w:lang w:val="kk-KZ"/>
        </w:rPr>
        <w:t>ік құжаттың</w:t>
      </w:r>
      <w:r w:rsidRPr="00702A5F">
        <w:rPr>
          <w:rFonts w:ascii="Times New Roman" w:hAnsi="Times New Roman"/>
          <w:noProof/>
          <w:color w:val="000000"/>
          <w:sz w:val="28"/>
          <w:szCs w:val="28"/>
          <w:lang w:val="kk-KZ"/>
        </w:rPr>
        <w:t xml:space="preserve"> дербес құжаттан айырмашылығ</w:t>
      </w:r>
      <w:r>
        <w:rPr>
          <w:rFonts w:ascii="Times New Roman" w:hAnsi="Times New Roman"/>
          <w:noProof/>
          <w:color w:val="000000"/>
          <w:sz w:val="28"/>
          <w:szCs w:val="28"/>
          <w:lang w:val="kk-KZ"/>
        </w:rPr>
        <w:t>ын көрсетіңіз.</w:t>
      </w:r>
    </w:p>
    <w:p w:rsidR="00000080" w:rsidRPr="00702A5F" w:rsidRDefault="00000080" w:rsidP="00000080">
      <w:pPr>
        <w:shd w:val="clear" w:color="auto" w:fill="FFFFFF"/>
        <w:tabs>
          <w:tab w:val="left" w:pos="299"/>
        </w:tabs>
        <w:spacing w:after="0" w:line="240" w:lineRule="auto"/>
        <w:rPr>
          <w:rFonts w:ascii="Times New Roman" w:hAnsi="Times New Roman"/>
          <w:sz w:val="28"/>
          <w:szCs w:val="28"/>
          <w:lang w:val="kk-KZ"/>
        </w:rPr>
      </w:pPr>
      <w:r w:rsidRPr="00702A5F">
        <w:rPr>
          <w:rFonts w:ascii="Times New Roman" w:hAnsi="Times New Roman"/>
          <w:noProof/>
          <w:color w:val="000000"/>
          <w:sz w:val="28"/>
          <w:szCs w:val="28"/>
          <w:lang w:val="kk-KZ"/>
        </w:rPr>
        <w:t>А)</w:t>
      </w:r>
      <w:r w:rsidRPr="00702A5F">
        <w:rPr>
          <w:rFonts w:ascii="Times New Roman" w:hAnsi="Times New Roman"/>
          <w:noProof/>
          <w:color w:val="000000"/>
          <w:sz w:val="28"/>
          <w:szCs w:val="28"/>
          <w:lang w:val="kk-KZ"/>
        </w:rPr>
        <w:tab/>
      </w:r>
      <w:r>
        <w:rPr>
          <w:rFonts w:ascii="Times New Roman" w:hAnsi="Times New Roman"/>
          <w:noProof/>
          <w:color w:val="000000"/>
          <w:sz w:val="28"/>
          <w:szCs w:val="28"/>
          <w:lang w:val="kk-KZ"/>
        </w:rPr>
        <w:t xml:space="preserve"> О</w:t>
      </w:r>
      <w:r w:rsidRPr="00702A5F">
        <w:rPr>
          <w:rFonts w:ascii="Times New Roman" w:hAnsi="Times New Roman"/>
          <w:noProof/>
          <w:color w:val="000000"/>
          <w:sz w:val="28"/>
          <w:szCs w:val="28"/>
          <w:lang w:val="kk-KZ"/>
        </w:rPr>
        <w:t>л көптеген мекеменің қызметінде кездеседі</w:t>
      </w:r>
    </w:p>
    <w:p w:rsidR="00000080" w:rsidRPr="00702A5F" w:rsidRDefault="00000080" w:rsidP="00000080">
      <w:pPr>
        <w:shd w:val="clear" w:color="auto" w:fill="FFFFFF"/>
        <w:tabs>
          <w:tab w:val="left" w:pos="299"/>
        </w:tabs>
        <w:spacing w:after="0" w:line="240" w:lineRule="auto"/>
        <w:rPr>
          <w:rFonts w:ascii="Times New Roman" w:hAnsi="Times New Roman"/>
          <w:sz w:val="28"/>
          <w:szCs w:val="28"/>
          <w:lang w:val="kk-KZ"/>
        </w:rPr>
      </w:pPr>
      <w:r>
        <w:rPr>
          <w:rFonts w:ascii="Times New Roman" w:hAnsi="Times New Roman"/>
          <w:noProof/>
          <w:color w:val="000000"/>
          <w:sz w:val="28"/>
          <w:szCs w:val="28"/>
        </w:rPr>
        <w:t>В)</w:t>
      </w:r>
      <w:r>
        <w:rPr>
          <w:rFonts w:ascii="Times New Roman" w:hAnsi="Times New Roman"/>
          <w:noProof/>
          <w:color w:val="000000"/>
          <w:sz w:val="28"/>
          <w:szCs w:val="28"/>
        </w:rPr>
        <w:tab/>
      </w:r>
      <w:r>
        <w:rPr>
          <w:rFonts w:ascii="Times New Roman" w:hAnsi="Times New Roman"/>
          <w:noProof/>
          <w:color w:val="000000"/>
          <w:sz w:val="28"/>
          <w:szCs w:val="28"/>
          <w:lang w:val="kk-KZ"/>
        </w:rPr>
        <w:t>Т</w:t>
      </w:r>
      <w:r w:rsidRPr="00702A5F">
        <w:rPr>
          <w:rFonts w:ascii="Times New Roman" w:hAnsi="Times New Roman"/>
          <w:noProof/>
          <w:color w:val="000000"/>
          <w:sz w:val="28"/>
          <w:szCs w:val="28"/>
        </w:rPr>
        <w:t>ек адамға қатысты</w:t>
      </w:r>
    </w:p>
    <w:p w:rsidR="00000080" w:rsidRPr="00702A5F" w:rsidRDefault="00000080" w:rsidP="00000080">
      <w:pPr>
        <w:shd w:val="clear" w:color="auto" w:fill="FFFFFF"/>
        <w:spacing w:after="0" w:line="240" w:lineRule="auto"/>
        <w:rPr>
          <w:rFonts w:ascii="Times New Roman" w:hAnsi="Times New Roman"/>
          <w:noProof/>
          <w:color w:val="000000"/>
          <w:sz w:val="28"/>
          <w:szCs w:val="28"/>
          <w:lang w:val="kk-KZ"/>
        </w:rPr>
      </w:pPr>
      <w:r>
        <w:rPr>
          <w:rFonts w:ascii="Times New Roman" w:hAnsi="Times New Roman"/>
          <w:noProof/>
          <w:color w:val="000000"/>
          <w:sz w:val="28"/>
          <w:szCs w:val="28"/>
          <w:lang w:val="kk-KZ"/>
        </w:rPr>
        <w:t>Д</w:t>
      </w:r>
      <w:r w:rsidRPr="00702A5F">
        <w:rPr>
          <w:rFonts w:ascii="Times New Roman" w:hAnsi="Times New Roman"/>
          <w:noProof/>
          <w:color w:val="000000"/>
          <w:sz w:val="28"/>
          <w:szCs w:val="28"/>
          <w:lang w:val="kk-KZ"/>
        </w:rPr>
        <w:t xml:space="preserve">) </w:t>
      </w:r>
      <w:r>
        <w:rPr>
          <w:rFonts w:ascii="Times New Roman" w:hAnsi="Times New Roman"/>
          <w:noProof/>
          <w:color w:val="000000"/>
          <w:sz w:val="28"/>
          <w:szCs w:val="28"/>
          <w:lang w:val="kk-KZ"/>
        </w:rPr>
        <w:t>Ол кұжат барлық мекемеге қатысты</w:t>
      </w:r>
    </w:p>
    <w:p w:rsidR="00000080" w:rsidRPr="00702A5F" w:rsidRDefault="00000080" w:rsidP="00000080">
      <w:pPr>
        <w:shd w:val="clear" w:color="auto" w:fill="FFFFFF"/>
        <w:spacing w:after="0" w:line="240" w:lineRule="auto"/>
        <w:rPr>
          <w:rFonts w:ascii="Times New Roman" w:hAnsi="Times New Roman"/>
          <w:noProof/>
          <w:color w:val="000000"/>
          <w:sz w:val="28"/>
          <w:szCs w:val="28"/>
          <w:lang w:val="kk-KZ"/>
        </w:rPr>
      </w:pPr>
      <w:r>
        <w:rPr>
          <w:rFonts w:ascii="Times New Roman" w:hAnsi="Times New Roman"/>
          <w:noProof/>
          <w:color w:val="000000"/>
          <w:sz w:val="28"/>
          <w:szCs w:val="28"/>
          <w:lang w:val="kk-KZ"/>
        </w:rPr>
        <w:t>С</w:t>
      </w:r>
      <w:r w:rsidRPr="00702A5F">
        <w:rPr>
          <w:rFonts w:ascii="Times New Roman" w:hAnsi="Times New Roman"/>
          <w:noProof/>
          <w:color w:val="000000"/>
          <w:sz w:val="28"/>
          <w:szCs w:val="28"/>
          <w:lang w:val="kk-KZ"/>
        </w:rPr>
        <w:t xml:space="preserve">) </w:t>
      </w:r>
      <w:r>
        <w:rPr>
          <w:rFonts w:ascii="Times New Roman" w:hAnsi="Times New Roman"/>
          <w:noProof/>
          <w:color w:val="000000"/>
          <w:sz w:val="28"/>
          <w:szCs w:val="28"/>
          <w:lang w:val="kk-KZ"/>
        </w:rPr>
        <w:t>Е</w:t>
      </w:r>
      <w:r w:rsidRPr="00702A5F">
        <w:rPr>
          <w:rFonts w:ascii="Times New Roman" w:hAnsi="Times New Roman"/>
          <w:noProof/>
          <w:color w:val="000000"/>
          <w:sz w:val="28"/>
          <w:szCs w:val="28"/>
          <w:lang w:val="kk-KZ"/>
        </w:rPr>
        <w:t>кі азамат арасындағы құжат</w:t>
      </w:r>
    </w:p>
    <w:p w:rsidR="00000080" w:rsidRPr="00C64528"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sz w:val="28"/>
          <w:szCs w:val="28"/>
          <w:lang w:val="kk-KZ"/>
        </w:rPr>
        <w:t>Е)  Жеке адамға қатысты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sr-Cyrl-CS"/>
        </w:rPr>
        <w:t xml:space="preserve">293. </w:t>
      </w:r>
      <w:r>
        <w:rPr>
          <w:rFonts w:ascii="Times New Roman" w:hAnsi="Times New Roman"/>
          <w:sz w:val="28"/>
          <w:szCs w:val="28"/>
          <w:lang w:val="kk-KZ"/>
        </w:rPr>
        <w:t>«Рәсімдеу» сөзінің орысша баламасын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Оформить</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Подготовить</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Писать</w:t>
      </w:r>
    </w:p>
    <w:p w:rsidR="00000080" w:rsidRDefault="00000080" w:rsidP="00000080">
      <w:pPr>
        <w:spacing w:after="0" w:line="240" w:lineRule="auto"/>
        <w:rPr>
          <w:rFonts w:ascii="Times New Roman" w:hAnsi="Times New Roman"/>
          <w:sz w:val="28"/>
          <w:szCs w:val="28"/>
        </w:rPr>
      </w:pPr>
      <w:r>
        <w:rPr>
          <w:rFonts w:ascii="Times New Roman" w:hAnsi="Times New Roman"/>
          <w:sz w:val="28"/>
          <w:szCs w:val="28"/>
          <w:lang w:val="kk-KZ"/>
        </w:rPr>
        <w:t>Д) Голосовать</w:t>
      </w:r>
    </w:p>
    <w:p w:rsidR="00000080" w:rsidRDefault="00000080" w:rsidP="00000080">
      <w:pPr>
        <w:shd w:val="clear" w:color="auto" w:fill="FFFFFF"/>
        <w:spacing w:after="0" w:line="240" w:lineRule="auto"/>
        <w:rPr>
          <w:rFonts w:ascii="Times New Roman" w:hAnsi="Times New Roman"/>
          <w:sz w:val="28"/>
          <w:szCs w:val="28"/>
          <w:lang w:val="kk-KZ"/>
        </w:rPr>
      </w:pPr>
      <w:r>
        <w:rPr>
          <w:rFonts w:ascii="Times New Roman" w:hAnsi="Times New Roman"/>
          <w:sz w:val="28"/>
          <w:szCs w:val="28"/>
          <w:lang w:val="kk-KZ"/>
        </w:rPr>
        <w:t>Е) Проинформировать</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294. «Өкілетті етемін» деген тіркестің орысша баламасын табыңыз.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Уполномачиваю</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Реестр</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Установлен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Пошлина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Приказываю</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295. Келісімшарт қандай жағдайда жазылатынын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Заңды тұлғалардың азаматтық құқықтарын белгілеу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Жәрдемақы алу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Сенім білдіру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Бағалы құжаттарды реттеу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Сенім арттыру үшін</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rPr>
        <w:lastRenderedPageBreak/>
        <w:t>296</w:t>
      </w:r>
      <w:r w:rsidRPr="00D26555">
        <w:rPr>
          <w:rFonts w:ascii="Times New Roman" w:hAnsi="Times New Roman"/>
          <w:sz w:val="28"/>
          <w:szCs w:val="28"/>
          <w:lang w:val="kk-KZ"/>
        </w:rPr>
        <w:t>.</w:t>
      </w:r>
      <w:r>
        <w:rPr>
          <w:rFonts w:ascii="Times New Roman" w:hAnsi="Times New Roman"/>
          <w:sz w:val="28"/>
          <w:szCs w:val="28"/>
          <w:lang w:val="kk-KZ" w:eastAsia="ko-KR"/>
        </w:rPr>
        <w:t xml:space="preserve"> Актіге кімдер қол қоятынын көрсетіңіз.</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А) Комиссия төрағасы мен мүшелері</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В) Мекеме басшысы</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С) Қабылдап алушы</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Д) Бас есепші</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Е) Студент</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297.  Келісімшарт қай кезде жазылатынын белгілеңіз.</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А) Әлеуметтік қарым-қатынаста</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В) Төтенше жағдай болғанда</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С) Сайлауға түсу алдында</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Д) Жұмыстан босатылғаннан кейін</w:t>
      </w:r>
    </w:p>
    <w:p w:rsidR="00000080" w:rsidRDefault="00000080" w:rsidP="00000080">
      <w:pPr>
        <w:spacing w:after="0" w:line="240" w:lineRule="auto"/>
        <w:rPr>
          <w:rFonts w:ascii="Times New Roman" w:hAnsi="Times New Roman"/>
          <w:sz w:val="28"/>
          <w:szCs w:val="28"/>
          <w:lang w:val="kk-KZ" w:eastAsia="ko-KR"/>
        </w:rPr>
      </w:pPr>
      <w:r>
        <w:rPr>
          <w:rFonts w:ascii="Times New Roman" w:hAnsi="Times New Roman"/>
          <w:sz w:val="28"/>
          <w:szCs w:val="28"/>
          <w:lang w:val="kk-KZ" w:eastAsia="ko-KR"/>
        </w:rPr>
        <w:t>Е) Жұмыстан сұрану кезінде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eastAsia="ko-KR"/>
        </w:rPr>
        <w:t xml:space="preserve">298. </w:t>
      </w:r>
      <w:r>
        <w:rPr>
          <w:rFonts w:ascii="Times New Roman" w:hAnsi="Times New Roman"/>
          <w:sz w:val="28"/>
          <w:szCs w:val="28"/>
          <w:lang w:val="kk-KZ"/>
        </w:rPr>
        <w:t xml:space="preserve"> Сенімхат қандай жағдайларда жазылатынын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Сатып алу, сыйға беру, ауыстыру кезінде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Жұмысқа орналасу, жұмыстан шығу кезінде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Мәжіліс уақытысында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Оқу орнын анықтаған кезде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Кадрлар бөліміне тіркелу кезінде</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299. Мәжілісте талқыланған мәселелер туралы шешім қалай аталатынын көрсетіңіз.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Қаулы</w:t>
      </w:r>
    </w:p>
    <w:p w:rsidR="00000080" w:rsidRDefault="00000080" w:rsidP="00000080">
      <w:pPr>
        <w:pStyle w:val="a7"/>
        <w:tabs>
          <w:tab w:val="left" w:pos="708"/>
        </w:tabs>
        <w:rPr>
          <w:sz w:val="28"/>
          <w:szCs w:val="28"/>
          <w:lang w:val="kk-KZ"/>
        </w:rPr>
      </w:pPr>
      <w:r>
        <w:rPr>
          <w:sz w:val="28"/>
          <w:szCs w:val="28"/>
        </w:rPr>
        <w:t xml:space="preserve">В) </w:t>
      </w:r>
      <w:r>
        <w:rPr>
          <w:sz w:val="28"/>
          <w:szCs w:val="28"/>
          <w:lang w:val="kk-KZ"/>
        </w:rPr>
        <w:t>Жарғы</w:t>
      </w:r>
    </w:p>
    <w:p w:rsidR="00000080" w:rsidRDefault="00000080" w:rsidP="00000080">
      <w:pPr>
        <w:spacing w:after="0" w:line="240" w:lineRule="auto"/>
        <w:rPr>
          <w:rFonts w:ascii="Times New Roman" w:hAnsi="Times New Roman"/>
          <w:sz w:val="28"/>
          <w:szCs w:val="28"/>
          <w:lang w:val="kk-KZ"/>
        </w:rPr>
      </w:pPr>
      <w:r w:rsidRPr="007110CC">
        <w:rPr>
          <w:rFonts w:ascii="Times New Roman" w:hAnsi="Times New Roman"/>
          <w:sz w:val="28"/>
          <w:szCs w:val="28"/>
          <w:lang w:val="kk-KZ"/>
        </w:rPr>
        <w:t xml:space="preserve">С) </w:t>
      </w:r>
      <w:r>
        <w:rPr>
          <w:rFonts w:ascii="Times New Roman" w:hAnsi="Times New Roman"/>
          <w:sz w:val="28"/>
          <w:szCs w:val="28"/>
          <w:lang w:val="kk-KZ"/>
        </w:rPr>
        <w:t>Өкім</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Бұйрық</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Жарғы</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300. Жеке іс парағы қандай жағдайда жазылатынын анықтаңыз.</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А) Жұмысқа қабылдану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В) Жұмыстан кешіккен жағдайда</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С) Оқу орнынан шығу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Д) Жұмыстан босатылу үшін</w:t>
      </w:r>
    </w:p>
    <w:p w:rsidR="00000080" w:rsidRDefault="00000080" w:rsidP="00000080">
      <w:pPr>
        <w:spacing w:after="0" w:line="240" w:lineRule="auto"/>
        <w:rPr>
          <w:rFonts w:ascii="Times New Roman" w:hAnsi="Times New Roman"/>
          <w:sz w:val="28"/>
          <w:szCs w:val="28"/>
          <w:lang w:val="kk-KZ"/>
        </w:rPr>
      </w:pPr>
      <w:r>
        <w:rPr>
          <w:rFonts w:ascii="Times New Roman" w:hAnsi="Times New Roman"/>
          <w:sz w:val="28"/>
          <w:szCs w:val="28"/>
          <w:lang w:val="kk-KZ"/>
        </w:rPr>
        <w:t>Е) Кезекті демалыс алу кезінде</w:t>
      </w:r>
    </w:p>
    <w:p w:rsidR="00000080" w:rsidRDefault="00000080" w:rsidP="00000080">
      <w:pPr>
        <w:spacing w:after="0" w:line="240" w:lineRule="auto"/>
        <w:rPr>
          <w:rFonts w:ascii="Times New Roman" w:hAnsi="Times New Roman"/>
          <w:sz w:val="28"/>
          <w:szCs w:val="28"/>
          <w:lang w:val="kk-KZ"/>
        </w:rPr>
      </w:pPr>
    </w:p>
    <w:p w:rsidR="00000080" w:rsidRDefault="00000080" w:rsidP="00000080">
      <w:pPr>
        <w:spacing w:after="0"/>
        <w:rPr>
          <w:sz w:val="28"/>
          <w:szCs w:val="28"/>
          <w:lang w:val="kk-KZ" w:eastAsia="ko-KR"/>
        </w:rPr>
      </w:pPr>
    </w:p>
    <w:p w:rsidR="00000080" w:rsidRDefault="00000080" w:rsidP="00000080">
      <w:pPr>
        <w:spacing w:after="0" w:line="240" w:lineRule="auto"/>
        <w:rPr>
          <w:rFonts w:ascii="Times New Roman" w:hAnsi="Times New Roman"/>
          <w:sz w:val="28"/>
          <w:szCs w:val="28"/>
          <w:lang w:val="kk-KZ"/>
        </w:rPr>
      </w:pPr>
    </w:p>
    <w:p w:rsidR="00000080" w:rsidRDefault="00000080" w:rsidP="00000080">
      <w:pPr>
        <w:autoSpaceDE w:val="0"/>
        <w:autoSpaceDN w:val="0"/>
        <w:adjustRightInd w:val="0"/>
        <w:snapToGrid w:val="0"/>
        <w:spacing w:after="0"/>
        <w:rPr>
          <w:rFonts w:ascii="Times New Roman" w:hAnsi="Times New Roman"/>
          <w:color w:val="000000"/>
          <w:sz w:val="28"/>
          <w:szCs w:val="28"/>
          <w:shd w:val="clear" w:color="auto" w:fill="FFFFFF"/>
          <w:lang w:val="kk-KZ"/>
        </w:rPr>
      </w:pPr>
    </w:p>
    <w:p w:rsidR="00000080" w:rsidRDefault="00000080" w:rsidP="00000080">
      <w:pPr>
        <w:spacing w:after="0"/>
        <w:rPr>
          <w:rFonts w:ascii="Times New Roman" w:hAnsi="Times New Roman"/>
          <w:sz w:val="28"/>
          <w:szCs w:val="28"/>
          <w:lang w:val="kk-KZ"/>
        </w:rPr>
      </w:pPr>
    </w:p>
    <w:p w:rsidR="00000080" w:rsidRDefault="00000080" w:rsidP="00000080">
      <w:pPr>
        <w:spacing w:after="0"/>
        <w:rPr>
          <w:rFonts w:ascii="Times New Roman" w:hAnsi="Times New Roman"/>
          <w:color w:val="0D0D0D"/>
          <w:sz w:val="28"/>
          <w:szCs w:val="28"/>
          <w:lang w:val="kk-KZ"/>
        </w:rPr>
      </w:pPr>
    </w:p>
    <w:p w:rsidR="00EC293B" w:rsidRPr="009224E1" w:rsidRDefault="00EC293B" w:rsidP="00BF1CF7">
      <w:pPr>
        <w:spacing w:after="0"/>
        <w:rPr>
          <w:rFonts w:ascii="Times New Roman" w:hAnsi="Times New Roman"/>
          <w:color w:val="0D0D0D"/>
          <w:sz w:val="28"/>
          <w:szCs w:val="28"/>
          <w:lang w:val="kk-KZ"/>
        </w:rPr>
      </w:pPr>
    </w:p>
    <w:p w:rsidR="0012579C" w:rsidRPr="009224E1" w:rsidRDefault="0012579C" w:rsidP="005F5568">
      <w:pPr>
        <w:tabs>
          <w:tab w:val="left" w:pos="0"/>
          <w:tab w:val="left" w:pos="284"/>
          <w:tab w:val="left" w:pos="426"/>
        </w:tabs>
        <w:spacing w:after="0"/>
        <w:jc w:val="center"/>
        <w:rPr>
          <w:rFonts w:ascii="Times New Roman" w:hAnsi="Times New Roman" w:cs="Times New Roman"/>
          <w:b/>
          <w:sz w:val="28"/>
          <w:szCs w:val="28"/>
          <w:lang w:val="kk-KZ"/>
        </w:rPr>
      </w:pPr>
    </w:p>
    <w:p w:rsidR="0041669C" w:rsidRPr="009224E1" w:rsidRDefault="0041669C" w:rsidP="005F5568">
      <w:pPr>
        <w:tabs>
          <w:tab w:val="left" w:pos="0"/>
          <w:tab w:val="left" w:pos="284"/>
          <w:tab w:val="left" w:pos="426"/>
        </w:tabs>
        <w:spacing w:after="0"/>
        <w:jc w:val="center"/>
        <w:rPr>
          <w:rFonts w:ascii="Times New Roman" w:hAnsi="Times New Roman" w:cs="Times New Roman"/>
          <w:b/>
          <w:sz w:val="28"/>
          <w:szCs w:val="28"/>
          <w:lang w:val="kk-KZ"/>
        </w:rPr>
      </w:pPr>
    </w:p>
    <w:p w:rsidR="0041669C" w:rsidRPr="009224E1" w:rsidRDefault="0041669C" w:rsidP="005F5568">
      <w:pPr>
        <w:tabs>
          <w:tab w:val="left" w:pos="0"/>
          <w:tab w:val="left" w:pos="284"/>
          <w:tab w:val="left" w:pos="426"/>
        </w:tabs>
        <w:spacing w:after="0"/>
        <w:jc w:val="center"/>
        <w:rPr>
          <w:rFonts w:ascii="Times New Roman" w:hAnsi="Times New Roman" w:cs="Times New Roman"/>
          <w:b/>
          <w:sz w:val="28"/>
          <w:szCs w:val="28"/>
          <w:lang w:val="kk-KZ"/>
        </w:rPr>
      </w:pPr>
    </w:p>
    <w:p w:rsidR="0041669C" w:rsidRPr="009224E1" w:rsidRDefault="0041669C" w:rsidP="005F5568">
      <w:pPr>
        <w:tabs>
          <w:tab w:val="left" w:pos="0"/>
          <w:tab w:val="left" w:pos="284"/>
          <w:tab w:val="left" w:pos="426"/>
        </w:tabs>
        <w:spacing w:after="0"/>
        <w:jc w:val="center"/>
        <w:rPr>
          <w:rFonts w:ascii="Times New Roman" w:hAnsi="Times New Roman" w:cs="Times New Roman"/>
          <w:b/>
          <w:sz w:val="28"/>
          <w:szCs w:val="28"/>
          <w:lang w:val="kk-KZ"/>
        </w:rPr>
      </w:pPr>
    </w:p>
    <w:p w:rsidR="0041669C" w:rsidRPr="009224E1" w:rsidRDefault="0041669C" w:rsidP="005F5568">
      <w:pPr>
        <w:tabs>
          <w:tab w:val="left" w:pos="0"/>
          <w:tab w:val="left" w:pos="284"/>
          <w:tab w:val="left" w:pos="426"/>
        </w:tabs>
        <w:spacing w:after="0"/>
        <w:jc w:val="center"/>
        <w:rPr>
          <w:rFonts w:ascii="Times New Roman" w:hAnsi="Times New Roman" w:cs="Times New Roman"/>
          <w:b/>
          <w:sz w:val="28"/>
          <w:szCs w:val="28"/>
          <w:lang w:val="kk-KZ"/>
        </w:rPr>
      </w:pPr>
    </w:p>
    <w:p w:rsidR="0041669C" w:rsidRPr="009224E1" w:rsidRDefault="0041669C" w:rsidP="005F5568">
      <w:pPr>
        <w:tabs>
          <w:tab w:val="left" w:pos="0"/>
          <w:tab w:val="left" w:pos="284"/>
          <w:tab w:val="left" w:pos="426"/>
        </w:tabs>
        <w:spacing w:after="0"/>
        <w:jc w:val="center"/>
        <w:rPr>
          <w:rFonts w:ascii="Times New Roman" w:hAnsi="Times New Roman" w:cs="Times New Roman"/>
          <w:b/>
          <w:sz w:val="28"/>
          <w:szCs w:val="28"/>
          <w:lang w:val="kk-KZ"/>
        </w:rPr>
      </w:pPr>
    </w:p>
    <w:p w:rsidR="00311D3A" w:rsidRDefault="00AE5ADA" w:rsidP="005F5568">
      <w:pPr>
        <w:tabs>
          <w:tab w:val="left" w:pos="0"/>
          <w:tab w:val="left" w:pos="284"/>
          <w:tab w:val="left" w:pos="426"/>
        </w:tabs>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Пайдаланылған ә</w:t>
      </w:r>
      <w:r w:rsidR="00311D3A" w:rsidRPr="00B355E6">
        <w:rPr>
          <w:rFonts w:ascii="Times New Roman" w:hAnsi="Times New Roman" w:cs="Times New Roman"/>
          <w:b/>
          <w:sz w:val="28"/>
          <w:szCs w:val="28"/>
          <w:lang w:val="kk-KZ"/>
        </w:rPr>
        <w:t>дебиеттер</w:t>
      </w:r>
      <w:r w:rsidRPr="00B355E6">
        <w:rPr>
          <w:rFonts w:ascii="Times New Roman" w:hAnsi="Times New Roman" w:cs="Times New Roman"/>
          <w:b/>
          <w:sz w:val="28"/>
          <w:szCs w:val="28"/>
          <w:lang w:val="kk-KZ"/>
        </w:rPr>
        <w:t>:</w:t>
      </w:r>
    </w:p>
    <w:p w:rsidR="0012579C" w:rsidRPr="00B355E6" w:rsidRDefault="0012579C" w:rsidP="005F5568">
      <w:pPr>
        <w:tabs>
          <w:tab w:val="left" w:pos="0"/>
          <w:tab w:val="left" w:pos="284"/>
          <w:tab w:val="left" w:pos="426"/>
        </w:tabs>
        <w:spacing w:after="0"/>
        <w:jc w:val="center"/>
        <w:rPr>
          <w:rFonts w:ascii="Times New Roman" w:hAnsi="Times New Roman" w:cs="Times New Roman"/>
          <w:sz w:val="28"/>
          <w:szCs w:val="28"/>
          <w:lang w:val="kk-KZ"/>
        </w:rPr>
      </w:pPr>
    </w:p>
    <w:p w:rsidR="0069003E" w:rsidRPr="00B355E6" w:rsidRDefault="0069003E" w:rsidP="00577F25">
      <w:pPr>
        <w:pStyle w:val="af1"/>
        <w:spacing w:line="276" w:lineRule="auto"/>
        <w:jc w:val="both"/>
        <w:rPr>
          <w:rFonts w:ascii="Times New Roman" w:hAnsi="Times New Roman"/>
          <w:bCs/>
          <w:noProof/>
          <w:sz w:val="28"/>
          <w:szCs w:val="28"/>
          <w:lang w:val="kk-KZ"/>
        </w:rPr>
      </w:pPr>
      <w:r w:rsidRPr="00B355E6">
        <w:rPr>
          <w:rFonts w:ascii="Times New Roman" w:hAnsi="Times New Roman"/>
          <w:sz w:val="28"/>
          <w:szCs w:val="28"/>
          <w:lang w:val="kk-KZ"/>
        </w:rPr>
        <w:t xml:space="preserve">1. Уәли Н.М. </w:t>
      </w:r>
      <w:r w:rsidRPr="00B355E6">
        <w:rPr>
          <w:rFonts w:ascii="Times New Roman" w:hAnsi="Times New Roman"/>
          <w:noProof/>
          <w:sz w:val="28"/>
          <w:szCs w:val="28"/>
          <w:lang w:val="kk-KZ"/>
        </w:rPr>
        <w:t xml:space="preserve">Қазақ сөз мәдениетінің теориялық </w:t>
      </w:r>
      <w:r w:rsidRPr="00B355E6">
        <w:rPr>
          <w:rFonts w:ascii="Times New Roman" w:hAnsi="Times New Roman"/>
          <w:bCs/>
          <w:noProof/>
          <w:kern w:val="32"/>
          <w:sz w:val="28"/>
          <w:szCs w:val="28"/>
          <w:lang w:val="kk-KZ"/>
        </w:rPr>
        <w:t>негіздері</w:t>
      </w:r>
      <w:r w:rsidRPr="00B355E6">
        <w:rPr>
          <w:rFonts w:ascii="Times New Roman" w:hAnsi="Times New Roman"/>
          <w:b/>
          <w:noProof/>
          <w:sz w:val="28"/>
          <w:szCs w:val="28"/>
          <w:lang w:val="kk-KZ"/>
        </w:rPr>
        <w:t xml:space="preserve">. </w:t>
      </w:r>
      <w:r w:rsidRPr="00B355E6">
        <w:rPr>
          <w:rFonts w:ascii="Times New Roman" w:hAnsi="Times New Roman"/>
          <w:noProof/>
          <w:sz w:val="28"/>
          <w:szCs w:val="28"/>
          <w:lang w:val="kk-KZ"/>
        </w:rPr>
        <w:t>Филология ғылымдарының докторы ғылыми дәрежесін алу үшін дайындаған диссертациясы.</w:t>
      </w:r>
      <w:r w:rsidR="001378C2" w:rsidRPr="00B355E6">
        <w:rPr>
          <w:rFonts w:ascii="Times New Roman" w:hAnsi="Times New Roman"/>
          <w:sz w:val="28"/>
          <w:szCs w:val="28"/>
          <w:lang w:val="kk-KZ"/>
        </w:rPr>
        <w:t xml:space="preserve">– Алматы, 2007 ж. - </w:t>
      </w:r>
      <w:r w:rsidRPr="00B355E6">
        <w:rPr>
          <w:rFonts w:ascii="Times New Roman" w:hAnsi="Times New Roman"/>
          <w:sz w:val="28"/>
          <w:szCs w:val="28"/>
          <w:lang w:val="kk-KZ"/>
        </w:rPr>
        <w:t>326 бет.</w:t>
      </w:r>
    </w:p>
    <w:p w:rsidR="00B8318A" w:rsidRPr="00B355E6" w:rsidRDefault="00B8318A" w:rsidP="00577F25">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2. </w:t>
      </w:r>
      <w:r w:rsidR="00117C2F" w:rsidRPr="00B355E6">
        <w:rPr>
          <w:rFonts w:ascii="Times New Roman" w:hAnsi="Times New Roman" w:cs="Times New Roman"/>
          <w:sz w:val="28"/>
          <w:szCs w:val="28"/>
          <w:lang w:val="kk-KZ"/>
        </w:rPr>
        <w:t>Балақаев М. Қазақ тілінің мәдениетінің мәселелері / М.Балақаев.-</w:t>
      </w:r>
      <w:r w:rsidR="00117C2F" w:rsidRPr="00B355E6">
        <w:rPr>
          <w:rFonts w:ascii="Times New Roman" w:hAnsi="Times New Roman" w:cs="Times New Roman"/>
          <w:sz w:val="28"/>
          <w:szCs w:val="28"/>
          <w:lang w:val="kk-KZ"/>
        </w:rPr>
        <w:br/>
        <w:t>Алматы:</w:t>
      </w:r>
      <w:r w:rsidR="00541688">
        <w:rPr>
          <w:rFonts w:ascii="Times New Roman" w:hAnsi="Times New Roman" w:cs="Times New Roman"/>
          <w:sz w:val="28"/>
          <w:szCs w:val="28"/>
          <w:lang w:val="kk-KZ"/>
        </w:rPr>
        <w:t xml:space="preserve"> </w:t>
      </w:r>
      <w:r w:rsidR="00117C2F" w:rsidRPr="00B355E6">
        <w:rPr>
          <w:rFonts w:ascii="Times New Roman" w:hAnsi="Times New Roman" w:cs="Times New Roman"/>
          <w:sz w:val="28"/>
          <w:szCs w:val="28"/>
          <w:lang w:val="kk-KZ"/>
        </w:rPr>
        <w:t>Қазақстан,1965.-186 б.</w:t>
      </w:r>
    </w:p>
    <w:p w:rsidR="00B8318A" w:rsidRPr="00B355E6" w:rsidRDefault="00B8318A" w:rsidP="0054168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3. </w:t>
      </w:r>
      <w:r w:rsidR="00541688">
        <w:rPr>
          <w:rFonts w:ascii="Times New Roman" w:hAnsi="Times New Roman" w:cs="Times New Roman"/>
          <w:sz w:val="28"/>
          <w:szCs w:val="28"/>
          <w:lang w:val="kk-KZ"/>
        </w:rPr>
        <w:t xml:space="preserve">Сыздық </w:t>
      </w:r>
      <w:r w:rsidR="00117C2F" w:rsidRPr="00B355E6">
        <w:rPr>
          <w:rFonts w:ascii="Times New Roman" w:hAnsi="Times New Roman" w:cs="Times New Roman"/>
          <w:sz w:val="28"/>
          <w:szCs w:val="28"/>
          <w:lang w:val="kk-KZ"/>
        </w:rPr>
        <w:t>Р. Тіл мәдени</w:t>
      </w:r>
      <w:r w:rsidR="00541688">
        <w:rPr>
          <w:rFonts w:ascii="Times New Roman" w:hAnsi="Times New Roman" w:cs="Times New Roman"/>
          <w:sz w:val="28"/>
          <w:szCs w:val="28"/>
          <w:lang w:val="kk-KZ"/>
        </w:rPr>
        <w:t>еті және оның проблемалары / Р.</w:t>
      </w:r>
      <w:r w:rsidR="00117C2F" w:rsidRPr="00B355E6">
        <w:rPr>
          <w:rFonts w:ascii="Times New Roman" w:hAnsi="Times New Roman" w:cs="Times New Roman"/>
          <w:sz w:val="28"/>
          <w:szCs w:val="28"/>
          <w:lang w:val="kk-KZ"/>
        </w:rPr>
        <w:t xml:space="preserve">Сыздық </w:t>
      </w:r>
      <w:r w:rsidR="00117C2F" w:rsidRPr="00B355E6">
        <w:rPr>
          <w:rFonts w:ascii="Times New Roman" w:hAnsi="Times New Roman" w:cs="Times New Roman"/>
          <w:sz w:val="28"/>
          <w:szCs w:val="28"/>
          <w:lang w:val="kk-KZ"/>
        </w:rPr>
        <w:br/>
        <w:t>// Тілдік норма және оның қа</w:t>
      </w:r>
      <w:r w:rsidR="001378C2" w:rsidRPr="00B355E6">
        <w:rPr>
          <w:rFonts w:ascii="Times New Roman" w:hAnsi="Times New Roman" w:cs="Times New Roman"/>
          <w:sz w:val="28"/>
          <w:szCs w:val="28"/>
          <w:lang w:val="kk-KZ"/>
        </w:rPr>
        <w:t>лыптануы.-Астана: Елорда,2001.-</w:t>
      </w:r>
      <w:r w:rsidRPr="00B355E6">
        <w:rPr>
          <w:rFonts w:ascii="Times New Roman" w:hAnsi="Times New Roman" w:cs="Times New Roman"/>
          <w:sz w:val="28"/>
          <w:szCs w:val="28"/>
          <w:lang w:val="kk-KZ"/>
        </w:rPr>
        <w:t>230</w:t>
      </w:r>
      <w:r w:rsidR="00117C2F" w:rsidRPr="00B355E6">
        <w:rPr>
          <w:rFonts w:ascii="Times New Roman" w:hAnsi="Times New Roman" w:cs="Times New Roman"/>
          <w:sz w:val="28"/>
          <w:szCs w:val="28"/>
          <w:lang w:val="kk-KZ"/>
        </w:rPr>
        <w:t>б.</w:t>
      </w:r>
    </w:p>
    <w:p w:rsidR="00B8318A" w:rsidRPr="00B355E6" w:rsidRDefault="00B8318A" w:rsidP="003B72F0">
      <w:pPr>
        <w:spacing w:after="0"/>
        <w:rPr>
          <w:rFonts w:ascii="Times New Roman" w:hAnsi="Times New Roman" w:cs="Times New Roman"/>
          <w:sz w:val="28"/>
          <w:szCs w:val="28"/>
          <w:lang w:val="kk-KZ"/>
        </w:rPr>
      </w:pPr>
      <w:r w:rsidRPr="00B355E6">
        <w:rPr>
          <w:rFonts w:ascii="Times New Roman" w:hAnsi="Times New Roman" w:cs="Times New Roman"/>
          <w:sz w:val="28"/>
          <w:szCs w:val="28"/>
        </w:rPr>
        <w:t>4.</w:t>
      </w:r>
      <w:r w:rsidR="00117C2F" w:rsidRPr="00B355E6">
        <w:rPr>
          <w:rFonts w:ascii="Times New Roman" w:hAnsi="Times New Roman" w:cs="Times New Roman"/>
          <w:sz w:val="28"/>
          <w:szCs w:val="28"/>
        </w:rPr>
        <w:t xml:space="preserve"> Педагогический словарь.-М.: Наука,1960.-774 с.</w:t>
      </w:r>
    </w:p>
    <w:p w:rsidR="00B8318A" w:rsidRPr="00B355E6" w:rsidRDefault="00B8318A" w:rsidP="0054168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rPr>
        <w:t>5.  </w:t>
      </w:r>
      <w:r w:rsidR="00117C2F" w:rsidRPr="00B355E6">
        <w:rPr>
          <w:rFonts w:ascii="Times New Roman" w:hAnsi="Times New Roman" w:cs="Times New Roman"/>
          <w:sz w:val="28"/>
          <w:szCs w:val="28"/>
        </w:rPr>
        <w:t xml:space="preserve">Ожегов   Л.И.   Лексикология.   Лексикография.   Культура   речи </w:t>
      </w:r>
      <w:r w:rsidR="00117C2F" w:rsidRPr="00B355E6">
        <w:rPr>
          <w:rFonts w:ascii="Times New Roman" w:hAnsi="Times New Roman" w:cs="Times New Roman"/>
          <w:sz w:val="28"/>
          <w:szCs w:val="28"/>
        </w:rPr>
        <w:br/>
        <w:t>/  Л.И. Ожегов. - М.: Высшая школа, 1974. - 352 с.</w:t>
      </w:r>
    </w:p>
    <w:p w:rsidR="00B8318A" w:rsidRPr="00B355E6" w:rsidRDefault="00B8318A" w:rsidP="0054168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rPr>
        <w:t>6. </w:t>
      </w:r>
      <w:r w:rsidR="00117C2F" w:rsidRPr="00B355E6">
        <w:rPr>
          <w:rFonts w:ascii="Times New Roman" w:hAnsi="Times New Roman" w:cs="Times New Roman"/>
          <w:sz w:val="28"/>
          <w:szCs w:val="28"/>
        </w:rPr>
        <w:t>Қ</w:t>
      </w:r>
      <w:r w:rsidR="001378C2" w:rsidRPr="00B355E6">
        <w:rPr>
          <w:rFonts w:ascii="Times New Roman" w:hAnsi="Times New Roman" w:cs="Times New Roman"/>
          <w:sz w:val="28"/>
          <w:szCs w:val="28"/>
        </w:rPr>
        <w:t>азақстан Совет энциклопедиясы. -</w:t>
      </w:r>
      <w:r w:rsidR="00117C2F" w:rsidRPr="00B355E6">
        <w:rPr>
          <w:rFonts w:ascii="Times New Roman" w:hAnsi="Times New Roman" w:cs="Times New Roman"/>
          <w:sz w:val="28"/>
          <w:szCs w:val="28"/>
        </w:rPr>
        <w:t xml:space="preserve">Алматы: ҚазССР Ғылым </w:t>
      </w:r>
      <w:r w:rsidR="00117C2F" w:rsidRPr="00B355E6">
        <w:rPr>
          <w:rFonts w:ascii="Times New Roman" w:hAnsi="Times New Roman" w:cs="Times New Roman"/>
          <w:sz w:val="28"/>
          <w:szCs w:val="28"/>
        </w:rPr>
        <w:br/>
        <w:t>Академиясы,1977.-631 б. Т.11.</w:t>
      </w:r>
    </w:p>
    <w:p w:rsidR="00B8318A" w:rsidRPr="00B355E6" w:rsidRDefault="00B8318A" w:rsidP="0054168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rPr>
        <w:t>7. </w:t>
      </w:r>
      <w:r w:rsidR="00117C2F" w:rsidRPr="00B355E6">
        <w:rPr>
          <w:rFonts w:ascii="Times New Roman" w:hAnsi="Times New Roman" w:cs="Times New Roman"/>
          <w:sz w:val="28"/>
          <w:szCs w:val="28"/>
        </w:rPr>
        <w:t>Педагогическая энциклопедия.</w:t>
      </w:r>
      <w:r w:rsidR="001378C2" w:rsidRPr="00B355E6">
        <w:rPr>
          <w:rFonts w:ascii="Times New Roman" w:hAnsi="Times New Roman" w:cs="Times New Roman"/>
          <w:sz w:val="28"/>
          <w:szCs w:val="28"/>
        </w:rPr>
        <w:t xml:space="preserve"> -</w:t>
      </w:r>
      <w:r w:rsidR="00117C2F" w:rsidRPr="00B355E6">
        <w:rPr>
          <w:rFonts w:ascii="Times New Roman" w:hAnsi="Times New Roman" w:cs="Times New Roman"/>
          <w:sz w:val="28"/>
          <w:szCs w:val="28"/>
        </w:rPr>
        <w:t>М.: Советская энциклопедия, 1965.-</w:t>
      </w:r>
      <w:r w:rsidR="00117C2F" w:rsidRPr="00B355E6">
        <w:rPr>
          <w:rFonts w:ascii="Times New Roman" w:hAnsi="Times New Roman" w:cs="Times New Roman"/>
          <w:sz w:val="28"/>
          <w:szCs w:val="28"/>
        </w:rPr>
        <w:br/>
        <w:t>311 с. Т.2.</w:t>
      </w:r>
    </w:p>
    <w:p w:rsidR="00B8318A" w:rsidRPr="00B355E6" w:rsidRDefault="00B8318A" w:rsidP="0054168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8. </w:t>
      </w:r>
      <w:r w:rsidR="00117C2F" w:rsidRPr="00B355E6">
        <w:rPr>
          <w:rFonts w:ascii="Times New Roman" w:hAnsi="Times New Roman" w:cs="Times New Roman"/>
          <w:sz w:val="28"/>
          <w:szCs w:val="28"/>
          <w:lang w:val="kk-KZ"/>
        </w:rPr>
        <w:t>Мейірманқұлова Т. Отбасы және тәрбие / Т. Мейірманқұлова //</w:t>
      </w:r>
      <w:r w:rsidR="00DF5B4E">
        <w:rPr>
          <w:rFonts w:ascii="Times New Roman" w:hAnsi="Times New Roman" w:cs="Times New Roman"/>
          <w:sz w:val="28"/>
          <w:szCs w:val="28"/>
          <w:lang w:val="kk-KZ"/>
        </w:rPr>
        <w:t xml:space="preserve"> </w:t>
      </w:r>
      <w:r w:rsidR="00117C2F" w:rsidRPr="00B355E6">
        <w:rPr>
          <w:rFonts w:ascii="Times New Roman" w:hAnsi="Times New Roman" w:cs="Times New Roman"/>
          <w:sz w:val="28"/>
          <w:szCs w:val="28"/>
          <w:lang w:val="kk-KZ"/>
        </w:rPr>
        <w:t>Ұлт</w:t>
      </w:r>
      <w:r w:rsidR="00117C2F" w:rsidRPr="00B355E6">
        <w:rPr>
          <w:rFonts w:ascii="Times New Roman" w:hAnsi="Times New Roman" w:cs="Times New Roman"/>
          <w:sz w:val="28"/>
          <w:szCs w:val="28"/>
          <w:lang w:val="kk-KZ"/>
        </w:rPr>
        <w:br/>
        <w:t>тағлымы.-2</w:t>
      </w:r>
      <w:r w:rsidRPr="00B355E6">
        <w:rPr>
          <w:rFonts w:ascii="Times New Roman" w:hAnsi="Times New Roman" w:cs="Times New Roman"/>
          <w:sz w:val="28"/>
          <w:szCs w:val="28"/>
          <w:lang w:val="kk-KZ"/>
        </w:rPr>
        <w:t xml:space="preserve">001.-№7.-Б.3-6 </w:t>
      </w:r>
      <w:r w:rsidRPr="00B355E6">
        <w:rPr>
          <w:rFonts w:ascii="Times New Roman" w:hAnsi="Times New Roman" w:cs="Times New Roman"/>
          <w:sz w:val="28"/>
          <w:szCs w:val="28"/>
          <w:lang w:val="kk-KZ"/>
        </w:rPr>
        <w:br/>
        <w:t>9. </w:t>
      </w:r>
      <w:r w:rsidR="00117C2F" w:rsidRPr="00B355E6">
        <w:rPr>
          <w:rFonts w:ascii="Times New Roman" w:hAnsi="Times New Roman" w:cs="Times New Roman"/>
          <w:sz w:val="28"/>
          <w:szCs w:val="28"/>
          <w:lang w:val="kk-KZ"/>
        </w:rPr>
        <w:t>Жапбаров А. Қазақ тілі стилистикасын оқыту негіздері.- Алматы:</w:t>
      </w:r>
      <w:r w:rsidR="00117C2F" w:rsidRPr="00B355E6">
        <w:rPr>
          <w:rFonts w:ascii="Times New Roman" w:hAnsi="Times New Roman" w:cs="Times New Roman"/>
          <w:sz w:val="28"/>
          <w:szCs w:val="28"/>
          <w:lang w:val="kk-KZ"/>
        </w:rPr>
        <w:br/>
        <w:t>Қазақ университеті, 1991.</w:t>
      </w:r>
      <w:r w:rsidR="001378C2" w:rsidRPr="00B355E6">
        <w:rPr>
          <w:rFonts w:ascii="Times New Roman" w:hAnsi="Times New Roman" w:cs="Times New Roman"/>
          <w:sz w:val="28"/>
          <w:szCs w:val="28"/>
          <w:lang w:val="kk-KZ"/>
        </w:rPr>
        <w:t xml:space="preserve"> </w:t>
      </w:r>
      <w:r w:rsidR="00117C2F" w:rsidRPr="00B355E6">
        <w:rPr>
          <w:rFonts w:ascii="Times New Roman" w:hAnsi="Times New Roman" w:cs="Times New Roman"/>
          <w:sz w:val="28"/>
          <w:szCs w:val="28"/>
          <w:lang w:val="kk-KZ"/>
        </w:rPr>
        <w:t>-156 б.</w:t>
      </w:r>
    </w:p>
    <w:p w:rsidR="00B8318A" w:rsidRPr="00B355E6" w:rsidRDefault="00B8318A" w:rsidP="0054168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10. Кунапьянова А.Д., Аубакирова Л.Р. </w:t>
      </w:r>
      <w:r w:rsidR="00117C2F" w:rsidRPr="00B355E6">
        <w:rPr>
          <w:rFonts w:ascii="Times New Roman" w:hAnsi="Times New Roman" w:cs="Times New Roman"/>
          <w:sz w:val="28"/>
          <w:szCs w:val="28"/>
          <w:lang w:val="kk-KZ"/>
        </w:rPr>
        <w:t xml:space="preserve">Тіл мәдениетінің өлшемдері </w:t>
      </w:r>
      <w:r w:rsidR="00117C2F" w:rsidRPr="00B355E6">
        <w:rPr>
          <w:rFonts w:ascii="Times New Roman" w:hAnsi="Times New Roman" w:cs="Times New Roman"/>
          <w:sz w:val="28"/>
          <w:szCs w:val="28"/>
          <w:lang w:val="kk-KZ"/>
        </w:rPr>
        <w:br/>
        <w:t>және оған қойылатын талаптар / А. Д. Кунапьянова, Л. Р.  Аубаки</w:t>
      </w:r>
      <w:r w:rsidR="000C495C" w:rsidRPr="00B355E6">
        <w:rPr>
          <w:rFonts w:ascii="Times New Roman" w:hAnsi="Times New Roman" w:cs="Times New Roman"/>
          <w:sz w:val="28"/>
          <w:szCs w:val="28"/>
          <w:lang w:val="kk-KZ"/>
        </w:rPr>
        <w:t>рова // «С. Аманжолов оқулары -</w:t>
      </w:r>
      <w:r w:rsidR="00117C2F" w:rsidRPr="00B355E6">
        <w:rPr>
          <w:rFonts w:ascii="Times New Roman" w:hAnsi="Times New Roman" w:cs="Times New Roman"/>
          <w:sz w:val="28"/>
          <w:szCs w:val="28"/>
          <w:lang w:val="kk-KZ"/>
        </w:rPr>
        <w:t>2004»: Халықаралық ғылыми-практикалық</w:t>
      </w:r>
      <w:r w:rsidR="00D75F9F">
        <w:rPr>
          <w:rFonts w:ascii="Times New Roman" w:hAnsi="Times New Roman" w:cs="Times New Roman"/>
          <w:sz w:val="28"/>
          <w:szCs w:val="28"/>
          <w:lang w:val="kk-KZ"/>
        </w:rPr>
        <w:t xml:space="preserve"> конференцияның материалдары.-</w:t>
      </w:r>
      <w:r w:rsidR="00117C2F" w:rsidRPr="00B355E6">
        <w:rPr>
          <w:rFonts w:ascii="Times New Roman" w:hAnsi="Times New Roman" w:cs="Times New Roman"/>
          <w:sz w:val="28"/>
          <w:szCs w:val="28"/>
          <w:lang w:val="kk-KZ"/>
        </w:rPr>
        <w:t>Өскемен: С. Аманжолов атындағы ШҚМУ баспасы,</w:t>
      </w:r>
      <w:r w:rsidR="000C495C" w:rsidRPr="00B355E6">
        <w:rPr>
          <w:rFonts w:ascii="Times New Roman" w:hAnsi="Times New Roman" w:cs="Times New Roman"/>
          <w:sz w:val="28"/>
          <w:szCs w:val="28"/>
          <w:lang w:val="kk-KZ"/>
        </w:rPr>
        <w:t xml:space="preserve"> </w:t>
      </w:r>
      <w:r w:rsidR="00117C2F" w:rsidRPr="00B355E6">
        <w:rPr>
          <w:rFonts w:ascii="Times New Roman" w:hAnsi="Times New Roman" w:cs="Times New Roman"/>
          <w:sz w:val="28"/>
          <w:szCs w:val="28"/>
          <w:lang w:val="kk-KZ"/>
        </w:rPr>
        <w:t>2004.-464 б.</w:t>
      </w:r>
    </w:p>
    <w:p w:rsidR="00B8318A" w:rsidRPr="00B355E6" w:rsidRDefault="00B8318A" w:rsidP="0054168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11. </w:t>
      </w:r>
      <w:r w:rsidR="00117C2F" w:rsidRPr="00B355E6">
        <w:rPr>
          <w:rFonts w:ascii="Times New Roman" w:hAnsi="Times New Roman" w:cs="Times New Roman"/>
          <w:sz w:val="28"/>
          <w:szCs w:val="28"/>
          <w:lang w:val="kk-KZ"/>
        </w:rPr>
        <w:t>Дәуітбекова Ж., Арын Е., Махамбетова Г. Қазақ тілін тереңдетіп</w:t>
      </w:r>
      <w:r w:rsidR="00117C2F" w:rsidRPr="00B355E6">
        <w:rPr>
          <w:rFonts w:ascii="Times New Roman" w:hAnsi="Times New Roman" w:cs="Times New Roman"/>
          <w:sz w:val="28"/>
          <w:szCs w:val="28"/>
          <w:lang w:val="kk-KZ"/>
        </w:rPr>
        <w:br/>
        <w:t>оқыту бағдарламасы / Ж. Дәуітб</w:t>
      </w:r>
      <w:r w:rsidR="001378C2" w:rsidRPr="00B355E6">
        <w:rPr>
          <w:rFonts w:ascii="Times New Roman" w:hAnsi="Times New Roman" w:cs="Times New Roman"/>
          <w:sz w:val="28"/>
          <w:szCs w:val="28"/>
          <w:lang w:val="kk-KZ"/>
        </w:rPr>
        <w:t>екова, Е.Арын, Г. Махамбетова. -</w:t>
      </w:r>
      <w:r w:rsidR="00117C2F" w:rsidRPr="00B355E6">
        <w:rPr>
          <w:rFonts w:ascii="Times New Roman" w:hAnsi="Times New Roman" w:cs="Times New Roman"/>
          <w:sz w:val="28"/>
          <w:szCs w:val="28"/>
          <w:lang w:val="kk-KZ"/>
        </w:rPr>
        <w:t>Алматы:</w:t>
      </w:r>
      <w:r w:rsidR="001378C2" w:rsidRPr="00B355E6">
        <w:rPr>
          <w:rFonts w:ascii="Times New Roman" w:hAnsi="Times New Roman" w:cs="Times New Roman"/>
          <w:sz w:val="28"/>
          <w:szCs w:val="28"/>
          <w:lang w:val="kk-KZ"/>
        </w:rPr>
        <w:t xml:space="preserve"> Жеті жарғыі, 2003.-72 </w:t>
      </w:r>
      <w:r w:rsidR="00117C2F" w:rsidRPr="00B355E6">
        <w:rPr>
          <w:rFonts w:ascii="Times New Roman" w:hAnsi="Times New Roman" w:cs="Times New Roman"/>
          <w:sz w:val="28"/>
          <w:szCs w:val="28"/>
          <w:lang w:val="kk-KZ"/>
        </w:rPr>
        <w:t>б.</w:t>
      </w:r>
    </w:p>
    <w:p w:rsidR="00B8318A" w:rsidRPr="00B355E6" w:rsidRDefault="00117C2F" w:rsidP="00D75F9F">
      <w:pPr>
        <w:spacing w:after="0"/>
        <w:rPr>
          <w:rFonts w:ascii="Times New Roman" w:hAnsi="Times New Roman" w:cs="Times New Roman"/>
          <w:sz w:val="28"/>
          <w:szCs w:val="28"/>
          <w:lang w:val="kk-KZ"/>
        </w:rPr>
      </w:pPr>
      <w:r w:rsidRPr="00B355E6">
        <w:rPr>
          <w:rFonts w:ascii="Times New Roman" w:hAnsi="Times New Roman" w:cs="Times New Roman"/>
          <w:sz w:val="28"/>
          <w:szCs w:val="28"/>
          <w:lang w:val="kk-KZ"/>
        </w:rPr>
        <w:t>1</w:t>
      </w:r>
      <w:r w:rsidR="00725C6B" w:rsidRPr="00B355E6">
        <w:rPr>
          <w:rFonts w:ascii="Times New Roman" w:hAnsi="Times New Roman" w:cs="Times New Roman"/>
          <w:sz w:val="28"/>
          <w:szCs w:val="28"/>
          <w:lang w:val="kk-KZ"/>
        </w:rPr>
        <w:t>2</w:t>
      </w:r>
      <w:r w:rsidR="00B8318A" w:rsidRPr="00B355E6">
        <w:rPr>
          <w:rFonts w:ascii="Times New Roman" w:hAnsi="Times New Roman" w:cs="Times New Roman"/>
          <w:sz w:val="28"/>
          <w:szCs w:val="28"/>
          <w:lang w:val="kk-KZ"/>
        </w:rPr>
        <w:t>. </w:t>
      </w:r>
      <w:r w:rsidRPr="00B355E6">
        <w:rPr>
          <w:rFonts w:ascii="Times New Roman" w:hAnsi="Times New Roman" w:cs="Times New Roman"/>
          <w:sz w:val="28"/>
          <w:szCs w:val="28"/>
          <w:lang w:val="kk-KZ"/>
        </w:rPr>
        <w:t>Балақаев М., Серғалиев М.  Қ</w:t>
      </w:r>
      <w:r w:rsidR="00D75F9F">
        <w:rPr>
          <w:rFonts w:ascii="Times New Roman" w:hAnsi="Times New Roman" w:cs="Times New Roman"/>
          <w:sz w:val="28"/>
          <w:szCs w:val="28"/>
          <w:lang w:val="kk-KZ"/>
        </w:rPr>
        <w:t xml:space="preserve">азақ тілінің мәдениеті: Оқулық </w:t>
      </w:r>
      <w:r w:rsidRPr="00B355E6">
        <w:rPr>
          <w:rFonts w:ascii="Times New Roman" w:hAnsi="Times New Roman" w:cs="Times New Roman"/>
          <w:sz w:val="28"/>
          <w:szCs w:val="28"/>
          <w:lang w:val="kk-KZ"/>
        </w:rPr>
        <w:t>/ М.Балақаев, М. Серғалиев.-Алматы:</w:t>
      </w:r>
      <w:r w:rsidR="001378C2" w:rsidRPr="00B355E6">
        <w:rPr>
          <w:rFonts w:ascii="Times New Roman" w:hAnsi="Times New Roman" w:cs="Times New Roman"/>
          <w:sz w:val="28"/>
          <w:szCs w:val="28"/>
          <w:lang w:val="kk-KZ"/>
        </w:rPr>
        <w:t xml:space="preserve"> </w:t>
      </w:r>
      <w:r w:rsidRPr="00B355E6">
        <w:rPr>
          <w:rFonts w:ascii="Times New Roman" w:hAnsi="Times New Roman" w:cs="Times New Roman"/>
          <w:sz w:val="28"/>
          <w:szCs w:val="28"/>
          <w:lang w:val="kk-KZ"/>
        </w:rPr>
        <w:t>Зият Пресс,2004.-140 б.</w:t>
      </w:r>
    </w:p>
    <w:p w:rsidR="00B8318A" w:rsidRPr="00B355E6" w:rsidRDefault="00725C6B" w:rsidP="00D75F9F">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13</w:t>
      </w:r>
      <w:r w:rsidR="00B8318A" w:rsidRPr="00B355E6">
        <w:rPr>
          <w:rFonts w:ascii="Times New Roman" w:hAnsi="Times New Roman" w:cs="Times New Roman"/>
          <w:sz w:val="28"/>
          <w:szCs w:val="28"/>
          <w:lang w:val="kk-KZ"/>
        </w:rPr>
        <w:t>. </w:t>
      </w:r>
      <w:r w:rsidR="00117C2F" w:rsidRPr="00B355E6">
        <w:rPr>
          <w:rFonts w:ascii="Times New Roman" w:hAnsi="Times New Roman" w:cs="Times New Roman"/>
          <w:sz w:val="28"/>
          <w:szCs w:val="28"/>
          <w:lang w:val="kk-KZ"/>
        </w:rPr>
        <w:t>Аубаки</w:t>
      </w:r>
      <w:r w:rsidR="001378C2" w:rsidRPr="00B355E6">
        <w:rPr>
          <w:rFonts w:ascii="Times New Roman" w:hAnsi="Times New Roman" w:cs="Times New Roman"/>
          <w:sz w:val="28"/>
          <w:szCs w:val="28"/>
          <w:lang w:val="kk-KZ"/>
        </w:rPr>
        <w:t>рова Л.Р. Кунапьянова А.</w:t>
      </w:r>
      <w:r w:rsidR="00D75F9F">
        <w:rPr>
          <w:rFonts w:ascii="Times New Roman" w:hAnsi="Times New Roman" w:cs="Times New Roman"/>
          <w:sz w:val="28"/>
          <w:szCs w:val="28"/>
          <w:lang w:val="kk-KZ"/>
        </w:rPr>
        <w:t xml:space="preserve">Д. Оқушылардың тіл мәдениетін </w:t>
      </w:r>
      <w:r w:rsidR="00117C2F" w:rsidRPr="00B355E6">
        <w:rPr>
          <w:rFonts w:ascii="Times New Roman" w:hAnsi="Times New Roman" w:cs="Times New Roman"/>
          <w:sz w:val="28"/>
          <w:szCs w:val="28"/>
          <w:lang w:val="kk-KZ"/>
        </w:rPr>
        <w:t>қалыптастырудағы отбасының орны /  Л. Р.  Аубакирова, А. Д. Кунапьянова</w:t>
      </w:r>
      <w:r w:rsidR="001A502A" w:rsidRPr="00B355E6">
        <w:rPr>
          <w:rFonts w:ascii="Times New Roman" w:hAnsi="Times New Roman" w:cs="Times New Roman"/>
          <w:sz w:val="28"/>
          <w:szCs w:val="28"/>
          <w:lang w:val="kk-KZ"/>
        </w:rPr>
        <w:t xml:space="preserve"> // С. Аманжолов атындағы ШҚМУ-</w:t>
      </w:r>
      <w:r w:rsidR="00117C2F" w:rsidRPr="00B355E6">
        <w:rPr>
          <w:rFonts w:ascii="Times New Roman" w:hAnsi="Times New Roman" w:cs="Times New Roman"/>
          <w:sz w:val="28"/>
          <w:szCs w:val="28"/>
          <w:lang w:val="kk-KZ"/>
        </w:rPr>
        <w:t>дың жас ғалымдары конференциясының баяндамалары.-Өскемен: С. Аманжолов атындағы ШҚМУ баспасы,2004.-392 б.</w:t>
      </w:r>
    </w:p>
    <w:p w:rsidR="00B8318A" w:rsidRPr="00B355E6" w:rsidRDefault="00725C6B" w:rsidP="00541688">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14</w:t>
      </w:r>
      <w:r w:rsidR="00B8318A" w:rsidRPr="00B355E6">
        <w:rPr>
          <w:rFonts w:ascii="Times New Roman" w:hAnsi="Times New Roman" w:cs="Times New Roman"/>
          <w:sz w:val="28"/>
          <w:szCs w:val="28"/>
          <w:lang w:val="kk-KZ"/>
        </w:rPr>
        <w:t>. </w:t>
      </w:r>
      <w:r w:rsidR="00117C2F" w:rsidRPr="00B355E6">
        <w:rPr>
          <w:rFonts w:ascii="Times New Roman" w:hAnsi="Times New Roman" w:cs="Times New Roman"/>
          <w:sz w:val="28"/>
          <w:szCs w:val="28"/>
          <w:lang w:val="kk-KZ"/>
        </w:rPr>
        <w:t>Қазақстан Республикасы Президентінің «Тілдерді қолдану мен дамы</w:t>
      </w:r>
      <w:r w:rsidR="001378C2" w:rsidRPr="00B355E6">
        <w:rPr>
          <w:rFonts w:ascii="Times New Roman" w:hAnsi="Times New Roman" w:cs="Times New Roman"/>
          <w:sz w:val="28"/>
          <w:szCs w:val="28"/>
          <w:lang w:val="kk-KZ"/>
        </w:rPr>
        <w:t xml:space="preserve">ту бағдарламасы». (1998 жыл 5 </w:t>
      </w:r>
      <w:r w:rsidR="00117C2F" w:rsidRPr="00B355E6">
        <w:rPr>
          <w:rFonts w:ascii="Times New Roman" w:hAnsi="Times New Roman" w:cs="Times New Roman"/>
          <w:sz w:val="28"/>
          <w:szCs w:val="28"/>
          <w:lang w:val="kk-KZ"/>
        </w:rPr>
        <w:t>қазан).</w:t>
      </w:r>
    </w:p>
    <w:p w:rsidR="00BF1CF7" w:rsidRPr="0083725C" w:rsidRDefault="00117C2F" w:rsidP="00BF1CF7">
      <w:p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1</w:t>
      </w:r>
      <w:r w:rsidR="00725C6B" w:rsidRPr="00B355E6">
        <w:rPr>
          <w:rFonts w:ascii="Times New Roman" w:hAnsi="Times New Roman" w:cs="Times New Roman"/>
          <w:sz w:val="28"/>
          <w:szCs w:val="28"/>
          <w:lang w:val="kk-KZ"/>
        </w:rPr>
        <w:t>5</w:t>
      </w:r>
      <w:r w:rsidR="00B8318A" w:rsidRPr="00B355E6">
        <w:rPr>
          <w:rFonts w:ascii="Times New Roman" w:hAnsi="Times New Roman" w:cs="Times New Roman"/>
          <w:sz w:val="28"/>
          <w:szCs w:val="28"/>
          <w:lang w:val="kk-KZ"/>
        </w:rPr>
        <w:t>. </w:t>
      </w:r>
      <w:r w:rsidRPr="00B355E6">
        <w:rPr>
          <w:rFonts w:ascii="Times New Roman" w:hAnsi="Times New Roman" w:cs="Times New Roman"/>
          <w:sz w:val="28"/>
          <w:szCs w:val="28"/>
          <w:lang w:val="kk-KZ"/>
        </w:rPr>
        <w:t>Тілдерді   қолдану   мен   дамытудың   2001-2010   жылдарға   арналған</w:t>
      </w:r>
      <w:r w:rsidR="00B8318A" w:rsidRPr="00B355E6">
        <w:rPr>
          <w:rFonts w:ascii="Times New Roman" w:hAnsi="Times New Roman" w:cs="Times New Roman"/>
          <w:sz w:val="28"/>
          <w:szCs w:val="28"/>
          <w:lang w:val="kk-KZ"/>
        </w:rPr>
        <w:t xml:space="preserve"> мемлекеттік бағдарламасы.</w:t>
      </w:r>
    </w:p>
    <w:p w:rsidR="00BF1CF7" w:rsidRPr="0083725C" w:rsidRDefault="00BF1CF7" w:rsidP="005F5568">
      <w:pPr>
        <w:spacing w:after="0"/>
        <w:jc w:val="center"/>
        <w:rPr>
          <w:rFonts w:ascii="Times New Roman" w:hAnsi="Times New Roman" w:cs="Times New Roman"/>
          <w:b/>
          <w:sz w:val="28"/>
          <w:szCs w:val="28"/>
          <w:lang w:val="kk-KZ"/>
        </w:rPr>
      </w:pPr>
    </w:p>
    <w:p w:rsidR="00CA118B" w:rsidRPr="00B355E6" w:rsidRDefault="00CA118B" w:rsidP="005F5568">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Мазмұны</w:t>
      </w:r>
    </w:p>
    <w:p w:rsidR="00CA118B" w:rsidRPr="00B355E6" w:rsidRDefault="00CA118B" w:rsidP="005F5568">
      <w:pPr>
        <w:numPr>
          <w:ilvl w:val="0"/>
          <w:numId w:val="1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Алғы сөз .......................................</w:t>
      </w:r>
      <w:r w:rsidR="00CB3A7C">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CB3A7C">
        <w:rPr>
          <w:rFonts w:ascii="Times New Roman" w:hAnsi="Times New Roman" w:cs="Times New Roman"/>
          <w:sz w:val="28"/>
          <w:szCs w:val="28"/>
          <w:lang w:val="kk-KZ"/>
        </w:rPr>
        <w:t>.........</w:t>
      </w:r>
      <w:r w:rsidRPr="00B355E6">
        <w:rPr>
          <w:rFonts w:ascii="Times New Roman" w:hAnsi="Times New Roman" w:cs="Times New Roman"/>
          <w:sz w:val="28"/>
          <w:szCs w:val="28"/>
          <w:lang w:val="kk-KZ"/>
        </w:rPr>
        <w:t>...............  3</w:t>
      </w:r>
    </w:p>
    <w:p w:rsidR="00CA118B" w:rsidRPr="00B355E6" w:rsidRDefault="008B1C86" w:rsidP="005F5568">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Баяндау хат</w:t>
      </w:r>
      <w:r w:rsidR="00CA118B" w:rsidRPr="00B355E6">
        <w:rPr>
          <w:rFonts w:ascii="Times New Roman" w:hAnsi="Times New Roman" w:cs="Times New Roman"/>
          <w:sz w:val="28"/>
          <w:szCs w:val="28"/>
          <w:lang w:val="kk-KZ"/>
        </w:rPr>
        <w:t xml:space="preserve"> ....................................................................</w:t>
      </w:r>
      <w:r w:rsidR="00F75F8B" w:rsidRPr="00B355E6">
        <w:rPr>
          <w:rFonts w:ascii="Times New Roman" w:hAnsi="Times New Roman" w:cs="Times New Roman"/>
          <w:sz w:val="28"/>
          <w:szCs w:val="28"/>
          <w:lang w:val="kk-KZ"/>
        </w:rPr>
        <w:t>.......</w:t>
      </w:r>
      <w:r w:rsidR="00CA118B" w:rsidRPr="00B355E6">
        <w:rPr>
          <w:rFonts w:ascii="Times New Roman" w:hAnsi="Times New Roman" w:cs="Times New Roman"/>
          <w:sz w:val="28"/>
          <w:szCs w:val="28"/>
          <w:lang w:val="kk-KZ"/>
        </w:rPr>
        <w:t>....</w:t>
      </w:r>
      <w:r w:rsidR="00CB3A7C">
        <w:rPr>
          <w:rFonts w:ascii="Times New Roman" w:hAnsi="Times New Roman" w:cs="Times New Roman"/>
          <w:sz w:val="28"/>
          <w:szCs w:val="28"/>
          <w:lang w:val="kk-KZ"/>
        </w:rPr>
        <w:t>.......</w:t>
      </w:r>
      <w:r>
        <w:rPr>
          <w:rFonts w:ascii="Times New Roman" w:hAnsi="Times New Roman" w:cs="Times New Roman"/>
          <w:sz w:val="28"/>
          <w:szCs w:val="28"/>
          <w:lang w:val="kk-KZ"/>
        </w:rPr>
        <w:t>..........</w:t>
      </w:r>
      <w:r w:rsidR="00CB3A7C">
        <w:rPr>
          <w:rFonts w:ascii="Times New Roman" w:hAnsi="Times New Roman" w:cs="Times New Roman"/>
          <w:sz w:val="28"/>
          <w:szCs w:val="28"/>
          <w:lang w:val="kk-KZ"/>
        </w:rPr>
        <w:t>.</w:t>
      </w:r>
      <w:r w:rsidR="00CA118B" w:rsidRPr="00B355E6">
        <w:rPr>
          <w:rFonts w:ascii="Times New Roman" w:hAnsi="Times New Roman" w:cs="Times New Roman"/>
          <w:sz w:val="28"/>
          <w:szCs w:val="28"/>
          <w:lang w:val="kk-KZ"/>
        </w:rPr>
        <w:t>......... 4</w:t>
      </w:r>
    </w:p>
    <w:p w:rsidR="00CA118B" w:rsidRPr="00B355E6" w:rsidRDefault="008B1C86" w:rsidP="005F5568">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Монолог</w:t>
      </w:r>
      <w:r w:rsidR="00CA118B" w:rsidRPr="00B355E6">
        <w:rPr>
          <w:rFonts w:ascii="Times New Roman" w:hAnsi="Times New Roman" w:cs="Times New Roman"/>
          <w:sz w:val="28"/>
          <w:szCs w:val="28"/>
          <w:lang w:val="kk-KZ"/>
        </w:rPr>
        <w:t xml:space="preserve"> .............................</w:t>
      </w:r>
      <w:r w:rsidR="00F75F8B" w:rsidRPr="00B355E6">
        <w:rPr>
          <w:rFonts w:ascii="Times New Roman" w:hAnsi="Times New Roman" w:cs="Times New Roman"/>
          <w:sz w:val="28"/>
          <w:szCs w:val="28"/>
          <w:lang w:val="kk-KZ"/>
        </w:rPr>
        <w:t>......</w:t>
      </w:r>
      <w:r w:rsidR="00CA118B" w:rsidRPr="00B355E6">
        <w:rPr>
          <w:rFonts w:ascii="Times New Roman" w:hAnsi="Times New Roman" w:cs="Times New Roman"/>
          <w:sz w:val="28"/>
          <w:szCs w:val="28"/>
          <w:lang w:val="kk-KZ"/>
        </w:rPr>
        <w:t>................</w:t>
      </w:r>
      <w:r>
        <w:rPr>
          <w:rFonts w:ascii="Times New Roman" w:hAnsi="Times New Roman" w:cs="Times New Roman"/>
          <w:sz w:val="28"/>
          <w:szCs w:val="28"/>
          <w:lang w:val="kk-KZ"/>
        </w:rPr>
        <w:t>....................................</w:t>
      </w:r>
      <w:r w:rsidR="00CA118B" w:rsidRPr="00B355E6">
        <w:rPr>
          <w:rFonts w:ascii="Times New Roman" w:hAnsi="Times New Roman" w:cs="Times New Roman"/>
          <w:sz w:val="28"/>
          <w:szCs w:val="28"/>
          <w:lang w:val="kk-KZ"/>
        </w:rPr>
        <w:t>.</w:t>
      </w:r>
      <w:r w:rsidR="00CB3A7C">
        <w:rPr>
          <w:rFonts w:ascii="Times New Roman" w:hAnsi="Times New Roman" w:cs="Times New Roman"/>
          <w:sz w:val="28"/>
          <w:szCs w:val="28"/>
          <w:lang w:val="kk-KZ"/>
        </w:rPr>
        <w:t>........</w:t>
      </w:r>
      <w:r w:rsidR="00CA118B" w:rsidRPr="00B355E6">
        <w:rPr>
          <w:rFonts w:ascii="Times New Roman" w:hAnsi="Times New Roman" w:cs="Times New Roman"/>
          <w:sz w:val="28"/>
          <w:szCs w:val="28"/>
          <w:lang w:val="kk-KZ"/>
        </w:rPr>
        <w:t>............... 5</w:t>
      </w:r>
    </w:p>
    <w:p w:rsidR="00CA118B" w:rsidRPr="00B355E6" w:rsidRDefault="00CA118B" w:rsidP="005F5568">
      <w:pPr>
        <w:numPr>
          <w:ilvl w:val="0"/>
          <w:numId w:val="1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Тілдік норма .....................................................</w:t>
      </w:r>
      <w:r w:rsidR="008B1C86">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CB3A7C">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264E86" w:rsidRPr="00B355E6">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F75F8B" w:rsidRPr="00B355E6">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264E86" w:rsidRPr="00B355E6">
        <w:rPr>
          <w:rFonts w:ascii="Times New Roman" w:hAnsi="Times New Roman" w:cs="Times New Roman"/>
          <w:sz w:val="28"/>
          <w:szCs w:val="28"/>
          <w:lang w:val="kk-KZ"/>
        </w:rPr>
        <w:t>..</w:t>
      </w:r>
      <w:r w:rsidRPr="00B355E6">
        <w:rPr>
          <w:rFonts w:ascii="Times New Roman" w:hAnsi="Times New Roman" w:cs="Times New Roman"/>
          <w:sz w:val="28"/>
          <w:szCs w:val="28"/>
          <w:lang w:val="kk-KZ"/>
        </w:rPr>
        <w:t>....... 6</w:t>
      </w:r>
    </w:p>
    <w:p w:rsidR="00CA118B" w:rsidRPr="00B355E6" w:rsidRDefault="00CA118B" w:rsidP="005F5568">
      <w:pPr>
        <w:numPr>
          <w:ilvl w:val="0"/>
          <w:numId w:val="1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Әдет-ғұрып энциклопедиясы ................................</w:t>
      </w:r>
      <w:r w:rsidR="00CB3A7C">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264E86" w:rsidRPr="00B355E6">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264E86" w:rsidRPr="00B355E6">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264E86" w:rsidRPr="00B355E6">
        <w:rPr>
          <w:rFonts w:ascii="Times New Roman" w:hAnsi="Times New Roman" w:cs="Times New Roman"/>
          <w:sz w:val="28"/>
          <w:szCs w:val="28"/>
          <w:lang w:val="kk-KZ"/>
        </w:rPr>
        <w:t>.</w:t>
      </w:r>
      <w:r w:rsidR="008B1C86">
        <w:rPr>
          <w:rFonts w:ascii="Times New Roman" w:hAnsi="Times New Roman" w:cs="Times New Roman"/>
          <w:sz w:val="28"/>
          <w:szCs w:val="28"/>
          <w:lang w:val="kk-KZ"/>
        </w:rPr>
        <w:t>..... 9</w:t>
      </w:r>
    </w:p>
    <w:p w:rsidR="008B1C86" w:rsidRDefault="008B1C86" w:rsidP="005F5568">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Семантика .......................................................................................................... 10</w:t>
      </w:r>
    </w:p>
    <w:p w:rsidR="00CA118B" w:rsidRDefault="00CA118B" w:rsidP="005F5568">
      <w:pPr>
        <w:numPr>
          <w:ilvl w:val="0"/>
          <w:numId w:val="1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Ар-ождан ...........................................</w:t>
      </w:r>
      <w:r w:rsidR="00CB3A7C">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264E86" w:rsidRPr="00B355E6">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264E86" w:rsidRPr="00B355E6">
        <w:rPr>
          <w:rFonts w:ascii="Times New Roman" w:hAnsi="Times New Roman" w:cs="Times New Roman"/>
          <w:sz w:val="28"/>
          <w:szCs w:val="28"/>
          <w:lang w:val="kk-KZ"/>
        </w:rPr>
        <w:t>.</w:t>
      </w:r>
      <w:r w:rsidR="00AC464C">
        <w:rPr>
          <w:rFonts w:ascii="Times New Roman" w:hAnsi="Times New Roman" w:cs="Times New Roman"/>
          <w:sz w:val="28"/>
          <w:szCs w:val="28"/>
          <w:lang w:val="kk-KZ"/>
        </w:rPr>
        <w:t>......... 13</w:t>
      </w:r>
    </w:p>
    <w:p w:rsidR="00CA118B" w:rsidRPr="00AC464C" w:rsidRDefault="00CA118B" w:rsidP="00AC464C">
      <w:pPr>
        <w:numPr>
          <w:ilvl w:val="0"/>
          <w:numId w:val="15"/>
        </w:numPr>
        <w:spacing w:after="0"/>
        <w:jc w:val="both"/>
        <w:rPr>
          <w:rFonts w:ascii="Times New Roman" w:hAnsi="Times New Roman" w:cs="Times New Roman"/>
          <w:sz w:val="28"/>
          <w:szCs w:val="28"/>
          <w:lang w:val="kk-KZ"/>
        </w:rPr>
      </w:pPr>
      <w:r w:rsidRPr="00AC464C">
        <w:rPr>
          <w:rFonts w:ascii="Times New Roman" w:hAnsi="Times New Roman" w:cs="Times New Roman"/>
          <w:sz w:val="28"/>
          <w:szCs w:val="28"/>
          <w:lang w:val="kk-KZ"/>
        </w:rPr>
        <w:t>Сөз әсерлігі .......................................................</w:t>
      </w:r>
      <w:r w:rsidR="00AC464C">
        <w:rPr>
          <w:rFonts w:ascii="Times New Roman" w:hAnsi="Times New Roman" w:cs="Times New Roman"/>
          <w:sz w:val="28"/>
          <w:szCs w:val="28"/>
          <w:lang w:val="kk-KZ"/>
        </w:rPr>
        <w:t>.........</w:t>
      </w:r>
      <w:r w:rsidRPr="00AC464C">
        <w:rPr>
          <w:rFonts w:ascii="Times New Roman" w:hAnsi="Times New Roman" w:cs="Times New Roman"/>
          <w:sz w:val="28"/>
          <w:szCs w:val="28"/>
          <w:lang w:val="kk-KZ"/>
        </w:rPr>
        <w:t>.......................</w:t>
      </w:r>
      <w:r w:rsidR="00264E86" w:rsidRPr="00AC464C">
        <w:rPr>
          <w:rFonts w:ascii="Times New Roman" w:hAnsi="Times New Roman" w:cs="Times New Roman"/>
          <w:sz w:val="28"/>
          <w:szCs w:val="28"/>
          <w:lang w:val="kk-KZ"/>
        </w:rPr>
        <w:t>.....</w:t>
      </w:r>
      <w:r w:rsidR="00AC464C">
        <w:rPr>
          <w:rFonts w:ascii="Times New Roman" w:hAnsi="Times New Roman" w:cs="Times New Roman"/>
          <w:sz w:val="28"/>
          <w:szCs w:val="28"/>
          <w:lang w:val="kk-KZ"/>
        </w:rPr>
        <w:t>............. 15</w:t>
      </w:r>
    </w:p>
    <w:p w:rsidR="00CA118B" w:rsidRDefault="00AC464C" w:rsidP="005F5568">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Парадигматика </w:t>
      </w:r>
      <w:r w:rsidR="00CA118B" w:rsidRPr="00B355E6">
        <w:rPr>
          <w:rFonts w:ascii="Times New Roman" w:hAnsi="Times New Roman" w:cs="Times New Roman"/>
          <w:sz w:val="28"/>
          <w:szCs w:val="28"/>
          <w:lang w:val="kk-KZ"/>
        </w:rPr>
        <w:t xml:space="preserve"> ................</w:t>
      </w:r>
      <w:r w:rsidR="00E378A8">
        <w:rPr>
          <w:rFonts w:ascii="Times New Roman" w:hAnsi="Times New Roman" w:cs="Times New Roman"/>
          <w:sz w:val="28"/>
          <w:szCs w:val="28"/>
          <w:lang w:val="kk-KZ"/>
        </w:rPr>
        <w:t>..........</w:t>
      </w:r>
      <w:r w:rsidR="00CA118B" w:rsidRPr="00B355E6">
        <w:rPr>
          <w:rFonts w:ascii="Times New Roman" w:hAnsi="Times New Roman" w:cs="Times New Roman"/>
          <w:sz w:val="28"/>
          <w:szCs w:val="28"/>
          <w:lang w:val="kk-KZ"/>
        </w:rPr>
        <w:t>........................................................</w:t>
      </w:r>
      <w:r w:rsidR="00264E86" w:rsidRPr="00B355E6">
        <w:rPr>
          <w:rFonts w:ascii="Times New Roman" w:hAnsi="Times New Roman" w:cs="Times New Roman"/>
          <w:sz w:val="28"/>
          <w:szCs w:val="28"/>
          <w:lang w:val="kk-KZ"/>
        </w:rPr>
        <w:t>....</w:t>
      </w:r>
      <w:r w:rsidR="00F75F8B" w:rsidRPr="00B355E6">
        <w:rPr>
          <w:rFonts w:ascii="Times New Roman" w:hAnsi="Times New Roman" w:cs="Times New Roman"/>
          <w:sz w:val="28"/>
          <w:szCs w:val="28"/>
          <w:lang w:val="kk-KZ"/>
        </w:rPr>
        <w:t>............ 1</w:t>
      </w:r>
      <w:r w:rsidR="00175AE3">
        <w:rPr>
          <w:rFonts w:ascii="Times New Roman" w:hAnsi="Times New Roman" w:cs="Times New Roman"/>
          <w:sz w:val="28"/>
          <w:szCs w:val="28"/>
          <w:lang w:val="kk-KZ"/>
        </w:rPr>
        <w:t>9</w:t>
      </w:r>
    </w:p>
    <w:p w:rsidR="00175AE3" w:rsidRPr="00B355E6" w:rsidRDefault="00175AE3" w:rsidP="005F5568">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Мәтін ......................................</w:t>
      </w:r>
      <w:r w:rsidR="00E378A8">
        <w:rPr>
          <w:rFonts w:ascii="Times New Roman" w:hAnsi="Times New Roman" w:cs="Times New Roman"/>
          <w:sz w:val="28"/>
          <w:szCs w:val="28"/>
          <w:lang w:val="kk-KZ"/>
        </w:rPr>
        <w:t>...............</w:t>
      </w:r>
      <w:r w:rsidR="00BA4356">
        <w:rPr>
          <w:rFonts w:ascii="Times New Roman" w:hAnsi="Times New Roman" w:cs="Times New Roman"/>
          <w:sz w:val="28"/>
          <w:szCs w:val="28"/>
          <w:lang w:val="kk-KZ"/>
        </w:rPr>
        <w:t>.</w:t>
      </w:r>
      <w:r>
        <w:rPr>
          <w:rFonts w:ascii="Times New Roman" w:hAnsi="Times New Roman" w:cs="Times New Roman"/>
          <w:sz w:val="28"/>
          <w:szCs w:val="28"/>
          <w:lang w:val="kk-KZ"/>
        </w:rPr>
        <w:t>...........................................................</w:t>
      </w:r>
      <w:r w:rsidR="00BA4356">
        <w:rPr>
          <w:rFonts w:ascii="Times New Roman" w:hAnsi="Times New Roman" w:cs="Times New Roman"/>
          <w:sz w:val="28"/>
          <w:szCs w:val="28"/>
          <w:lang w:val="kk-KZ"/>
        </w:rPr>
        <w:t xml:space="preserve">  </w:t>
      </w:r>
      <w:r>
        <w:rPr>
          <w:rFonts w:ascii="Times New Roman" w:hAnsi="Times New Roman" w:cs="Times New Roman"/>
          <w:sz w:val="28"/>
          <w:szCs w:val="28"/>
          <w:lang w:val="kk-KZ"/>
        </w:rPr>
        <w:t>23</w:t>
      </w:r>
    </w:p>
    <w:p w:rsidR="00CA118B" w:rsidRPr="00B355E6" w:rsidRDefault="00CA118B" w:rsidP="005F5568">
      <w:pPr>
        <w:numPr>
          <w:ilvl w:val="0"/>
          <w:numId w:val="1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Көркем сөз – көркем өнер ................</w:t>
      </w:r>
      <w:r w:rsidR="00E378A8">
        <w:rPr>
          <w:rFonts w:ascii="Times New Roman" w:hAnsi="Times New Roman" w:cs="Times New Roman"/>
          <w:sz w:val="28"/>
          <w:szCs w:val="28"/>
          <w:lang w:val="kk-KZ"/>
        </w:rPr>
        <w:t>.........</w:t>
      </w:r>
      <w:r w:rsidRPr="00B355E6">
        <w:rPr>
          <w:rFonts w:ascii="Times New Roman" w:hAnsi="Times New Roman" w:cs="Times New Roman"/>
          <w:sz w:val="28"/>
          <w:szCs w:val="28"/>
          <w:lang w:val="kk-KZ"/>
        </w:rPr>
        <w:t>............................................</w:t>
      </w:r>
      <w:r w:rsidR="00264E86" w:rsidRPr="00B355E6">
        <w:rPr>
          <w:rFonts w:ascii="Times New Roman" w:hAnsi="Times New Roman" w:cs="Times New Roman"/>
          <w:sz w:val="28"/>
          <w:szCs w:val="28"/>
          <w:lang w:val="kk-KZ"/>
        </w:rPr>
        <w:t>.....</w:t>
      </w:r>
      <w:r w:rsidR="00175AE3">
        <w:rPr>
          <w:rFonts w:ascii="Times New Roman" w:hAnsi="Times New Roman" w:cs="Times New Roman"/>
          <w:sz w:val="28"/>
          <w:szCs w:val="28"/>
          <w:lang w:val="kk-KZ"/>
        </w:rPr>
        <w:t>...... 24</w:t>
      </w:r>
    </w:p>
    <w:p w:rsidR="00CA118B" w:rsidRPr="0001705B" w:rsidRDefault="00175AE3" w:rsidP="0001705B">
      <w:pPr>
        <w:numPr>
          <w:ilvl w:val="0"/>
          <w:numId w:val="15"/>
        </w:numPr>
        <w:spacing w:after="0"/>
        <w:jc w:val="both"/>
        <w:rPr>
          <w:rFonts w:ascii="Times New Roman" w:hAnsi="Times New Roman" w:cs="Times New Roman"/>
          <w:sz w:val="28"/>
          <w:szCs w:val="28"/>
          <w:lang w:val="kk-KZ"/>
        </w:rPr>
      </w:pPr>
      <w:r w:rsidRPr="0001705B">
        <w:rPr>
          <w:rFonts w:ascii="Times New Roman" w:hAnsi="Times New Roman" w:cs="Times New Roman"/>
          <w:sz w:val="28"/>
          <w:szCs w:val="28"/>
          <w:lang w:val="kk-KZ"/>
        </w:rPr>
        <w:t xml:space="preserve"> </w:t>
      </w:r>
      <w:r w:rsidR="00CA118B" w:rsidRPr="0001705B">
        <w:rPr>
          <w:rFonts w:ascii="Times New Roman" w:hAnsi="Times New Roman" w:cs="Times New Roman"/>
          <w:sz w:val="28"/>
          <w:szCs w:val="28"/>
          <w:lang w:val="kk-KZ"/>
        </w:rPr>
        <w:t>Сөз атасы – құлақ ...............</w:t>
      </w:r>
      <w:r w:rsidR="00BA4356" w:rsidRPr="0001705B">
        <w:rPr>
          <w:rFonts w:ascii="Times New Roman" w:hAnsi="Times New Roman" w:cs="Times New Roman"/>
          <w:sz w:val="28"/>
          <w:szCs w:val="28"/>
          <w:lang w:val="kk-KZ"/>
        </w:rPr>
        <w:t>........</w:t>
      </w:r>
      <w:r w:rsidR="00CA118B" w:rsidRPr="0001705B">
        <w:rPr>
          <w:rFonts w:ascii="Times New Roman" w:hAnsi="Times New Roman" w:cs="Times New Roman"/>
          <w:sz w:val="28"/>
          <w:szCs w:val="28"/>
          <w:lang w:val="kk-KZ"/>
        </w:rPr>
        <w:t>...................................</w:t>
      </w:r>
      <w:r w:rsidR="00264E86" w:rsidRPr="0001705B">
        <w:rPr>
          <w:rFonts w:ascii="Times New Roman" w:hAnsi="Times New Roman" w:cs="Times New Roman"/>
          <w:sz w:val="28"/>
          <w:szCs w:val="28"/>
          <w:lang w:val="kk-KZ"/>
        </w:rPr>
        <w:t>......</w:t>
      </w:r>
      <w:r w:rsidR="00E378A8" w:rsidRPr="0001705B">
        <w:rPr>
          <w:rFonts w:ascii="Times New Roman" w:hAnsi="Times New Roman" w:cs="Times New Roman"/>
          <w:sz w:val="28"/>
          <w:szCs w:val="28"/>
          <w:lang w:val="kk-KZ"/>
        </w:rPr>
        <w:t>............................. 32</w:t>
      </w:r>
    </w:p>
    <w:p w:rsidR="00E378A8" w:rsidRDefault="00E378A8"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Дискурс ...............................................................</w:t>
      </w:r>
      <w:r w:rsidR="00BA4356">
        <w:rPr>
          <w:rFonts w:ascii="Times New Roman" w:hAnsi="Times New Roman" w:cs="Times New Roman"/>
          <w:sz w:val="28"/>
          <w:szCs w:val="28"/>
          <w:lang w:val="kk-KZ"/>
        </w:rPr>
        <w:t>...</w:t>
      </w:r>
      <w:r>
        <w:rPr>
          <w:rFonts w:ascii="Times New Roman" w:hAnsi="Times New Roman" w:cs="Times New Roman"/>
          <w:sz w:val="28"/>
          <w:szCs w:val="28"/>
          <w:lang w:val="kk-KZ"/>
        </w:rPr>
        <w:t>...........................................</w:t>
      </w:r>
      <w:r w:rsidR="00BA4356">
        <w:rPr>
          <w:rFonts w:ascii="Times New Roman" w:hAnsi="Times New Roman" w:cs="Times New Roman"/>
          <w:sz w:val="28"/>
          <w:szCs w:val="28"/>
          <w:lang w:val="kk-KZ"/>
        </w:rPr>
        <w:t xml:space="preserve">. </w:t>
      </w:r>
      <w:r>
        <w:rPr>
          <w:rFonts w:ascii="Times New Roman" w:hAnsi="Times New Roman" w:cs="Times New Roman"/>
          <w:sz w:val="28"/>
          <w:szCs w:val="28"/>
          <w:lang w:val="kk-KZ"/>
        </w:rPr>
        <w:t>36</w:t>
      </w:r>
    </w:p>
    <w:p w:rsidR="00E378A8" w:rsidRDefault="00E378A8"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Сауалнама және сұқбат ...............................................................</w:t>
      </w:r>
      <w:r w:rsidR="001F7448">
        <w:rPr>
          <w:rFonts w:ascii="Times New Roman" w:hAnsi="Times New Roman" w:cs="Times New Roman"/>
          <w:sz w:val="28"/>
          <w:szCs w:val="28"/>
          <w:lang w:val="kk-KZ"/>
        </w:rPr>
        <w:t>.</w:t>
      </w:r>
      <w:r>
        <w:rPr>
          <w:rFonts w:ascii="Times New Roman" w:hAnsi="Times New Roman" w:cs="Times New Roman"/>
          <w:sz w:val="28"/>
          <w:szCs w:val="28"/>
          <w:lang w:val="kk-KZ"/>
        </w:rPr>
        <w:t>................... 42</w:t>
      </w:r>
    </w:p>
    <w:p w:rsidR="001F7448" w:rsidRDefault="001F7448"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Мәтіндегі грамматикалық категориялар ........................................................ 53</w:t>
      </w:r>
    </w:p>
    <w:p w:rsidR="001F7448" w:rsidRDefault="004D6F56"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І</w:t>
      </w:r>
      <w:r w:rsidR="001F7448">
        <w:rPr>
          <w:rFonts w:ascii="Times New Roman" w:hAnsi="Times New Roman" w:cs="Times New Roman"/>
          <w:sz w:val="28"/>
          <w:szCs w:val="28"/>
          <w:lang w:val="kk-KZ"/>
        </w:rPr>
        <w:t xml:space="preserve">скери этикет </w:t>
      </w:r>
      <w:r>
        <w:rPr>
          <w:rFonts w:ascii="Times New Roman" w:hAnsi="Times New Roman" w:cs="Times New Roman"/>
          <w:sz w:val="28"/>
          <w:szCs w:val="28"/>
          <w:lang w:val="kk-KZ"/>
        </w:rPr>
        <w:t>..................................................................................................... 59</w:t>
      </w:r>
    </w:p>
    <w:p w:rsidR="004D6F56" w:rsidRDefault="004D6F56"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Еңбек келісімі. Келісімшарт ............................................................................ 61</w:t>
      </w:r>
    </w:p>
    <w:p w:rsidR="004D6F56" w:rsidRDefault="004D6F56"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D16">
        <w:rPr>
          <w:rFonts w:ascii="Times New Roman" w:hAnsi="Times New Roman" w:cs="Times New Roman"/>
          <w:sz w:val="28"/>
          <w:szCs w:val="28"/>
          <w:lang w:val="kk-KZ"/>
        </w:rPr>
        <w:t>Когнитивтік-қатысымдық сөйлеу әрекеттері ................................................ 75</w:t>
      </w:r>
    </w:p>
    <w:p w:rsidR="004F4D16" w:rsidRDefault="004F4D16"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Сөз дәлдігі ......................................................................................................... 76</w:t>
      </w:r>
    </w:p>
    <w:p w:rsidR="004F4D16" w:rsidRDefault="004F4D16"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A1333">
        <w:rPr>
          <w:rFonts w:ascii="Times New Roman" w:hAnsi="Times New Roman" w:cs="Times New Roman"/>
          <w:sz w:val="28"/>
          <w:szCs w:val="28"/>
          <w:lang w:val="kk-KZ"/>
        </w:rPr>
        <w:t>Тіл жүйесі .......................................................................................................... 80</w:t>
      </w:r>
    </w:p>
    <w:p w:rsidR="009A1333" w:rsidRDefault="009A1333"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Танысу. Сәлемдесу ........................................................................................... 85</w:t>
      </w:r>
    </w:p>
    <w:p w:rsidR="009A1333" w:rsidRDefault="009A1333"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Конституция ...................................................................................................... 90</w:t>
      </w:r>
    </w:p>
    <w:p w:rsidR="009A1333" w:rsidRDefault="009A1333"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E7675">
        <w:rPr>
          <w:rFonts w:ascii="Times New Roman" w:hAnsi="Times New Roman" w:cs="Times New Roman"/>
          <w:sz w:val="28"/>
          <w:szCs w:val="28"/>
          <w:lang w:val="kk-KZ"/>
        </w:rPr>
        <w:t>Хабарландыру ................................................................................................. 104</w:t>
      </w:r>
    </w:p>
    <w:p w:rsidR="006E7675" w:rsidRDefault="006E7675"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Іссапар ............................................................................................................. 118</w:t>
      </w:r>
    </w:p>
    <w:p w:rsidR="006E7675" w:rsidRDefault="004E4079"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Сөз қолдану мәдениеті </w:t>
      </w:r>
      <w:r w:rsidR="006E7675">
        <w:rPr>
          <w:rFonts w:ascii="Times New Roman" w:hAnsi="Times New Roman" w:cs="Times New Roman"/>
          <w:sz w:val="28"/>
          <w:szCs w:val="28"/>
          <w:lang w:val="kk-KZ"/>
        </w:rPr>
        <w:t>..</w:t>
      </w:r>
      <w:r>
        <w:rPr>
          <w:rFonts w:ascii="Times New Roman" w:hAnsi="Times New Roman" w:cs="Times New Roman"/>
          <w:sz w:val="28"/>
          <w:szCs w:val="28"/>
          <w:lang w:val="kk-KZ"/>
        </w:rPr>
        <w:t>...............................</w:t>
      </w:r>
      <w:r w:rsidR="006E7675">
        <w:rPr>
          <w:rFonts w:ascii="Times New Roman" w:hAnsi="Times New Roman" w:cs="Times New Roman"/>
          <w:sz w:val="28"/>
          <w:szCs w:val="28"/>
          <w:lang w:val="kk-KZ"/>
        </w:rPr>
        <w:t>......................</w:t>
      </w:r>
      <w:r>
        <w:rPr>
          <w:rFonts w:ascii="Times New Roman" w:hAnsi="Times New Roman" w:cs="Times New Roman"/>
          <w:sz w:val="28"/>
          <w:szCs w:val="28"/>
          <w:lang w:val="kk-KZ"/>
        </w:rPr>
        <w:t>............................ 1</w:t>
      </w:r>
      <w:r w:rsidR="006E7675">
        <w:rPr>
          <w:rFonts w:ascii="Times New Roman" w:hAnsi="Times New Roman" w:cs="Times New Roman"/>
          <w:sz w:val="28"/>
          <w:szCs w:val="28"/>
          <w:lang w:val="kk-KZ"/>
        </w:rPr>
        <w:t>23</w:t>
      </w:r>
    </w:p>
    <w:p w:rsidR="004E4079" w:rsidRDefault="004E4079"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Анықтама ........................................................................................................ 134</w:t>
      </w:r>
    </w:p>
    <w:p w:rsidR="004E4079" w:rsidRDefault="004E4079"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Жарғы ..................................................................................</w:t>
      </w:r>
      <w:r w:rsidR="00763904">
        <w:rPr>
          <w:rFonts w:ascii="Times New Roman" w:hAnsi="Times New Roman" w:cs="Times New Roman"/>
          <w:sz w:val="28"/>
          <w:szCs w:val="28"/>
          <w:lang w:val="kk-KZ"/>
        </w:rPr>
        <w:t>............................ 145</w:t>
      </w:r>
    </w:p>
    <w:p w:rsidR="004E4079" w:rsidRDefault="004E4079"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Тапсырмалар ................................................................................................... 147</w:t>
      </w:r>
    </w:p>
    <w:p w:rsidR="008760CB" w:rsidRDefault="008760CB" w:rsidP="00175AE3">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Тест .................................................................................................................. 1</w:t>
      </w:r>
      <w:r w:rsidR="00F0649B">
        <w:rPr>
          <w:rFonts w:ascii="Times New Roman" w:hAnsi="Times New Roman" w:cs="Times New Roman"/>
          <w:sz w:val="28"/>
          <w:szCs w:val="28"/>
          <w:lang w:val="kk-KZ"/>
        </w:rPr>
        <w:t>47</w:t>
      </w:r>
    </w:p>
    <w:p w:rsidR="00CA118B" w:rsidRPr="00B355E6" w:rsidRDefault="00F0649B" w:rsidP="005F5568">
      <w:pPr>
        <w:numPr>
          <w:ilvl w:val="0"/>
          <w:numId w:val="15"/>
        </w:num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A118B" w:rsidRPr="00B355E6">
        <w:rPr>
          <w:rFonts w:ascii="Times New Roman" w:hAnsi="Times New Roman" w:cs="Times New Roman"/>
          <w:sz w:val="28"/>
          <w:szCs w:val="28"/>
          <w:lang w:val="kk-KZ"/>
        </w:rPr>
        <w:t>Әдебиеттер ......................................................................................</w:t>
      </w:r>
      <w:r w:rsidR="00264E86" w:rsidRPr="00B355E6">
        <w:rPr>
          <w:rFonts w:ascii="Times New Roman" w:hAnsi="Times New Roman" w:cs="Times New Roman"/>
          <w:sz w:val="28"/>
          <w:szCs w:val="28"/>
          <w:lang w:val="kk-KZ"/>
        </w:rPr>
        <w:t>......</w:t>
      </w:r>
      <w:r w:rsidR="00CA118B" w:rsidRPr="00B355E6">
        <w:rPr>
          <w:rFonts w:ascii="Times New Roman" w:hAnsi="Times New Roman" w:cs="Times New Roman"/>
          <w:sz w:val="28"/>
          <w:szCs w:val="28"/>
          <w:lang w:val="kk-KZ"/>
        </w:rPr>
        <w:t>...</w:t>
      </w:r>
      <w:r w:rsidR="00CC5511">
        <w:rPr>
          <w:rFonts w:ascii="Times New Roman" w:hAnsi="Times New Roman" w:cs="Times New Roman"/>
          <w:sz w:val="28"/>
          <w:szCs w:val="28"/>
          <w:lang w:val="kk-KZ"/>
        </w:rPr>
        <w:t>....... 192</w:t>
      </w:r>
      <w:r w:rsidR="00CA118B" w:rsidRPr="00B355E6">
        <w:rPr>
          <w:rFonts w:ascii="Times New Roman" w:hAnsi="Times New Roman" w:cs="Times New Roman"/>
          <w:sz w:val="28"/>
          <w:szCs w:val="28"/>
          <w:lang w:val="kk-KZ"/>
        </w:rPr>
        <w:t xml:space="preserve"> </w:t>
      </w:r>
    </w:p>
    <w:p w:rsidR="00CA118B" w:rsidRPr="00B355E6" w:rsidRDefault="00CA118B" w:rsidP="005F5568">
      <w:pPr>
        <w:numPr>
          <w:ilvl w:val="0"/>
          <w:numId w:val="15"/>
        </w:numPr>
        <w:spacing w:after="0"/>
        <w:jc w:val="both"/>
        <w:rPr>
          <w:rFonts w:ascii="Times New Roman" w:hAnsi="Times New Roman" w:cs="Times New Roman"/>
          <w:sz w:val="28"/>
          <w:szCs w:val="28"/>
          <w:lang w:val="kk-KZ"/>
        </w:rPr>
      </w:pPr>
      <w:r w:rsidRPr="00B355E6">
        <w:rPr>
          <w:rFonts w:ascii="Times New Roman" w:hAnsi="Times New Roman" w:cs="Times New Roman"/>
          <w:sz w:val="28"/>
          <w:szCs w:val="28"/>
          <w:lang w:val="kk-KZ"/>
        </w:rPr>
        <w:t xml:space="preserve"> Мазмұны ..................................................................</w:t>
      </w:r>
      <w:r w:rsidR="00264E86" w:rsidRPr="00B355E6">
        <w:rPr>
          <w:rFonts w:ascii="Times New Roman" w:hAnsi="Times New Roman" w:cs="Times New Roman"/>
          <w:sz w:val="28"/>
          <w:szCs w:val="28"/>
          <w:lang w:val="kk-KZ"/>
        </w:rPr>
        <w:t>.....</w:t>
      </w:r>
      <w:r w:rsidR="009A1333">
        <w:rPr>
          <w:rFonts w:ascii="Times New Roman" w:hAnsi="Times New Roman" w:cs="Times New Roman"/>
          <w:sz w:val="28"/>
          <w:szCs w:val="28"/>
          <w:lang w:val="kk-KZ"/>
        </w:rPr>
        <w:t>.............................</w:t>
      </w:r>
      <w:r w:rsidR="00CC5511">
        <w:rPr>
          <w:rFonts w:ascii="Times New Roman" w:hAnsi="Times New Roman" w:cs="Times New Roman"/>
          <w:sz w:val="28"/>
          <w:szCs w:val="28"/>
          <w:lang w:val="kk-KZ"/>
        </w:rPr>
        <w:t>...... 193</w:t>
      </w:r>
    </w:p>
    <w:p w:rsidR="004525E8" w:rsidRPr="00B355E6" w:rsidRDefault="004525E8" w:rsidP="005F5568">
      <w:pPr>
        <w:spacing w:after="0"/>
        <w:jc w:val="both"/>
        <w:rPr>
          <w:rFonts w:ascii="Times New Roman" w:hAnsi="Times New Roman" w:cs="Times New Roman"/>
          <w:sz w:val="28"/>
          <w:szCs w:val="28"/>
          <w:lang w:val="kk-KZ"/>
        </w:rPr>
      </w:pPr>
    </w:p>
    <w:p w:rsidR="004525E8" w:rsidRPr="00B355E6" w:rsidRDefault="004525E8" w:rsidP="005F5568">
      <w:pPr>
        <w:spacing w:after="0"/>
        <w:jc w:val="both"/>
        <w:rPr>
          <w:rFonts w:ascii="Times New Roman" w:hAnsi="Times New Roman" w:cs="Times New Roman"/>
          <w:sz w:val="28"/>
          <w:szCs w:val="28"/>
          <w:lang w:val="kk-KZ"/>
        </w:rPr>
      </w:pPr>
    </w:p>
    <w:p w:rsidR="004525E8" w:rsidRPr="00B355E6" w:rsidRDefault="004525E8" w:rsidP="005F5568">
      <w:pPr>
        <w:spacing w:after="0"/>
        <w:jc w:val="both"/>
        <w:rPr>
          <w:rFonts w:ascii="Times New Roman" w:hAnsi="Times New Roman" w:cs="Times New Roman"/>
          <w:sz w:val="28"/>
          <w:szCs w:val="28"/>
          <w:lang w:val="kk-KZ"/>
        </w:rPr>
      </w:pPr>
    </w:p>
    <w:p w:rsidR="004525E8" w:rsidRPr="00B355E6" w:rsidRDefault="004525E8" w:rsidP="005F5568">
      <w:pPr>
        <w:spacing w:after="0"/>
        <w:jc w:val="both"/>
        <w:rPr>
          <w:rFonts w:ascii="Times New Roman" w:hAnsi="Times New Roman" w:cs="Times New Roman"/>
          <w:sz w:val="28"/>
          <w:szCs w:val="28"/>
          <w:lang w:val="kk-KZ"/>
        </w:rPr>
      </w:pPr>
    </w:p>
    <w:p w:rsidR="004525E8" w:rsidRPr="00B355E6" w:rsidRDefault="004525E8" w:rsidP="005F5568">
      <w:pPr>
        <w:spacing w:after="0"/>
        <w:jc w:val="both"/>
        <w:rPr>
          <w:rFonts w:ascii="Times New Roman" w:hAnsi="Times New Roman" w:cs="Times New Roman"/>
          <w:sz w:val="28"/>
          <w:szCs w:val="28"/>
          <w:lang w:val="kk-KZ"/>
        </w:rPr>
      </w:pPr>
    </w:p>
    <w:p w:rsidR="004525E8" w:rsidRPr="00B355E6" w:rsidRDefault="004525E8" w:rsidP="005F5568">
      <w:pPr>
        <w:spacing w:after="0"/>
        <w:jc w:val="both"/>
        <w:rPr>
          <w:rFonts w:ascii="Times New Roman" w:hAnsi="Times New Roman" w:cs="Times New Roman"/>
          <w:sz w:val="28"/>
          <w:szCs w:val="28"/>
          <w:lang w:val="kk-KZ"/>
        </w:rPr>
      </w:pPr>
    </w:p>
    <w:p w:rsidR="004525E8" w:rsidRPr="00B355E6" w:rsidRDefault="004525E8" w:rsidP="005F5568">
      <w:pPr>
        <w:spacing w:after="0"/>
        <w:jc w:val="both"/>
        <w:rPr>
          <w:rFonts w:ascii="Times New Roman" w:hAnsi="Times New Roman" w:cs="Times New Roman"/>
          <w:sz w:val="28"/>
          <w:szCs w:val="28"/>
          <w:lang w:val="kk-KZ"/>
        </w:rPr>
      </w:pPr>
    </w:p>
    <w:p w:rsidR="004525E8" w:rsidRPr="00B355E6" w:rsidRDefault="004525E8" w:rsidP="005F5568">
      <w:pPr>
        <w:spacing w:after="0"/>
        <w:jc w:val="both"/>
        <w:rPr>
          <w:rFonts w:ascii="Times New Roman" w:hAnsi="Times New Roman" w:cs="Times New Roman"/>
          <w:sz w:val="28"/>
          <w:szCs w:val="28"/>
          <w:lang w:val="kk-KZ"/>
        </w:rPr>
      </w:pPr>
    </w:p>
    <w:p w:rsidR="004525E8" w:rsidRPr="00B355E6" w:rsidRDefault="004525E8" w:rsidP="005F5568">
      <w:pPr>
        <w:spacing w:after="0"/>
        <w:jc w:val="both"/>
        <w:rPr>
          <w:rFonts w:ascii="Times New Roman" w:hAnsi="Times New Roman" w:cs="Times New Roman"/>
          <w:sz w:val="28"/>
          <w:szCs w:val="28"/>
          <w:lang w:val="kk-KZ"/>
        </w:rPr>
      </w:pPr>
    </w:p>
    <w:p w:rsidR="004525E8" w:rsidRDefault="004525E8" w:rsidP="005F5568">
      <w:pPr>
        <w:spacing w:after="0"/>
        <w:jc w:val="both"/>
        <w:rPr>
          <w:rFonts w:ascii="Times New Roman" w:hAnsi="Times New Roman" w:cs="Times New Roman"/>
          <w:sz w:val="28"/>
          <w:szCs w:val="28"/>
          <w:lang w:val="kk-KZ"/>
        </w:rPr>
      </w:pPr>
    </w:p>
    <w:p w:rsidR="00DF5B4E" w:rsidRDefault="00DF5B4E" w:rsidP="005F5568">
      <w:pPr>
        <w:spacing w:after="0"/>
        <w:jc w:val="both"/>
        <w:rPr>
          <w:rFonts w:ascii="Times New Roman" w:hAnsi="Times New Roman" w:cs="Times New Roman"/>
          <w:sz w:val="28"/>
          <w:szCs w:val="28"/>
          <w:lang w:val="kk-KZ"/>
        </w:rPr>
      </w:pPr>
    </w:p>
    <w:p w:rsidR="00DF5B4E" w:rsidRDefault="00DF5B4E" w:rsidP="005F5568">
      <w:pPr>
        <w:spacing w:after="0"/>
        <w:jc w:val="both"/>
        <w:rPr>
          <w:rFonts w:ascii="Times New Roman" w:hAnsi="Times New Roman" w:cs="Times New Roman"/>
          <w:sz w:val="28"/>
          <w:szCs w:val="28"/>
          <w:lang w:val="kk-KZ"/>
        </w:rPr>
      </w:pPr>
    </w:p>
    <w:p w:rsidR="00DF5B4E" w:rsidRPr="00BF1CF7" w:rsidRDefault="00DF5B4E" w:rsidP="005F5568">
      <w:pPr>
        <w:spacing w:after="0"/>
        <w:jc w:val="both"/>
        <w:rPr>
          <w:rFonts w:ascii="Times New Roman" w:hAnsi="Times New Roman" w:cs="Times New Roman"/>
          <w:sz w:val="28"/>
          <w:szCs w:val="28"/>
          <w:lang w:val="en-US"/>
        </w:rPr>
      </w:pPr>
    </w:p>
    <w:p w:rsidR="004525E8" w:rsidRPr="00B355E6" w:rsidRDefault="004525E8" w:rsidP="005F5568">
      <w:pPr>
        <w:spacing w:after="0"/>
        <w:jc w:val="center"/>
        <w:rPr>
          <w:rFonts w:ascii="Times New Roman" w:hAnsi="Times New Roman" w:cs="Times New Roman"/>
          <w:b/>
          <w:sz w:val="28"/>
          <w:szCs w:val="28"/>
          <w:lang w:val="sr-Cyrl-CS"/>
        </w:rPr>
      </w:pPr>
    </w:p>
    <w:p w:rsidR="004525E8" w:rsidRPr="00B355E6" w:rsidRDefault="004525E8" w:rsidP="005F5568">
      <w:pPr>
        <w:spacing w:after="0"/>
        <w:jc w:val="center"/>
        <w:rPr>
          <w:rFonts w:ascii="Times New Roman" w:hAnsi="Times New Roman" w:cs="Times New Roman"/>
          <w:b/>
          <w:sz w:val="28"/>
          <w:szCs w:val="28"/>
          <w:lang w:val="sr-Cyrl-CS"/>
        </w:rPr>
      </w:pPr>
      <w:r w:rsidRPr="00B355E6">
        <w:rPr>
          <w:rFonts w:ascii="Times New Roman" w:hAnsi="Times New Roman" w:cs="Times New Roman"/>
          <w:b/>
          <w:sz w:val="28"/>
          <w:szCs w:val="28"/>
          <w:lang w:val="sr-Cyrl-CS"/>
        </w:rPr>
        <w:t>Тұрабаева Ләззат Қалықұлқызы</w:t>
      </w:r>
    </w:p>
    <w:p w:rsidR="004525E8" w:rsidRPr="00B355E6" w:rsidRDefault="004525E8" w:rsidP="005F5568">
      <w:pPr>
        <w:spacing w:after="0"/>
        <w:jc w:val="center"/>
        <w:rPr>
          <w:rFonts w:ascii="Times New Roman" w:hAnsi="Times New Roman" w:cs="Times New Roman"/>
          <w:b/>
          <w:sz w:val="28"/>
          <w:szCs w:val="28"/>
          <w:lang w:val="kk-KZ"/>
        </w:rPr>
      </w:pPr>
      <w:r w:rsidRPr="00B355E6">
        <w:rPr>
          <w:rFonts w:ascii="Times New Roman" w:hAnsi="Times New Roman" w:cs="Times New Roman"/>
          <w:b/>
          <w:sz w:val="28"/>
          <w:szCs w:val="28"/>
          <w:lang w:val="kk-KZ"/>
        </w:rPr>
        <w:t>Есболаева Индира Абайқызы</w:t>
      </w:r>
    </w:p>
    <w:p w:rsidR="004525E8" w:rsidRPr="00B355E6" w:rsidRDefault="004525E8" w:rsidP="005F5568">
      <w:pPr>
        <w:spacing w:after="0"/>
        <w:rPr>
          <w:rFonts w:ascii="Times New Roman" w:hAnsi="Times New Roman" w:cs="Times New Roman"/>
          <w:b/>
          <w:sz w:val="28"/>
          <w:szCs w:val="28"/>
          <w:lang w:val="kk-KZ"/>
        </w:rPr>
      </w:pPr>
    </w:p>
    <w:p w:rsidR="004525E8" w:rsidRPr="00B355E6" w:rsidRDefault="004525E8" w:rsidP="005F5568">
      <w:pPr>
        <w:spacing w:after="0"/>
        <w:jc w:val="center"/>
        <w:rPr>
          <w:rFonts w:ascii="Times New Roman" w:hAnsi="Times New Roman" w:cs="Times New Roman"/>
          <w:b/>
          <w:sz w:val="28"/>
          <w:szCs w:val="28"/>
          <w:lang w:val="sr-Cyrl-CS"/>
        </w:rPr>
      </w:pPr>
      <w:r w:rsidRPr="00B355E6">
        <w:rPr>
          <w:rFonts w:ascii="Times New Roman" w:hAnsi="Times New Roman" w:cs="Times New Roman"/>
          <w:b/>
          <w:sz w:val="28"/>
          <w:szCs w:val="28"/>
          <w:lang w:val="sr-Cyrl-CS"/>
        </w:rPr>
        <w:t>ҚАЗАҚ ТІЛІНДЕГІ СӨЙЛЕУ МӘДЕНИЕТІ ЖӘНЕ КОММУНИКАЦИЯ</w:t>
      </w:r>
    </w:p>
    <w:p w:rsidR="004525E8" w:rsidRPr="00B355E6" w:rsidRDefault="004525E8" w:rsidP="005F5568">
      <w:pPr>
        <w:spacing w:after="0"/>
        <w:jc w:val="center"/>
        <w:rPr>
          <w:rFonts w:ascii="Times New Roman" w:hAnsi="Times New Roman" w:cs="Times New Roman"/>
          <w:b/>
          <w:sz w:val="28"/>
          <w:szCs w:val="28"/>
          <w:lang w:val="sr-Cyrl-CS"/>
        </w:rPr>
      </w:pPr>
    </w:p>
    <w:p w:rsidR="004525E8" w:rsidRPr="00B355E6" w:rsidRDefault="00DF5B4E" w:rsidP="005F5568">
      <w:pPr>
        <w:spacing w:after="0"/>
        <w:ind w:firstLine="540"/>
        <w:jc w:val="center"/>
        <w:rPr>
          <w:rFonts w:ascii="Times New Roman" w:hAnsi="Times New Roman" w:cs="Times New Roman"/>
          <w:sz w:val="28"/>
          <w:szCs w:val="28"/>
          <w:lang w:val="kk-KZ"/>
        </w:rPr>
      </w:pPr>
      <w:r>
        <w:rPr>
          <w:rFonts w:ascii="Times New Roman" w:hAnsi="Times New Roman" w:cs="Times New Roman"/>
          <w:sz w:val="28"/>
          <w:szCs w:val="28"/>
          <w:lang w:val="kk-KZ"/>
        </w:rPr>
        <w:t>Басылуға 28.0</w:t>
      </w:r>
      <w:r w:rsidR="001C0159">
        <w:rPr>
          <w:rFonts w:ascii="Times New Roman" w:hAnsi="Times New Roman" w:cs="Times New Roman"/>
          <w:sz w:val="28"/>
          <w:szCs w:val="28"/>
          <w:lang w:val="kk-KZ"/>
        </w:rPr>
        <w:t>4</w:t>
      </w:r>
      <w:r w:rsidR="004525E8" w:rsidRPr="00B355E6">
        <w:rPr>
          <w:rFonts w:ascii="Times New Roman" w:hAnsi="Times New Roman" w:cs="Times New Roman"/>
          <w:sz w:val="28"/>
          <w:szCs w:val="28"/>
          <w:lang w:val="kk-KZ"/>
        </w:rPr>
        <w:t>.201</w:t>
      </w:r>
      <w:r>
        <w:rPr>
          <w:rFonts w:ascii="Times New Roman" w:hAnsi="Times New Roman" w:cs="Times New Roman"/>
          <w:sz w:val="28"/>
          <w:szCs w:val="28"/>
          <w:lang w:val="sr-Cyrl-CS"/>
        </w:rPr>
        <w:t>8</w:t>
      </w:r>
      <w:r w:rsidR="004525E8" w:rsidRPr="00B355E6">
        <w:rPr>
          <w:rFonts w:ascii="Times New Roman" w:hAnsi="Times New Roman" w:cs="Times New Roman"/>
          <w:sz w:val="28"/>
          <w:szCs w:val="28"/>
          <w:lang w:val="kk-KZ"/>
        </w:rPr>
        <w:t>ж. қол қойылды.</w:t>
      </w:r>
    </w:p>
    <w:p w:rsidR="004525E8" w:rsidRPr="00B355E6" w:rsidRDefault="004525E8" w:rsidP="005F5568">
      <w:pPr>
        <w:spacing w:after="0"/>
        <w:jc w:val="center"/>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Формат 60х90 1/16 Гарнитура  «Times New Roman»</w:t>
      </w:r>
    </w:p>
    <w:p w:rsidR="004525E8" w:rsidRPr="00B355E6" w:rsidRDefault="001C0159" w:rsidP="005F5568">
      <w:pPr>
        <w:spacing w:after="0"/>
        <w:jc w:val="cente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Шартты баспа табағы 12</w:t>
      </w:r>
      <w:r w:rsidR="004525E8" w:rsidRPr="00B355E6">
        <w:rPr>
          <w:rFonts w:ascii="Times New Roman" w:hAnsi="Times New Roman" w:cs="Times New Roman"/>
          <w:color w:val="000000"/>
          <w:sz w:val="28"/>
          <w:szCs w:val="28"/>
          <w:lang w:val="kk-KZ"/>
        </w:rPr>
        <w:t>. Таралымы 500.</w:t>
      </w:r>
    </w:p>
    <w:p w:rsidR="004525E8" w:rsidRPr="00B355E6" w:rsidRDefault="004525E8" w:rsidP="005F5568">
      <w:pPr>
        <w:spacing w:after="0"/>
        <w:rPr>
          <w:rFonts w:ascii="Times New Roman" w:hAnsi="Times New Roman" w:cs="Times New Roman"/>
          <w:color w:val="000000"/>
          <w:sz w:val="28"/>
          <w:szCs w:val="28"/>
          <w:lang w:val="kk-KZ"/>
        </w:rPr>
      </w:pPr>
    </w:p>
    <w:p w:rsidR="004525E8" w:rsidRPr="00B355E6" w:rsidRDefault="004525E8" w:rsidP="005F5568">
      <w:pPr>
        <w:pStyle w:val="af6"/>
        <w:spacing w:before="0" w:beforeAutospacing="0" w:after="0" w:afterAutospacing="0" w:line="276" w:lineRule="auto"/>
        <w:jc w:val="both"/>
        <w:textAlignment w:val="baseline"/>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 М.Әуезов атындағы Оңтүстік Қазақстан мемлекеттік университетінің баспасы</w:t>
      </w:r>
    </w:p>
    <w:p w:rsidR="004525E8" w:rsidRPr="00B355E6" w:rsidRDefault="004525E8" w:rsidP="005F5568">
      <w:pPr>
        <w:pStyle w:val="af6"/>
        <w:spacing w:before="0" w:beforeAutospacing="0" w:after="0" w:afterAutospacing="0" w:line="276" w:lineRule="auto"/>
        <w:textAlignment w:val="baseline"/>
        <w:rPr>
          <w:rFonts w:ascii="Times New Roman" w:hAnsi="Times New Roman" w:cs="Times New Roman"/>
          <w:color w:val="000000"/>
          <w:sz w:val="28"/>
          <w:szCs w:val="28"/>
          <w:lang w:val="kk-KZ"/>
        </w:rPr>
      </w:pPr>
    </w:p>
    <w:p w:rsidR="004525E8" w:rsidRPr="00B355E6" w:rsidRDefault="004525E8" w:rsidP="005F5568">
      <w:pPr>
        <w:pStyle w:val="af6"/>
        <w:spacing w:before="0" w:beforeAutospacing="0" w:after="0" w:afterAutospacing="0" w:line="276" w:lineRule="auto"/>
        <w:jc w:val="both"/>
        <w:textAlignment w:val="baseline"/>
        <w:rPr>
          <w:rFonts w:ascii="Times New Roman" w:hAnsi="Times New Roman" w:cs="Times New Roman"/>
          <w:color w:val="000000"/>
          <w:sz w:val="28"/>
          <w:szCs w:val="28"/>
          <w:lang w:val="kk-KZ"/>
        </w:rPr>
      </w:pPr>
      <w:r w:rsidRPr="00B355E6">
        <w:rPr>
          <w:rFonts w:ascii="Times New Roman" w:hAnsi="Times New Roman" w:cs="Times New Roman"/>
          <w:color w:val="000000"/>
          <w:sz w:val="28"/>
          <w:szCs w:val="28"/>
          <w:lang w:val="kk-KZ"/>
        </w:rPr>
        <w:t>М.Әуезов атындағы ОҚМУ баспа орталығы, Шымкент қ., Тәуке хан даңғылы  5</w:t>
      </w:r>
    </w:p>
    <w:p w:rsidR="004525E8" w:rsidRPr="00B355E6" w:rsidRDefault="004525E8" w:rsidP="005F5568">
      <w:pPr>
        <w:pStyle w:val="af6"/>
        <w:spacing w:before="0" w:beforeAutospacing="0" w:after="0" w:afterAutospacing="0" w:line="276" w:lineRule="auto"/>
        <w:textAlignment w:val="baseline"/>
        <w:rPr>
          <w:rFonts w:ascii="Times New Roman" w:hAnsi="Times New Roman" w:cs="Times New Roman"/>
          <w:color w:val="000000"/>
          <w:sz w:val="28"/>
          <w:szCs w:val="28"/>
          <w:lang w:val="kk-KZ"/>
        </w:rPr>
      </w:pPr>
    </w:p>
    <w:p w:rsidR="004525E8" w:rsidRPr="00B355E6" w:rsidRDefault="004525E8" w:rsidP="005F5568">
      <w:pPr>
        <w:pStyle w:val="af6"/>
        <w:spacing w:before="0" w:beforeAutospacing="0" w:after="0" w:afterAutospacing="0" w:line="276" w:lineRule="auto"/>
        <w:textAlignment w:val="baseline"/>
        <w:rPr>
          <w:rStyle w:val="apple-converted-space"/>
          <w:rFonts w:ascii="Times New Roman" w:hAnsi="Times New Roman" w:cs="Times New Roman"/>
          <w:b/>
          <w:color w:val="000000"/>
          <w:sz w:val="28"/>
          <w:szCs w:val="28"/>
          <w:lang w:val="kk-KZ"/>
        </w:rPr>
      </w:pPr>
      <w:r w:rsidRPr="00B355E6">
        <w:rPr>
          <w:rFonts w:ascii="Times New Roman" w:hAnsi="Times New Roman" w:cs="Times New Roman"/>
          <w:color w:val="000000"/>
          <w:sz w:val="28"/>
          <w:szCs w:val="28"/>
          <w:lang w:val="kk-KZ"/>
        </w:rPr>
        <w:t>© Мәліметтер БО қойылады</w:t>
      </w:r>
    </w:p>
    <w:sectPr w:rsidR="004525E8" w:rsidRPr="00B355E6" w:rsidSect="00DB2DFA">
      <w:headerReference w:type="default" r:id="rId115"/>
      <w:footerReference w:type="default" r:id="rId116"/>
      <w:pgSz w:w="11906" w:h="16838"/>
      <w:pgMar w:top="1134" w:right="850" w:bottom="1134" w:left="1134"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55D6E" w:rsidRDefault="00A55D6E" w:rsidP="007377DE">
      <w:pPr>
        <w:spacing w:after="0" w:line="240" w:lineRule="auto"/>
      </w:pPr>
      <w:r>
        <w:separator/>
      </w:r>
    </w:p>
  </w:endnote>
  <w:endnote w:type="continuationSeparator" w:id="1">
    <w:p w:rsidR="00A55D6E" w:rsidRDefault="00A55D6E" w:rsidP="007377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 New R Kaz">
    <w:altName w:val="Times New Roman"/>
    <w:panose1 w:val="02020500000000000000"/>
    <w:charset w:val="00"/>
    <w:family w:val="roman"/>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80"/>
    <w:family w:val="swiss"/>
    <w:pitch w:val="variable"/>
    <w:sig w:usb0="F7FFAFFF" w:usb1="E9DFFFFF" w:usb2="0000003F" w:usb3="00000000" w:csb0="003F01FF" w:csb1="00000000"/>
  </w:font>
  <w:font w:name="Times Kaz">
    <w:panose1 w:val="02020500000000000000"/>
    <w:charset w:val="00"/>
    <w:family w:val="roman"/>
    <w:pitch w:val="variable"/>
    <w:sig w:usb0="00000203" w:usb1="00000000" w:usb2="00000000" w:usb3="00000000" w:csb0="00000005" w:csb1="00000000"/>
  </w:font>
  <w:font w:name="Cambria">
    <w:panose1 w:val="02040503050406030204"/>
    <w:charset w:val="CC"/>
    <w:family w:val="roman"/>
    <w:pitch w:val="variable"/>
    <w:sig w:usb0="A00002EF" w:usb1="4000004B" w:usb2="00000000" w:usb3="00000000" w:csb0="0000019F" w:csb1="00000000"/>
  </w:font>
  <w:font w:name="Andale Sans UI">
    <w:altName w:val="Times New Roman"/>
    <w:panose1 w:val="00000000000000000000"/>
    <w:charset w:val="00"/>
    <w:family w:val="roman"/>
    <w:notTrueType/>
    <w:pitch w:val="default"/>
    <w:sig w:usb0="00000000" w:usb1="00000000" w:usb2="00000000" w:usb3="00000000" w:csb0="00000000" w:csb1="00000000"/>
  </w:font>
  <w:font w:name="Arial CYR">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10006FF" w:usb1="4000205B" w:usb2="00000010" w:usb3="00000000" w:csb0="0000019F" w:csb1="00000000"/>
  </w:font>
  <w:font w:name="TimesNewRomanPSMT">
    <w:altName w:val="Arial Unicode MS"/>
    <w:panose1 w:val="00000000000000000000"/>
    <w:charset w:val="80"/>
    <w:family w:val="auto"/>
    <w:notTrueType/>
    <w:pitch w:val="default"/>
    <w:sig w:usb0="00000201" w:usb1="08070000" w:usb2="00000010" w:usb3="00000000" w:csb0="0002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819955"/>
      <w:docPartObj>
        <w:docPartGallery w:val="Page Numbers (Bottom of Page)"/>
        <w:docPartUnique/>
      </w:docPartObj>
    </w:sdtPr>
    <w:sdtContent>
      <w:p w:rsidR="00825094" w:rsidRDefault="000C583E">
        <w:pPr>
          <w:pStyle w:val="a7"/>
          <w:jc w:val="center"/>
        </w:pPr>
        <w:fldSimple w:instr=" PAGE   \* MERGEFORMAT ">
          <w:r w:rsidR="00C47342">
            <w:rPr>
              <w:noProof/>
            </w:rPr>
            <w:t>14</w:t>
          </w:r>
        </w:fldSimple>
      </w:p>
    </w:sdtContent>
  </w:sdt>
  <w:p w:rsidR="00825094" w:rsidRDefault="00825094">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55D6E" w:rsidRDefault="00A55D6E" w:rsidP="007377DE">
      <w:pPr>
        <w:spacing w:after="0" w:line="240" w:lineRule="auto"/>
      </w:pPr>
      <w:r>
        <w:separator/>
      </w:r>
    </w:p>
  </w:footnote>
  <w:footnote w:type="continuationSeparator" w:id="1">
    <w:p w:rsidR="00A55D6E" w:rsidRDefault="00A55D6E" w:rsidP="007377D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DC5" w:rsidRDefault="00577DC5" w:rsidP="00577DC5">
    <w:pPr>
      <w:pStyle w:val="a5"/>
      <w:tabs>
        <w:tab w:val="left" w:pos="1701"/>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singleLevel"/>
    <w:tmpl w:val="00000007"/>
    <w:name w:val="WW8Num8"/>
    <w:lvl w:ilvl="0">
      <w:start w:val="4"/>
      <w:numFmt w:val="bullet"/>
      <w:lvlText w:val="-"/>
      <w:lvlJc w:val="left"/>
      <w:pPr>
        <w:tabs>
          <w:tab w:val="num" w:pos="720"/>
        </w:tabs>
        <w:ind w:left="720" w:hanging="360"/>
      </w:pPr>
      <w:rPr>
        <w:rFonts w:ascii="Times New Roman" w:hAnsi="Times New Roman"/>
      </w:rPr>
    </w:lvl>
  </w:abstractNum>
  <w:abstractNum w:abstractNumId="1">
    <w:nsid w:val="00000009"/>
    <w:multiLevelType w:val="singleLevel"/>
    <w:tmpl w:val="00000009"/>
    <w:name w:val="WW8Num10"/>
    <w:lvl w:ilvl="0">
      <w:start w:val="1"/>
      <w:numFmt w:val="decimal"/>
      <w:lvlText w:val="%1."/>
      <w:lvlJc w:val="left"/>
      <w:pPr>
        <w:tabs>
          <w:tab w:val="num" w:pos="720"/>
        </w:tabs>
        <w:ind w:left="720" w:hanging="360"/>
      </w:pPr>
      <w:rPr>
        <w:rFonts w:cs="Times New Roman"/>
      </w:rPr>
    </w:lvl>
  </w:abstractNum>
  <w:abstractNum w:abstractNumId="2">
    <w:nsid w:val="00000012"/>
    <w:multiLevelType w:val="singleLevel"/>
    <w:tmpl w:val="00000012"/>
    <w:name w:val="WW8Num11"/>
    <w:lvl w:ilvl="0">
      <w:start w:val="1"/>
      <w:numFmt w:val="decimal"/>
      <w:suff w:val="nothing"/>
      <w:lvlText w:val="%1."/>
      <w:lvlJc w:val="left"/>
      <w:pPr>
        <w:tabs>
          <w:tab w:val="num" w:pos="0"/>
        </w:tabs>
        <w:ind w:left="0" w:firstLine="0"/>
      </w:pPr>
      <w:rPr>
        <w:rFonts w:ascii="Times New Roman" w:hAnsi="Times New Roman" w:cs="Times New Roman"/>
      </w:rPr>
    </w:lvl>
  </w:abstractNum>
  <w:abstractNum w:abstractNumId="3">
    <w:nsid w:val="00000014"/>
    <w:multiLevelType w:val="singleLevel"/>
    <w:tmpl w:val="00000014"/>
    <w:name w:val="WW8Num21"/>
    <w:lvl w:ilvl="0">
      <w:start w:val="1"/>
      <w:numFmt w:val="decimal"/>
      <w:lvlText w:val="%1."/>
      <w:lvlJc w:val="left"/>
      <w:pPr>
        <w:tabs>
          <w:tab w:val="num" w:pos="720"/>
        </w:tabs>
        <w:ind w:left="720" w:hanging="360"/>
      </w:pPr>
      <w:rPr>
        <w:rFonts w:cs="Times New Roman"/>
      </w:rPr>
    </w:lvl>
  </w:abstractNum>
  <w:abstractNum w:abstractNumId="4">
    <w:nsid w:val="00000024"/>
    <w:multiLevelType w:val="singleLevel"/>
    <w:tmpl w:val="00000024"/>
    <w:name w:val="WW8Num19"/>
    <w:lvl w:ilvl="0">
      <w:start w:val="4"/>
      <w:numFmt w:val="decimal"/>
      <w:suff w:val="nothing"/>
      <w:lvlText w:val="%1."/>
      <w:lvlJc w:val="left"/>
      <w:pPr>
        <w:tabs>
          <w:tab w:val="num" w:pos="0"/>
        </w:tabs>
        <w:ind w:left="0" w:firstLine="0"/>
      </w:pPr>
      <w:rPr>
        <w:rFonts w:ascii="Times New Roman" w:hAnsi="Times New Roman" w:cs="Times New Roman"/>
      </w:rPr>
    </w:lvl>
  </w:abstractNum>
  <w:abstractNum w:abstractNumId="5">
    <w:nsid w:val="00000028"/>
    <w:multiLevelType w:val="singleLevel"/>
    <w:tmpl w:val="00000028"/>
    <w:name w:val="WW8Num37"/>
    <w:lvl w:ilvl="0">
      <w:start w:val="1"/>
      <w:numFmt w:val="decimal"/>
      <w:suff w:val="nothing"/>
      <w:lvlText w:val="%1."/>
      <w:lvlJc w:val="left"/>
      <w:pPr>
        <w:tabs>
          <w:tab w:val="num" w:pos="0"/>
        </w:tabs>
        <w:ind w:left="0" w:firstLine="0"/>
      </w:pPr>
      <w:rPr>
        <w:rFonts w:ascii="Times New Roman" w:hAnsi="Times New Roman" w:cs="Times New Roman"/>
      </w:rPr>
    </w:lvl>
  </w:abstractNum>
  <w:abstractNum w:abstractNumId="6">
    <w:nsid w:val="02B74D6C"/>
    <w:multiLevelType w:val="hybridMultilevel"/>
    <w:tmpl w:val="52563018"/>
    <w:name w:val="WW8Num41"/>
    <w:lvl w:ilvl="0" w:tplc="8C1C860A">
      <w:start w:val="1"/>
      <w:numFmt w:val="decimal"/>
      <w:lvlText w:val="%1."/>
      <w:lvlJc w:val="left"/>
      <w:pPr>
        <w:tabs>
          <w:tab w:val="num" w:pos="1068"/>
        </w:tabs>
        <w:ind w:left="1068" w:hanging="360"/>
      </w:pPr>
    </w:lvl>
    <w:lvl w:ilvl="1" w:tplc="919A62A2">
      <w:start w:val="1"/>
      <w:numFmt w:val="decimal"/>
      <w:lvlText w:val="%2."/>
      <w:lvlJc w:val="left"/>
      <w:pPr>
        <w:tabs>
          <w:tab w:val="num" w:pos="1440"/>
        </w:tabs>
        <w:ind w:left="1440" w:hanging="360"/>
      </w:pPr>
    </w:lvl>
    <w:lvl w:ilvl="2" w:tplc="506CA652">
      <w:start w:val="1"/>
      <w:numFmt w:val="decimal"/>
      <w:lvlText w:val="%3."/>
      <w:lvlJc w:val="left"/>
      <w:pPr>
        <w:tabs>
          <w:tab w:val="num" w:pos="2160"/>
        </w:tabs>
        <w:ind w:left="2160" w:hanging="360"/>
      </w:pPr>
    </w:lvl>
    <w:lvl w:ilvl="3" w:tplc="04B26174">
      <w:start w:val="1"/>
      <w:numFmt w:val="decimal"/>
      <w:lvlText w:val="%4."/>
      <w:lvlJc w:val="left"/>
      <w:pPr>
        <w:tabs>
          <w:tab w:val="num" w:pos="2880"/>
        </w:tabs>
        <w:ind w:left="2880" w:hanging="360"/>
      </w:pPr>
    </w:lvl>
    <w:lvl w:ilvl="4" w:tplc="198A1910">
      <w:start w:val="1"/>
      <w:numFmt w:val="decimal"/>
      <w:lvlText w:val="%5."/>
      <w:lvlJc w:val="left"/>
      <w:pPr>
        <w:tabs>
          <w:tab w:val="num" w:pos="3600"/>
        </w:tabs>
        <w:ind w:left="3600" w:hanging="360"/>
      </w:pPr>
    </w:lvl>
    <w:lvl w:ilvl="5" w:tplc="D4401D26">
      <w:start w:val="1"/>
      <w:numFmt w:val="decimal"/>
      <w:lvlText w:val="%6."/>
      <w:lvlJc w:val="left"/>
      <w:pPr>
        <w:tabs>
          <w:tab w:val="num" w:pos="4320"/>
        </w:tabs>
        <w:ind w:left="4320" w:hanging="360"/>
      </w:pPr>
    </w:lvl>
    <w:lvl w:ilvl="6" w:tplc="829E7C12">
      <w:start w:val="1"/>
      <w:numFmt w:val="decimal"/>
      <w:lvlText w:val="%7."/>
      <w:lvlJc w:val="left"/>
      <w:pPr>
        <w:tabs>
          <w:tab w:val="num" w:pos="5040"/>
        </w:tabs>
        <w:ind w:left="5040" w:hanging="360"/>
      </w:pPr>
    </w:lvl>
    <w:lvl w:ilvl="7" w:tplc="605AB0D4">
      <w:start w:val="1"/>
      <w:numFmt w:val="decimal"/>
      <w:lvlText w:val="%8."/>
      <w:lvlJc w:val="left"/>
      <w:pPr>
        <w:tabs>
          <w:tab w:val="num" w:pos="5760"/>
        </w:tabs>
        <w:ind w:left="5760" w:hanging="360"/>
      </w:pPr>
    </w:lvl>
    <w:lvl w:ilvl="8" w:tplc="428EC7D6">
      <w:start w:val="1"/>
      <w:numFmt w:val="decimal"/>
      <w:lvlText w:val="%9."/>
      <w:lvlJc w:val="left"/>
      <w:pPr>
        <w:tabs>
          <w:tab w:val="num" w:pos="6480"/>
        </w:tabs>
        <w:ind w:left="6480" w:hanging="360"/>
      </w:pPr>
    </w:lvl>
  </w:abstractNum>
  <w:abstractNum w:abstractNumId="7">
    <w:nsid w:val="037F4C43"/>
    <w:multiLevelType w:val="hybridMultilevel"/>
    <w:tmpl w:val="D9567378"/>
    <w:lvl w:ilvl="0" w:tplc="1E1EC45A">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8">
    <w:nsid w:val="0E6D0E1A"/>
    <w:multiLevelType w:val="hybridMultilevel"/>
    <w:tmpl w:val="CD9EC2A8"/>
    <w:lvl w:ilvl="0" w:tplc="04190001">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
    <w:nsid w:val="11981D15"/>
    <w:multiLevelType w:val="hybridMultilevel"/>
    <w:tmpl w:val="94C49126"/>
    <w:lvl w:ilvl="0" w:tplc="0419000F">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158540DC"/>
    <w:multiLevelType w:val="hybridMultilevel"/>
    <w:tmpl w:val="FFEA3784"/>
    <w:lvl w:ilvl="0" w:tplc="F88CBF1E">
      <w:start w:val="1"/>
      <w:numFmt w:val="decimal"/>
      <w:lvlText w:val="%1."/>
      <w:lvlJc w:val="left"/>
      <w:pPr>
        <w:tabs>
          <w:tab w:val="num" w:pos="3660"/>
        </w:tabs>
        <w:ind w:left="36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5CC6A5B"/>
    <w:multiLevelType w:val="singleLevel"/>
    <w:tmpl w:val="EA08E788"/>
    <w:lvl w:ilvl="0">
      <w:start w:val="1"/>
      <w:numFmt w:val="decimal"/>
      <w:lvlText w:val="%1."/>
      <w:lvlJc w:val="left"/>
      <w:pPr>
        <w:tabs>
          <w:tab w:val="num" w:pos="1440"/>
        </w:tabs>
        <w:ind w:left="1440" w:hanging="360"/>
      </w:pPr>
      <w:rPr>
        <w:rFonts w:hint="default"/>
      </w:rPr>
    </w:lvl>
  </w:abstractNum>
  <w:abstractNum w:abstractNumId="12">
    <w:nsid w:val="18291934"/>
    <w:multiLevelType w:val="hybridMultilevel"/>
    <w:tmpl w:val="2578E922"/>
    <w:lvl w:ilvl="0" w:tplc="644ACE0C">
      <w:start w:val="1"/>
      <w:numFmt w:val="bullet"/>
      <w:lvlText w:val=""/>
      <w:lvlJc w:val="left"/>
      <w:pPr>
        <w:ind w:left="720" w:hanging="360"/>
      </w:pPr>
      <w:rPr>
        <w:rFonts w:ascii="Symbol" w:hAnsi="Symbol" w:hint="default"/>
      </w:rPr>
    </w:lvl>
    <w:lvl w:ilvl="1" w:tplc="2FC4D6EE" w:tentative="1">
      <w:start w:val="1"/>
      <w:numFmt w:val="bullet"/>
      <w:lvlText w:val="o"/>
      <w:lvlJc w:val="left"/>
      <w:pPr>
        <w:ind w:left="1440" w:hanging="360"/>
      </w:pPr>
      <w:rPr>
        <w:rFonts w:ascii="Courier New" w:hAnsi="Courier New" w:cs="Courier New" w:hint="default"/>
      </w:rPr>
    </w:lvl>
    <w:lvl w:ilvl="2" w:tplc="2050E2CE" w:tentative="1">
      <w:start w:val="1"/>
      <w:numFmt w:val="bullet"/>
      <w:lvlText w:val=""/>
      <w:lvlJc w:val="left"/>
      <w:pPr>
        <w:ind w:left="2160" w:hanging="360"/>
      </w:pPr>
      <w:rPr>
        <w:rFonts w:ascii="Wingdings" w:hAnsi="Wingdings" w:hint="default"/>
      </w:rPr>
    </w:lvl>
    <w:lvl w:ilvl="3" w:tplc="B9766AD4" w:tentative="1">
      <w:start w:val="1"/>
      <w:numFmt w:val="bullet"/>
      <w:lvlText w:val=""/>
      <w:lvlJc w:val="left"/>
      <w:pPr>
        <w:ind w:left="2880" w:hanging="360"/>
      </w:pPr>
      <w:rPr>
        <w:rFonts w:ascii="Symbol" w:hAnsi="Symbol" w:hint="default"/>
      </w:rPr>
    </w:lvl>
    <w:lvl w:ilvl="4" w:tplc="BA366122" w:tentative="1">
      <w:start w:val="1"/>
      <w:numFmt w:val="bullet"/>
      <w:lvlText w:val="o"/>
      <w:lvlJc w:val="left"/>
      <w:pPr>
        <w:ind w:left="3600" w:hanging="360"/>
      </w:pPr>
      <w:rPr>
        <w:rFonts w:ascii="Courier New" w:hAnsi="Courier New" w:cs="Courier New" w:hint="default"/>
      </w:rPr>
    </w:lvl>
    <w:lvl w:ilvl="5" w:tplc="B5200118" w:tentative="1">
      <w:start w:val="1"/>
      <w:numFmt w:val="bullet"/>
      <w:lvlText w:val=""/>
      <w:lvlJc w:val="left"/>
      <w:pPr>
        <w:ind w:left="4320" w:hanging="360"/>
      </w:pPr>
      <w:rPr>
        <w:rFonts w:ascii="Wingdings" w:hAnsi="Wingdings" w:hint="default"/>
      </w:rPr>
    </w:lvl>
    <w:lvl w:ilvl="6" w:tplc="5BD4501A" w:tentative="1">
      <w:start w:val="1"/>
      <w:numFmt w:val="bullet"/>
      <w:lvlText w:val=""/>
      <w:lvlJc w:val="left"/>
      <w:pPr>
        <w:ind w:left="5040" w:hanging="360"/>
      </w:pPr>
      <w:rPr>
        <w:rFonts w:ascii="Symbol" w:hAnsi="Symbol" w:hint="default"/>
      </w:rPr>
    </w:lvl>
    <w:lvl w:ilvl="7" w:tplc="4BF0C958" w:tentative="1">
      <w:start w:val="1"/>
      <w:numFmt w:val="bullet"/>
      <w:lvlText w:val="o"/>
      <w:lvlJc w:val="left"/>
      <w:pPr>
        <w:ind w:left="5760" w:hanging="360"/>
      </w:pPr>
      <w:rPr>
        <w:rFonts w:ascii="Courier New" w:hAnsi="Courier New" w:cs="Courier New" w:hint="default"/>
      </w:rPr>
    </w:lvl>
    <w:lvl w:ilvl="8" w:tplc="C9742156" w:tentative="1">
      <w:start w:val="1"/>
      <w:numFmt w:val="bullet"/>
      <w:lvlText w:val=""/>
      <w:lvlJc w:val="left"/>
      <w:pPr>
        <w:ind w:left="6480" w:hanging="360"/>
      </w:pPr>
      <w:rPr>
        <w:rFonts w:ascii="Wingdings" w:hAnsi="Wingdings" w:hint="default"/>
      </w:rPr>
    </w:lvl>
  </w:abstractNum>
  <w:abstractNum w:abstractNumId="13">
    <w:nsid w:val="19C66CF3"/>
    <w:multiLevelType w:val="hybridMultilevel"/>
    <w:tmpl w:val="61929F9A"/>
    <w:lvl w:ilvl="0" w:tplc="04190001">
      <w:start w:val="1"/>
      <w:numFmt w:val="decimal"/>
      <w:lvlText w:val="%1."/>
      <w:lvlJc w:val="left"/>
      <w:pPr>
        <w:tabs>
          <w:tab w:val="num" w:pos="720"/>
        </w:tabs>
        <w:ind w:left="720" w:hanging="360"/>
      </w:p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A572A37"/>
    <w:multiLevelType w:val="hybridMultilevel"/>
    <w:tmpl w:val="91E0C056"/>
    <w:lvl w:ilvl="0" w:tplc="0419000F">
      <w:start w:val="1"/>
      <w:numFmt w:val="bullet"/>
      <w:lvlText w:val=""/>
      <w:lvlJc w:val="left"/>
      <w:pPr>
        <w:tabs>
          <w:tab w:val="num" w:pos="1425"/>
        </w:tabs>
        <w:ind w:left="1425" w:hanging="360"/>
      </w:pPr>
      <w:rPr>
        <w:rFonts w:ascii="Symbol" w:hAnsi="Symbol" w:hint="default"/>
      </w:rPr>
    </w:lvl>
    <w:lvl w:ilvl="1" w:tplc="04190001" w:tentative="1">
      <w:start w:val="1"/>
      <w:numFmt w:val="bullet"/>
      <w:lvlText w:val="o"/>
      <w:lvlJc w:val="left"/>
      <w:pPr>
        <w:tabs>
          <w:tab w:val="num" w:pos="2145"/>
        </w:tabs>
        <w:ind w:left="2145" w:hanging="360"/>
      </w:pPr>
      <w:rPr>
        <w:rFonts w:ascii="Courier New" w:hAnsi="Courier New" w:cs="Courier New" w:hint="default"/>
      </w:rPr>
    </w:lvl>
    <w:lvl w:ilvl="2" w:tplc="0419001B" w:tentative="1">
      <w:start w:val="1"/>
      <w:numFmt w:val="bullet"/>
      <w:lvlText w:val=""/>
      <w:lvlJc w:val="left"/>
      <w:pPr>
        <w:tabs>
          <w:tab w:val="num" w:pos="2865"/>
        </w:tabs>
        <w:ind w:left="2865" w:hanging="360"/>
      </w:pPr>
      <w:rPr>
        <w:rFonts w:ascii="Wingdings" w:hAnsi="Wingdings" w:hint="default"/>
      </w:rPr>
    </w:lvl>
    <w:lvl w:ilvl="3" w:tplc="0419000F" w:tentative="1">
      <w:start w:val="1"/>
      <w:numFmt w:val="bullet"/>
      <w:lvlText w:val=""/>
      <w:lvlJc w:val="left"/>
      <w:pPr>
        <w:tabs>
          <w:tab w:val="num" w:pos="3585"/>
        </w:tabs>
        <w:ind w:left="3585" w:hanging="360"/>
      </w:pPr>
      <w:rPr>
        <w:rFonts w:ascii="Symbol" w:hAnsi="Symbol" w:hint="default"/>
      </w:rPr>
    </w:lvl>
    <w:lvl w:ilvl="4" w:tplc="04190019" w:tentative="1">
      <w:start w:val="1"/>
      <w:numFmt w:val="bullet"/>
      <w:lvlText w:val="o"/>
      <w:lvlJc w:val="left"/>
      <w:pPr>
        <w:tabs>
          <w:tab w:val="num" w:pos="4305"/>
        </w:tabs>
        <w:ind w:left="4305" w:hanging="360"/>
      </w:pPr>
      <w:rPr>
        <w:rFonts w:ascii="Courier New" w:hAnsi="Courier New" w:cs="Courier New" w:hint="default"/>
      </w:rPr>
    </w:lvl>
    <w:lvl w:ilvl="5" w:tplc="0419001B" w:tentative="1">
      <w:start w:val="1"/>
      <w:numFmt w:val="bullet"/>
      <w:lvlText w:val=""/>
      <w:lvlJc w:val="left"/>
      <w:pPr>
        <w:tabs>
          <w:tab w:val="num" w:pos="5025"/>
        </w:tabs>
        <w:ind w:left="5025" w:hanging="360"/>
      </w:pPr>
      <w:rPr>
        <w:rFonts w:ascii="Wingdings" w:hAnsi="Wingdings" w:hint="default"/>
      </w:rPr>
    </w:lvl>
    <w:lvl w:ilvl="6" w:tplc="0419000F" w:tentative="1">
      <w:start w:val="1"/>
      <w:numFmt w:val="bullet"/>
      <w:lvlText w:val=""/>
      <w:lvlJc w:val="left"/>
      <w:pPr>
        <w:tabs>
          <w:tab w:val="num" w:pos="5745"/>
        </w:tabs>
        <w:ind w:left="5745" w:hanging="360"/>
      </w:pPr>
      <w:rPr>
        <w:rFonts w:ascii="Symbol" w:hAnsi="Symbol" w:hint="default"/>
      </w:rPr>
    </w:lvl>
    <w:lvl w:ilvl="7" w:tplc="04190019" w:tentative="1">
      <w:start w:val="1"/>
      <w:numFmt w:val="bullet"/>
      <w:lvlText w:val="o"/>
      <w:lvlJc w:val="left"/>
      <w:pPr>
        <w:tabs>
          <w:tab w:val="num" w:pos="6465"/>
        </w:tabs>
        <w:ind w:left="6465" w:hanging="360"/>
      </w:pPr>
      <w:rPr>
        <w:rFonts w:ascii="Courier New" w:hAnsi="Courier New" w:cs="Courier New" w:hint="default"/>
      </w:rPr>
    </w:lvl>
    <w:lvl w:ilvl="8" w:tplc="0419001B" w:tentative="1">
      <w:start w:val="1"/>
      <w:numFmt w:val="bullet"/>
      <w:lvlText w:val=""/>
      <w:lvlJc w:val="left"/>
      <w:pPr>
        <w:tabs>
          <w:tab w:val="num" w:pos="7185"/>
        </w:tabs>
        <w:ind w:left="7185" w:hanging="360"/>
      </w:pPr>
      <w:rPr>
        <w:rFonts w:ascii="Wingdings" w:hAnsi="Wingdings" w:hint="default"/>
      </w:rPr>
    </w:lvl>
  </w:abstractNum>
  <w:abstractNum w:abstractNumId="15">
    <w:nsid w:val="1C314322"/>
    <w:multiLevelType w:val="hybridMultilevel"/>
    <w:tmpl w:val="EC36853C"/>
    <w:lvl w:ilvl="0" w:tplc="04190001">
      <w:start w:val="1"/>
      <w:numFmt w:val="decimal"/>
      <w:lvlText w:val="%1."/>
      <w:lvlJc w:val="left"/>
      <w:pPr>
        <w:tabs>
          <w:tab w:val="num" w:pos="435"/>
        </w:tabs>
        <w:ind w:left="435"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1FCF7496"/>
    <w:multiLevelType w:val="hybridMultilevel"/>
    <w:tmpl w:val="EED28CE2"/>
    <w:lvl w:ilvl="0" w:tplc="FFFFFFFF">
      <w:start w:val="1"/>
      <w:numFmt w:val="decimal"/>
      <w:lvlText w:val="%1."/>
      <w:lvlJc w:val="left"/>
      <w:pPr>
        <w:tabs>
          <w:tab w:val="num" w:pos="795"/>
        </w:tabs>
        <w:ind w:left="795" w:hanging="360"/>
      </w:pPr>
    </w:lvl>
    <w:lvl w:ilvl="1" w:tplc="FFFFFFFF" w:tentative="1">
      <w:start w:val="1"/>
      <w:numFmt w:val="lowerLetter"/>
      <w:lvlText w:val="%2."/>
      <w:lvlJc w:val="left"/>
      <w:pPr>
        <w:tabs>
          <w:tab w:val="num" w:pos="1515"/>
        </w:tabs>
        <w:ind w:left="1515" w:hanging="360"/>
      </w:pPr>
    </w:lvl>
    <w:lvl w:ilvl="2" w:tplc="FFFFFFFF" w:tentative="1">
      <w:start w:val="1"/>
      <w:numFmt w:val="lowerRoman"/>
      <w:lvlText w:val="%3."/>
      <w:lvlJc w:val="right"/>
      <w:pPr>
        <w:tabs>
          <w:tab w:val="num" w:pos="2235"/>
        </w:tabs>
        <w:ind w:left="2235" w:hanging="180"/>
      </w:pPr>
    </w:lvl>
    <w:lvl w:ilvl="3" w:tplc="FFFFFFFF" w:tentative="1">
      <w:start w:val="1"/>
      <w:numFmt w:val="decimal"/>
      <w:lvlText w:val="%4."/>
      <w:lvlJc w:val="left"/>
      <w:pPr>
        <w:tabs>
          <w:tab w:val="num" w:pos="2955"/>
        </w:tabs>
        <w:ind w:left="2955" w:hanging="360"/>
      </w:pPr>
    </w:lvl>
    <w:lvl w:ilvl="4" w:tplc="FFFFFFFF" w:tentative="1">
      <w:start w:val="1"/>
      <w:numFmt w:val="lowerLetter"/>
      <w:lvlText w:val="%5."/>
      <w:lvlJc w:val="left"/>
      <w:pPr>
        <w:tabs>
          <w:tab w:val="num" w:pos="3675"/>
        </w:tabs>
        <w:ind w:left="3675" w:hanging="360"/>
      </w:pPr>
    </w:lvl>
    <w:lvl w:ilvl="5" w:tplc="FFFFFFFF" w:tentative="1">
      <w:start w:val="1"/>
      <w:numFmt w:val="lowerRoman"/>
      <w:lvlText w:val="%6."/>
      <w:lvlJc w:val="right"/>
      <w:pPr>
        <w:tabs>
          <w:tab w:val="num" w:pos="4395"/>
        </w:tabs>
        <w:ind w:left="4395" w:hanging="180"/>
      </w:pPr>
    </w:lvl>
    <w:lvl w:ilvl="6" w:tplc="FFFFFFFF" w:tentative="1">
      <w:start w:val="1"/>
      <w:numFmt w:val="decimal"/>
      <w:lvlText w:val="%7."/>
      <w:lvlJc w:val="left"/>
      <w:pPr>
        <w:tabs>
          <w:tab w:val="num" w:pos="5115"/>
        </w:tabs>
        <w:ind w:left="5115" w:hanging="360"/>
      </w:pPr>
    </w:lvl>
    <w:lvl w:ilvl="7" w:tplc="FFFFFFFF" w:tentative="1">
      <w:start w:val="1"/>
      <w:numFmt w:val="lowerLetter"/>
      <w:lvlText w:val="%8."/>
      <w:lvlJc w:val="left"/>
      <w:pPr>
        <w:tabs>
          <w:tab w:val="num" w:pos="5835"/>
        </w:tabs>
        <w:ind w:left="5835" w:hanging="360"/>
      </w:pPr>
    </w:lvl>
    <w:lvl w:ilvl="8" w:tplc="FFFFFFFF" w:tentative="1">
      <w:start w:val="1"/>
      <w:numFmt w:val="lowerRoman"/>
      <w:lvlText w:val="%9."/>
      <w:lvlJc w:val="right"/>
      <w:pPr>
        <w:tabs>
          <w:tab w:val="num" w:pos="6555"/>
        </w:tabs>
        <w:ind w:left="6555" w:hanging="180"/>
      </w:pPr>
    </w:lvl>
  </w:abstractNum>
  <w:abstractNum w:abstractNumId="17">
    <w:nsid w:val="221B16D1"/>
    <w:multiLevelType w:val="hybridMultilevel"/>
    <w:tmpl w:val="10748342"/>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8">
    <w:nsid w:val="232F09B6"/>
    <w:multiLevelType w:val="hybridMultilevel"/>
    <w:tmpl w:val="61F0BFEC"/>
    <w:lvl w:ilvl="0" w:tplc="04190001">
      <w:start w:val="1"/>
      <w:numFmt w:val="decimal"/>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19">
    <w:nsid w:val="25270CCA"/>
    <w:multiLevelType w:val="multilevel"/>
    <w:tmpl w:val="DE388B38"/>
    <w:lvl w:ilvl="0">
      <w:start w:val="1"/>
      <w:numFmt w:val="decimal"/>
      <w:lvlText w:val="%1."/>
      <w:lvlJc w:val="left"/>
      <w:pPr>
        <w:tabs>
          <w:tab w:val="num" w:pos="435"/>
        </w:tabs>
        <w:ind w:left="435" w:hanging="360"/>
      </w:pPr>
    </w:lvl>
    <w:lvl w:ilvl="1">
      <w:start w:val="1"/>
      <w:numFmt w:val="decimal"/>
      <w:lvlText w:val="%2."/>
      <w:lvlJc w:val="left"/>
      <w:pPr>
        <w:tabs>
          <w:tab w:val="num" w:pos="1155"/>
        </w:tabs>
        <w:ind w:left="1155"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27411492"/>
    <w:multiLevelType w:val="hybridMultilevel"/>
    <w:tmpl w:val="B1E651DA"/>
    <w:lvl w:ilvl="0" w:tplc="FCC6C1E4">
      <w:start w:val="1"/>
      <w:numFmt w:val="bullet"/>
      <w:lvlText w:val=""/>
      <w:lvlJc w:val="left"/>
      <w:pPr>
        <w:ind w:left="720" w:hanging="360"/>
      </w:pPr>
      <w:rPr>
        <w:rFonts w:ascii="Symbol" w:hAnsi="Symbol" w:hint="default"/>
      </w:rPr>
    </w:lvl>
    <w:lvl w:ilvl="1" w:tplc="C0ECABD4" w:tentative="1">
      <w:start w:val="1"/>
      <w:numFmt w:val="bullet"/>
      <w:lvlText w:val="o"/>
      <w:lvlJc w:val="left"/>
      <w:pPr>
        <w:ind w:left="1440" w:hanging="360"/>
      </w:pPr>
      <w:rPr>
        <w:rFonts w:ascii="Courier New" w:hAnsi="Courier New" w:cs="Courier New" w:hint="default"/>
      </w:rPr>
    </w:lvl>
    <w:lvl w:ilvl="2" w:tplc="77FA4722" w:tentative="1">
      <w:start w:val="1"/>
      <w:numFmt w:val="bullet"/>
      <w:lvlText w:val=""/>
      <w:lvlJc w:val="left"/>
      <w:pPr>
        <w:ind w:left="2160" w:hanging="360"/>
      </w:pPr>
      <w:rPr>
        <w:rFonts w:ascii="Wingdings" w:hAnsi="Wingdings" w:hint="default"/>
      </w:rPr>
    </w:lvl>
    <w:lvl w:ilvl="3" w:tplc="6EDA3FC4" w:tentative="1">
      <w:start w:val="1"/>
      <w:numFmt w:val="bullet"/>
      <w:lvlText w:val=""/>
      <w:lvlJc w:val="left"/>
      <w:pPr>
        <w:ind w:left="2880" w:hanging="360"/>
      </w:pPr>
      <w:rPr>
        <w:rFonts w:ascii="Symbol" w:hAnsi="Symbol" w:hint="default"/>
      </w:rPr>
    </w:lvl>
    <w:lvl w:ilvl="4" w:tplc="BDF4C8DA" w:tentative="1">
      <w:start w:val="1"/>
      <w:numFmt w:val="bullet"/>
      <w:lvlText w:val="o"/>
      <w:lvlJc w:val="left"/>
      <w:pPr>
        <w:ind w:left="3600" w:hanging="360"/>
      </w:pPr>
      <w:rPr>
        <w:rFonts w:ascii="Courier New" w:hAnsi="Courier New" w:cs="Courier New" w:hint="default"/>
      </w:rPr>
    </w:lvl>
    <w:lvl w:ilvl="5" w:tplc="04CED62C" w:tentative="1">
      <w:start w:val="1"/>
      <w:numFmt w:val="bullet"/>
      <w:lvlText w:val=""/>
      <w:lvlJc w:val="left"/>
      <w:pPr>
        <w:ind w:left="4320" w:hanging="360"/>
      </w:pPr>
      <w:rPr>
        <w:rFonts w:ascii="Wingdings" w:hAnsi="Wingdings" w:hint="default"/>
      </w:rPr>
    </w:lvl>
    <w:lvl w:ilvl="6" w:tplc="0804CB84" w:tentative="1">
      <w:start w:val="1"/>
      <w:numFmt w:val="bullet"/>
      <w:lvlText w:val=""/>
      <w:lvlJc w:val="left"/>
      <w:pPr>
        <w:ind w:left="5040" w:hanging="360"/>
      </w:pPr>
      <w:rPr>
        <w:rFonts w:ascii="Symbol" w:hAnsi="Symbol" w:hint="default"/>
      </w:rPr>
    </w:lvl>
    <w:lvl w:ilvl="7" w:tplc="33303E1E" w:tentative="1">
      <w:start w:val="1"/>
      <w:numFmt w:val="bullet"/>
      <w:lvlText w:val="o"/>
      <w:lvlJc w:val="left"/>
      <w:pPr>
        <w:ind w:left="5760" w:hanging="360"/>
      </w:pPr>
      <w:rPr>
        <w:rFonts w:ascii="Courier New" w:hAnsi="Courier New" w:cs="Courier New" w:hint="default"/>
      </w:rPr>
    </w:lvl>
    <w:lvl w:ilvl="8" w:tplc="6E9603BC" w:tentative="1">
      <w:start w:val="1"/>
      <w:numFmt w:val="bullet"/>
      <w:lvlText w:val=""/>
      <w:lvlJc w:val="left"/>
      <w:pPr>
        <w:ind w:left="6480" w:hanging="360"/>
      </w:pPr>
      <w:rPr>
        <w:rFonts w:ascii="Wingdings" w:hAnsi="Wingdings" w:hint="default"/>
      </w:rPr>
    </w:lvl>
  </w:abstractNum>
  <w:abstractNum w:abstractNumId="21">
    <w:nsid w:val="27B05265"/>
    <w:multiLevelType w:val="hybridMultilevel"/>
    <w:tmpl w:val="52563018"/>
    <w:lvl w:ilvl="0" w:tplc="04190001">
      <w:start w:val="1"/>
      <w:numFmt w:val="decimal"/>
      <w:lvlText w:val="%1."/>
      <w:lvlJc w:val="left"/>
      <w:pPr>
        <w:tabs>
          <w:tab w:val="num" w:pos="1068"/>
        </w:tabs>
        <w:ind w:left="1068"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2E4128D8"/>
    <w:multiLevelType w:val="hybridMultilevel"/>
    <w:tmpl w:val="0C986AE8"/>
    <w:lvl w:ilvl="0" w:tplc="710C602C">
      <w:start w:val="179"/>
      <w:numFmt w:val="decimal"/>
      <w:lvlText w:val="%1."/>
      <w:lvlJc w:val="left"/>
      <w:pPr>
        <w:ind w:left="885" w:hanging="525"/>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3">
    <w:nsid w:val="2E6503EF"/>
    <w:multiLevelType w:val="hybridMultilevel"/>
    <w:tmpl w:val="D4508920"/>
    <w:lvl w:ilvl="0" w:tplc="1E1EC45A">
      <w:start w:val="1"/>
      <w:numFmt w:val="decimal"/>
      <w:lvlText w:val="%1."/>
      <w:lvlJc w:val="left"/>
      <w:pPr>
        <w:tabs>
          <w:tab w:val="num" w:pos="1140"/>
        </w:tabs>
        <w:ind w:left="11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31357314"/>
    <w:multiLevelType w:val="multilevel"/>
    <w:tmpl w:val="379E20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4B70DA5"/>
    <w:multiLevelType w:val="hybridMultilevel"/>
    <w:tmpl w:val="FFAE3F18"/>
    <w:lvl w:ilvl="0" w:tplc="27D0C1E8">
      <w:start w:val="1"/>
      <w:numFmt w:val="decimal"/>
      <w:lvlText w:val="%1."/>
      <w:lvlJc w:val="left"/>
      <w:pPr>
        <w:tabs>
          <w:tab w:val="num" w:pos="1065"/>
        </w:tabs>
        <w:ind w:left="1065" w:hanging="360"/>
      </w:pPr>
    </w:lvl>
    <w:lvl w:ilvl="1" w:tplc="7D8A99AE">
      <w:start w:val="1"/>
      <w:numFmt w:val="decimal"/>
      <w:lvlText w:val="%2."/>
      <w:lvlJc w:val="left"/>
      <w:pPr>
        <w:tabs>
          <w:tab w:val="num" w:pos="1440"/>
        </w:tabs>
        <w:ind w:left="1440" w:hanging="360"/>
      </w:pPr>
    </w:lvl>
    <w:lvl w:ilvl="2" w:tplc="406258E8">
      <w:start w:val="1"/>
      <w:numFmt w:val="decimal"/>
      <w:lvlText w:val="%3."/>
      <w:lvlJc w:val="left"/>
      <w:pPr>
        <w:tabs>
          <w:tab w:val="num" w:pos="2160"/>
        </w:tabs>
        <w:ind w:left="2160" w:hanging="360"/>
      </w:pPr>
    </w:lvl>
    <w:lvl w:ilvl="3" w:tplc="557AB2AE">
      <w:start w:val="1"/>
      <w:numFmt w:val="decimal"/>
      <w:lvlText w:val="%4."/>
      <w:lvlJc w:val="left"/>
      <w:pPr>
        <w:tabs>
          <w:tab w:val="num" w:pos="2880"/>
        </w:tabs>
        <w:ind w:left="2880" w:hanging="360"/>
      </w:pPr>
    </w:lvl>
    <w:lvl w:ilvl="4" w:tplc="508A50F2">
      <w:start w:val="1"/>
      <w:numFmt w:val="decimal"/>
      <w:lvlText w:val="%5."/>
      <w:lvlJc w:val="left"/>
      <w:pPr>
        <w:tabs>
          <w:tab w:val="num" w:pos="3600"/>
        </w:tabs>
        <w:ind w:left="3600" w:hanging="360"/>
      </w:pPr>
    </w:lvl>
    <w:lvl w:ilvl="5" w:tplc="D4D2F8DC">
      <w:start w:val="1"/>
      <w:numFmt w:val="decimal"/>
      <w:lvlText w:val="%6."/>
      <w:lvlJc w:val="left"/>
      <w:pPr>
        <w:tabs>
          <w:tab w:val="num" w:pos="4320"/>
        </w:tabs>
        <w:ind w:left="4320" w:hanging="360"/>
      </w:pPr>
    </w:lvl>
    <w:lvl w:ilvl="6" w:tplc="9C20133C">
      <w:start w:val="1"/>
      <w:numFmt w:val="decimal"/>
      <w:lvlText w:val="%7."/>
      <w:lvlJc w:val="left"/>
      <w:pPr>
        <w:tabs>
          <w:tab w:val="num" w:pos="5040"/>
        </w:tabs>
        <w:ind w:left="5040" w:hanging="360"/>
      </w:pPr>
    </w:lvl>
    <w:lvl w:ilvl="7" w:tplc="387430BE">
      <w:start w:val="1"/>
      <w:numFmt w:val="decimal"/>
      <w:lvlText w:val="%8."/>
      <w:lvlJc w:val="left"/>
      <w:pPr>
        <w:tabs>
          <w:tab w:val="num" w:pos="5760"/>
        </w:tabs>
        <w:ind w:left="5760" w:hanging="360"/>
      </w:pPr>
    </w:lvl>
    <w:lvl w:ilvl="8" w:tplc="733EB344">
      <w:start w:val="1"/>
      <w:numFmt w:val="decimal"/>
      <w:lvlText w:val="%9."/>
      <w:lvlJc w:val="left"/>
      <w:pPr>
        <w:tabs>
          <w:tab w:val="num" w:pos="6480"/>
        </w:tabs>
        <w:ind w:left="6480" w:hanging="360"/>
      </w:pPr>
    </w:lvl>
  </w:abstractNum>
  <w:abstractNum w:abstractNumId="26">
    <w:nsid w:val="38D326CC"/>
    <w:multiLevelType w:val="hybridMultilevel"/>
    <w:tmpl w:val="05F6FEA4"/>
    <w:lvl w:ilvl="0" w:tplc="F7F2C346">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3B45165A"/>
    <w:multiLevelType w:val="hybridMultilevel"/>
    <w:tmpl w:val="83FE1782"/>
    <w:lvl w:ilvl="0" w:tplc="FA2E845A">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8">
    <w:nsid w:val="3B764D47"/>
    <w:multiLevelType w:val="hybridMultilevel"/>
    <w:tmpl w:val="C0282FA0"/>
    <w:lvl w:ilvl="0" w:tplc="04190001">
      <w:start w:val="1"/>
      <w:numFmt w:val="decimal"/>
      <w:lvlText w:val="%1."/>
      <w:lvlJc w:val="left"/>
      <w:pPr>
        <w:tabs>
          <w:tab w:val="num" w:pos="1065"/>
        </w:tabs>
        <w:ind w:left="1065"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nsid w:val="3BA27221"/>
    <w:multiLevelType w:val="singleLevel"/>
    <w:tmpl w:val="5D4EE2CC"/>
    <w:lvl w:ilvl="0">
      <w:start w:val="1"/>
      <w:numFmt w:val="decimal"/>
      <w:lvlText w:val="%1."/>
      <w:lvlJc w:val="left"/>
      <w:pPr>
        <w:tabs>
          <w:tab w:val="num" w:pos="1080"/>
        </w:tabs>
        <w:ind w:left="1080" w:hanging="360"/>
      </w:pPr>
      <w:rPr>
        <w:rFonts w:hint="default"/>
      </w:rPr>
    </w:lvl>
  </w:abstractNum>
  <w:abstractNum w:abstractNumId="30">
    <w:nsid w:val="4166199F"/>
    <w:multiLevelType w:val="hybridMultilevel"/>
    <w:tmpl w:val="3362C2C0"/>
    <w:lvl w:ilvl="0" w:tplc="A2E25D1A">
      <w:start w:val="1"/>
      <w:numFmt w:val="bullet"/>
      <w:lvlText w:val=""/>
      <w:lvlJc w:val="left"/>
      <w:pPr>
        <w:ind w:left="720" w:hanging="360"/>
      </w:pPr>
      <w:rPr>
        <w:rFonts w:ascii="Symbol" w:hAnsi="Symbol" w:hint="default"/>
      </w:rPr>
    </w:lvl>
    <w:lvl w:ilvl="1" w:tplc="248A2206" w:tentative="1">
      <w:start w:val="1"/>
      <w:numFmt w:val="bullet"/>
      <w:lvlText w:val="o"/>
      <w:lvlJc w:val="left"/>
      <w:pPr>
        <w:ind w:left="1440" w:hanging="360"/>
      </w:pPr>
      <w:rPr>
        <w:rFonts w:ascii="Courier New" w:hAnsi="Courier New" w:cs="Courier New" w:hint="default"/>
      </w:rPr>
    </w:lvl>
    <w:lvl w:ilvl="2" w:tplc="C674D980" w:tentative="1">
      <w:start w:val="1"/>
      <w:numFmt w:val="bullet"/>
      <w:lvlText w:val=""/>
      <w:lvlJc w:val="left"/>
      <w:pPr>
        <w:ind w:left="2160" w:hanging="360"/>
      </w:pPr>
      <w:rPr>
        <w:rFonts w:ascii="Wingdings" w:hAnsi="Wingdings" w:hint="default"/>
      </w:rPr>
    </w:lvl>
    <w:lvl w:ilvl="3" w:tplc="9F527DC4" w:tentative="1">
      <w:start w:val="1"/>
      <w:numFmt w:val="bullet"/>
      <w:lvlText w:val=""/>
      <w:lvlJc w:val="left"/>
      <w:pPr>
        <w:ind w:left="2880" w:hanging="360"/>
      </w:pPr>
      <w:rPr>
        <w:rFonts w:ascii="Symbol" w:hAnsi="Symbol" w:hint="default"/>
      </w:rPr>
    </w:lvl>
    <w:lvl w:ilvl="4" w:tplc="644E97D6" w:tentative="1">
      <w:start w:val="1"/>
      <w:numFmt w:val="bullet"/>
      <w:lvlText w:val="o"/>
      <w:lvlJc w:val="left"/>
      <w:pPr>
        <w:ind w:left="3600" w:hanging="360"/>
      </w:pPr>
      <w:rPr>
        <w:rFonts w:ascii="Courier New" w:hAnsi="Courier New" w:cs="Courier New" w:hint="default"/>
      </w:rPr>
    </w:lvl>
    <w:lvl w:ilvl="5" w:tplc="99200446" w:tentative="1">
      <w:start w:val="1"/>
      <w:numFmt w:val="bullet"/>
      <w:lvlText w:val=""/>
      <w:lvlJc w:val="left"/>
      <w:pPr>
        <w:ind w:left="4320" w:hanging="360"/>
      </w:pPr>
      <w:rPr>
        <w:rFonts w:ascii="Wingdings" w:hAnsi="Wingdings" w:hint="default"/>
      </w:rPr>
    </w:lvl>
    <w:lvl w:ilvl="6" w:tplc="70C0D6C2" w:tentative="1">
      <w:start w:val="1"/>
      <w:numFmt w:val="bullet"/>
      <w:lvlText w:val=""/>
      <w:lvlJc w:val="left"/>
      <w:pPr>
        <w:ind w:left="5040" w:hanging="360"/>
      </w:pPr>
      <w:rPr>
        <w:rFonts w:ascii="Symbol" w:hAnsi="Symbol" w:hint="default"/>
      </w:rPr>
    </w:lvl>
    <w:lvl w:ilvl="7" w:tplc="8C68E366" w:tentative="1">
      <w:start w:val="1"/>
      <w:numFmt w:val="bullet"/>
      <w:lvlText w:val="o"/>
      <w:lvlJc w:val="left"/>
      <w:pPr>
        <w:ind w:left="5760" w:hanging="360"/>
      </w:pPr>
      <w:rPr>
        <w:rFonts w:ascii="Courier New" w:hAnsi="Courier New" w:cs="Courier New" w:hint="default"/>
      </w:rPr>
    </w:lvl>
    <w:lvl w:ilvl="8" w:tplc="67463FF8" w:tentative="1">
      <w:start w:val="1"/>
      <w:numFmt w:val="bullet"/>
      <w:lvlText w:val=""/>
      <w:lvlJc w:val="left"/>
      <w:pPr>
        <w:ind w:left="6480" w:hanging="360"/>
      </w:pPr>
      <w:rPr>
        <w:rFonts w:ascii="Wingdings" w:hAnsi="Wingdings" w:hint="default"/>
      </w:rPr>
    </w:lvl>
  </w:abstractNum>
  <w:abstractNum w:abstractNumId="31">
    <w:nsid w:val="425C786B"/>
    <w:multiLevelType w:val="hybridMultilevel"/>
    <w:tmpl w:val="E432F338"/>
    <w:lvl w:ilvl="0" w:tplc="04190001">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
    <w:nsid w:val="427243A2"/>
    <w:multiLevelType w:val="hybridMultilevel"/>
    <w:tmpl w:val="CF80F124"/>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3">
    <w:nsid w:val="445E03B4"/>
    <w:multiLevelType w:val="hybridMultilevel"/>
    <w:tmpl w:val="EB0479CA"/>
    <w:lvl w:ilvl="0" w:tplc="04190001">
      <w:start w:val="1"/>
      <w:numFmt w:val="decimal"/>
      <w:lvlText w:val="%1."/>
      <w:lvlJc w:val="left"/>
      <w:pPr>
        <w:tabs>
          <w:tab w:val="num" w:pos="720"/>
        </w:tabs>
        <w:ind w:left="720"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nsid w:val="449122BA"/>
    <w:multiLevelType w:val="hybridMultilevel"/>
    <w:tmpl w:val="226606B6"/>
    <w:lvl w:ilvl="0" w:tplc="0419000F">
      <w:numFmt w:val="bullet"/>
      <w:lvlText w:val="-"/>
      <w:lvlJc w:val="left"/>
      <w:pPr>
        <w:tabs>
          <w:tab w:val="num" w:pos="1068"/>
        </w:tabs>
        <w:ind w:left="1068" w:hanging="360"/>
      </w:pPr>
      <w:rPr>
        <w:rFonts w:ascii="Times New Roman" w:eastAsia="Times New Roman" w:hAnsi="Times New Roman" w:cs="Times New Roman"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47C87BA3"/>
    <w:multiLevelType w:val="hybridMultilevel"/>
    <w:tmpl w:val="A722520C"/>
    <w:lvl w:ilvl="0" w:tplc="F89AB180">
      <w:start w:val="1"/>
      <w:numFmt w:val="decimal"/>
      <w:lvlText w:val="%1."/>
      <w:lvlJc w:val="left"/>
      <w:pPr>
        <w:tabs>
          <w:tab w:val="num" w:pos="720"/>
        </w:tabs>
        <w:ind w:left="720" w:hanging="360"/>
      </w:p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nsid w:val="487D38BB"/>
    <w:multiLevelType w:val="hybridMultilevel"/>
    <w:tmpl w:val="511896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491D1DBA"/>
    <w:multiLevelType w:val="hybridMultilevel"/>
    <w:tmpl w:val="23BC5E1E"/>
    <w:lvl w:ilvl="0" w:tplc="0419000F">
      <w:numFmt w:val="bullet"/>
      <w:lvlText w:val="-"/>
      <w:lvlJc w:val="left"/>
      <w:pPr>
        <w:tabs>
          <w:tab w:val="num" w:pos="720"/>
        </w:tabs>
        <w:ind w:left="720" w:hanging="360"/>
      </w:pPr>
      <w:rPr>
        <w:rFonts w:ascii="Times New Roman" w:eastAsia="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8">
    <w:nsid w:val="4AC65798"/>
    <w:multiLevelType w:val="multilevel"/>
    <w:tmpl w:val="67383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4B426336"/>
    <w:multiLevelType w:val="hybridMultilevel"/>
    <w:tmpl w:val="3990ADFE"/>
    <w:lvl w:ilvl="0" w:tplc="0A2EC73C">
      <w:start w:val="1"/>
      <w:numFmt w:val="decimal"/>
      <w:lvlText w:val="%1."/>
      <w:lvlJc w:val="left"/>
      <w:pPr>
        <w:tabs>
          <w:tab w:val="num" w:pos="720"/>
        </w:tabs>
        <w:ind w:left="720" w:hanging="360"/>
      </w:pPr>
      <w:rPr>
        <w:rFonts w:hint="default"/>
      </w:rPr>
    </w:lvl>
    <w:lvl w:ilvl="1" w:tplc="FD623B3C" w:tentative="1">
      <w:start w:val="1"/>
      <w:numFmt w:val="lowerLetter"/>
      <w:lvlText w:val="%2."/>
      <w:lvlJc w:val="left"/>
      <w:pPr>
        <w:tabs>
          <w:tab w:val="num" w:pos="1440"/>
        </w:tabs>
        <w:ind w:left="1440" w:hanging="360"/>
      </w:pPr>
    </w:lvl>
    <w:lvl w:ilvl="2" w:tplc="CDA48F58" w:tentative="1">
      <w:start w:val="1"/>
      <w:numFmt w:val="lowerRoman"/>
      <w:lvlText w:val="%3."/>
      <w:lvlJc w:val="right"/>
      <w:pPr>
        <w:tabs>
          <w:tab w:val="num" w:pos="2160"/>
        </w:tabs>
        <w:ind w:left="2160" w:hanging="180"/>
      </w:pPr>
    </w:lvl>
    <w:lvl w:ilvl="3" w:tplc="A350D3B2" w:tentative="1">
      <w:start w:val="1"/>
      <w:numFmt w:val="decimal"/>
      <w:lvlText w:val="%4."/>
      <w:lvlJc w:val="left"/>
      <w:pPr>
        <w:tabs>
          <w:tab w:val="num" w:pos="2880"/>
        </w:tabs>
        <w:ind w:left="2880" w:hanging="360"/>
      </w:pPr>
    </w:lvl>
    <w:lvl w:ilvl="4" w:tplc="CB60DF8A" w:tentative="1">
      <w:start w:val="1"/>
      <w:numFmt w:val="lowerLetter"/>
      <w:lvlText w:val="%5."/>
      <w:lvlJc w:val="left"/>
      <w:pPr>
        <w:tabs>
          <w:tab w:val="num" w:pos="3600"/>
        </w:tabs>
        <w:ind w:left="3600" w:hanging="360"/>
      </w:pPr>
    </w:lvl>
    <w:lvl w:ilvl="5" w:tplc="3FD059B8" w:tentative="1">
      <w:start w:val="1"/>
      <w:numFmt w:val="lowerRoman"/>
      <w:lvlText w:val="%6."/>
      <w:lvlJc w:val="right"/>
      <w:pPr>
        <w:tabs>
          <w:tab w:val="num" w:pos="4320"/>
        </w:tabs>
        <w:ind w:left="4320" w:hanging="180"/>
      </w:pPr>
    </w:lvl>
    <w:lvl w:ilvl="6" w:tplc="6ED8D62C" w:tentative="1">
      <w:start w:val="1"/>
      <w:numFmt w:val="decimal"/>
      <w:lvlText w:val="%7."/>
      <w:lvlJc w:val="left"/>
      <w:pPr>
        <w:tabs>
          <w:tab w:val="num" w:pos="5040"/>
        </w:tabs>
        <w:ind w:left="5040" w:hanging="360"/>
      </w:pPr>
    </w:lvl>
    <w:lvl w:ilvl="7" w:tplc="0742E8FE" w:tentative="1">
      <w:start w:val="1"/>
      <w:numFmt w:val="lowerLetter"/>
      <w:lvlText w:val="%8."/>
      <w:lvlJc w:val="left"/>
      <w:pPr>
        <w:tabs>
          <w:tab w:val="num" w:pos="5760"/>
        </w:tabs>
        <w:ind w:left="5760" w:hanging="360"/>
      </w:pPr>
    </w:lvl>
    <w:lvl w:ilvl="8" w:tplc="E8023F60" w:tentative="1">
      <w:start w:val="1"/>
      <w:numFmt w:val="lowerRoman"/>
      <w:lvlText w:val="%9."/>
      <w:lvlJc w:val="right"/>
      <w:pPr>
        <w:tabs>
          <w:tab w:val="num" w:pos="6480"/>
        </w:tabs>
        <w:ind w:left="6480" w:hanging="180"/>
      </w:pPr>
    </w:lvl>
  </w:abstractNum>
  <w:abstractNum w:abstractNumId="40">
    <w:nsid w:val="4FB05D3C"/>
    <w:multiLevelType w:val="singleLevel"/>
    <w:tmpl w:val="6BBA5FF2"/>
    <w:lvl w:ilvl="0">
      <w:numFmt w:val="bullet"/>
      <w:pStyle w:val="-"/>
      <w:lvlText w:val="-"/>
      <w:lvlJc w:val="left"/>
      <w:pPr>
        <w:tabs>
          <w:tab w:val="num" w:pos="360"/>
        </w:tabs>
        <w:ind w:left="284" w:hanging="284"/>
      </w:pPr>
      <w:rPr>
        <w:rFonts w:ascii="Times New Roman" w:hAnsi="Times New Roman" w:hint="default"/>
      </w:rPr>
    </w:lvl>
  </w:abstractNum>
  <w:abstractNum w:abstractNumId="41">
    <w:nsid w:val="557A02CA"/>
    <w:multiLevelType w:val="hybridMultilevel"/>
    <w:tmpl w:val="E5B0526E"/>
    <w:lvl w:ilvl="0" w:tplc="8D825BA4">
      <w:start w:val="1"/>
      <w:numFmt w:val="decimal"/>
      <w:lvlText w:val="%1."/>
      <w:lvlJc w:val="left"/>
      <w:pPr>
        <w:tabs>
          <w:tab w:val="num" w:pos="720"/>
        </w:tabs>
        <w:ind w:left="720" w:hanging="360"/>
      </w:pPr>
      <w:rPr>
        <w:rFonts w:hint="default"/>
        <w:b w:val="0"/>
      </w:rPr>
    </w:lvl>
    <w:lvl w:ilvl="1" w:tplc="2B18BE32" w:tentative="1">
      <w:start w:val="1"/>
      <w:numFmt w:val="lowerLetter"/>
      <w:lvlText w:val="%2."/>
      <w:lvlJc w:val="left"/>
      <w:pPr>
        <w:tabs>
          <w:tab w:val="num" w:pos="1440"/>
        </w:tabs>
        <w:ind w:left="1440" w:hanging="360"/>
      </w:pPr>
    </w:lvl>
    <w:lvl w:ilvl="2" w:tplc="2FA66758" w:tentative="1">
      <w:start w:val="1"/>
      <w:numFmt w:val="lowerRoman"/>
      <w:lvlText w:val="%3."/>
      <w:lvlJc w:val="right"/>
      <w:pPr>
        <w:tabs>
          <w:tab w:val="num" w:pos="2160"/>
        </w:tabs>
        <w:ind w:left="2160" w:hanging="180"/>
      </w:pPr>
    </w:lvl>
    <w:lvl w:ilvl="3" w:tplc="2884B288" w:tentative="1">
      <w:start w:val="1"/>
      <w:numFmt w:val="decimal"/>
      <w:lvlText w:val="%4."/>
      <w:lvlJc w:val="left"/>
      <w:pPr>
        <w:tabs>
          <w:tab w:val="num" w:pos="2880"/>
        </w:tabs>
        <w:ind w:left="2880" w:hanging="360"/>
      </w:pPr>
    </w:lvl>
    <w:lvl w:ilvl="4" w:tplc="A4FCC02E" w:tentative="1">
      <w:start w:val="1"/>
      <w:numFmt w:val="lowerLetter"/>
      <w:lvlText w:val="%5."/>
      <w:lvlJc w:val="left"/>
      <w:pPr>
        <w:tabs>
          <w:tab w:val="num" w:pos="3600"/>
        </w:tabs>
        <w:ind w:left="3600" w:hanging="360"/>
      </w:pPr>
    </w:lvl>
    <w:lvl w:ilvl="5" w:tplc="1E26F322" w:tentative="1">
      <w:start w:val="1"/>
      <w:numFmt w:val="lowerRoman"/>
      <w:lvlText w:val="%6."/>
      <w:lvlJc w:val="right"/>
      <w:pPr>
        <w:tabs>
          <w:tab w:val="num" w:pos="4320"/>
        </w:tabs>
        <w:ind w:left="4320" w:hanging="180"/>
      </w:pPr>
    </w:lvl>
    <w:lvl w:ilvl="6" w:tplc="15B4E286" w:tentative="1">
      <w:start w:val="1"/>
      <w:numFmt w:val="decimal"/>
      <w:lvlText w:val="%7."/>
      <w:lvlJc w:val="left"/>
      <w:pPr>
        <w:tabs>
          <w:tab w:val="num" w:pos="5040"/>
        </w:tabs>
        <w:ind w:left="5040" w:hanging="360"/>
      </w:pPr>
    </w:lvl>
    <w:lvl w:ilvl="7" w:tplc="C6148928" w:tentative="1">
      <w:start w:val="1"/>
      <w:numFmt w:val="lowerLetter"/>
      <w:lvlText w:val="%8."/>
      <w:lvlJc w:val="left"/>
      <w:pPr>
        <w:tabs>
          <w:tab w:val="num" w:pos="5760"/>
        </w:tabs>
        <w:ind w:left="5760" w:hanging="360"/>
      </w:pPr>
    </w:lvl>
    <w:lvl w:ilvl="8" w:tplc="3EE6851A" w:tentative="1">
      <w:start w:val="1"/>
      <w:numFmt w:val="lowerRoman"/>
      <w:lvlText w:val="%9."/>
      <w:lvlJc w:val="right"/>
      <w:pPr>
        <w:tabs>
          <w:tab w:val="num" w:pos="6480"/>
        </w:tabs>
        <w:ind w:left="6480" w:hanging="180"/>
      </w:pPr>
    </w:lvl>
  </w:abstractNum>
  <w:abstractNum w:abstractNumId="42">
    <w:nsid w:val="564A1D97"/>
    <w:multiLevelType w:val="hybridMultilevel"/>
    <w:tmpl w:val="D0F034AC"/>
    <w:lvl w:ilvl="0" w:tplc="D92AC47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57D26A3A"/>
    <w:multiLevelType w:val="hybridMultilevel"/>
    <w:tmpl w:val="C7D489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8F74D90"/>
    <w:multiLevelType w:val="hybridMultilevel"/>
    <w:tmpl w:val="53A8A8D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59FC4EE7"/>
    <w:multiLevelType w:val="hybridMultilevel"/>
    <w:tmpl w:val="5CDCE5F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nsid w:val="5AE67E62"/>
    <w:multiLevelType w:val="hybridMultilevel"/>
    <w:tmpl w:val="D6E25640"/>
    <w:lvl w:ilvl="0" w:tplc="0419000F">
      <w:numFmt w:val="bullet"/>
      <w:lvlText w:val="-"/>
      <w:lvlJc w:val="left"/>
      <w:pPr>
        <w:tabs>
          <w:tab w:val="num" w:pos="720"/>
        </w:tabs>
        <w:ind w:left="720" w:hanging="360"/>
      </w:pPr>
      <w:rPr>
        <w:rFonts w:ascii="Times New Roman" w:eastAsia="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7">
    <w:nsid w:val="5F440412"/>
    <w:multiLevelType w:val="hybridMultilevel"/>
    <w:tmpl w:val="9B3E08A6"/>
    <w:lvl w:ilvl="0" w:tplc="F274D65C">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nsid w:val="63806D35"/>
    <w:multiLevelType w:val="hybridMultilevel"/>
    <w:tmpl w:val="C21056E8"/>
    <w:lvl w:ilvl="0" w:tplc="D5EEB3E2">
      <w:start w:val="1"/>
      <w:numFmt w:val="decimal"/>
      <w:lvlText w:val="%1."/>
      <w:lvlJc w:val="left"/>
      <w:pPr>
        <w:tabs>
          <w:tab w:val="num" w:pos="720"/>
        </w:tabs>
        <w:ind w:left="720" w:hanging="360"/>
      </w:p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9">
    <w:nsid w:val="650F36D8"/>
    <w:multiLevelType w:val="hybridMultilevel"/>
    <w:tmpl w:val="3ABC9184"/>
    <w:lvl w:ilvl="0" w:tplc="0419000F">
      <w:numFmt w:val="bullet"/>
      <w:lvlText w:val="-"/>
      <w:lvlJc w:val="left"/>
      <w:pPr>
        <w:tabs>
          <w:tab w:val="num" w:pos="720"/>
        </w:tabs>
        <w:ind w:left="720" w:hanging="360"/>
      </w:pPr>
      <w:rPr>
        <w:rFonts w:ascii="Times New Roman" w:eastAsia="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0">
    <w:nsid w:val="66A87834"/>
    <w:multiLevelType w:val="hybridMultilevel"/>
    <w:tmpl w:val="FDE4C1A6"/>
    <w:lvl w:ilvl="0" w:tplc="F274D65C">
      <w:start w:val="1"/>
      <w:numFmt w:val="decimal"/>
      <w:lvlText w:val="%1."/>
      <w:lvlJc w:val="left"/>
      <w:pPr>
        <w:tabs>
          <w:tab w:val="num" w:pos="1068"/>
        </w:tabs>
        <w:ind w:left="1068"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1">
    <w:nsid w:val="6866647A"/>
    <w:multiLevelType w:val="hybridMultilevel"/>
    <w:tmpl w:val="A2CE398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nsid w:val="69E258A4"/>
    <w:multiLevelType w:val="hybridMultilevel"/>
    <w:tmpl w:val="875086A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6ACC526D"/>
    <w:multiLevelType w:val="hybridMultilevel"/>
    <w:tmpl w:val="B490A3B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6BE16B50"/>
    <w:multiLevelType w:val="hybridMultilevel"/>
    <w:tmpl w:val="DE388B38"/>
    <w:lvl w:ilvl="0" w:tplc="0419000F">
      <w:start w:val="1"/>
      <w:numFmt w:val="decimal"/>
      <w:lvlText w:val="%1."/>
      <w:lvlJc w:val="left"/>
      <w:pPr>
        <w:tabs>
          <w:tab w:val="num" w:pos="435"/>
        </w:tabs>
        <w:ind w:left="435" w:hanging="360"/>
      </w:pPr>
    </w:lvl>
    <w:lvl w:ilvl="1" w:tplc="04190019">
      <w:start w:val="1"/>
      <w:numFmt w:val="decimal"/>
      <w:lvlText w:val="%2."/>
      <w:lvlJc w:val="left"/>
      <w:pPr>
        <w:tabs>
          <w:tab w:val="num" w:pos="1155"/>
        </w:tabs>
        <w:ind w:left="1155"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5">
    <w:nsid w:val="725B699D"/>
    <w:multiLevelType w:val="hybridMultilevel"/>
    <w:tmpl w:val="54F012F4"/>
    <w:lvl w:ilvl="0" w:tplc="FFFFFFFF">
      <w:start w:val="1"/>
      <w:numFmt w:val="decimal"/>
      <w:lvlText w:val="%1."/>
      <w:lvlJc w:val="left"/>
      <w:pPr>
        <w:tabs>
          <w:tab w:val="num" w:pos="928"/>
        </w:tabs>
        <w:ind w:left="928" w:hanging="360"/>
      </w:pPr>
    </w:lvl>
    <w:lvl w:ilvl="1" w:tplc="84E48A3C">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6">
    <w:nsid w:val="73901F6A"/>
    <w:multiLevelType w:val="hybridMultilevel"/>
    <w:tmpl w:val="1F4E6462"/>
    <w:lvl w:ilvl="0" w:tplc="6DC0F602">
      <w:start w:val="1"/>
      <w:numFmt w:val="decimal"/>
      <w:lvlText w:val="%1."/>
      <w:lvlJc w:val="left"/>
      <w:pPr>
        <w:tabs>
          <w:tab w:val="num" w:pos="1155"/>
        </w:tabs>
        <w:ind w:left="115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7">
    <w:nsid w:val="75214A1E"/>
    <w:multiLevelType w:val="hybridMultilevel"/>
    <w:tmpl w:val="2CD07016"/>
    <w:lvl w:ilvl="0" w:tplc="D04C6910">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nsid w:val="76E15545"/>
    <w:multiLevelType w:val="hybridMultilevel"/>
    <w:tmpl w:val="02F61316"/>
    <w:lvl w:ilvl="0" w:tplc="0419000F">
      <w:numFmt w:val="bullet"/>
      <w:lvlText w:val="-"/>
      <w:lvlJc w:val="left"/>
      <w:pPr>
        <w:tabs>
          <w:tab w:val="num" w:pos="720"/>
        </w:tabs>
        <w:ind w:left="720" w:hanging="360"/>
      </w:pPr>
      <w:rPr>
        <w:rFonts w:ascii="Times New Roman" w:eastAsia="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9">
    <w:nsid w:val="773E53D4"/>
    <w:multiLevelType w:val="hybridMultilevel"/>
    <w:tmpl w:val="26CEF90C"/>
    <w:lvl w:ilvl="0" w:tplc="8EEA0B9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nsid w:val="78A80C5B"/>
    <w:multiLevelType w:val="hybridMultilevel"/>
    <w:tmpl w:val="3990ADFE"/>
    <w:lvl w:ilvl="0" w:tplc="F274D65C">
      <w:start w:val="1"/>
      <w:numFmt w:val="decimal"/>
      <w:lvlText w:val="%1."/>
      <w:lvlJc w:val="left"/>
      <w:pPr>
        <w:tabs>
          <w:tab w:val="num" w:pos="720"/>
        </w:tabs>
        <w:ind w:left="720" w:hanging="360"/>
      </w:pPr>
      <w:rPr>
        <w:rFonts w:hint="default"/>
      </w:rPr>
    </w:lvl>
    <w:lvl w:ilvl="1" w:tplc="0419000F"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1">
    <w:nsid w:val="78EA0688"/>
    <w:multiLevelType w:val="hybridMultilevel"/>
    <w:tmpl w:val="41689AF2"/>
    <w:lvl w:ilvl="0" w:tplc="0419000F">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nsid w:val="7A724A5E"/>
    <w:multiLevelType w:val="multilevel"/>
    <w:tmpl w:val="60561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D6F5CB3"/>
    <w:multiLevelType w:val="hybridMultilevel"/>
    <w:tmpl w:val="8B282202"/>
    <w:lvl w:ilvl="0" w:tplc="02D283AC">
      <w:start w:val="1"/>
      <w:numFmt w:val="decimal"/>
      <w:lvlText w:val="%1."/>
      <w:lvlJc w:val="left"/>
      <w:pPr>
        <w:tabs>
          <w:tab w:val="num" w:pos="1065"/>
        </w:tabs>
        <w:ind w:left="1065" w:hanging="360"/>
      </w:pPr>
    </w:lvl>
    <w:lvl w:ilvl="1" w:tplc="F676966C">
      <w:start w:val="1"/>
      <w:numFmt w:val="decimal"/>
      <w:lvlText w:val="%2."/>
      <w:lvlJc w:val="left"/>
      <w:pPr>
        <w:tabs>
          <w:tab w:val="num" w:pos="1440"/>
        </w:tabs>
        <w:ind w:left="1440" w:hanging="360"/>
      </w:pPr>
    </w:lvl>
    <w:lvl w:ilvl="2" w:tplc="5CD03146">
      <w:start w:val="1"/>
      <w:numFmt w:val="decimal"/>
      <w:lvlText w:val="%3."/>
      <w:lvlJc w:val="left"/>
      <w:pPr>
        <w:tabs>
          <w:tab w:val="num" w:pos="2160"/>
        </w:tabs>
        <w:ind w:left="2160" w:hanging="360"/>
      </w:pPr>
    </w:lvl>
    <w:lvl w:ilvl="3" w:tplc="C35653AA">
      <w:start w:val="1"/>
      <w:numFmt w:val="decimal"/>
      <w:lvlText w:val="%4."/>
      <w:lvlJc w:val="left"/>
      <w:pPr>
        <w:tabs>
          <w:tab w:val="num" w:pos="2880"/>
        </w:tabs>
        <w:ind w:left="2880" w:hanging="360"/>
      </w:pPr>
    </w:lvl>
    <w:lvl w:ilvl="4" w:tplc="2E84D59C">
      <w:start w:val="1"/>
      <w:numFmt w:val="decimal"/>
      <w:lvlText w:val="%5."/>
      <w:lvlJc w:val="left"/>
      <w:pPr>
        <w:tabs>
          <w:tab w:val="num" w:pos="3600"/>
        </w:tabs>
        <w:ind w:left="3600" w:hanging="360"/>
      </w:pPr>
    </w:lvl>
    <w:lvl w:ilvl="5" w:tplc="79760D6A">
      <w:start w:val="1"/>
      <w:numFmt w:val="decimal"/>
      <w:lvlText w:val="%6."/>
      <w:lvlJc w:val="left"/>
      <w:pPr>
        <w:tabs>
          <w:tab w:val="num" w:pos="4320"/>
        </w:tabs>
        <w:ind w:left="4320" w:hanging="360"/>
      </w:pPr>
    </w:lvl>
    <w:lvl w:ilvl="6" w:tplc="DFB001E8">
      <w:start w:val="1"/>
      <w:numFmt w:val="decimal"/>
      <w:lvlText w:val="%7."/>
      <w:lvlJc w:val="left"/>
      <w:pPr>
        <w:tabs>
          <w:tab w:val="num" w:pos="5040"/>
        </w:tabs>
        <w:ind w:left="5040" w:hanging="360"/>
      </w:pPr>
    </w:lvl>
    <w:lvl w:ilvl="7" w:tplc="74EE70FC">
      <w:start w:val="1"/>
      <w:numFmt w:val="decimal"/>
      <w:lvlText w:val="%8."/>
      <w:lvlJc w:val="left"/>
      <w:pPr>
        <w:tabs>
          <w:tab w:val="num" w:pos="5760"/>
        </w:tabs>
        <w:ind w:left="5760" w:hanging="360"/>
      </w:pPr>
    </w:lvl>
    <w:lvl w:ilvl="8" w:tplc="CCE62016">
      <w:start w:val="1"/>
      <w:numFmt w:val="decimal"/>
      <w:lvlText w:val="%9."/>
      <w:lvlJc w:val="left"/>
      <w:pPr>
        <w:tabs>
          <w:tab w:val="num" w:pos="6480"/>
        </w:tabs>
        <w:ind w:left="6480" w:hanging="360"/>
      </w:pPr>
    </w:lvl>
  </w:abstractNum>
  <w:num w:numId="1">
    <w:abstractNumId w:val="40"/>
  </w:num>
  <w:num w:numId="2">
    <w:abstractNumId w:val="38"/>
  </w:num>
  <w:num w:numId="3">
    <w:abstractNumId w:val="41"/>
  </w:num>
  <w:num w:numId="4">
    <w:abstractNumId w:val="42"/>
  </w:num>
  <w:num w:numId="5">
    <w:abstractNumId w:val="39"/>
  </w:num>
  <w:num w:numId="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5"/>
  </w:num>
  <w:num w:numId="9">
    <w:abstractNumId w:val="2"/>
  </w:num>
  <w:num w:numId="10">
    <w:abstractNumId w:val="62"/>
  </w:num>
  <w:num w:numId="1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3"/>
  </w:num>
  <w:num w:numId="16">
    <w:abstractNumId w:val="45"/>
  </w:num>
  <w:num w:numId="17">
    <w:abstractNumId w:val="18"/>
  </w:num>
  <w:num w:numId="18">
    <w:abstractNumId w:val="36"/>
  </w:num>
  <w:num w:numId="19">
    <w:abstractNumId w:val="57"/>
  </w:num>
  <w:num w:numId="20">
    <w:abstractNumId w:val="24"/>
  </w:num>
  <w:num w:numId="21">
    <w:abstractNumId w:val="58"/>
  </w:num>
  <w:num w:numId="22">
    <w:abstractNumId w:val="37"/>
  </w:num>
  <w:num w:numId="23">
    <w:abstractNumId w:val="51"/>
  </w:num>
  <w:num w:numId="24">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3"/>
  </w:num>
  <w:num w:numId="39">
    <w:abstractNumId w:val="49"/>
  </w:num>
  <w:num w:numId="40">
    <w:abstractNumId w:val="48"/>
  </w:num>
  <w:num w:numId="41">
    <w:abstractNumId w:val="16"/>
  </w:num>
  <w:num w:numId="42">
    <w:abstractNumId w:val="11"/>
  </w:num>
  <w:num w:numId="43">
    <w:abstractNumId w:val="29"/>
  </w:num>
  <w:num w:numId="44">
    <w:abstractNumId w:val="13"/>
  </w:num>
  <w:num w:numId="45">
    <w:abstractNumId w:val="46"/>
  </w:num>
  <w:num w:numId="46">
    <w:abstractNumId w:val="14"/>
  </w:num>
  <w:num w:numId="47">
    <w:abstractNumId w:val="35"/>
  </w:num>
  <w:num w:numId="48">
    <w:abstractNumId w:val="59"/>
  </w:num>
  <w:num w:numId="49">
    <w:abstractNumId w:val="8"/>
  </w:num>
  <w:num w:numId="50">
    <w:abstractNumId w:val="31"/>
  </w:num>
  <w:num w:numId="51">
    <w:abstractNumId w:val="52"/>
  </w:num>
  <w:num w:numId="52">
    <w:abstractNumId w:val="6"/>
  </w:num>
  <w:num w:numId="53">
    <w:abstractNumId w:val="60"/>
  </w:num>
  <w:num w:numId="54">
    <w:abstractNumId w:val="17"/>
  </w:num>
  <w:num w:numId="55">
    <w:abstractNumId w:val="7"/>
  </w:num>
  <w:num w:numId="56">
    <w:abstractNumId w:val="30"/>
  </w:num>
  <w:num w:numId="57">
    <w:abstractNumId w:val="20"/>
  </w:num>
  <w:num w:numId="58">
    <w:abstractNumId w:val="12"/>
  </w:num>
  <w:num w:numId="59">
    <w:abstractNumId w:val="27"/>
  </w:num>
  <w:num w:numId="60">
    <w:abstractNumId w:val="32"/>
  </w:num>
  <w:num w:numId="61">
    <w:abstractNumId w:val="22"/>
    <w:lvlOverride w:ilvl="0">
      <w:startOverride w:val="17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useFELayout/>
  </w:compat>
  <w:rsids>
    <w:rsidRoot w:val="00311D3A"/>
    <w:rsid w:val="00000080"/>
    <w:rsid w:val="000031A9"/>
    <w:rsid w:val="0000512A"/>
    <w:rsid w:val="0001705B"/>
    <w:rsid w:val="000246FB"/>
    <w:rsid w:val="00030965"/>
    <w:rsid w:val="00030E15"/>
    <w:rsid w:val="000370BB"/>
    <w:rsid w:val="00037732"/>
    <w:rsid w:val="00037743"/>
    <w:rsid w:val="00040F32"/>
    <w:rsid w:val="0004433C"/>
    <w:rsid w:val="000443C8"/>
    <w:rsid w:val="00045372"/>
    <w:rsid w:val="00051C06"/>
    <w:rsid w:val="00056119"/>
    <w:rsid w:val="00065915"/>
    <w:rsid w:val="00066540"/>
    <w:rsid w:val="0007254A"/>
    <w:rsid w:val="00081A51"/>
    <w:rsid w:val="00081BA6"/>
    <w:rsid w:val="00085444"/>
    <w:rsid w:val="00085E9A"/>
    <w:rsid w:val="0009017A"/>
    <w:rsid w:val="00090B5F"/>
    <w:rsid w:val="00094FA7"/>
    <w:rsid w:val="00095ECC"/>
    <w:rsid w:val="000A35C0"/>
    <w:rsid w:val="000A4574"/>
    <w:rsid w:val="000A61BC"/>
    <w:rsid w:val="000B2DB9"/>
    <w:rsid w:val="000B337A"/>
    <w:rsid w:val="000B5E2D"/>
    <w:rsid w:val="000C495C"/>
    <w:rsid w:val="000C4B4F"/>
    <w:rsid w:val="000C583E"/>
    <w:rsid w:val="000C72FD"/>
    <w:rsid w:val="000D24BF"/>
    <w:rsid w:val="000D3F28"/>
    <w:rsid w:val="000D55D3"/>
    <w:rsid w:val="000E0B37"/>
    <w:rsid w:val="000E2EEE"/>
    <w:rsid w:val="000E5285"/>
    <w:rsid w:val="000E7794"/>
    <w:rsid w:val="000F3243"/>
    <w:rsid w:val="000F4404"/>
    <w:rsid w:val="000F478A"/>
    <w:rsid w:val="000F4DE0"/>
    <w:rsid w:val="0010003F"/>
    <w:rsid w:val="00101FB3"/>
    <w:rsid w:val="00104AE6"/>
    <w:rsid w:val="00105AA2"/>
    <w:rsid w:val="00113B3D"/>
    <w:rsid w:val="00117C2F"/>
    <w:rsid w:val="00120564"/>
    <w:rsid w:val="00120C35"/>
    <w:rsid w:val="00121349"/>
    <w:rsid w:val="0012579C"/>
    <w:rsid w:val="00125CE3"/>
    <w:rsid w:val="00127751"/>
    <w:rsid w:val="001278EE"/>
    <w:rsid w:val="001378C2"/>
    <w:rsid w:val="001423CB"/>
    <w:rsid w:val="00143306"/>
    <w:rsid w:val="0014628B"/>
    <w:rsid w:val="00146DA2"/>
    <w:rsid w:val="00152709"/>
    <w:rsid w:val="00154B2E"/>
    <w:rsid w:val="00164231"/>
    <w:rsid w:val="00165CEF"/>
    <w:rsid w:val="0017106D"/>
    <w:rsid w:val="001743E6"/>
    <w:rsid w:val="00175682"/>
    <w:rsid w:val="00175AE3"/>
    <w:rsid w:val="00183581"/>
    <w:rsid w:val="00186E35"/>
    <w:rsid w:val="0018744C"/>
    <w:rsid w:val="00192439"/>
    <w:rsid w:val="00196F50"/>
    <w:rsid w:val="001A3A35"/>
    <w:rsid w:val="001A502A"/>
    <w:rsid w:val="001A6C56"/>
    <w:rsid w:val="001A753B"/>
    <w:rsid w:val="001B1650"/>
    <w:rsid w:val="001B2080"/>
    <w:rsid w:val="001B4262"/>
    <w:rsid w:val="001B663E"/>
    <w:rsid w:val="001C0159"/>
    <w:rsid w:val="001E6AA6"/>
    <w:rsid w:val="001E6DC1"/>
    <w:rsid w:val="001F3429"/>
    <w:rsid w:val="001F56EF"/>
    <w:rsid w:val="001F6859"/>
    <w:rsid w:val="001F6A3A"/>
    <w:rsid w:val="001F7448"/>
    <w:rsid w:val="001F7928"/>
    <w:rsid w:val="00202221"/>
    <w:rsid w:val="00202FCC"/>
    <w:rsid w:val="002068C3"/>
    <w:rsid w:val="00211CF9"/>
    <w:rsid w:val="00211E84"/>
    <w:rsid w:val="00214D36"/>
    <w:rsid w:val="00220C4F"/>
    <w:rsid w:val="002225B2"/>
    <w:rsid w:val="00223B14"/>
    <w:rsid w:val="002242FF"/>
    <w:rsid w:val="00225D7A"/>
    <w:rsid w:val="00226724"/>
    <w:rsid w:val="00227330"/>
    <w:rsid w:val="00232348"/>
    <w:rsid w:val="00234A87"/>
    <w:rsid w:val="00235A31"/>
    <w:rsid w:val="002417DE"/>
    <w:rsid w:val="002455E2"/>
    <w:rsid w:val="00260359"/>
    <w:rsid w:val="00261228"/>
    <w:rsid w:val="002613DC"/>
    <w:rsid w:val="00264E86"/>
    <w:rsid w:val="002657A1"/>
    <w:rsid w:val="00265FE4"/>
    <w:rsid w:val="00273F53"/>
    <w:rsid w:val="00275021"/>
    <w:rsid w:val="0027564D"/>
    <w:rsid w:val="00282CD7"/>
    <w:rsid w:val="00285476"/>
    <w:rsid w:val="00290CFF"/>
    <w:rsid w:val="002918F6"/>
    <w:rsid w:val="00292BB7"/>
    <w:rsid w:val="00297E1C"/>
    <w:rsid w:val="002A06BA"/>
    <w:rsid w:val="002A347E"/>
    <w:rsid w:val="002A549C"/>
    <w:rsid w:val="002A76A5"/>
    <w:rsid w:val="002B0A1F"/>
    <w:rsid w:val="002B288F"/>
    <w:rsid w:val="002B49EC"/>
    <w:rsid w:val="002B56CA"/>
    <w:rsid w:val="002B6F2A"/>
    <w:rsid w:val="002C240A"/>
    <w:rsid w:val="002C655C"/>
    <w:rsid w:val="002C67C4"/>
    <w:rsid w:val="002D35B3"/>
    <w:rsid w:val="002E1D95"/>
    <w:rsid w:val="002E2D39"/>
    <w:rsid w:val="002E3DA3"/>
    <w:rsid w:val="002E485C"/>
    <w:rsid w:val="002E7A41"/>
    <w:rsid w:val="002F6FF3"/>
    <w:rsid w:val="003000F3"/>
    <w:rsid w:val="00304BBA"/>
    <w:rsid w:val="00304D6A"/>
    <w:rsid w:val="003063FD"/>
    <w:rsid w:val="003112BA"/>
    <w:rsid w:val="00311D3A"/>
    <w:rsid w:val="00320754"/>
    <w:rsid w:val="00326D7A"/>
    <w:rsid w:val="00327FA8"/>
    <w:rsid w:val="00330488"/>
    <w:rsid w:val="00331DD4"/>
    <w:rsid w:val="00341764"/>
    <w:rsid w:val="00341AEE"/>
    <w:rsid w:val="00343063"/>
    <w:rsid w:val="00343E4C"/>
    <w:rsid w:val="00344931"/>
    <w:rsid w:val="00345011"/>
    <w:rsid w:val="00345AEE"/>
    <w:rsid w:val="00350C8C"/>
    <w:rsid w:val="003510FA"/>
    <w:rsid w:val="0035176E"/>
    <w:rsid w:val="003528AC"/>
    <w:rsid w:val="00353653"/>
    <w:rsid w:val="00353E0A"/>
    <w:rsid w:val="0035764F"/>
    <w:rsid w:val="003601B7"/>
    <w:rsid w:val="00360710"/>
    <w:rsid w:val="00360ABB"/>
    <w:rsid w:val="0037602B"/>
    <w:rsid w:val="003765AC"/>
    <w:rsid w:val="00377E49"/>
    <w:rsid w:val="003837FB"/>
    <w:rsid w:val="00383825"/>
    <w:rsid w:val="00384222"/>
    <w:rsid w:val="003859CB"/>
    <w:rsid w:val="00385C0C"/>
    <w:rsid w:val="00393DD6"/>
    <w:rsid w:val="003958E1"/>
    <w:rsid w:val="003A1780"/>
    <w:rsid w:val="003A42AA"/>
    <w:rsid w:val="003A4AC2"/>
    <w:rsid w:val="003A758D"/>
    <w:rsid w:val="003B0EE6"/>
    <w:rsid w:val="003B72F0"/>
    <w:rsid w:val="003C11CF"/>
    <w:rsid w:val="003C2ACC"/>
    <w:rsid w:val="003C4537"/>
    <w:rsid w:val="003D7B96"/>
    <w:rsid w:val="003D7D6F"/>
    <w:rsid w:val="003E38FA"/>
    <w:rsid w:val="003E41EA"/>
    <w:rsid w:val="003E449E"/>
    <w:rsid w:val="003E461E"/>
    <w:rsid w:val="003F20CB"/>
    <w:rsid w:val="004067B0"/>
    <w:rsid w:val="0040689A"/>
    <w:rsid w:val="00411259"/>
    <w:rsid w:val="00411AD2"/>
    <w:rsid w:val="00412197"/>
    <w:rsid w:val="0041669C"/>
    <w:rsid w:val="00422162"/>
    <w:rsid w:val="00422F7F"/>
    <w:rsid w:val="004246AC"/>
    <w:rsid w:val="004303C7"/>
    <w:rsid w:val="00430915"/>
    <w:rsid w:val="00445BDF"/>
    <w:rsid w:val="004525E8"/>
    <w:rsid w:val="00454445"/>
    <w:rsid w:val="00455637"/>
    <w:rsid w:val="00456330"/>
    <w:rsid w:val="00456E03"/>
    <w:rsid w:val="00456E76"/>
    <w:rsid w:val="004612F0"/>
    <w:rsid w:val="00462FC7"/>
    <w:rsid w:val="004760D4"/>
    <w:rsid w:val="004810B8"/>
    <w:rsid w:val="004816DE"/>
    <w:rsid w:val="00486A7C"/>
    <w:rsid w:val="00492448"/>
    <w:rsid w:val="004926CA"/>
    <w:rsid w:val="0049272F"/>
    <w:rsid w:val="0049440F"/>
    <w:rsid w:val="004962EA"/>
    <w:rsid w:val="004A107C"/>
    <w:rsid w:val="004A10AA"/>
    <w:rsid w:val="004A5076"/>
    <w:rsid w:val="004A5261"/>
    <w:rsid w:val="004A6ADE"/>
    <w:rsid w:val="004B0879"/>
    <w:rsid w:val="004B10AA"/>
    <w:rsid w:val="004B4A80"/>
    <w:rsid w:val="004D0593"/>
    <w:rsid w:val="004D6F56"/>
    <w:rsid w:val="004E4079"/>
    <w:rsid w:val="004E5638"/>
    <w:rsid w:val="004F4D16"/>
    <w:rsid w:val="004F6162"/>
    <w:rsid w:val="005023A3"/>
    <w:rsid w:val="00502985"/>
    <w:rsid w:val="00502D25"/>
    <w:rsid w:val="00502F00"/>
    <w:rsid w:val="005038F8"/>
    <w:rsid w:val="00503BA1"/>
    <w:rsid w:val="00506896"/>
    <w:rsid w:val="00510174"/>
    <w:rsid w:val="00516AC7"/>
    <w:rsid w:val="005204AA"/>
    <w:rsid w:val="005216CC"/>
    <w:rsid w:val="005243F7"/>
    <w:rsid w:val="00527195"/>
    <w:rsid w:val="005305EF"/>
    <w:rsid w:val="00530F3D"/>
    <w:rsid w:val="005327CA"/>
    <w:rsid w:val="005330BA"/>
    <w:rsid w:val="005363AD"/>
    <w:rsid w:val="005403AF"/>
    <w:rsid w:val="005410E5"/>
    <w:rsid w:val="00541688"/>
    <w:rsid w:val="0054388D"/>
    <w:rsid w:val="00543A01"/>
    <w:rsid w:val="00546DF8"/>
    <w:rsid w:val="005477E9"/>
    <w:rsid w:val="005518F4"/>
    <w:rsid w:val="00551D08"/>
    <w:rsid w:val="00555CC5"/>
    <w:rsid w:val="005561F6"/>
    <w:rsid w:val="005610DE"/>
    <w:rsid w:val="00563531"/>
    <w:rsid w:val="005722F6"/>
    <w:rsid w:val="00573466"/>
    <w:rsid w:val="0057363B"/>
    <w:rsid w:val="0057367E"/>
    <w:rsid w:val="005764D2"/>
    <w:rsid w:val="00576CA4"/>
    <w:rsid w:val="00577576"/>
    <w:rsid w:val="00577DC5"/>
    <w:rsid w:val="00577E3F"/>
    <w:rsid w:val="00577E53"/>
    <w:rsid w:val="00577F25"/>
    <w:rsid w:val="00584251"/>
    <w:rsid w:val="00586C7F"/>
    <w:rsid w:val="005871F5"/>
    <w:rsid w:val="00587515"/>
    <w:rsid w:val="00590F01"/>
    <w:rsid w:val="0059214F"/>
    <w:rsid w:val="00595E76"/>
    <w:rsid w:val="00596B08"/>
    <w:rsid w:val="005B14DA"/>
    <w:rsid w:val="005B18CE"/>
    <w:rsid w:val="005B5009"/>
    <w:rsid w:val="005C1E2B"/>
    <w:rsid w:val="005C5183"/>
    <w:rsid w:val="005D07FD"/>
    <w:rsid w:val="005D1517"/>
    <w:rsid w:val="005D4F12"/>
    <w:rsid w:val="005D5925"/>
    <w:rsid w:val="005D7615"/>
    <w:rsid w:val="005E06A8"/>
    <w:rsid w:val="005F21B5"/>
    <w:rsid w:val="005F267D"/>
    <w:rsid w:val="005F5568"/>
    <w:rsid w:val="006019AF"/>
    <w:rsid w:val="006072E2"/>
    <w:rsid w:val="00607964"/>
    <w:rsid w:val="00614CCA"/>
    <w:rsid w:val="00621D23"/>
    <w:rsid w:val="006242F3"/>
    <w:rsid w:val="00630E20"/>
    <w:rsid w:val="00640DCD"/>
    <w:rsid w:val="006459E8"/>
    <w:rsid w:val="0065143B"/>
    <w:rsid w:val="006524E0"/>
    <w:rsid w:val="006557F6"/>
    <w:rsid w:val="00657402"/>
    <w:rsid w:val="00660AEE"/>
    <w:rsid w:val="00663099"/>
    <w:rsid w:val="00674FA9"/>
    <w:rsid w:val="00675373"/>
    <w:rsid w:val="00675599"/>
    <w:rsid w:val="00681A9D"/>
    <w:rsid w:val="006822DB"/>
    <w:rsid w:val="00683A45"/>
    <w:rsid w:val="0069003E"/>
    <w:rsid w:val="00692919"/>
    <w:rsid w:val="006A205A"/>
    <w:rsid w:val="006A21EC"/>
    <w:rsid w:val="006A4A37"/>
    <w:rsid w:val="006A4C1A"/>
    <w:rsid w:val="006B2428"/>
    <w:rsid w:val="006C13D8"/>
    <w:rsid w:val="006C2D4E"/>
    <w:rsid w:val="006C544F"/>
    <w:rsid w:val="006D63BA"/>
    <w:rsid w:val="006D6554"/>
    <w:rsid w:val="006E4644"/>
    <w:rsid w:val="006E5A28"/>
    <w:rsid w:val="006E6F9F"/>
    <w:rsid w:val="006E7675"/>
    <w:rsid w:val="006F2AC4"/>
    <w:rsid w:val="006F4EEA"/>
    <w:rsid w:val="00702CF7"/>
    <w:rsid w:val="00705A7A"/>
    <w:rsid w:val="00712351"/>
    <w:rsid w:val="00717777"/>
    <w:rsid w:val="00720971"/>
    <w:rsid w:val="007232B1"/>
    <w:rsid w:val="00724F9E"/>
    <w:rsid w:val="00725C6B"/>
    <w:rsid w:val="007260E3"/>
    <w:rsid w:val="007263DE"/>
    <w:rsid w:val="00726F19"/>
    <w:rsid w:val="007276FD"/>
    <w:rsid w:val="00737431"/>
    <w:rsid w:val="007377DE"/>
    <w:rsid w:val="0074730A"/>
    <w:rsid w:val="00753A7C"/>
    <w:rsid w:val="00754EA5"/>
    <w:rsid w:val="00755156"/>
    <w:rsid w:val="007564EA"/>
    <w:rsid w:val="00756DF2"/>
    <w:rsid w:val="00761563"/>
    <w:rsid w:val="007629B9"/>
    <w:rsid w:val="00763904"/>
    <w:rsid w:val="007639BA"/>
    <w:rsid w:val="00772B0D"/>
    <w:rsid w:val="0077628B"/>
    <w:rsid w:val="0078140C"/>
    <w:rsid w:val="00781E35"/>
    <w:rsid w:val="007821E1"/>
    <w:rsid w:val="00785B31"/>
    <w:rsid w:val="00786314"/>
    <w:rsid w:val="007863A0"/>
    <w:rsid w:val="00786A59"/>
    <w:rsid w:val="00786C00"/>
    <w:rsid w:val="00790333"/>
    <w:rsid w:val="00790F6E"/>
    <w:rsid w:val="00791630"/>
    <w:rsid w:val="00791926"/>
    <w:rsid w:val="007922B2"/>
    <w:rsid w:val="007926D6"/>
    <w:rsid w:val="00795EF6"/>
    <w:rsid w:val="007966E2"/>
    <w:rsid w:val="007A3814"/>
    <w:rsid w:val="007A61E4"/>
    <w:rsid w:val="007A6AB4"/>
    <w:rsid w:val="007A7A50"/>
    <w:rsid w:val="007C52F1"/>
    <w:rsid w:val="007D07ED"/>
    <w:rsid w:val="007D4C13"/>
    <w:rsid w:val="007D53B1"/>
    <w:rsid w:val="007D6169"/>
    <w:rsid w:val="007D7929"/>
    <w:rsid w:val="007E2D95"/>
    <w:rsid w:val="007E2F0C"/>
    <w:rsid w:val="007E3C01"/>
    <w:rsid w:val="007E68AE"/>
    <w:rsid w:val="007F3805"/>
    <w:rsid w:val="00802BE8"/>
    <w:rsid w:val="00804CB3"/>
    <w:rsid w:val="00811244"/>
    <w:rsid w:val="00813E65"/>
    <w:rsid w:val="0081491D"/>
    <w:rsid w:val="00814B6C"/>
    <w:rsid w:val="00815126"/>
    <w:rsid w:val="00815AE5"/>
    <w:rsid w:val="0081611A"/>
    <w:rsid w:val="008161CB"/>
    <w:rsid w:val="008216D9"/>
    <w:rsid w:val="00823AC5"/>
    <w:rsid w:val="00825094"/>
    <w:rsid w:val="008326D2"/>
    <w:rsid w:val="0083725C"/>
    <w:rsid w:val="00837405"/>
    <w:rsid w:val="00844FFA"/>
    <w:rsid w:val="0085062A"/>
    <w:rsid w:val="00854A70"/>
    <w:rsid w:val="008569C7"/>
    <w:rsid w:val="008578CB"/>
    <w:rsid w:val="00861E9B"/>
    <w:rsid w:val="00863321"/>
    <w:rsid w:val="0086568F"/>
    <w:rsid w:val="00866B9B"/>
    <w:rsid w:val="00875577"/>
    <w:rsid w:val="008760CB"/>
    <w:rsid w:val="00886FC1"/>
    <w:rsid w:val="00893449"/>
    <w:rsid w:val="008978E5"/>
    <w:rsid w:val="008A6582"/>
    <w:rsid w:val="008A6594"/>
    <w:rsid w:val="008B0E77"/>
    <w:rsid w:val="008B1C86"/>
    <w:rsid w:val="008B1E0A"/>
    <w:rsid w:val="008B4761"/>
    <w:rsid w:val="008B4EEA"/>
    <w:rsid w:val="008B55C7"/>
    <w:rsid w:val="008C12B6"/>
    <w:rsid w:val="008C189A"/>
    <w:rsid w:val="008C51BD"/>
    <w:rsid w:val="008C6405"/>
    <w:rsid w:val="008C7699"/>
    <w:rsid w:val="008E0984"/>
    <w:rsid w:val="008E10E8"/>
    <w:rsid w:val="008E60AA"/>
    <w:rsid w:val="008E6747"/>
    <w:rsid w:val="008F55DB"/>
    <w:rsid w:val="008F6768"/>
    <w:rsid w:val="008F7528"/>
    <w:rsid w:val="008F7FB8"/>
    <w:rsid w:val="009001BA"/>
    <w:rsid w:val="00905EE9"/>
    <w:rsid w:val="00915137"/>
    <w:rsid w:val="009224E1"/>
    <w:rsid w:val="00922645"/>
    <w:rsid w:val="00925703"/>
    <w:rsid w:val="00926D98"/>
    <w:rsid w:val="009274AE"/>
    <w:rsid w:val="00933864"/>
    <w:rsid w:val="009341AF"/>
    <w:rsid w:val="0093498F"/>
    <w:rsid w:val="0094031A"/>
    <w:rsid w:val="0094236B"/>
    <w:rsid w:val="009437DF"/>
    <w:rsid w:val="0094430A"/>
    <w:rsid w:val="00945235"/>
    <w:rsid w:val="00946137"/>
    <w:rsid w:val="009547E6"/>
    <w:rsid w:val="00956834"/>
    <w:rsid w:val="00960B2C"/>
    <w:rsid w:val="00962A72"/>
    <w:rsid w:val="00962B52"/>
    <w:rsid w:val="00964B41"/>
    <w:rsid w:val="00966365"/>
    <w:rsid w:val="00970321"/>
    <w:rsid w:val="00971DA8"/>
    <w:rsid w:val="00974426"/>
    <w:rsid w:val="009873C7"/>
    <w:rsid w:val="00991CB4"/>
    <w:rsid w:val="00995291"/>
    <w:rsid w:val="009954A9"/>
    <w:rsid w:val="009A065A"/>
    <w:rsid w:val="009A1333"/>
    <w:rsid w:val="009A47EA"/>
    <w:rsid w:val="009A561B"/>
    <w:rsid w:val="009A6E24"/>
    <w:rsid w:val="009B1128"/>
    <w:rsid w:val="009B18A5"/>
    <w:rsid w:val="009B4883"/>
    <w:rsid w:val="009B673F"/>
    <w:rsid w:val="009C0FB1"/>
    <w:rsid w:val="009C370C"/>
    <w:rsid w:val="009D0F7B"/>
    <w:rsid w:val="009E2748"/>
    <w:rsid w:val="009E27B2"/>
    <w:rsid w:val="009E3300"/>
    <w:rsid w:val="009E5BAA"/>
    <w:rsid w:val="009E5CDB"/>
    <w:rsid w:val="009F44B4"/>
    <w:rsid w:val="009F52D0"/>
    <w:rsid w:val="00A02433"/>
    <w:rsid w:val="00A03320"/>
    <w:rsid w:val="00A040CD"/>
    <w:rsid w:val="00A10095"/>
    <w:rsid w:val="00A12169"/>
    <w:rsid w:val="00A154D8"/>
    <w:rsid w:val="00A22F5B"/>
    <w:rsid w:val="00A236C5"/>
    <w:rsid w:val="00A305A3"/>
    <w:rsid w:val="00A30D3F"/>
    <w:rsid w:val="00A31095"/>
    <w:rsid w:val="00A31523"/>
    <w:rsid w:val="00A329F6"/>
    <w:rsid w:val="00A3747C"/>
    <w:rsid w:val="00A41A7A"/>
    <w:rsid w:val="00A42183"/>
    <w:rsid w:val="00A43646"/>
    <w:rsid w:val="00A46763"/>
    <w:rsid w:val="00A5176F"/>
    <w:rsid w:val="00A55D6E"/>
    <w:rsid w:val="00A56D07"/>
    <w:rsid w:val="00A56EF4"/>
    <w:rsid w:val="00A5743A"/>
    <w:rsid w:val="00A6372E"/>
    <w:rsid w:val="00A75BEE"/>
    <w:rsid w:val="00A77EFA"/>
    <w:rsid w:val="00A80F50"/>
    <w:rsid w:val="00A81449"/>
    <w:rsid w:val="00A8179A"/>
    <w:rsid w:val="00A81E98"/>
    <w:rsid w:val="00A821E9"/>
    <w:rsid w:val="00A84B1B"/>
    <w:rsid w:val="00A863E7"/>
    <w:rsid w:val="00A93E34"/>
    <w:rsid w:val="00A95A48"/>
    <w:rsid w:val="00A972AE"/>
    <w:rsid w:val="00AA6E7B"/>
    <w:rsid w:val="00AB270A"/>
    <w:rsid w:val="00AB4C1B"/>
    <w:rsid w:val="00AB554A"/>
    <w:rsid w:val="00AB7B93"/>
    <w:rsid w:val="00AC04B3"/>
    <w:rsid w:val="00AC1534"/>
    <w:rsid w:val="00AC1911"/>
    <w:rsid w:val="00AC30F9"/>
    <w:rsid w:val="00AC464C"/>
    <w:rsid w:val="00AC6237"/>
    <w:rsid w:val="00AD212C"/>
    <w:rsid w:val="00AD31D5"/>
    <w:rsid w:val="00AE5ADA"/>
    <w:rsid w:val="00AF09D4"/>
    <w:rsid w:val="00AF180E"/>
    <w:rsid w:val="00AF3003"/>
    <w:rsid w:val="00AF4923"/>
    <w:rsid w:val="00B03219"/>
    <w:rsid w:val="00B04931"/>
    <w:rsid w:val="00B07735"/>
    <w:rsid w:val="00B10398"/>
    <w:rsid w:val="00B25060"/>
    <w:rsid w:val="00B27392"/>
    <w:rsid w:val="00B315B5"/>
    <w:rsid w:val="00B33088"/>
    <w:rsid w:val="00B341C6"/>
    <w:rsid w:val="00B34768"/>
    <w:rsid w:val="00B355E6"/>
    <w:rsid w:val="00B36AD2"/>
    <w:rsid w:val="00B47684"/>
    <w:rsid w:val="00B5289A"/>
    <w:rsid w:val="00B64498"/>
    <w:rsid w:val="00B66AC2"/>
    <w:rsid w:val="00B7099F"/>
    <w:rsid w:val="00B7317F"/>
    <w:rsid w:val="00B81B1E"/>
    <w:rsid w:val="00B8318A"/>
    <w:rsid w:val="00B83A21"/>
    <w:rsid w:val="00B84FD4"/>
    <w:rsid w:val="00B86112"/>
    <w:rsid w:val="00B8726E"/>
    <w:rsid w:val="00B91B23"/>
    <w:rsid w:val="00B939B6"/>
    <w:rsid w:val="00B94373"/>
    <w:rsid w:val="00BA0B50"/>
    <w:rsid w:val="00BA3AD5"/>
    <w:rsid w:val="00BA4054"/>
    <w:rsid w:val="00BA4356"/>
    <w:rsid w:val="00BA66B3"/>
    <w:rsid w:val="00BB451F"/>
    <w:rsid w:val="00BC12F5"/>
    <w:rsid w:val="00BC1467"/>
    <w:rsid w:val="00BD3ED3"/>
    <w:rsid w:val="00BD6EB3"/>
    <w:rsid w:val="00BE083A"/>
    <w:rsid w:val="00BE1139"/>
    <w:rsid w:val="00BE33B2"/>
    <w:rsid w:val="00BE6D48"/>
    <w:rsid w:val="00BE7CE6"/>
    <w:rsid w:val="00BF1CF7"/>
    <w:rsid w:val="00BF21B4"/>
    <w:rsid w:val="00BF4F88"/>
    <w:rsid w:val="00BF7300"/>
    <w:rsid w:val="00BF7FB4"/>
    <w:rsid w:val="00C02433"/>
    <w:rsid w:val="00C0754E"/>
    <w:rsid w:val="00C20102"/>
    <w:rsid w:val="00C20A25"/>
    <w:rsid w:val="00C24F3D"/>
    <w:rsid w:val="00C25A69"/>
    <w:rsid w:val="00C25B76"/>
    <w:rsid w:val="00C27114"/>
    <w:rsid w:val="00C46551"/>
    <w:rsid w:val="00C46D5C"/>
    <w:rsid w:val="00C47342"/>
    <w:rsid w:val="00C474CC"/>
    <w:rsid w:val="00C51379"/>
    <w:rsid w:val="00C56F78"/>
    <w:rsid w:val="00C60BE2"/>
    <w:rsid w:val="00C61253"/>
    <w:rsid w:val="00C657E6"/>
    <w:rsid w:val="00C762B8"/>
    <w:rsid w:val="00C770BF"/>
    <w:rsid w:val="00C80BFA"/>
    <w:rsid w:val="00C94141"/>
    <w:rsid w:val="00C94F2C"/>
    <w:rsid w:val="00C96270"/>
    <w:rsid w:val="00C96653"/>
    <w:rsid w:val="00CA10ED"/>
    <w:rsid w:val="00CA118B"/>
    <w:rsid w:val="00CA1FB0"/>
    <w:rsid w:val="00CA3AFB"/>
    <w:rsid w:val="00CA4CD1"/>
    <w:rsid w:val="00CA5B3D"/>
    <w:rsid w:val="00CB09BA"/>
    <w:rsid w:val="00CB3A7C"/>
    <w:rsid w:val="00CC0E2D"/>
    <w:rsid w:val="00CC4200"/>
    <w:rsid w:val="00CC5511"/>
    <w:rsid w:val="00CC5EB4"/>
    <w:rsid w:val="00CD095B"/>
    <w:rsid w:val="00CD203F"/>
    <w:rsid w:val="00CD7547"/>
    <w:rsid w:val="00CE6489"/>
    <w:rsid w:val="00CF36D2"/>
    <w:rsid w:val="00D02457"/>
    <w:rsid w:val="00D06902"/>
    <w:rsid w:val="00D20443"/>
    <w:rsid w:val="00D20D82"/>
    <w:rsid w:val="00D22152"/>
    <w:rsid w:val="00D22644"/>
    <w:rsid w:val="00D22CC6"/>
    <w:rsid w:val="00D2555D"/>
    <w:rsid w:val="00D26206"/>
    <w:rsid w:val="00D269DA"/>
    <w:rsid w:val="00D30437"/>
    <w:rsid w:val="00D30B72"/>
    <w:rsid w:val="00D33204"/>
    <w:rsid w:val="00D34617"/>
    <w:rsid w:val="00D43D9F"/>
    <w:rsid w:val="00D4583B"/>
    <w:rsid w:val="00D46E63"/>
    <w:rsid w:val="00D47AE3"/>
    <w:rsid w:val="00D56A4A"/>
    <w:rsid w:val="00D6010D"/>
    <w:rsid w:val="00D62E1F"/>
    <w:rsid w:val="00D6359A"/>
    <w:rsid w:val="00D66E7B"/>
    <w:rsid w:val="00D71415"/>
    <w:rsid w:val="00D73AE7"/>
    <w:rsid w:val="00D74434"/>
    <w:rsid w:val="00D754E2"/>
    <w:rsid w:val="00D75F9F"/>
    <w:rsid w:val="00D81A25"/>
    <w:rsid w:val="00D852E7"/>
    <w:rsid w:val="00D9293A"/>
    <w:rsid w:val="00D92EE4"/>
    <w:rsid w:val="00D953C8"/>
    <w:rsid w:val="00D958B8"/>
    <w:rsid w:val="00D95D86"/>
    <w:rsid w:val="00D97D0B"/>
    <w:rsid w:val="00DA2E74"/>
    <w:rsid w:val="00DA64D8"/>
    <w:rsid w:val="00DA70E6"/>
    <w:rsid w:val="00DA7A26"/>
    <w:rsid w:val="00DB0B7A"/>
    <w:rsid w:val="00DB2DFA"/>
    <w:rsid w:val="00DB530F"/>
    <w:rsid w:val="00DB7A38"/>
    <w:rsid w:val="00DC047D"/>
    <w:rsid w:val="00DC0F9A"/>
    <w:rsid w:val="00DC2886"/>
    <w:rsid w:val="00DC3FEE"/>
    <w:rsid w:val="00DC50E7"/>
    <w:rsid w:val="00DC6B9E"/>
    <w:rsid w:val="00DD22BC"/>
    <w:rsid w:val="00DE11E3"/>
    <w:rsid w:val="00DE3839"/>
    <w:rsid w:val="00DF42D3"/>
    <w:rsid w:val="00DF46A7"/>
    <w:rsid w:val="00DF5B4E"/>
    <w:rsid w:val="00E00012"/>
    <w:rsid w:val="00E0285E"/>
    <w:rsid w:val="00E03047"/>
    <w:rsid w:val="00E10E17"/>
    <w:rsid w:val="00E11F49"/>
    <w:rsid w:val="00E2155E"/>
    <w:rsid w:val="00E22A79"/>
    <w:rsid w:val="00E23E86"/>
    <w:rsid w:val="00E23ED0"/>
    <w:rsid w:val="00E2557A"/>
    <w:rsid w:val="00E31485"/>
    <w:rsid w:val="00E31DD5"/>
    <w:rsid w:val="00E36B45"/>
    <w:rsid w:val="00E378A8"/>
    <w:rsid w:val="00E43A41"/>
    <w:rsid w:val="00E53883"/>
    <w:rsid w:val="00E54E89"/>
    <w:rsid w:val="00E55FD3"/>
    <w:rsid w:val="00E56002"/>
    <w:rsid w:val="00E72603"/>
    <w:rsid w:val="00E83454"/>
    <w:rsid w:val="00E84945"/>
    <w:rsid w:val="00E85B39"/>
    <w:rsid w:val="00E909E1"/>
    <w:rsid w:val="00E97D2D"/>
    <w:rsid w:val="00EA3E3C"/>
    <w:rsid w:val="00EA50E6"/>
    <w:rsid w:val="00EA51C0"/>
    <w:rsid w:val="00EA54C7"/>
    <w:rsid w:val="00EB2724"/>
    <w:rsid w:val="00EB2921"/>
    <w:rsid w:val="00EB60D0"/>
    <w:rsid w:val="00EC2035"/>
    <w:rsid w:val="00EC293B"/>
    <w:rsid w:val="00ED7730"/>
    <w:rsid w:val="00EE176B"/>
    <w:rsid w:val="00EE1C75"/>
    <w:rsid w:val="00EE23E0"/>
    <w:rsid w:val="00EE2DB7"/>
    <w:rsid w:val="00EE3C42"/>
    <w:rsid w:val="00EE4AEA"/>
    <w:rsid w:val="00EF5CD8"/>
    <w:rsid w:val="00EF72D8"/>
    <w:rsid w:val="00F008A2"/>
    <w:rsid w:val="00F01170"/>
    <w:rsid w:val="00F01E16"/>
    <w:rsid w:val="00F0613A"/>
    <w:rsid w:val="00F0649B"/>
    <w:rsid w:val="00F126D6"/>
    <w:rsid w:val="00F14E8A"/>
    <w:rsid w:val="00F23EB5"/>
    <w:rsid w:val="00F2552F"/>
    <w:rsid w:val="00F26BF3"/>
    <w:rsid w:val="00F33844"/>
    <w:rsid w:val="00F370E0"/>
    <w:rsid w:val="00F37374"/>
    <w:rsid w:val="00F478E0"/>
    <w:rsid w:val="00F542B1"/>
    <w:rsid w:val="00F55EDE"/>
    <w:rsid w:val="00F60773"/>
    <w:rsid w:val="00F722FD"/>
    <w:rsid w:val="00F72655"/>
    <w:rsid w:val="00F751C5"/>
    <w:rsid w:val="00F75F8B"/>
    <w:rsid w:val="00F77493"/>
    <w:rsid w:val="00F778BD"/>
    <w:rsid w:val="00F8624C"/>
    <w:rsid w:val="00F86256"/>
    <w:rsid w:val="00F86BC4"/>
    <w:rsid w:val="00F86E54"/>
    <w:rsid w:val="00F9248D"/>
    <w:rsid w:val="00FA2D97"/>
    <w:rsid w:val="00FA65E9"/>
    <w:rsid w:val="00FA6B45"/>
    <w:rsid w:val="00FA719C"/>
    <w:rsid w:val="00FB3751"/>
    <w:rsid w:val="00FB3D1C"/>
    <w:rsid w:val="00FB41DC"/>
    <w:rsid w:val="00FB51BC"/>
    <w:rsid w:val="00FC00B7"/>
    <w:rsid w:val="00FC2A58"/>
    <w:rsid w:val="00FD0264"/>
    <w:rsid w:val="00FD0872"/>
    <w:rsid w:val="00FD6C4F"/>
    <w:rsid w:val="00FE7BBB"/>
    <w:rsid w:val="00FF4B4A"/>
    <w:rsid w:val="00FF589E"/>
    <w:rsid w:val="00FF6B0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8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line number"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No List" w:uiPriority="0"/>
    <w:lsdException w:name="Table Classic 2" w:uiPriority="0"/>
    <w:lsdException w:name="Table Colorful 2" w:uiPriority="0"/>
    <w:lsdException w:name="Table Columns 1" w:uiPriority="0"/>
    <w:lsdException w:name="Table Columns 2" w:uiPriority="0"/>
    <w:lsdException w:name="Table Grid 8" w:uiPriority="0"/>
    <w:lsdException w:name="Table List 2" w:uiPriority="0"/>
    <w:lsdException w:name="Table List 8"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628B"/>
  </w:style>
  <w:style w:type="paragraph" w:styleId="1">
    <w:name w:val="heading 1"/>
    <w:basedOn w:val="a"/>
    <w:next w:val="a"/>
    <w:link w:val="10"/>
    <w:qFormat/>
    <w:rsid w:val="00311D3A"/>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unhideWhenUsed/>
    <w:qFormat/>
    <w:rsid w:val="00311D3A"/>
    <w:pPr>
      <w:keepNext/>
      <w:spacing w:after="0" w:line="240" w:lineRule="auto"/>
      <w:outlineLvl w:val="1"/>
    </w:pPr>
    <w:rPr>
      <w:rFonts w:ascii="Times New Roman" w:eastAsia="Times New Roman" w:hAnsi="Times New Roman" w:cs="Times New Roman"/>
      <w:b/>
      <w:sz w:val="28"/>
      <w:szCs w:val="20"/>
    </w:rPr>
  </w:style>
  <w:style w:type="paragraph" w:styleId="3">
    <w:name w:val="heading 3"/>
    <w:basedOn w:val="a"/>
    <w:next w:val="a"/>
    <w:link w:val="30"/>
    <w:unhideWhenUsed/>
    <w:qFormat/>
    <w:rsid w:val="00311D3A"/>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nhideWhenUsed/>
    <w:qFormat/>
    <w:rsid w:val="00311D3A"/>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9873C7"/>
    <w:pPr>
      <w:keepNext/>
      <w:spacing w:after="0" w:line="240" w:lineRule="auto"/>
      <w:ind w:left="4320" w:firstLine="720"/>
      <w:jc w:val="both"/>
      <w:outlineLvl w:val="4"/>
    </w:pPr>
    <w:rPr>
      <w:rFonts w:ascii="Times New Roman" w:eastAsia="Times New Roman" w:hAnsi="Times New Roman" w:cs="Times New Roman"/>
      <w:sz w:val="24"/>
      <w:szCs w:val="20"/>
      <w:lang w:eastAsia="ko-KR"/>
    </w:rPr>
  </w:style>
  <w:style w:type="paragraph" w:styleId="6">
    <w:name w:val="heading 6"/>
    <w:basedOn w:val="a"/>
    <w:next w:val="a"/>
    <w:link w:val="60"/>
    <w:unhideWhenUsed/>
    <w:qFormat/>
    <w:rsid w:val="00311D3A"/>
    <w:pPr>
      <w:spacing w:before="240" w:after="60" w:line="240" w:lineRule="auto"/>
      <w:outlineLvl w:val="5"/>
    </w:pPr>
    <w:rPr>
      <w:rFonts w:ascii="Times New Roman" w:eastAsia="Times New Roman" w:hAnsi="Times New Roman" w:cs="Times New Roman"/>
      <w:b/>
      <w:bCs/>
    </w:rPr>
  </w:style>
  <w:style w:type="paragraph" w:styleId="7">
    <w:name w:val="heading 7"/>
    <w:basedOn w:val="a"/>
    <w:next w:val="a"/>
    <w:link w:val="70"/>
    <w:unhideWhenUsed/>
    <w:qFormat/>
    <w:rsid w:val="00311D3A"/>
    <w:p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
    <w:next w:val="a"/>
    <w:link w:val="80"/>
    <w:unhideWhenUsed/>
    <w:qFormat/>
    <w:rsid w:val="00311D3A"/>
    <w:p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
    <w:next w:val="a"/>
    <w:link w:val="90"/>
    <w:qFormat/>
    <w:rsid w:val="009873C7"/>
    <w:pPr>
      <w:keepNext/>
      <w:pageBreakBefore/>
      <w:widowControl w:val="0"/>
      <w:spacing w:before="120" w:after="120" w:line="240" w:lineRule="auto"/>
      <w:jc w:val="center"/>
      <w:outlineLvl w:val="8"/>
    </w:pPr>
    <w:rPr>
      <w:rFonts w:ascii="Times New Roman" w:eastAsia="Times New Roman" w:hAnsi="Times New Roman" w:cs="Times New Roman"/>
      <w:b/>
      <w:caps/>
      <w:snapToGrid w:val="0"/>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11D3A"/>
    <w:rPr>
      <w:rFonts w:ascii="Arial" w:eastAsia="Times New Roman" w:hAnsi="Arial" w:cs="Arial"/>
      <w:b/>
      <w:bCs/>
      <w:kern w:val="32"/>
      <w:sz w:val="32"/>
      <w:szCs w:val="32"/>
    </w:rPr>
  </w:style>
  <w:style w:type="character" w:customStyle="1" w:styleId="20">
    <w:name w:val="Заголовок 2 Знак"/>
    <w:basedOn w:val="a0"/>
    <w:link w:val="2"/>
    <w:rsid w:val="00311D3A"/>
    <w:rPr>
      <w:rFonts w:ascii="Times New Roman" w:eastAsia="Times New Roman" w:hAnsi="Times New Roman" w:cs="Times New Roman"/>
      <w:b/>
      <w:sz w:val="28"/>
      <w:szCs w:val="20"/>
    </w:rPr>
  </w:style>
  <w:style w:type="character" w:customStyle="1" w:styleId="30">
    <w:name w:val="Заголовок 3 Знак"/>
    <w:basedOn w:val="a0"/>
    <w:link w:val="3"/>
    <w:rsid w:val="00311D3A"/>
    <w:rPr>
      <w:rFonts w:ascii="Arial" w:eastAsia="Times New Roman" w:hAnsi="Arial" w:cs="Arial"/>
      <w:b/>
      <w:bCs/>
      <w:sz w:val="26"/>
      <w:szCs w:val="26"/>
    </w:rPr>
  </w:style>
  <w:style w:type="character" w:customStyle="1" w:styleId="40">
    <w:name w:val="Заголовок 4 Знак"/>
    <w:basedOn w:val="a0"/>
    <w:link w:val="4"/>
    <w:rsid w:val="00311D3A"/>
    <w:rPr>
      <w:rFonts w:ascii="Times New Roman" w:eastAsia="Times New Roman" w:hAnsi="Times New Roman" w:cs="Times New Roman"/>
      <w:b/>
      <w:bCs/>
      <w:sz w:val="28"/>
      <w:szCs w:val="28"/>
    </w:rPr>
  </w:style>
  <w:style w:type="character" w:customStyle="1" w:styleId="50">
    <w:name w:val="Заголовок 5 Знак"/>
    <w:basedOn w:val="a0"/>
    <w:link w:val="5"/>
    <w:rsid w:val="009873C7"/>
    <w:rPr>
      <w:rFonts w:ascii="Times New Roman" w:eastAsia="Times New Roman" w:hAnsi="Times New Roman" w:cs="Times New Roman"/>
      <w:sz w:val="24"/>
      <w:szCs w:val="20"/>
      <w:lang w:eastAsia="ko-KR"/>
    </w:rPr>
  </w:style>
  <w:style w:type="character" w:customStyle="1" w:styleId="60">
    <w:name w:val="Заголовок 6 Знак"/>
    <w:basedOn w:val="a0"/>
    <w:link w:val="6"/>
    <w:rsid w:val="00311D3A"/>
    <w:rPr>
      <w:rFonts w:ascii="Times New Roman" w:eastAsia="Times New Roman" w:hAnsi="Times New Roman" w:cs="Times New Roman"/>
      <w:b/>
      <w:bCs/>
    </w:rPr>
  </w:style>
  <w:style w:type="character" w:customStyle="1" w:styleId="70">
    <w:name w:val="Заголовок 7 Знак"/>
    <w:basedOn w:val="a0"/>
    <w:link w:val="7"/>
    <w:rsid w:val="00311D3A"/>
    <w:rPr>
      <w:rFonts w:ascii="Times New Roman" w:eastAsia="Times New Roman" w:hAnsi="Times New Roman" w:cs="Times New Roman"/>
      <w:sz w:val="24"/>
      <w:szCs w:val="24"/>
    </w:rPr>
  </w:style>
  <w:style w:type="character" w:customStyle="1" w:styleId="80">
    <w:name w:val="Заголовок 8 Знак"/>
    <w:basedOn w:val="a0"/>
    <w:link w:val="8"/>
    <w:rsid w:val="00311D3A"/>
    <w:rPr>
      <w:rFonts w:ascii="Times New Roman" w:eastAsia="Times New Roman" w:hAnsi="Times New Roman" w:cs="Times New Roman"/>
      <w:i/>
      <w:iCs/>
      <w:sz w:val="24"/>
      <w:szCs w:val="24"/>
    </w:rPr>
  </w:style>
  <w:style w:type="character" w:customStyle="1" w:styleId="90">
    <w:name w:val="Заголовок 9 Знак"/>
    <w:basedOn w:val="a0"/>
    <w:link w:val="9"/>
    <w:rsid w:val="009873C7"/>
    <w:rPr>
      <w:rFonts w:ascii="Times New Roman" w:eastAsia="Times New Roman" w:hAnsi="Times New Roman" w:cs="Times New Roman"/>
      <w:b/>
      <w:caps/>
      <w:snapToGrid w:val="0"/>
      <w:sz w:val="28"/>
      <w:szCs w:val="20"/>
    </w:rPr>
  </w:style>
  <w:style w:type="character" w:styleId="a3">
    <w:name w:val="Hyperlink"/>
    <w:basedOn w:val="a0"/>
    <w:unhideWhenUsed/>
    <w:rsid w:val="00311D3A"/>
    <w:rPr>
      <w:color w:val="0000FF"/>
      <w:u w:val="single"/>
    </w:rPr>
  </w:style>
  <w:style w:type="character" w:styleId="a4">
    <w:name w:val="FollowedHyperlink"/>
    <w:basedOn w:val="a0"/>
    <w:uiPriority w:val="99"/>
    <w:semiHidden/>
    <w:unhideWhenUsed/>
    <w:rsid w:val="00311D3A"/>
    <w:rPr>
      <w:color w:val="800080" w:themeColor="followedHyperlink"/>
      <w:u w:val="single"/>
    </w:rPr>
  </w:style>
  <w:style w:type="paragraph" w:styleId="a5">
    <w:name w:val="header"/>
    <w:aliases w:val="Знак"/>
    <w:basedOn w:val="a"/>
    <w:link w:val="11"/>
    <w:unhideWhenUsed/>
    <w:rsid w:val="00311D3A"/>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11">
    <w:name w:val="Верхний колонтитул Знак1"/>
    <w:aliases w:val="Знак Знак1"/>
    <w:basedOn w:val="a0"/>
    <w:link w:val="a5"/>
    <w:locked/>
    <w:rsid w:val="00311D3A"/>
    <w:rPr>
      <w:rFonts w:ascii="Times New Roman" w:eastAsia="Times New Roman" w:hAnsi="Times New Roman" w:cs="Times New Roman"/>
      <w:sz w:val="24"/>
      <w:szCs w:val="24"/>
    </w:rPr>
  </w:style>
  <w:style w:type="character" w:customStyle="1" w:styleId="a6">
    <w:name w:val="Верхний колонтитул Знак"/>
    <w:aliases w:val="Знак Знак"/>
    <w:basedOn w:val="a0"/>
    <w:link w:val="a5"/>
    <w:rsid w:val="00311D3A"/>
  </w:style>
  <w:style w:type="paragraph" w:styleId="a7">
    <w:name w:val="footer"/>
    <w:basedOn w:val="a"/>
    <w:link w:val="12"/>
    <w:unhideWhenUsed/>
    <w:rsid w:val="00311D3A"/>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12">
    <w:name w:val="Нижний колонтитул Знак1"/>
    <w:basedOn w:val="a0"/>
    <w:link w:val="a7"/>
    <w:locked/>
    <w:rsid w:val="00311D3A"/>
    <w:rPr>
      <w:rFonts w:ascii="Times New Roman" w:eastAsia="Times New Roman" w:hAnsi="Times New Roman" w:cs="Times New Roman"/>
      <w:sz w:val="24"/>
      <w:szCs w:val="24"/>
    </w:rPr>
  </w:style>
  <w:style w:type="character" w:customStyle="1" w:styleId="a8">
    <w:name w:val="Нижний колонтитул Знак"/>
    <w:basedOn w:val="a0"/>
    <w:link w:val="a7"/>
    <w:rsid w:val="00311D3A"/>
  </w:style>
  <w:style w:type="paragraph" w:styleId="a9">
    <w:name w:val="Title"/>
    <w:basedOn w:val="a"/>
    <w:link w:val="aa"/>
    <w:qFormat/>
    <w:rsid w:val="00311D3A"/>
    <w:pPr>
      <w:spacing w:after="0" w:line="240" w:lineRule="auto"/>
      <w:jc w:val="center"/>
    </w:pPr>
    <w:rPr>
      <w:rFonts w:ascii="Times New Roman" w:eastAsia="Times New Roman" w:hAnsi="Times New Roman" w:cs="Times New Roman"/>
      <w:b/>
      <w:sz w:val="24"/>
      <w:szCs w:val="20"/>
    </w:rPr>
  </w:style>
  <w:style w:type="character" w:customStyle="1" w:styleId="aa">
    <w:name w:val="Название Знак"/>
    <w:basedOn w:val="a0"/>
    <w:link w:val="a9"/>
    <w:rsid w:val="00311D3A"/>
    <w:rPr>
      <w:rFonts w:ascii="Times New Roman" w:eastAsia="Times New Roman" w:hAnsi="Times New Roman" w:cs="Times New Roman"/>
      <w:b/>
      <w:sz w:val="24"/>
      <w:szCs w:val="20"/>
    </w:rPr>
  </w:style>
  <w:style w:type="paragraph" w:styleId="ab">
    <w:name w:val="Body Text"/>
    <w:basedOn w:val="a"/>
    <w:link w:val="13"/>
    <w:unhideWhenUsed/>
    <w:rsid w:val="00311D3A"/>
    <w:pPr>
      <w:spacing w:after="120" w:line="240" w:lineRule="auto"/>
    </w:pPr>
    <w:rPr>
      <w:rFonts w:ascii="Times New Roman" w:eastAsia="Times New Roman" w:hAnsi="Times New Roman" w:cs="Times New Roman"/>
      <w:sz w:val="24"/>
      <w:szCs w:val="24"/>
    </w:rPr>
  </w:style>
  <w:style w:type="character" w:customStyle="1" w:styleId="13">
    <w:name w:val="Основной текст Знак1"/>
    <w:basedOn w:val="a0"/>
    <w:link w:val="ab"/>
    <w:locked/>
    <w:rsid w:val="00311D3A"/>
    <w:rPr>
      <w:rFonts w:ascii="Times New Roman" w:eastAsia="Times New Roman" w:hAnsi="Times New Roman" w:cs="Times New Roman"/>
      <w:sz w:val="24"/>
      <w:szCs w:val="24"/>
    </w:rPr>
  </w:style>
  <w:style w:type="character" w:customStyle="1" w:styleId="ac">
    <w:name w:val="Основной текст Знак"/>
    <w:basedOn w:val="a0"/>
    <w:link w:val="ab"/>
    <w:rsid w:val="00311D3A"/>
  </w:style>
  <w:style w:type="paragraph" w:styleId="ad">
    <w:name w:val="Body Text Indent"/>
    <w:basedOn w:val="a"/>
    <w:link w:val="ae"/>
    <w:unhideWhenUsed/>
    <w:rsid w:val="00311D3A"/>
    <w:pPr>
      <w:spacing w:after="0" w:line="240" w:lineRule="auto"/>
      <w:ind w:left="360"/>
      <w:jc w:val="both"/>
    </w:pPr>
    <w:rPr>
      <w:rFonts w:ascii="Times New R Kaz" w:eastAsia="Times New Roman" w:hAnsi="Times New R Kaz" w:cs="Times New Roman"/>
      <w:sz w:val="28"/>
      <w:szCs w:val="20"/>
      <w:lang w:val="kk-KZ"/>
    </w:rPr>
  </w:style>
  <w:style w:type="character" w:customStyle="1" w:styleId="ae">
    <w:name w:val="Основной текст с отступом Знак"/>
    <w:basedOn w:val="a0"/>
    <w:link w:val="ad"/>
    <w:rsid w:val="00311D3A"/>
    <w:rPr>
      <w:rFonts w:ascii="Times New R Kaz" w:eastAsia="Times New Roman" w:hAnsi="Times New R Kaz" w:cs="Times New Roman"/>
      <w:sz w:val="28"/>
      <w:szCs w:val="20"/>
      <w:lang w:val="kk-KZ"/>
    </w:rPr>
  </w:style>
  <w:style w:type="paragraph" w:styleId="21">
    <w:name w:val="Body Text 2"/>
    <w:aliases w:val="Знак1,Знак3, Знак1, Знак3, Знак3 Знак Знак, Знак3 Знак Знак Знак,Знак3 Знак Знак,Знак3 Знак Знак Знак"/>
    <w:basedOn w:val="a"/>
    <w:link w:val="210"/>
    <w:unhideWhenUsed/>
    <w:rsid w:val="00311D3A"/>
    <w:pPr>
      <w:spacing w:after="120" w:line="480" w:lineRule="auto"/>
    </w:pPr>
    <w:rPr>
      <w:rFonts w:ascii="Times New Roman" w:eastAsia="Times New Roman" w:hAnsi="Times New Roman" w:cs="Times New Roman"/>
      <w:sz w:val="20"/>
      <w:szCs w:val="20"/>
      <w:lang w:eastAsia="zh-CN"/>
    </w:rPr>
  </w:style>
  <w:style w:type="character" w:customStyle="1" w:styleId="210">
    <w:name w:val="Основной текст 2 Знак1"/>
    <w:aliases w:val="Знак1 Знак1,Знак3 Знак1, Знак1 Знак1, Знак3 Знак1, Знак3 Знак Знак Знак2, Знак3 Знак Знак Знак Знак1,Знак3 Знак Знак Знак2,Знак3 Знак Знак Знак Знак1"/>
    <w:basedOn w:val="a0"/>
    <w:link w:val="21"/>
    <w:locked/>
    <w:rsid w:val="00311D3A"/>
    <w:rPr>
      <w:rFonts w:ascii="Times New Roman" w:eastAsia="Times New Roman" w:hAnsi="Times New Roman" w:cs="Times New Roman"/>
      <w:sz w:val="20"/>
      <w:szCs w:val="20"/>
      <w:lang w:eastAsia="zh-CN"/>
    </w:rPr>
  </w:style>
  <w:style w:type="character" w:customStyle="1" w:styleId="22">
    <w:name w:val="Основной текст 2 Знак"/>
    <w:aliases w:val="Знак1 Знак,Знак3 Знак, Знак1 Знак, Знак3 Знак, Знак3 Знак Знак Знак1, Знак3 Знак Знак Знак Знак,Знак3 Знак Знак Знак1,Знак3 Знак Знак Знак Знак"/>
    <w:basedOn w:val="a0"/>
    <w:link w:val="21"/>
    <w:rsid w:val="00311D3A"/>
  </w:style>
  <w:style w:type="paragraph" w:styleId="31">
    <w:name w:val="Body Text Indent 3"/>
    <w:basedOn w:val="a"/>
    <w:link w:val="310"/>
    <w:unhideWhenUsed/>
    <w:rsid w:val="00311D3A"/>
    <w:pPr>
      <w:spacing w:after="120" w:line="240" w:lineRule="auto"/>
      <w:ind w:left="283"/>
    </w:pPr>
    <w:rPr>
      <w:rFonts w:ascii="Times New Roman" w:eastAsia="Times New Roman" w:hAnsi="Times New Roman" w:cs="Times New Roman"/>
      <w:sz w:val="16"/>
      <w:szCs w:val="16"/>
    </w:rPr>
  </w:style>
  <w:style w:type="character" w:customStyle="1" w:styleId="310">
    <w:name w:val="Основной текст с отступом 3 Знак1"/>
    <w:basedOn w:val="a0"/>
    <w:link w:val="31"/>
    <w:semiHidden/>
    <w:locked/>
    <w:rsid w:val="00311D3A"/>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311D3A"/>
    <w:rPr>
      <w:sz w:val="16"/>
      <w:szCs w:val="16"/>
    </w:rPr>
  </w:style>
  <w:style w:type="paragraph" w:styleId="af">
    <w:name w:val="Balloon Text"/>
    <w:basedOn w:val="a"/>
    <w:link w:val="af0"/>
    <w:unhideWhenUsed/>
    <w:rsid w:val="00311D3A"/>
    <w:pPr>
      <w:spacing w:after="0" w:line="240" w:lineRule="auto"/>
    </w:pPr>
    <w:rPr>
      <w:rFonts w:ascii="Tahoma" w:eastAsia="Times New Roman" w:hAnsi="Tahoma" w:cs="Tahoma"/>
      <w:sz w:val="16"/>
      <w:szCs w:val="16"/>
    </w:rPr>
  </w:style>
  <w:style w:type="character" w:customStyle="1" w:styleId="af0">
    <w:name w:val="Текст выноски Знак"/>
    <w:basedOn w:val="a0"/>
    <w:link w:val="af"/>
    <w:rsid w:val="00311D3A"/>
    <w:rPr>
      <w:rFonts w:ascii="Tahoma" w:eastAsia="Times New Roman" w:hAnsi="Tahoma" w:cs="Tahoma"/>
      <w:sz w:val="16"/>
      <w:szCs w:val="16"/>
    </w:rPr>
  </w:style>
  <w:style w:type="paragraph" w:styleId="af1">
    <w:name w:val="No Spacing"/>
    <w:link w:val="af2"/>
    <w:qFormat/>
    <w:rsid w:val="00311D3A"/>
    <w:pPr>
      <w:spacing w:after="0" w:line="240" w:lineRule="auto"/>
    </w:pPr>
    <w:rPr>
      <w:rFonts w:ascii="Calibri" w:eastAsia="Times New Roman" w:hAnsi="Calibri" w:cs="Times New Roman"/>
    </w:rPr>
  </w:style>
  <w:style w:type="character" w:customStyle="1" w:styleId="af2">
    <w:name w:val="Без интервала Знак"/>
    <w:basedOn w:val="a0"/>
    <w:link w:val="af1"/>
    <w:locked/>
    <w:rsid w:val="00683A45"/>
    <w:rPr>
      <w:rFonts w:ascii="Calibri" w:eastAsia="Times New Roman" w:hAnsi="Calibri" w:cs="Times New Roman"/>
    </w:rPr>
  </w:style>
  <w:style w:type="paragraph" w:styleId="af3">
    <w:name w:val="List Paragraph"/>
    <w:basedOn w:val="a"/>
    <w:uiPriority w:val="34"/>
    <w:qFormat/>
    <w:rsid w:val="00311D3A"/>
    <w:pPr>
      <w:ind w:left="720"/>
      <w:contextualSpacing/>
    </w:pPr>
    <w:rPr>
      <w:rFonts w:ascii="Calibri" w:eastAsia="Times New Roman" w:hAnsi="Calibri" w:cs="Times New Roman"/>
    </w:rPr>
  </w:style>
  <w:style w:type="character" w:styleId="af4">
    <w:name w:val="Strong"/>
    <w:qFormat/>
    <w:rsid w:val="00311D3A"/>
    <w:rPr>
      <w:b/>
      <w:bCs/>
    </w:rPr>
  </w:style>
  <w:style w:type="paragraph" w:customStyle="1" w:styleId="14">
    <w:name w:val="1 Знак Знак Знак Знак Знак Знак Знак Знак Знак Знак Знак Знак Знак Знак Знак Знак Знак Знак Знак"/>
    <w:basedOn w:val="a"/>
    <w:autoRedefine/>
    <w:rsid w:val="00311D3A"/>
    <w:pPr>
      <w:spacing w:after="160" w:line="240" w:lineRule="exact"/>
    </w:pPr>
    <w:rPr>
      <w:rFonts w:ascii="Times New Roman" w:eastAsia="SimSun" w:hAnsi="Times New Roman" w:cs="Times New Roman"/>
      <w:b/>
      <w:sz w:val="28"/>
      <w:szCs w:val="24"/>
      <w:lang w:val="en-US" w:eastAsia="en-US"/>
    </w:rPr>
  </w:style>
  <w:style w:type="paragraph" w:customStyle="1" w:styleId="af5">
    <w:name w:val="Стиль"/>
    <w:rsid w:val="00311D3A"/>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f6">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Знак4 Знак Зна"/>
    <w:basedOn w:val="a"/>
    <w:rsid w:val="00311D3A"/>
    <w:pPr>
      <w:spacing w:before="100" w:beforeAutospacing="1" w:after="100" w:afterAutospacing="1" w:line="240" w:lineRule="auto"/>
    </w:pPr>
    <w:rPr>
      <w:rFonts w:ascii="Arial Unicode MS" w:eastAsia="Arial Unicode MS" w:hAnsi="Arial Unicode MS" w:cs="Arial Unicode MS"/>
      <w:sz w:val="24"/>
      <w:szCs w:val="24"/>
    </w:rPr>
  </w:style>
  <w:style w:type="character" w:styleId="af7">
    <w:name w:val="Emphasis"/>
    <w:basedOn w:val="a0"/>
    <w:qFormat/>
    <w:rsid w:val="00311D3A"/>
    <w:rPr>
      <w:i/>
      <w:iCs/>
    </w:rPr>
  </w:style>
  <w:style w:type="paragraph" w:styleId="23">
    <w:name w:val="Body Text Indent 2"/>
    <w:basedOn w:val="a"/>
    <w:link w:val="24"/>
    <w:unhideWhenUsed/>
    <w:rsid w:val="00311D3A"/>
    <w:pPr>
      <w:spacing w:after="120" w:line="480" w:lineRule="auto"/>
      <w:ind w:left="283"/>
    </w:pPr>
  </w:style>
  <w:style w:type="character" w:customStyle="1" w:styleId="24">
    <w:name w:val="Основной текст с отступом 2 Знак"/>
    <w:basedOn w:val="a0"/>
    <w:link w:val="23"/>
    <w:rsid w:val="00311D3A"/>
  </w:style>
  <w:style w:type="paragraph" w:styleId="33">
    <w:name w:val="Body Text 3"/>
    <w:basedOn w:val="a"/>
    <w:link w:val="34"/>
    <w:unhideWhenUsed/>
    <w:rsid w:val="00311D3A"/>
    <w:pPr>
      <w:spacing w:after="120"/>
    </w:pPr>
    <w:rPr>
      <w:sz w:val="16"/>
      <w:szCs w:val="16"/>
    </w:rPr>
  </w:style>
  <w:style w:type="character" w:customStyle="1" w:styleId="34">
    <w:name w:val="Основной текст 3 Знак"/>
    <w:basedOn w:val="a0"/>
    <w:link w:val="33"/>
    <w:rsid w:val="00311D3A"/>
    <w:rPr>
      <w:sz w:val="16"/>
      <w:szCs w:val="16"/>
    </w:rPr>
  </w:style>
  <w:style w:type="character" w:customStyle="1" w:styleId="apple-style-span">
    <w:name w:val="apple-style-span"/>
    <w:basedOn w:val="a0"/>
    <w:rsid w:val="00311D3A"/>
  </w:style>
  <w:style w:type="paragraph" w:styleId="af8">
    <w:name w:val="caption"/>
    <w:basedOn w:val="a"/>
    <w:qFormat/>
    <w:rsid w:val="00311D3A"/>
    <w:pPr>
      <w:spacing w:after="0" w:line="240" w:lineRule="auto"/>
      <w:jc w:val="center"/>
    </w:pPr>
    <w:rPr>
      <w:rFonts w:ascii="Times Kaz" w:eastAsia="Times New Roman" w:hAnsi="Times Kaz" w:cs="Times New Roman"/>
      <w:sz w:val="28"/>
      <w:szCs w:val="20"/>
      <w:lang w:val="en-US"/>
    </w:rPr>
  </w:style>
  <w:style w:type="paragraph" w:customStyle="1" w:styleId="af9">
    <w:name w:val="Левый"/>
    <w:basedOn w:val="a"/>
    <w:rsid w:val="00854A70"/>
    <w:pPr>
      <w:tabs>
        <w:tab w:val="center" w:pos="4536"/>
        <w:tab w:val="right" w:pos="9072"/>
      </w:tabs>
      <w:spacing w:after="0" w:line="240" w:lineRule="auto"/>
    </w:pPr>
    <w:rPr>
      <w:rFonts w:ascii="Times New Roman" w:eastAsia="Times New Roman" w:hAnsi="Times New Roman" w:cs="Times New Roman"/>
      <w:sz w:val="20"/>
      <w:szCs w:val="20"/>
    </w:rPr>
  </w:style>
  <w:style w:type="character" w:customStyle="1" w:styleId="apple-converted-space">
    <w:name w:val="apple-converted-space"/>
    <w:basedOn w:val="a0"/>
    <w:rsid w:val="00683A45"/>
  </w:style>
  <w:style w:type="paragraph" w:customStyle="1" w:styleId="Default">
    <w:name w:val="Default"/>
    <w:rsid w:val="00683A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a">
    <w:name w:val="Subtitle"/>
    <w:basedOn w:val="a"/>
    <w:next w:val="a"/>
    <w:link w:val="afb"/>
    <w:qFormat/>
    <w:rsid w:val="009873C7"/>
    <w:pPr>
      <w:spacing w:after="60"/>
      <w:jc w:val="center"/>
      <w:outlineLvl w:val="1"/>
    </w:pPr>
    <w:rPr>
      <w:rFonts w:asciiTheme="majorHAnsi" w:eastAsiaTheme="majorEastAsia" w:hAnsiTheme="majorHAnsi" w:cstheme="majorBidi"/>
    </w:rPr>
  </w:style>
  <w:style w:type="character" w:customStyle="1" w:styleId="afb">
    <w:name w:val="Подзаголовок Знак"/>
    <w:basedOn w:val="a0"/>
    <w:link w:val="afa"/>
    <w:rsid w:val="009873C7"/>
    <w:rPr>
      <w:rFonts w:asciiTheme="majorHAnsi" w:eastAsiaTheme="majorEastAsia" w:hAnsiTheme="majorHAnsi" w:cstheme="majorBidi"/>
    </w:rPr>
  </w:style>
  <w:style w:type="table" w:styleId="afc">
    <w:name w:val="Table Grid"/>
    <w:basedOn w:val="a1"/>
    <w:rsid w:val="009873C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5">
    <w:name w:val="Без интервала1"/>
    <w:rsid w:val="009873C7"/>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afd">
    <w:name w:val="Базовый"/>
    <w:rsid w:val="009873C7"/>
    <w:pPr>
      <w:widowControl w:val="0"/>
      <w:tabs>
        <w:tab w:val="left" w:pos="706"/>
      </w:tabs>
      <w:suppressAutoHyphens/>
      <w:spacing w:after="0" w:line="200" w:lineRule="atLeast"/>
    </w:pPr>
    <w:rPr>
      <w:rFonts w:ascii="Times New Roman" w:eastAsia="Andale Sans UI" w:hAnsi="Times New Roman" w:cs="Tahoma"/>
      <w:sz w:val="24"/>
      <w:szCs w:val="24"/>
      <w:lang w:bidi="ru-RU"/>
    </w:rPr>
  </w:style>
  <w:style w:type="paragraph" w:customStyle="1" w:styleId="afe">
    <w:name w:val="Содержимое списка"/>
    <w:basedOn w:val="afd"/>
    <w:rsid w:val="009873C7"/>
    <w:pPr>
      <w:ind w:left="567"/>
    </w:pPr>
  </w:style>
  <w:style w:type="character" w:customStyle="1" w:styleId="-0">
    <w:name w:val="Интернет-ссылка"/>
    <w:rsid w:val="009873C7"/>
    <w:rPr>
      <w:color w:val="000080"/>
      <w:u w:val="single"/>
      <w:lang w:val="ru-RU" w:eastAsia="ru-RU" w:bidi="ru-RU"/>
    </w:rPr>
  </w:style>
  <w:style w:type="paragraph" w:customStyle="1" w:styleId="aff">
    <w:name w:val="Мой"/>
    <w:basedOn w:val="a"/>
    <w:rsid w:val="009873C7"/>
    <w:pPr>
      <w:widowControl w:val="0"/>
      <w:spacing w:after="0" w:line="360" w:lineRule="auto"/>
      <w:ind w:firstLine="720"/>
      <w:jc w:val="both"/>
    </w:pPr>
    <w:rPr>
      <w:rFonts w:ascii="Times New Roman" w:eastAsia="Times New Roman" w:hAnsi="Times New Roman" w:cs="Times New Roman"/>
      <w:sz w:val="28"/>
      <w:szCs w:val="20"/>
    </w:rPr>
  </w:style>
  <w:style w:type="paragraph" w:customStyle="1" w:styleId="FR1">
    <w:name w:val="FR1"/>
    <w:rsid w:val="009873C7"/>
    <w:pPr>
      <w:widowControl w:val="0"/>
      <w:spacing w:after="0" w:line="240" w:lineRule="auto"/>
      <w:jc w:val="right"/>
    </w:pPr>
    <w:rPr>
      <w:rFonts w:ascii="Times New Roman" w:eastAsia="Times New Roman" w:hAnsi="Times New Roman" w:cs="Times New Roman"/>
      <w:snapToGrid w:val="0"/>
      <w:sz w:val="28"/>
      <w:szCs w:val="20"/>
    </w:rPr>
  </w:style>
  <w:style w:type="character" w:styleId="aff0">
    <w:name w:val="page number"/>
    <w:basedOn w:val="a0"/>
    <w:rsid w:val="009873C7"/>
  </w:style>
  <w:style w:type="character" w:styleId="aff1">
    <w:name w:val="line number"/>
    <w:basedOn w:val="a0"/>
    <w:rsid w:val="009873C7"/>
  </w:style>
  <w:style w:type="paragraph" w:styleId="aff2">
    <w:name w:val="Block Text"/>
    <w:basedOn w:val="a"/>
    <w:rsid w:val="009873C7"/>
    <w:pPr>
      <w:spacing w:after="0" w:line="240" w:lineRule="auto"/>
      <w:ind w:left="-68" w:right="-132"/>
      <w:jc w:val="center"/>
    </w:pPr>
    <w:rPr>
      <w:rFonts w:ascii="Times New Roman" w:eastAsia="Times New Roman" w:hAnsi="Times New Roman" w:cs="Times New Roman"/>
      <w:sz w:val="28"/>
      <w:szCs w:val="24"/>
    </w:rPr>
  </w:style>
  <w:style w:type="paragraph" w:customStyle="1" w:styleId="16">
    <w:name w:val="Стиль1"/>
    <w:basedOn w:val="a"/>
    <w:rsid w:val="009873C7"/>
    <w:pPr>
      <w:keepNext/>
      <w:spacing w:after="0" w:line="240" w:lineRule="auto"/>
      <w:outlineLvl w:val="1"/>
    </w:pPr>
    <w:rPr>
      <w:rFonts w:ascii="Times New Roman" w:eastAsia="Times New Roman" w:hAnsi="Times New Roman" w:cs="Times New Roman"/>
      <w:snapToGrid w:val="0"/>
      <w:color w:val="000000"/>
      <w:sz w:val="24"/>
      <w:szCs w:val="24"/>
    </w:rPr>
  </w:style>
  <w:style w:type="paragraph" w:customStyle="1" w:styleId="17">
    <w:name w:val="заголовок 1"/>
    <w:basedOn w:val="a"/>
    <w:next w:val="a"/>
    <w:rsid w:val="009873C7"/>
    <w:pPr>
      <w:keepNext/>
      <w:autoSpaceDE w:val="0"/>
      <w:autoSpaceDN w:val="0"/>
      <w:spacing w:after="0" w:line="240" w:lineRule="auto"/>
      <w:ind w:left="360"/>
      <w:jc w:val="center"/>
    </w:pPr>
    <w:rPr>
      <w:rFonts w:ascii="Times New Roman" w:eastAsia="Times New Roman" w:hAnsi="Times New Roman" w:cs="Times New Roman"/>
      <w:b/>
      <w:caps/>
      <w:sz w:val="20"/>
      <w:szCs w:val="24"/>
    </w:rPr>
  </w:style>
  <w:style w:type="paragraph" w:customStyle="1" w:styleId="18">
    <w:name w:val="çàãîëîâîê 1"/>
    <w:basedOn w:val="a"/>
    <w:next w:val="a"/>
    <w:rsid w:val="009873C7"/>
    <w:pPr>
      <w:keepNext/>
      <w:autoSpaceDE w:val="0"/>
      <w:autoSpaceDN w:val="0"/>
      <w:adjustRightInd w:val="0"/>
      <w:spacing w:after="0" w:line="240" w:lineRule="auto"/>
      <w:jc w:val="center"/>
    </w:pPr>
    <w:rPr>
      <w:rFonts w:ascii="Times New Roman" w:eastAsia="Times New Roman" w:hAnsi="Times New Roman" w:cs="Times New Roman"/>
      <w:b/>
      <w:caps/>
      <w:sz w:val="20"/>
      <w:szCs w:val="24"/>
    </w:rPr>
  </w:style>
  <w:style w:type="paragraph" w:customStyle="1" w:styleId="25">
    <w:name w:val="заголовок 2"/>
    <w:basedOn w:val="a"/>
    <w:next w:val="a"/>
    <w:rsid w:val="009873C7"/>
    <w:pPr>
      <w:keepNext/>
      <w:autoSpaceDE w:val="0"/>
      <w:autoSpaceDN w:val="0"/>
      <w:spacing w:after="0" w:line="240" w:lineRule="auto"/>
      <w:jc w:val="center"/>
    </w:pPr>
    <w:rPr>
      <w:rFonts w:ascii="Times New Roman" w:eastAsia="Times New Roman" w:hAnsi="Times New Roman" w:cs="Times New Roman"/>
      <w:b/>
      <w:caps/>
      <w:sz w:val="20"/>
      <w:szCs w:val="24"/>
    </w:rPr>
  </w:style>
  <w:style w:type="paragraph" w:customStyle="1" w:styleId="aff3">
    <w:name w:val="Центр"/>
    <w:basedOn w:val="a7"/>
    <w:rsid w:val="009873C7"/>
    <w:pPr>
      <w:tabs>
        <w:tab w:val="clear" w:pos="4677"/>
        <w:tab w:val="clear" w:pos="9355"/>
        <w:tab w:val="center" w:pos="4536"/>
        <w:tab w:val="right" w:pos="9072"/>
      </w:tabs>
      <w:jc w:val="center"/>
    </w:pPr>
    <w:rPr>
      <w:sz w:val="20"/>
      <w:szCs w:val="20"/>
    </w:rPr>
  </w:style>
  <w:style w:type="paragraph" w:customStyle="1" w:styleId="aff4">
    <w:name w:val="Формула"/>
    <w:basedOn w:val="ab"/>
    <w:rsid w:val="009873C7"/>
    <w:pPr>
      <w:spacing w:line="276" w:lineRule="auto"/>
    </w:pPr>
    <w:rPr>
      <w:rFonts w:asciiTheme="minorHAnsi" w:eastAsiaTheme="minorEastAsia" w:hAnsiTheme="minorHAnsi" w:cstheme="minorBidi"/>
      <w:sz w:val="22"/>
      <w:szCs w:val="22"/>
    </w:rPr>
  </w:style>
  <w:style w:type="paragraph" w:customStyle="1" w:styleId="aff5">
    <w:name w:val="Правый"/>
    <w:basedOn w:val="aff3"/>
    <w:rsid w:val="009873C7"/>
    <w:pPr>
      <w:jc w:val="right"/>
    </w:pPr>
  </w:style>
  <w:style w:type="paragraph" w:customStyle="1" w:styleId="-">
    <w:name w:val="Список - дефис"/>
    <w:basedOn w:val="a"/>
    <w:rsid w:val="009873C7"/>
    <w:pPr>
      <w:numPr>
        <w:numId w:val="1"/>
      </w:numPr>
      <w:tabs>
        <w:tab w:val="clear" w:pos="360"/>
        <w:tab w:val="left" w:pos="425"/>
      </w:tabs>
      <w:spacing w:after="0" w:line="240" w:lineRule="auto"/>
      <w:ind w:left="425" w:hanging="425"/>
      <w:jc w:val="both"/>
    </w:pPr>
    <w:rPr>
      <w:rFonts w:ascii="Times New Roman" w:eastAsia="Times New Roman" w:hAnsi="Times New Roman" w:cs="Times New Roman"/>
      <w:sz w:val="20"/>
      <w:szCs w:val="20"/>
    </w:rPr>
  </w:style>
  <w:style w:type="paragraph" w:customStyle="1" w:styleId="BodyText21">
    <w:name w:val="Body Text 21"/>
    <w:basedOn w:val="a"/>
    <w:rsid w:val="009873C7"/>
    <w:pPr>
      <w:tabs>
        <w:tab w:val="center" w:pos="-1418"/>
      </w:tabs>
      <w:spacing w:after="0" w:line="240" w:lineRule="auto"/>
      <w:jc w:val="both"/>
    </w:pPr>
    <w:rPr>
      <w:rFonts w:ascii="Times New Roman" w:eastAsia="Times New Roman" w:hAnsi="Times New Roman" w:cs="Times New Roman"/>
      <w:sz w:val="28"/>
      <w:szCs w:val="20"/>
    </w:rPr>
  </w:style>
  <w:style w:type="paragraph" w:customStyle="1" w:styleId="xl3217787">
    <w:name w:val="xl3217787"/>
    <w:basedOn w:val="a"/>
    <w:rsid w:val="009873C7"/>
    <w:pPr>
      <w:spacing w:before="100" w:beforeAutospacing="1" w:after="100" w:afterAutospacing="1" w:line="240" w:lineRule="auto"/>
      <w:jc w:val="center"/>
      <w:textAlignment w:val="bottom"/>
    </w:pPr>
    <w:rPr>
      <w:rFonts w:ascii="Arial CYR" w:eastAsia="Times New Roman" w:hAnsi="Arial CYR" w:cs="Batang"/>
      <w:sz w:val="28"/>
      <w:szCs w:val="28"/>
    </w:rPr>
  </w:style>
  <w:style w:type="paragraph" w:customStyle="1" w:styleId="19">
    <w:name w:val="Обычный1"/>
    <w:rsid w:val="009873C7"/>
    <w:pPr>
      <w:widowControl w:val="0"/>
      <w:spacing w:after="0" w:line="260" w:lineRule="auto"/>
      <w:ind w:firstLine="400"/>
    </w:pPr>
    <w:rPr>
      <w:rFonts w:ascii="Times New Roman" w:eastAsia="Times New Roman" w:hAnsi="Times New Roman" w:cs="Times New Roman"/>
      <w:snapToGrid w:val="0"/>
      <w:sz w:val="18"/>
      <w:szCs w:val="20"/>
    </w:rPr>
  </w:style>
  <w:style w:type="paragraph" w:customStyle="1" w:styleId="1a">
    <w:name w:val="Цитата1"/>
    <w:basedOn w:val="a"/>
    <w:rsid w:val="009873C7"/>
    <w:pPr>
      <w:widowControl w:val="0"/>
      <w:shd w:val="clear" w:color="auto" w:fill="FFFFFF"/>
      <w:autoSpaceDE w:val="0"/>
      <w:spacing w:before="1051" w:after="0" w:line="269" w:lineRule="exact"/>
      <w:ind w:left="1469" w:right="422" w:hanging="312"/>
      <w:jc w:val="center"/>
    </w:pPr>
    <w:rPr>
      <w:rFonts w:ascii="Times New Roman" w:eastAsia="Times New Roman" w:hAnsi="Times New Roman" w:cs="Times New Roman"/>
      <w:color w:val="000000"/>
      <w:sz w:val="28"/>
      <w:szCs w:val="20"/>
      <w:lang w:eastAsia="ar-SA"/>
    </w:rPr>
  </w:style>
  <w:style w:type="paragraph" w:customStyle="1" w:styleId="311">
    <w:name w:val="Основной текст с отступом 31"/>
    <w:basedOn w:val="a"/>
    <w:rsid w:val="009873C7"/>
    <w:pPr>
      <w:spacing w:after="0" w:line="240" w:lineRule="auto"/>
      <w:ind w:firstLine="851"/>
      <w:jc w:val="both"/>
    </w:pPr>
    <w:rPr>
      <w:rFonts w:ascii="Times New Roman" w:eastAsia="Batang" w:hAnsi="Times New Roman" w:cs="Times New Roman"/>
      <w:b/>
      <w:sz w:val="28"/>
      <w:szCs w:val="20"/>
      <w:lang w:eastAsia="ar-SA"/>
    </w:rPr>
  </w:style>
  <w:style w:type="character" w:customStyle="1" w:styleId="aff6">
    <w:name w:val="Текст сноски Знак"/>
    <w:basedOn w:val="a0"/>
    <w:link w:val="aff7"/>
    <w:semiHidden/>
    <w:rsid w:val="009873C7"/>
    <w:rPr>
      <w:rFonts w:ascii="Times New Roman" w:eastAsia="Times New Roman" w:hAnsi="Times New Roman" w:cs="Times New Roman"/>
      <w:sz w:val="20"/>
      <w:szCs w:val="20"/>
    </w:rPr>
  </w:style>
  <w:style w:type="paragraph" w:styleId="aff7">
    <w:name w:val="footnote text"/>
    <w:basedOn w:val="a"/>
    <w:link w:val="aff6"/>
    <w:semiHidden/>
    <w:rsid w:val="009873C7"/>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0"/>
      <w:szCs w:val="20"/>
    </w:rPr>
  </w:style>
  <w:style w:type="character" w:customStyle="1" w:styleId="1b">
    <w:name w:val="Текст сноски Знак1"/>
    <w:basedOn w:val="a0"/>
    <w:link w:val="aff7"/>
    <w:semiHidden/>
    <w:rsid w:val="009873C7"/>
    <w:rPr>
      <w:sz w:val="20"/>
      <w:szCs w:val="20"/>
    </w:rPr>
  </w:style>
  <w:style w:type="paragraph" w:styleId="aff8">
    <w:name w:val="Plain Text"/>
    <w:basedOn w:val="a"/>
    <w:link w:val="aff9"/>
    <w:rsid w:val="009873C7"/>
    <w:pPr>
      <w:spacing w:after="0" w:line="240" w:lineRule="auto"/>
    </w:pPr>
    <w:rPr>
      <w:rFonts w:ascii="Courier New" w:eastAsia="Times New Roman" w:hAnsi="Courier New" w:cs="Times New Roman"/>
      <w:snapToGrid w:val="0"/>
      <w:sz w:val="20"/>
      <w:szCs w:val="20"/>
    </w:rPr>
  </w:style>
  <w:style w:type="character" w:customStyle="1" w:styleId="aff9">
    <w:name w:val="Текст Знак"/>
    <w:basedOn w:val="a0"/>
    <w:link w:val="aff8"/>
    <w:rsid w:val="009873C7"/>
    <w:rPr>
      <w:rFonts w:ascii="Courier New" w:eastAsia="Times New Roman" w:hAnsi="Courier New" w:cs="Times New Roman"/>
      <w:snapToGrid w:val="0"/>
      <w:sz w:val="20"/>
      <w:szCs w:val="20"/>
    </w:rPr>
  </w:style>
  <w:style w:type="character" w:customStyle="1" w:styleId="s0">
    <w:name w:val="s0"/>
    <w:basedOn w:val="a0"/>
    <w:rsid w:val="009873C7"/>
    <w:rPr>
      <w:rFonts w:ascii="Times New Roman" w:hAnsi="Times New Roman" w:cs="Times New Roman"/>
      <w:b w:val="0"/>
      <w:bCs w:val="0"/>
      <w:i w:val="0"/>
      <w:iCs w:val="0"/>
      <w:strike w:val="0"/>
      <w:dstrike w:val="0"/>
      <w:color w:val="000000"/>
      <w:sz w:val="28"/>
      <w:szCs w:val="28"/>
      <w:u w:val="none"/>
    </w:rPr>
  </w:style>
  <w:style w:type="paragraph" w:styleId="HTML">
    <w:name w:val="HTML Preformatted"/>
    <w:basedOn w:val="a"/>
    <w:link w:val="HTML0"/>
    <w:rsid w:val="009873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9873C7"/>
    <w:rPr>
      <w:rFonts w:ascii="Courier New" w:eastAsia="Times New Roman" w:hAnsi="Courier New" w:cs="Courier New"/>
      <w:sz w:val="20"/>
      <w:szCs w:val="20"/>
    </w:rPr>
  </w:style>
  <w:style w:type="paragraph" w:customStyle="1" w:styleId="1c">
    <w:name w:val="1"/>
    <w:basedOn w:val="a"/>
    <w:rsid w:val="009873C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ize11">
    <w:name w:val="size_11"/>
    <w:basedOn w:val="a"/>
    <w:rsid w:val="009873C7"/>
    <w:pPr>
      <w:spacing w:before="100" w:beforeAutospacing="1" w:after="100" w:afterAutospacing="1" w:line="372" w:lineRule="auto"/>
      <w:jc w:val="both"/>
    </w:pPr>
    <w:rPr>
      <w:rFonts w:ascii="Times New Roman" w:eastAsia="Times New Roman" w:hAnsi="Times New Roman" w:cs="Times New Roman"/>
      <w:sz w:val="17"/>
      <w:szCs w:val="17"/>
    </w:rPr>
  </w:style>
  <w:style w:type="character" w:customStyle="1" w:styleId="FontStyle14">
    <w:name w:val="Font Style14"/>
    <w:basedOn w:val="a0"/>
    <w:rsid w:val="009873C7"/>
    <w:rPr>
      <w:rFonts w:ascii="Times New Roman" w:hAnsi="Times New Roman" w:cs="Times New Roman"/>
      <w:sz w:val="26"/>
      <w:szCs w:val="26"/>
    </w:rPr>
  </w:style>
  <w:style w:type="paragraph" w:styleId="affa">
    <w:name w:val="List Bullet"/>
    <w:basedOn w:val="a"/>
    <w:rsid w:val="009873C7"/>
    <w:pPr>
      <w:tabs>
        <w:tab w:val="num" w:pos="360"/>
      </w:tabs>
      <w:spacing w:after="0" w:line="240" w:lineRule="auto"/>
      <w:ind w:left="360" w:hanging="360"/>
    </w:pPr>
    <w:rPr>
      <w:rFonts w:ascii="Times New Roman" w:eastAsia="Times New Roman" w:hAnsi="Times New Roman" w:cs="Times New Roman"/>
      <w:sz w:val="24"/>
      <w:szCs w:val="24"/>
    </w:rPr>
  </w:style>
  <w:style w:type="paragraph" w:customStyle="1" w:styleId="1d">
    <w:name w:val="Знак Знак Знак1 Знак Знак Знак Знак Знак Знак Знак Знак Знак Знак Знак Знак Знак Знак Знак Знак Знак Знак Знак Знак Знак Знак"/>
    <w:basedOn w:val="a"/>
    <w:autoRedefine/>
    <w:rsid w:val="009873C7"/>
    <w:pPr>
      <w:spacing w:after="160" w:line="240" w:lineRule="exact"/>
    </w:pPr>
    <w:rPr>
      <w:rFonts w:ascii="Times New Roman" w:eastAsia="SimSun" w:hAnsi="Times New Roman" w:cs="Times New Roman"/>
      <w:b/>
      <w:sz w:val="28"/>
      <w:szCs w:val="24"/>
      <w:lang w:val="en-US" w:eastAsia="en-US"/>
    </w:rPr>
  </w:style>
  <w:style w:type="character" w:customStyle="1" w:styleId="s1">
    <w:name w:val="s1"/>
    <w:basedOn w:val="a0"/>
    <w:rsid w:val="009873C7"/>
  </w:style>
  <w:style w:type="paragraph" w:customStyle="1" w:styleId="26">
    <w:name w:val="Знак2"/>
    <w:basedOn w:val="a"/>
    <w:rsid w:val="009873C7"/>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211">
    <w:name w:val="Основной текст с отступом 21"/>
    <w:basedOn w:val="a"/>
    <w:rsid w:val="009873C7"/>
    <w:pPr>
      <w:shd w:val="clear" w:color="auto" w:fill="FFFFFF"/>
      <w:suppressAutoHyphens/>
      <w:autoSpaceDE w:val="0"/>
      <w:spacing w:after="0" w:line="240" w:lineRule="auto"/>
      <w:ind w:firstLine="708"/>
      <w:jc w:val="both"/>
    </w:pPr>
    <w:rPr>
      <w:rFonts w:ascii="Times New Roman" w:eastAsia="Times New Roman" w:hAnsi="Times New Roman" w:cs="Times New Roman"/>
      <w:color w:val="000000"/>
      <w:sz w:val="24"/>
      <w:szCs w:val="17"/>
      <w:lang w:eastAsia="ar-SA"/>
    </w:rPr>
  </w:style>
  <w:style w:type="paragraph" w:customStyle="1" w:styleId="st">
    <w:name w:val="st"/>
    <w:basedOn w:val="a"/>
    <w:rsid w:val="009873C7"/>
    <w:pPr>
      <w:spacing w:before="100" w:beforeAutospacing="1" w:after="100" w:afterAutospacing="1" w:line="240" w:lineRule="auto"/>
    </w:pPr>
    <w:rPr>
      <w:rFonts w:ascii="Verdana" w:eastAsia="Times New Roman" w:hAnsi="Verdana" w:cs="Times New Roman"/>
      <w:sz w:val="18"/>
      <w:szCs w:val="18"/>
    </w:rPr>
  </w:style>
  <w:style w:type="paragraph" w:customStyle="1" w:styleId="affb">
    <w:name w:val="Словарь"/>
    <w:rsid w:val="009873C7"/>
    <w:pPr>
      <w:tabs>
        <w:tab w:val="left" w:pos="2835"/>
        <w:tab w:val="left" w:pos="3261"/>
        <w:tab w:val="left" w:pos="3686"/>
        <w:tab w:val="left" w:pos="4253"/>
        <w:tab w:val="left" w:pos="4678"/>
        <w:tab w:val="left" w:pos="5103"/>
        <w:tab w:val="left" w:pos="5529"/>
      </w:tabs>
      <w:spacing w:after="0" w:line="240" w:lineRule="auto"/>
    </w:pPr>
    <w:rPr>
      <w:rFonts w:ascii="Arial" w:eastAsia="Times New Roman" w:hAnsi="Arial" w:cs="Times New Roman"/>
      <w:szCs w:val="20"/>
    </w:rPr>
  </w:style>
  <w:style w:type="character" w:styleId="affc">
    <w:name w:val="footnote reference"/>
    <w:basedOn w:val="a0"/>
    <w:semiHidden/>
    <w:rsid w:val="009873C7"/>
    <w:rPr>
      <w:vertAlign w:val="superscript"/>
    </w:rPr>
  </w:style>
  <w:style w:type="character" w:customStyle="1" w:styleId="question-number">
    <w:name w:val="question-number"/>
    <w:basedOn w:val="a0"/>
    <w:rsid w:val="00E00012"/>
  </w:style>
  <w:style w:type="character" w:customStyle="1" w:styleId="user-generated">
    <w:name w:val="user-generated"/>
    <w:basedOn w:val="a0"/>
    <w:rsid w:val="00E00012"/>
  </w:style>
  <w:style w:type="paragraph" w:customStyle="1" w:styleId="rteindent1">
    <w:name w:val="rteindent1"/>
    <w:basedOn w:val="a"/>
    <w:rsid w:val="001423C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e">
    <w:name w:val="Абзац списка1"/>
    <w:basedOn w:val="a"/>
    <w:rsid w:val="00000080"/>
    <w:pPr>
      <w:ind w:left="720"/>
    </w:pPr>
    <w:rPr>
      <w:rFonts w:ascii="Calibri" w:eastAsia="Times New Roman" w:hAnsi="Calibri" w:cs="Times New Roman"/>
    </w:rPr>
  </w:style>
  <w:style w:type="paragraph" w:customStyle="1" w:styleId="27">
    <w:name w:val="Без интервала2"/>
    <w:link w:val="NoSpacingChar"/>
    <w:rsid w:val="00000080"/>
    <w:pPr>
      <w:spacing w:after="0" w:line="240" w:lineRule="auto"/>
    </w:pPr>
    <w:rPr>
      <w:rFonts w:ascii="Calibri" w:eastAsia="Times New Roman" w:hAnsi="Calibri" w:cs="Times New Roman"/>
      <w:lang w:eastAsia="en-US"/>
    </w:rPr>
  </w:style>
  <w:style w:type="character" w:customStyle="1" w:styleId="NoSpacingChar">
    <w:name w:val="No Spacing Char"/>
    <w:basedOn w:val="a0"/>
    <w:link w:val="27"/>
    <w:locked/>
    <w:rsid w:val="00000080"/>
    <w:rPr>
      <w:rFonts w:ascii="Calibri" w:eastAsia="Times New Roman" w:hAnsi="Calibri" w:cs="Times New Roman"/>
      <w:lang w:eastAsia="en-US"/>
    </w:rPr>
  </w:style>
</w:styles>
</file>

<file path=word/webSettings.xml><?xml version="1.0" encoding="utf-8"?>
<w:webSettings xmlns:r="http://schemas.openxmlformats.org/officeDocument/2006/relationships" xmlns:w="http://schemas.openxmlformats.org/wordprocessingml/2006/main">
  <w:divs>
    <w:div w:id="7417472">
      <w:bodyDiv w:val="1"/>
      <w:marLeft w:val="0"/>
      <w:marRight w:val="0"/>
      <w:marTop w:val="0"/>
      <w:marBottom w:val="0"/>
      <w:divBdr>
        <w:top w:val="none" w:sz="0" w:space="0" w:color="auto"/>
        <w:left w:val="none" w:sz="0" w:space="0" w:color="auto"/>
        <w:bottom w:val="none" w:sz="0" w:space="0" w:color="auto"/>
        <w:right w:val="none" w:sz="0" w:space="0" w:color="auto"/>
      </w:divBdr>
    </w:div>
    <w:div w:id="30889270">
      <w:bodyDiv w:val="1"/>
      <w:marLeft w:val="0"/>
      <w:marRight w:val="0"/>
      <w:marTop w:val="0"/>
      <w:marBottom w:val="0"/>
      <w:divBdr>
        <w:top w:val="none" w:sz="0" w:space="0" w:color="auto"/>
        <w:left w:val="none" w:sz="0" w:space="0" w:color="auto"/>
        <w:bottom w:val="none" w:sz="0" w:space="0" w:color="auto"/>
        <w:right w:val="none" w:sz="0" w:space="0" w:color="auto"/>
      </w:divBdr>
    </w:div>
    <w:div w:id="198670800">
      <w:bodyDiv w:val="1"/>
      <w:marLeft w:val="0"/>
      <w:marRight w:val="0"/>
      <w:marTop w:val="0"/>
      <w:marBottom w:val="0"/>
      <w:divBdr>
        <w:top w:val="none" w:sz="0" w:space="0" w:color="auto"/>
        <w:left w:val="none" w:sz="0" w:space="0" w:color="auto"/>
        <w:bottom w:val="none" w:sz="0" w:space="0" w:color="auto"/>
        <w:right w:val="none" w:sz="0" w:space="0" w:color="auto"/>
      </w:divBdr>
    </w:div>
    <w:div w:id="228158068">
      <w:bodyDiv w:val="1"/>
      <w:marLeft w:val="0"/>
      <w:marRight w:val="0"/>
      <w:marTop w:val="0"/>
      <w:marBottom w:val="0"/>
      <w:divBdr>
        <w:top w:val="none" w:sz="0" w:space="0" w:color="auto"/>
        <w:left w:val="none" w:sz="0" w:space="0" w:color="auto"/>
        <w:bottom w:val="none" w:sz="0" w:space="0" w:color="auto"/>
        <w:right w:val="none" w:sz="0" w:space="0" w:color="auto"/>
      </w:divBdr>
    </w:div>
    <w:div w:id="236282882">
      <w:bodyDiv w:val="1"/>
      <w:marLeft w:val="0"/>
      <w:marRight w:val="0"/>
      <w:marTop w:val="0"/>
      <w:marBottom w:val="0"/>
      <w:divBdr>
        <w:top w:val="none" w:sz="0" w:space="0" w:color="auto"/>
        <w:left w:val="none" w:sz="0" w:space="0" w:color="auto"/>
        <w:bottom w:val="none" w:sz="0" w:space="0" w:color="auto"/>
        <w:right w:val="none" w:sz="0" w:space="0" w:color="auto"/>
      </w:divBdr>
    </w:div>
    <w:div w:id="597953202">
      <w:bodyDiv w:val="1"/>
      <w:marLeft w:val="0"/>
      <w:marRight w:val="0"/>
      <w:marTop w:val="0"/>
      <w:marBottom w:val="0"/>
      <w:divBdr>
        <w:top w:val="none" w:sz="0" w:space="0" w:color="auto"/>
        <w:left w:val="none" w:sz="0" w:space="0" w:color="auto"/>
        <w:bottom w:val="none" w:sz="0" w:space="0" w:color="auto"/>
        <w:right w:val="none" w:sz="0" w:space="0" w:color="auto"/>
      </w:divBdr>
    </w:div>
    <w:div w:id="662972099">
      <w:bodyDiv w:val="1"/>
      <w:marLeft w:val="0"/>
      <w:marRight w:val="0"/>
      <w:marTop w:val="0"/>
      <w:marBottom w:val="0"/>
      <w:divBdr>
        <w:top w:val="none" w:sz="0" w:space="0" w:color="auto"/>
        <w:left w:val="none" w:sz="0" w:space="0" w:color="auto"/>
        <w:bottom w:val="none" w:sz="0" w:space="0" w:color="auto"/>
        <w:right w:val="none" w:sz="0" w:space="0" w:color="auto"/>
      </w:divBdr>
    </w:div>
    <w:div w:id="997490371">
      <w:bodyDiv w:val="1"/>
      <w:marLeft w:val="0"/>
      <w:marRight w:val="0"/>
      <w:marTop w:val="0"/>
      <w:marBottom w:val="0"/>
      <w:divBdr>
        <w:top w:val="none" w:sz="0" w:space="0" w:color="auto"/>
        <w:left w:val="none" w:sz="0" w:space="0" w:color="auto"/>
        <w:bottom w:val="none" w:sz="0" w:space="0" w:color="auto"/>
        <w:right w:val="none" w:sz="0" w:space="0" w:color="auto"/>
      </w:divBdr>
    </w:div>
    <w:div w:id="118358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kk.wikipedia.org/wiki/%D0%A1%D3%A9%D0%B7" TargetMode="External"/><Relationship Id="rId117" Type="http://schemas.openxmlformats.org/officeDocument/2006/relationships/fontTable" Target="fontTable.xml"/><Relationship Id="rId21" Type="http://schemas.openxmlformats.org/officeDocument/2006/relationships/hyperlink" Target="https://kk.wikipedia.org/wiki/%D0%A1%D0%B8%D0%BD%D1%82%D0%B0%D0%BA%D1%81%D0%B8%D1%81%D1%82%D1%96%D0%BA_%D1%82%D0%B0%D0%BB%D0%B4%D0%B0%D1%83" TargetMode="External"/><Relationship Id="rId42" Type="http://schemas.openxmlformats.org/officeDocument/2006/relationships/hyperlink" Target="https://kk.wikipedia.org/wiki/%D0%AD%D0%B2%D0%BE%D0%BB%D1%8E%D1%86%D0%B8%D1%8F" TargetMode="External"/><Relationship Id="rId47" Type="http://schemas.openxmlformats.org/officeDocument/2006/relationships/hyperlink" Target="https://kk.wikipedia.org/wiki/%D0%AD%D1%82%D0%B8%D0%BC%D0%BE%D0%BB%D0%BE%D0%B3%D0%B8%D1%8F" TargetMode="External"/><Relationship Id="rId63" Type="http://schemas.openxmlformats.org/officeDocument/2006/relationships/hyperlink" Target="https://kk.wikipedia.org/w/index.php?title=%D0%A4._%D0%B4%D0%B5_%D0%A1%D0%BE%D1%81%D1%81%D1%8E%D1%80&amp;action=edit&amp;redlink=1" TargetMode="External"/><Relationship Id="rId68" Type="http://schemas.openxmlformats.org/officeDocument/2006/relationships/hyperlink" Target="https://kk.wikipedia.org/wiki/%D0%A1%D0%B5%D0%BC%D0%B0%D1%81%D0%B8%D0%BE%D0%BB%D0%BE%D0%B3%D0%B8%D1%8F" TargetMode="External"/><Relationship Id="rId84" Type="http://schemas.openxmlformats.org/officeDocument/2006/relationships/hyperlink" Target="https://kk.wikipedia.org/w/index.php?title=%D0%9C%D3%99%D1%82%D1%96%D0%BD%D1%82%D0%B0%D0%BD%D1%83&amp;action=edit&amp;redlink=1" TargetMode="External"/><Relationship Id="rId89" Type="http://schemas.openxmlformats.org/officeDocument/2006/relationships/hyperlink" Target="https://kk.wikipedia.org/wiki/%D0%93%D0%B5%D0%BE%D0%B3%D1%80%D0%B0%D1%84%D0%B8%D1%8F" TargetMode="External"/><Relationship Id="rId112" Type="http://schemas.openxmlformats.org/officeDocument/2006/relationships/image" Target="media/image25.gif"/><Relationship Id="rId16" Type="http://schemas.openxmlformats.org/officeDocument/2006/relationships/hyperlink" Target="https://surak.baribar.kz/go.php?url=http://kk.wikipedia.org/wiki/%D0%94%D0%B8%D0%B0%D0%BB%D0%BE%D0%B3" TargetMode="External"/><Relationship Id="rId107" Type="http://schemas.openxmlformats.org/officeDocument/2006/relationships/image" Target="media/image20.jpeg"/><Relationship Id="rId11" Type="http://schemas.openxmlformats.org/officeDocument/2006/relationships/hyperlink" Target="https://surak.baribar.kz/go.php?url=http://5fan.ru/wievjob.php?id=15240" TargetMode="External"/><Relationship Id="rId24" Type="http://schemas.openxmlformats.org/officeDocument/2006/relationships/hyperlink" Target="https://kk.wikipedia.org/wiki/%D0%A4%D0%BE%D0%BD%D0%B5%D0%BC%D0%B0" TargetMode="External"/><Relationship Id="rId32" Type="http://schemas.openxmlformats.org/officeDocument/2006/relationships/hyperlink" Target="https://kk.wikipedia.org/w/index.php?title=%D0%9F%D0%B0%D1%80%D0%BE%D0%BD%D0%B8%D0%BC&amp;action=edit&amp;redlink=1" TargetMode="External"/><Relationship Id="rId37" Type="http://schemas.openxmlformats.org/officeDocument/2006/relationships/hyperlink" Target="https://kk.wikipedia.org/w/index.php?title=X._%D0%A8%D1%82%D0%B5%D0%B9%D0%BD%D1%82%D0%B0%D0%BB%D1%8C&amp;action=edit&amp;redlink=1" TargetMode="External"/><Relationship Id="rId40" Type="http://schemas.openxmlformats.org/officeDocument/2006/relationships/image" Target="media/image7.jpeg"/><Relationship Id="rId45" Type="http://schemas.openxmlformats.org/officeDocument/2006/relationships/hyperlink" Target="https://kk.wikipedia.org/wiki/%D0%A1%D0%B5%D0%BC%D0%B0%D1%81%D0%B8%D0%BE%D0%BB%D0%BE%D0%B3%D0%B8%D1%8F" TargetMode="External"/><Relationship Id="rId53" Type="http://schemas.openxmlformats.org/officeDocument/2006/relationships/hyperlink" Target="https://kk.wikipedia.org/wiki/%D0%9C%D3%99%D0%B4%D0%B5%D0%BD%D0%B8%D0%B5%D1%82" TargetMode="External"/><Relationship Id="rId58" Type="http://schemas.openxmlformats.org/officeDocument/2006/relationships/hyperlink" Target="https://kk.wikipedia.org/wiki/%D0%90%D0%B4%D0%B0%D0%BC" TargetMode="External"/><Relationship Id="rId66" Type="http://schemas.openxmlformats.org/officeDocument/2006/relationships/hyperlink" Target="https://kk.wikipedia.org/wiki/%D0%9C%D0%B0%D1%82%D0%B5%D0%BC%D0%B0%D1%82%D0%B8%D0%BA%D0%B0" TargetMode="External"/><Relationship Id="rId74" Type="http://schemas.openxmlformats.org/officeDocument/2006/relationships/hyperlink" Target="https://kk.wikipedia.org/wiki/%D0%9C%D0%B0%D1%82%D0%B5%D0%BC%D0%B0%D1%82%D0%B8%D0%BA%D0%B0" TargetMode="External"/><Relationship Id="rId79" Type="http://schemas.openxmlformats.org/officeDocument/2006/relationships/image" Target="media/image14.jpeg"/><Relationship Id="rId87" Type="http://schemas.openxmlformats.org/officeDocument/2006/relationships/hyperlink" Target="https://kk.wikipedia.org/wiki/%D0%9E%D1%80%D1%8B%D1%81_%D1%82%D1%96%D0%BB%D1%96" TargetMode="External"/><Relationship Id="rId102" Type="http://schemas.openxmlformats.org/officeDocument/2006/relationships/hyperlink" Target="https://kk.wikipedia.org/wiki/%D0%A0%D0%B5%D1%84%D0%B5%D1%80%D0%B0%D1%82" TargetMode="External"/><Relationship Id="rId110" Type="http://schemas.openxmlformats.org/officeDocument/2006/relationships/image" Target="media/image23.gif"/><Relationship Id="rId115"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hyperlink" Target="https://kk.wikipedia.org/w/index.php?title=%D0%9F%D3%99%D0%BD&amp;action=edit&amp;redlink=1" TargetMode="External"/><Relationship Id="rId82" Type="http://schemas.openxmlformats.org/officeDocument/2006/relationships/hyperlink" Target="https://kk.wikipedia.org/wiki/%D0%9E%D0%BF%D0%B5%D1%80%D0%B0%D1%86%D0%B8%D1%8F" TargetMode="External"/><Relationship Id="rId90" Type="http://schemas.openxmlformats.org/officeDocument/2006/relationships/image" Target="media/image16.jpeg"/><Relationship Id="rId95" Type="http://schemas.openxmlformats.org/officeDocument/2006/relationships/image" Target="media/image17.jpeg"/><Relationship Id="rId19" Type="http://schemas.openxmlformats.org/officeDocument/2006/relationships/hyperlink" Target="https://kk.wikipedia.org/wiki/%D0%90%D0%B4%D0%B0%D0%BC" TargetMode="External"/><Relationship Id="rId14" Type="http://schemas.openxmlformats.org/officeDocument/2006/relationships/image" Target="media/image4.jpeg"/><Relationship Id="rId22" Type="http://schemas.openxmlformats.org/officeDocument/2006/relationships/hyperlink" Target="https://kk.wikipedia.org/wiki/%D0%9A%D0%BE%D0%BC%D0%BC%D1%83%D0%BD%D0%B8%D0%BA%D0%B0%D1%82%D0%B8%D0%B2%D1%82%D1%96%D0%BB%D1%96%D0%BA" TargetMode="External"/><Relationship Id="rId27" Type="http://schemas.openxmlformats.org/officeDocument/2006/relationships/hyperlink" Target="https://kk.wikipedia.org/wiki/%D0%9A%D0%BE%D0%BC%D0%BC%D1%83%D0%BD%D0%B8%D0%BA%D0%B0%D1%82%D0%B8%D0%B2%D1%82%D1%96%D0%BB%D1%96%D0%BA" TargetMode="External"/><Relationship Id="rId30" Type="http://schemas.openxmlformats.org/officeDocument/2006/relationships/hyperlink" Target="https://kk.wikipedia.org/wiki/%D0%90%D0%BD%D1%82%D0%BE%D0%BD%D0%B8%D0%BC" TargetMode="External"/><Relationship Id="rId35" Type="http://schemas.openxmlformats.org/officeDocument/2006/relationships/hyperlink" Target="https://kk.wikipedia.org/wiki/%D0%94%D0%B8%D1%81%D1%82%D1%80%D0%B8%D0%B1%D1%83%D1%82%D0%B8%D0%B2%D1%82%D1%96%D0%BA_%D1%82%D0%B0%D0%BB%D0%B4%D0%B0%D1%83" TargetMode="External"/><Relationship Id="rId43" Type="http://schemas.openxmlformats.org/officeDocument/2006/relationships/hyperlink" Target="https://kk.wikipedia.org/wiki/%D0%9C%D3%99%D0%B4%D0%B5%D0%BD%D0%B8%D0%B5%D1%82" TargetMode="External"/><Relationship Id="rId48" Type="http://schemas.openxmlformats.org/officeDocument/2006/relationships/image" Target="media/image8.jpeg"/><Relationship Id="rId56" Type="http://schemas.openxmlformats.org/officeDocument/2006/relationships/hyperlink" Target="https://kk.wikipedia.org/wiki/%D0%A2%D0%B0%D0%B1%D0%B8%D2%93%D0%B0%D1%82" TargetMode="External"/><Relationship Id="rId64" Type="http://schemas.openxmlformats.org/officeDocument/2006/relationships/hyperlink" Target="https://kk.wikipedia.org/w/index.php?title=%D0%A4%D0%BE%D1%80%D0%BC%D0%B0%D0%BB&amp;action=edit&amp;redlink=1" TargetMode="External"/><Relationship Id="rId69" Type="http://schemas.openxmlformats.org/officeDocument/2006/relationships/hyperlink" Target="https://kk.wikipedia.org/wiki/%D0%A1%D0%B8%D0%BD%D0%BE%D0%BD%D0%B8%D0%BC" TargetMode="External"/><Relationship Id="rId77" Type="http://schemas.openxmlformats.org/officeDocument/2006/relationships/image" Target="media/image12.jpeg"/><Relationship Id="rId100" Type="http://schemas.openxmlformats.org/officeDocument/2006/relationships/hyperlink" Target="https://kk.wikipedia.org/wiki/%D2%92%D1%8B%D0%BB%D1%8B%D0%BC%D0%B8_%D0%B5%D1%81%D0%B5%D0%BF" TargetMode="External"/><Relationship Id="rId105" Type="http://schemas.openxmlformats.org/officeDocument/2006/relationships/hyperlink" Target="https://kk.wikipedia.org/w/index.php?title=%D0%9F%D0%B0%D1%82%D0%B5%D0%BD%D1%82%D1%82%D0%B5%D1%80&amp;action=edit&amp;redlink=1" TargetMode="External"/><Relationship Id="rId113" Type="http://schemas.openxmlformats.org/officeDocument/2006/relationships/hyperlink" Target="https://kk.wikipedia.org/wiki/%D0%9B%D0%BE%D0%B3%D0%B8%D0%BA%D0%B0" TargetMode="External"/><Relationship Id="rId118"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s://kk.wikipedia.org/wiki/%D0%A2%D0%B0%D2%A3%D0%B1%D0%B0" TargetMode="External"/><Relationship Id="rId72" Type="http://schemas.openxmlformats.org/officeDocument/2006/relationships/hyperlink" Target="https://kk.wikipedia.org/w/index.php?title=%D0%A4%D0%BE%D1%80%D0%BC%D0%B0%D0%BB&amp;action=edit&amp;redlink=1" TargetMode="External"/><Relationship Id="rId80" Type="http://schemas.openxmlformats.org/officeDocument/2006/relationships/hyperlink" Target="https://kk.wikipedia.org/w/index.php?title=%D0%A2%D1%96%D0%BB_%D0%B1%D1%96%D0%BB%D1%96%D0%BC%D1%96%D0%BD%D0%B4%D0%B5&amp;action=edit&amp;redlink=1" TargetMode="External"/><Relationship Id="rId85" Type="http://schemas.openxmlformats.org/officeDocument/2006/relationships/hyperlink" Target="https://kk.wikipedia.org/wiki/%D0%93%D0%B5%D1%80%D0%BC%D0%B5%D0%BD%D0%B5%D0%B2%D1%82%D0%B8%D0%BA%D0%B0" TargetMode="External"/><Relationship Id="rId93" Type="http://schemas.openxmlformats.org/officeDocument/2006/relationships/hyperlink" Target="https://kk.wikipedia.org/wiki/%D0%A2%D3%A9%D1%80%D0%B5%D2%9B%D2%B1%D0%BB%D0%BE%D0%B2_%D0%9D%D3%99%D0%B7%D1%96%D1%80" TargetMode="External"/><Relationship Id="rId98" Type="http://schemas.openxmlformats.org/officeDocument/2006/relationships/hyperlink" Target="https://kk.wikipedia.org/wiki/%D0%9E%D2%9B%D1%83%D0%BB%D1%8B%D2%9B"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5.jpeg"/><Relationship Id="rId25" Type="http://schemas.openxmlformats.org/officeDocument/2006/relationships/hyperlink" Target="https://kk.wikipedia.org/wiki/%D0%9C%D0%BE%D1%80%D1%84%D0%B5%D0%BC%D0%B0" TargetMode="External"/><Relationship Id="rId33" Type="http://schemas.openxmlformats.org/officeDocument/2006/relationships/hyperlink" Target="https://kk.wikipedia.org/w/index.php?title=%D0%9B%D0%B5%D0%BA%D1%81%D0%B8%D0%BA%D0%B0-%D1%81%D0%B5%D0%BC%D0%B0%D0%BD%D1%82%D0%B8%D0%BA%D0%B0%D0%BB%D1%8B%D2%9B_%D1%82%D0%BE%D0%BF%D1%82%D0%B0%D1%80&amp;action=edit&amp;redlink=1" TargetMode="External"/><Relationship Id="rId38" Type="http://schemas.openxmlformats.org/officeDocument/2006/relationships/hyperlink" Target="https://kk.wikipedia.org/w/index.php?title=%D0%90._%D0%90._%D0%9F%D0%BE%D1%82%D0%B5%D0%B1%D0%BD%D1%8F&amp;action=edit&amp;redlink=1" TargetMode="External"/><Relationship Id="rId46" Type="http://schemas.openxmlformats.org/officeDocument/2006/relationships/hyperlink" Target="https://kk.wikipedia.org/wiki/%D0%A2%D1%96%D0%BB_%D0%B1%D1%96%D0%BB%D1%96%D0%BC%D1%96" TargetMode="External"/><Relationship Id="rId59" Type="http://schemas.openxmlformats.org/officeDocument/2006/relationships/hyperlink" Target="https://kk.wikipedia.org/w/index.php?title=%D0%9B%D0%BE%D0%B3%D0%B8%D0%BA%D0%B0%D0%BB%D1%8B%D2%9B_%D0%BF%D0%B0%D0%B9%D1%8B%D0%BC%D0%B4%D0%B0%D1%83&amp;action=edit&amp;redlink=1" TargetMode="External"/><Relationship Id="rId67" Type="http://schemas.openxmlformats.org/officeDocument/2006/relationships/hyperlink" Target="https://kk.wikipedia.org/wiki/%D0%95%D1%83%D1%80%D0%BE%D0%BF%D0%B0" TargetMode="External"/><Relationship Id="rId103" Type="http://schemas.openxmlformats.org/officeDocument/2006/relationships/hyperlink" Target="https://kk.wikipedia.org/w/index.php?title=%D0%91%D0%B0%D1%8F%D0%BD%D0%B4%D0%B0%D0%BC%D0%B0&amp;action=edit&amp;redlink=1" TargetMode="External"/><Relationship Id="rId108" Type="http://schemas.openxmlformats.org/officeDocument/2006/relationships/image" Target="media/image21.jpeg"/><Relationship Id="rId116"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hyperlink" Target="https://kk.wikipedia.org/wiki/%D0%9F%D1%81%D0%B8%D1%85%D0%BE%D0%BB%D0%BE%D0%B3%D0%B8%D1%8F" TargetMode="External"/><Relationship Id="rId54" Type="http://schemas.openxmlformats.org/officeDocument/2006/relationships/hyperlink" Target="https://kk.wikipedia.org/wiki/%D0%A1%D0%B0%D0%BB%D1%82-%D0%B4%D3%99%D1%81%D1%82%D2%AF%D1%80" TargetMode="External"/><Relationship Id="rId62" Type="http://schemas.openxmlformats.org/officeDocument/2006/relationships/hyperlink" Target="https://kk.wikipedia.org/w/index.php?title=%D0%A7._%D0%A1._%D0%9F%D1%80%D0%B8%D1%81&amp;action=edit&amp;redlink=1" TargetMode="External"/><Relationship Id="rId70" Type="http://schemas.openxmlformats.org/officeDocument/2006/relationships/hyperlink" Target="https://kk.wikipedia.org/wiki/%D0%A2%D1%96%D0%BB" TargetMode="External"/><Relationship Id="rId75" Type="http://schemas.openxmlformats.org/officeDocument/2006/relationships/image" Target="media/image10.jpeg"/><Relationship Id="rId83" Type="http://schemas.openxmlformats.org/officeDocument/2006/relationships/image" Target="media/image15.jpeg"/><Relationship Id="rId88" Type="http://schemas.openxmlformats.org/officeDocument/2006/relationships/hyperlink" Target="https://kk.wikipedia.org/wiki/%D0%96%D0%B0%D1%80%D0%B3%D0%BE%D0%BD" TargetMode="External"/><Relationship Id="rId91" Type="http://schemas.openxmlformats.org/officeDocument/2006/relationships/hyperlink" Target="https://kk.wikipedia.org/wiki/%D0%A1%D3%99%D0%BA%D0%B5%D0%BD_%D0%A1%D0%B5%D0%B9%D1%84%D1%83%D0%BB%D0%BB%D0%B8%D0%BD" TargetMode="External"/><Relationship Id="rId96" Type="http://schemas.openxmlformats.org/officeDocument/2006/relationships/image" Target="media/image18.jpeg"/><Relationship Id="rId11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urak.baribar.kz/go.php?url=http://kk.wikipedia.org/wiki/%D0%9C%D0%BE%D0%BD%D0%BE%D0%BB%D0%BE%D0%B3" TargetMode="External"/><Relationship Id="rId23" Type="http://schemas.openxmlformats.org/officeDocument/2006/relationships/hyperlink" Target="https://kk.wikipedia.org/wiki/%D0%9A%D0%BE%D0%BC%D0%BC%D1%83%D0%BD%D0%B8%D0%BA%D0%B0%D1%82%D0%B8%D0%B2%D1%82%D1%96%D0%BB%D1%96%D0%BA" TargetMode="External"/><Relationship Id="rId28" Type="http://schemas.openxmlformats.org/officeDocument/2006/relationships/hyperlink" Target="https://kk.wikipedia.org/wiki/%D0%A2%D1%96%D0%BB_%D0%B1%D1%96%D0%BB%D1%96%D0%BC%D1%96" TargetMode="External"/><Relationship Id="rId36" Type="http://schemas.openxmlformats.org/officeDocument/2006/relationships/hyperlink" Target="https://kk.wikipedia.org/w/index.php?title=%D0%92._%D1%84%D0%BE%D0%BD_%D0%93%D1%83%D0%BC%D0%B1%D0%BE%D0%BB%D1%8C%D0%B4%D1%82&amp;action=edit&amp;redlink=1" TargetMode="External"/><Relationship Id="rId49" Type="http://schemas.openxmlformats.org/officeDocument/2006/relationships/image" Target="media/image9.jpeg"/><Relationship Id="rId57" Type="http://schemas.openxmlformats.org/officeDocument/2006/relationships/hyperlink" Target="https://kk.wikipedia.org/wiki/%D0%9A%D0%BE%D0%BC%D0%BC%D1%83%D0%BD%D0%B8%D0%BA%D0%B0%D1%86%D0%B8%D1%8F" TargetMode="External"/><Relationship Id="rId106" Type="http://schemas.openxmlformats.org/officeDocument/2006/relationships/image" Target="media/image19.png"/><Relationship Id="rId114" Type="http://schemas.openxmlformats.org/officeDocument/2006/relationships/hyperlink" Target="https://kk.wikipedia.org/wiki/%D0%9C%D0%B0%D0%B7%D0%BC%D2%B1%D0%BD" TargetMode="External"/><Relationship Id="rId10" Type="http://schemas.openxmlformats.org/officeDocument/2006/relationships/hyperlink" Target="https://surak.baribar.kz/go.php?url=http://kk.wikipedia.org/wiki/%D0%91%D0%B0%D1%8F%D0%BD%D0%B4%D0%B0%D1%83" TargetMode="External"/><Relationship Id="rId31" Type="http://schemas.openxmlformats.org/officeDocument/2006/relationships/hyperlink" Target="https://kk.wikipedia.org/w/index.php?title=%D0%93%D0%B8%D0%BF%D0%BE%D0%BD%D0%B8%D0%BC&amp;action=edit&amp;redlink=1" TargetMode="External"/><Relationship Id="rId44" Type="http://schemas.openxmlformats.org/officeDocument/2006/relationships/hyperlink" Target="https://kk.wikipedia.org/wiki/%D0%AD%D0%B2%D0%BE%D0%BB%D1%8E%D1%86%D0%B8%D1%8F" TargetMode="External"/><Relationship Id="rId52" Type="http://schemas.openxmlformats.org/officeDocument/2006/relationships/hyperlink" Target="https://kk.wikipedia.org/wiki/%D0%A2%D1%96%D0%BB" TargetMode="External"/><Relationship Id="rId60" Type="http://schemas.openxmlformats.org/officeDocument/2006/relationships/hyperlink" Target="https://kk.wikipedia.org/wiki/%D0%90%D2%9B%D0%BF%D0%B0%D1%80%D0%B0%D1%82" TargetMode="External"/><Relationship Id="rId65" Type="http://schemas.openxmlformats.org/officeDocument/2006/relationships/hyperlink" Target="https://kk.wikipedia.org/wiki/%D0%9B%D0%BE%D0%B3%D0%B8%D0%BA%D0%B0" TargetMode="External"/><Relationship Id="rId73" Type="http://schemas.openxmlformats.org/officeDocument/2006/relationships/hyperlink" Target="https://kk.wikipedia.org/wiki/%D0%9B%D0%BE%D0%B3%D0%B8%D0%BA%D0%B0" TargetMode="External"/><Relationship Id="rId78" Type="http://schemas.openxmlformats.org/officeDocument/2006/relationships/image" Target="media/image13.jpeg"/><Relationship Id="rId81" Type="http://schemas.openxmlformats.org/officeDocument/2006/relationships/hyperlink" Target="https://kk.wikipedia.org/wiki/%D0%91%D1%83%D1%8B%D0%BD" TargetMode="External"/><Relationship Id="rId86" Type="http://schemas.openxmlformats.org/officeDocument/2006/relationships/hyperlink" Target="https://kk.wikipedia.org/wiki/%D0%9F%D0%BE%D1%8D%D1%82%D0%B8%D0%BA%D0%B0" TargetMode="External"/><Relationship Id="rId94" Type="http://schemas.openxmlformats.org/officeDocument/2006/relationships/hyperlink" Target="https://kk.wikipedia.org/wiki/%D0%9C%D1%96%D1%80%D0%B6%D0%B0%D2%9B%D1%8B%D0%BF_%D0%94%D1%83%D0%BB%D0%B0%D1%82%D2%B1%D0%BB%D1%8B" TargetMode="External"/><Relationship Id="rId99" Type="http://schemas.openxmlformats.org/officeDocument/2006/relationships/hyperlink" Target="https://kk.wikipedia.org/wiki/%D0%9C%D0%B0%D2%9B%D0%B0%D0%BB%D0%B0" TargetMode="External"/><Relationship Id="rId101" Type="http://schemas.openxmlformats.org/officeDocument/2006/relationships/hyperlink" Target="https://kk.wikipedia.org/wiki/%D0%94%D0%B8%D1%81%D1%81%D0%B5%D1%80%D1%82%D0%B0%D1%86%D0%B8%D1%8F"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surak.baribar.kz/go.php?url=http://kk.wikipedia.org/wiki/%D0%9A%D0%B5%D0%B9%D1%96%D0%BF%D1%82%D0%B5%D1%83" TargetMode="External"/><Relationship Id="rId18" Type="http://schemas.openxmlformats.org/officeDocument/2006/relationships/hyperlink" Target="https://kk.wikipedia.org/wiki/%D2%9A%D1%8B%D0%B7%D0%BC%D0%B5%D1%82" TargetMode="External"/><Relationship Id="rId39" Type="http://schemas.openxmlformats.org/officeDocument/2006/relationships/hyperlink" Target="https://kk.wikipedia.org/w/index.php?title=%D0%92._%D0%92%D1%83%D0%BD%D0%B4%D1%82&amp;action=edit&amp;redlink=1" TargetMode="External"/><Relationship Id="rId109" Type="http://schemas.openxmlformats.org/officeDocument/2006/relationships/image" Target="media/image22.jpeg"/><Relationship Id="rId34" Type="http://schemas.openxmlformats.org/officeDocument/2006/relationships/hyperlink" Target="https://kk.wikipedia.org/w/index.php?title=%D0%94%D0%B8%D1%81%D1%82%D1%80%D0%B8%D0%B1%D1%83%D1%86%D0%B8%D1%8F&amp;action=edit&amp;redlink=1" TargetMode="External"/><Relationship Id="rId50" Type="http://schemas.openxmlformats.org/officeDocument/2006/relationships/hyperlink" Target="https://kk.wikipedia.org/wiki/%D0%93%D1%80%D0%B5%D0%BA_%D1%82%D1%96%D0%BB%D1%96" TargetMode="External"/><Relationship Id="rId55" Type="http://schemas.openxmlformats.org/officeDocument/2006/relationships/hyperlink" Target="https://kk.wikipedia.org/wiki/%D0%9A%D0%B8%D0%BD%D0%BE" TargetMode="External"/><Relationship Id="rId76" Type="http://schemas.openxmlformats.org/officeDocument/2006/relationships/image" Target="media/image11.jpeg"/><Relationship Id="rId97" Type="http://schemas.openxmlformats.org/officeDocument/2006/relationships/hyperlink" Target="https://kk.wikipedia.org/wiki/%D0%9C%D0%BE%D0%BD%D0%BE%D0%B3%D1%80%D0%B0%D1%84%D0%B8%D1%8F" TargetMode="External"/><Relationship Id="rId104" Type="http://schemas.openxmlformats.org/officeDocument/2006/relationships/hyperlink" Target="https://kk.wikipedia.org/wiki/%D0%A2%D0%B5%D0%B7%D0%B8%D1%81%D1%82%D0%B5%D1%80" TargetMode="External"/><Relationship Id="rId7" Type="http://schemas.openxmlformats.org/officeDocument/2006/relationships/endnotes" Target="endnotes.xml"/><Relationship Id="rId71" Type="http://schemas.openxmlformats.org/officeDocument/2006/relationships/hyperlink" Target="https://kk.wikipedia.org/wiki/%D3%98%D0%B4%D0%B5%D0%B1%D0%B8%D0%B5%D1%82" TargetMode="External"/><Relationship Id="rId92" Type="http://schemas.openxmlformats.org/officeDocument/2006/relationships/hyperlink" Target="https://kk.wikipedia.org/wiki/%D0%9C%D0%B0%D0%B9%D0%BB%D0%B8%D0%BD_%D0%91%D0%B5%D0%B9%D1%96%D0%BC%D0%B1%D0%B5%D1%82" TargetMode="External"/><Relationship Id="rId2" Type="http://schemas.openxmlformats.org/officeDocument/2006/relationships/numbering" Target="numbering.xml"/><Relationship Id="rId29" Type="http://schemas.openxmlformats.org/officeDocument/2006/relationships/hyperlink" Target="https://kk.wikipedia.org/wiki/%D0%A1%D0%B8%D0%BD%D0%BE%D0%BD%D0%B8%D0%B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95A748-59C0-4DEC-8D1A-238C7FAF6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195</Pages>
  <Words>48690</Words>
  <Characters>277533</Characters>
  <Application>Microsoft Office Word</Application>
  <DocSecurity>0</DocSecurity>
  <Lines>2312</Lines>
  <Paragraphs>651</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325572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75</cp:revision>
  <cp:lastPrinted>2018-04-03T11:46:00Z</cp:lastPrinted>
  <dcterms:created xsi:type="dcterms:W3CDTF">2018-04-03T11:46:00Z</dcterms:created>
  <dcterms:modified xsi:type="dcterms:W3CDTF">2018-04-04T11:37:00Z</dcterms:modified>
</cp:coreProperties>
</file>